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211F4" w14:textId="77777777" w:rsidR="0074072E" w:rsidRPr="00766619" w:rsidRDefault="0074072E" w:rsidP="00D62078">
      <w:pPr>
        <w:pStyle w:val="NAGLOWEKXX"/>
        <w:rPr>
          <w:rFonts w:ascii="Arial" w:hAnsi="Arial" w:cs="Arial"/>
          <w:sz w:val="20"/>
          <w:szCs w:val="20"/>
        </w:rPr>
      </w:pPr>
      <w:bookmarkStart w:id="0" w:name="_Toc89086720"/>
      <w:bookmarkStart w:id="1" w:name="_Toc89161280"/>
      <w:bookmarkStart w:id="2" w:name="_Toc89688655"/>
      <w:bookmarkStart w:id="3" w:name="_Toc95208166"/>
      <w:bookmarkStart w:id="4" w:name="_Toc95221597"/>
      <w:bookmarkStart w:id="5" w:name="_Toc95983653"/>
      <w:bookmarkStart w:id="6" w:name="_Toc95989392"/>
      <w:bookmarkStart w:id="7" w:name="_Hlk205552682"/>
      <w:r w:rsidRPr="00766619">
        <w:rPr>
          <w:rFonts w:ascii="Arial" w:hAnsi="Arial" w:cs="Arial"/>
          <w:sz w:val="20"/>
          <w:szCs w:val="20"/>
        </w:rPr>
        <w:t>D-07.06.02.</w:t>
      </w:r>
      <w:r w:rsidRPr="00766619">
        <w:rPr>
          <w:rFonts w:ascii="Arial" w:hAnsi="Arial" w:cs="Arial"/>
          <w:sz w:val="20"/>
          <w:szCs w:val="20"/>
        </w:rPr>
        <w:tab/>
        <w:t>URZĄDZENIA ZABEZPIECZAJĄCE RUCH PIESZYCH</w:t>
      </w:r>
      <w:bookmarkEnd w:id="0"/>
      <w:bookmarkEnd w:id="1"/>
      <w:bookmarkEnd w:id="2"/>
      <w:bookmarkEnd w:id="3"/>
      <w:bookmarkEnd w:id="4"/>
      <w:bookmarkEnd w:id="5"/>
      <w:bookmarkEnd w:id="6"/>
    </w:p>
    <w:p w14:paraId="5037838C" w14:textId="77777777" w:rsidR="006C3D7A" w:rsidRPr="00766619" w:rsidRDefault="006C3D7A" w:rsidP="00D62078">
      <w:pPr>
        <w:pStyle w:val="WD2"/>
        <w:numPr>
          <w:ilvl w:val="0"/>
          <w:numId w:val="231"/>
        </w:numPr>
        <w:rPr>
          <w:rFonts w:ascii="Arial" w:hAnsi="Arial" w:cs="Arial"/>
          <w:sz w:val="20"/>
          <w:szCs w:val="20"/>
        </w:rPr>
      </w:pPr>
      <w:bookmarkStart w:id="8" w:name="_Toc425562413"/>
      <w:bookmarkStart w:id="9" w:name="_Toc501175572"/>
      <w:r w:rsidRPr="00766619">
        <w:rPr>
          <w:rFonts w:ascii="Arial" w:hAnsi="Arial" w:cs="Arial"/>
          <w:sz w:val="20"/>
          <w:szCs w:val="20"/>
        </w:rPr>
        <w:t>WSTĘP</w:t>
      </w:r>
      <w:bookmarkEnd w:id="8"/>
      <w:bookmarkEnd w:id="9"/>
    </w:p>
    <w:p w14:paraId="7CBE7DC1"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Przedmiot ST</w:t>
      </w:r>
    </w:p>
    <w:p w14:paraId="32EB4488" w14:textId="0635F8BE" w:rsidR="006C3D7A" w:rsidRPr="00766619" w:rsidRDefault="006C3D7A" w:rsidP="006C3D7A">
      <w:pPr>
        <w:tabs>
          <w:tab w:val="left" w:pos="-2070"/>
          <w:tab w:val="right" w:leader="dot" w:pos="-1985"/>
          <w:tab w:val="left" w:pos="540"/>
        </w:tabs>
        <w:rPr>
          <w:rFonts w:ascii="Arial" w:hAnsi="Arial" w:cs="Arial"/>
        </w:rPr>
      </w:pPr>
      <w:r w:rsidRPr="00766619">
        <w:rPr>
          <w:rFonts w:ascii="Arial" w:hAnsi="Arial" w:cs="Arial"/>
          <w:b/>
        </w:rPr>
        <w:tab/>
      </w:r>
      <w:r w:rsidRPr="00766619">
        <w:rPr>
          <w:rFonts w:ascii="Arial" w:hAnsi="Arial" w:cs="Arial"/>
        </w:rPr>
        <w:t xml:space="preserve">Przedmiotem niniejszej </w:t>
      </w:r>
      <w:r w:rsidR="0084275B" w:rsidRPr="00766619">
        <w:rPr>
          <w:rFonts w:ascii="Arial" w:hAnsi="Arial" w:cs="Arial"/>
        </w:rPr>
        <w:t>Specyfikacji Technicznej</w:t>
      </w:r>
      <w:r w:rsidRPr="00766619">
        <w:rPr>
          <w:rFonts w:ascii="Arial" w:hAnsi="Arial" w:cs="Arial"/>
        </w:rPr>
        <w:t xml:space="preserve"> są wymagania dotyczące wykonania i odbioru robót związanych z urządzeniami zabezpieczającymi ruch pieszych </w:t>
      </w:r>
      <w:r w:rsidR="00F65175" w:rsidRPr="00766619">
        <w:rPr>
          <w:rFonts w:ascii="Arial" w:hAnsi="Arial" w:cs="Arial"/>
        </w:rPr>
        <w:t>przy realizacji zadania pn. „</w:t>
      </w:r>
      <w:r w:rsidR="00766619" w:rsidRPr="00766619">
        <w:rPr>
          <w:rFonts w:ascii="Arial" w:hAnsi="Arial" w:cs="Arial"/>
          <w:spacing w:val="-3"/>
        </w:rPr>
        <w:t>Przebudowa drogi krajowej nr 59 od km 51+173do km 51+2</w:t>
      </w:r>
      <w:r w:rsidR="00152C9D">
        <w:rPr>
          <w:rFonts w:ascii="Arial" w:hAnsi="Arial" w:cs="Arial"/>
          <w:spacing w:val="-3"/>
        </w:rPr>
        <w:t>20</w:t>
      </w:r>
      <w:r w:rsidR="00F65175" w:rsidRPr="00766619">
        <w:rPr>
          <w:rFonts w:ascii="Arial" w:hAnsi="Arial" w:cs="Arial"/>
        </w:rPr>
        <w:t>”</w:t>
      </w:r>
      <w:r w:rsidRPr="00766619">
        <w:rPr>
          <w:rFonts w:ascii="Arial" w:hAnsi="Arial" w:cs="Arial"/>
        </w:rPr>
        <w:t>.</w:t>
      </w:r>
    </w:p>
    <w:p w14:paraId="06B0F325" w14:textId="77777777" w:rsidR="006C3D7A" w:rsidRPr="00766619" w:rsidRDefault="006C3D7A" w:rsidP="006C3D7A">
      <w:pPr>
        <w:tabs>
          <w:tab w:val="left" w:pos="-2070"/>
          <w:tab w:val="right" w:leader="dot" w:pos="-1985"/>
          <w:tab w:val="left" w:pos="540"/>
        </w:tabs>
        <w:rPr>
          <w:rFonts w:ascii="Arial" w:hAnsi="Arial" w:cs="Arial"/>
        </w:rPr>
      </w:pPr>
      <w:r w:rsidRPr="00766619">
        <w:rPr>
          <w:rFonts w:ascii="Arial" w:hAnsi="Arial" w:cs="Arial"/>
        </w:rPr>
        <w:t xml:space="preserve"> </w:t>
      </w:r>
    </w:p>
    <w:p w14:paraId="4D6C8ED5"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Zakres stosowania ST</w:t>
      </w:r>
    </w:p>
    <w:p w14:paraId="58B06AA7" w14:textId="77777777" w:rsidR="006C3D7A" w:rsidRPr="00766619" w:rsidRDefault="006C3D7A" w:rsidP="006C3D7A">
      <w:pPr>
        <w:tabs>
          <w:tab w:val="left" w:pos="0"/>
        </w:tabs>
        <w:rPr>
          <w:rFonts w:ascii="Arial" w:hAnsi="Arial" w:cs="Arial"/>
        </w:rPr>
      </w:pPr>
      <w:r w:rsidRPr="00766619">
        <w:rPr>
          <w:rFonts w:ascii="Arial" w:hAnsi="Arial" w:cs="Arial"/>
        </w:rPr>
        <w:tab/>
      </w:r>
      <w:r w:rsidR="00A32AA4" w:rsidRPr="00766619">
        <w:rPr>
          <w:rFonts w:ascii="Arial" w:hAnsi="Arial" w:cs="Arial"/>
        </w:rPr>
        <w:t>Specyfikacja techniczna</w:t>
      </w:r>
      <w:r w:rsidRPr="00766619">
        <w:rPr>
          <w:rFonts w:ascii="Arial" w:hAnsi="Arial" w:cs="Arial"/>
        </w:rPr>
        <w:t xml:space="preserve"> stanowi obowiązujący dokument przetargowy i kontraktowy przy zlecaniu realizacji robót wymienionych w pkt. 1.1.</w:t>
      </w:r>
    </w:p>
    <w:p w14:paraId="02F86A61" w14:textId="77777777" w:rsidR="006C3D7A" w:rsidRPr="00766619" w:rsidRDefault="006C3D7A" w:rsidP="006C3D7A">
      <w:pPr>
        <w:tabs>
          <w:tab w:val="left" w:pos="0"/>
        </w:tabs>
        <w:rPr>
          <w:rFonts w:ascii="Arial" w:hAnsi="Arial" w:cs="Arial"/>
        </w:rPr>
      </w:pPr>
      <w:r w:rsidRPr="00766619">
        <w:rPr>
          <w:rFonts w:ascii="Arial" w:hAnsi="Arial" w:cs="Arial"/>
        </w:rPr>
        <w:t xml:space="preserve"> </w:t>
      </w:r>
    </w:p>
    <w:p w14:paraId="0F15B953"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Zakres robót objętych ST</w:t>
      </w:r>
    </w:p>
    <w:p w14:paraId="4F734D77" w14:textId="77777777" w:rsidR="006C3D7A" w:rsidRPr="00766619" w:rsidRDefault="006C3D7A" w:rsidP="006C3D7A">
      <w:pPr>
        <w:tabs>
          <w:tab w:val="right" w:leader="dot" w:pos="-1985"/>
          <w:tab w:val="left" w:pos="540"/>
        </w:tabs>
        <w:rPr>
          <w:rFonts w:ascii="Arial" w:hAnsi="Arial" w:cs="Arial"/>
          <w:b/>
        </w:rPr>
      </w:pPr>
      <w:r w:rsidRPr="00766619">
        <w:rPr>
          <w:rFonts w:ascii="Arial" w:hAnsi="Arial" w:cs="Arial"/>
          <w:b/>
        </w:rPr>
        <w:tab/>
      </w:r>
      <w:r w:rsidRPr="00766619">
        <w:rPr>
          <w:rFonts w:ascii="Arial" w:hAnsi="Arial" w:cs="Arial"/>
        </w:rPr>
        <w:t>Ustalenia zawarte w niniejszej specyfikacji dotyczą zasad prowadzenia robót związanych z urządzeniami zabezpieczającymi ruch pieszych, do których należą ogrodzenia ochronne sztywne.</w:t>
      </w:r>
    </w:p>
    <w:p w14:paraId="156FB470"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rPr>
        <w:tab/>
        <w:t>Celem stosowania urządzeń zabezpieczających ruch pieszych jest ochrona życia i zdrowia uczestników ruchu drogowego, zarówno pieszych jak i kierowców oraz pasażerów pojazdów poprzez uniemożliwienie nagłego wtargnięcia na jezdnię  w miejscach do tego nieprzeznaczonych.</w:t>
      </w:r>
    </w:p>
    <w:p w14:paraId="7969D6DE" w14:textId="77777777" w:rsidR="006C3D7A" w:rsidRPr="00766619" w:rsidRDefault="006C3D7A" w:rsidP="006C3D7A">
      <w:pPr>
        <w:pStyle w:val="WD6"/>
        <w:rPr>
          <w:rFonts w:ascii="Arial" w:hAnsi="Arial" w:cs="Arial"/>
          <w:b/>
        </w:rPr>
      </w:pPr>
      <w:r w:rsidRPr="00766619">
        <w:rPr>
          <w:rFonts w:ascii="Arial" w:hAnsi="Arial" w:cs="Arial"/>
          <w:b/>
        </w:rPr>
        <w:t xml:space="preserve"> </w:t>
      </w:r>
    </w:p>
    <w:p w14:paraId="6C650CF7"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Określenia podstawowe</w:t>
      </w:r>
    </w:p>
    <w:p w14:paraId="7BAF458E"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b/>
        </w:rPr>
        <w:t xml:space="preserve">1.4.1. </w:t>
      </w:r>
      <w:r w:rsidRPr="00766619">
        <w:rPr>
          <w:rFonts w:ascii="Arial" w:hAnsi="Arial" w:cs="Arial"/>
        </w:rPr>
        <w:t xml:space="preserve">Ogrodzenia ochronne sztywne - przegrody fizyczne separujące ruch pieszy od ruchu kołowego wykonane z kształtowników stalowych,  </w:t>
      </w:r>
    </w:p>
    <w:p w14:paraId="0E0C5319" w14:textId="77777777" w:rsidR="006C3D7A" w:rsidRPr="00766619" w:rsidRDefault="006C3D7A" w:rsidP="006C3D7A">
      <w:pPr>
        <w:tabs>
          <w:tab w:val="right" w:leader="dot" w:pos="-1985"/>
          <w:tab w:val="left" w:pos="540"/>
        </w:tabs>
        <w:spacing w:before="120"/>
        <w:rPr>
          <w:rFonts w:ascii="Arial" w:hAnsi="Arial" w:cs="Arial"/>
        </w:rPr>
      </w:pPr>
      <w:r w:rsidRPr="00766619">
        <w:rPr>
          <w:rFonts w:ascii="Arial" w:hAnsi="Arial" w:cs="Arial"/>
          <w:b/>
        </w:rPr>
        <w:t xml:space="preserve">1.4.2. </w:t>
      </w:r>
      <w:r w:rsidRPr="00766619">
        <w:rPr>
          <w:rFonts w:ascii="Arial" w:hAnsi="Arial" w:cs="Arial"/>
        </w:rPr>
        <w:t>Kształtowniki - wyroby o stałym przekroju poprzecznym w kształcie złożonej figury geometrycznej, dostarczane w odcinkach prostych, stosowane w konstrukcjach stalowych lub w połączeniu z innymi materiałami budowlanymi.</w:t>
      </w:r>
    </w:p>
    <w:p w14:paraId="09DC98F6"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b/>
        </w:rPr>
        <w:t>1.4.3.</w:t>
      </w:r>
      <w:r w:rsidRPr="00766619">
        <w:rPr>
          <w:rFonts w:ascii="Arial" w:hAnsi="Arial" w:cs="Arial"/>
        </w:rPr>
        <w:t xml:space="preserve">Pozostałe określenia podstawowe są zgodne z obowiązującymi, odpowiednimi polskimi normami i z definicjami podanymi w ST D-00.00.00 „Wymagania ogólne” pkt 1.4. </w:t>
      </w:r>
    </w:p>
    <w:p w14:paraId="6EE4D5A7"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wymagania dotyczące robót</w:t>
      </w:r>
    </w:p>
    <w:p w14:paraId="5BE56206"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rPr>
        <w:t xml:space="preserve">Ogólne wymagania dotyczące robót podano w ST D-00.00.00 „Wymagania ogólne” pkt 1.5. </w:t>
      </w:r>
    </w:p>
    <w:p w14:paraId="09EE71D9" w14:textId="77777777" w:rsidR="006C3D7A" w:rsidRPr="00766619" w:rsidRDefault="006C3D7A" w:rsidP="00D62078">
      <w:pPr>
        <w:pStyle w:val="WD2"/>
        <w:rPr>
          <w:rFonts w:ascii="Arial" w:hAnsi="Arial" w:cs="Arial"/>
          <w:sz w:val="20"/>
          <w:szCs w:val="20"/>
        </w:rPr>
      </w:pPr>
      <w:bookmarkStart w:id="10" w:name="_Toc425562414"/>
      <w:bookmarkStart w:id="11" w:name="_Toc501175573"/>
      <w:r w:rsidRPr="00766619">
        <w:rPr>
          <w:rFonts w:ascii="Arial" w:hAnsi="Arial" w:cs="Arial"/>
          <w:sz w:val="20"/>
          <w:szCs w:val="20"/>
        </w:rPr>
        <w:t>MATERIAŁY</w:t>
      </w:r>
      <w:bookmarkEnd w:id="10"/>
      <w:bookmarkEnd w:id="11"/>
    </w:p>
    <w:p w14:paraId="1B925A5D"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wymagania dotyczące materiałów</w:t>
      </w:r>
    </w:p>
    <w:p w14:paraId="58A17508"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rPr>
        <w:tab/>
        <w:t>Ogólne wymagania dotyczące materiałów, ich pozyskiwania i składowania, podano w ST D-00.00.00 „Wymagania ogólne” pkt 2.</w:t>
      </w:r>
    </w:p>
    <w:p w14:paraId="4513862D"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Rodzaje materiałów</w:t>
      </w:r>
    </w:p>
    <w:p w14:paraId="190F5720" w14:textId="77777777" w:rsidR="006C3D7A" w:rsidRPr="00766619" w:rsidRDefault="006C3D7A" w:rsidP="006C3D7A">
      <w:pPr>
        <w:tabs>
          <w:tab w:val="right" w:leader="dot" w:pos="-1985"/>
          <w:tab w:val="left" w:pos="540"/>
        </w:tabs>
        <w:rPr>
          <w:rFonts w:ascii="Arial" w:hAnsi="Arial" w:cs="Arial"/>
        </w:rPr>
      </w:pPr>
      <w:r w:rsidRPr="00766619">
        <w:rPr>
          <w:rFonts w:ascii="Arial" w:hAnsi="Arial" w:cs="Arial"/>
        </w:rPr>
        <w:tab/>
        <w:t>Materiałami stosowanymi przy wykonywaniu urządzeń zabezpieczających ruch objętych niniejszą ST, są:</w:t>
      </w:r>
    </w:p>
    <w:p w14:paraId="7C8E13E1" w14:textId="77777777" w:rsidR="006C3D7A" w:rsidRPr="00766619" w:rsidRDefault="006C3D7A" w:rsidP="006C3D7A">
      <w:pPr>
        <w:pStyle w:val="WD6"/>
        <w:rPr>
          <w:rFonts w:ascii="Arial" w:hAnsi="Arial" w:cs="Arial"/>
          <w:b/>
        </w:rPr>
      </w:pPr>
      <w:r w:rsidRPr="00766619">
        <w:rPr>
          <w:rFonts w:ascii="Arial" w:hAnsi="Arial" w:cs="Arial"/>
        </w:rPr>
        <w:t> słupki metalowe i elementy połączeniowe,</w:t>
      </w:r>
    </w:p>
    <w:p w14:paraId="719D93D9" w14:textId="77777777" w:rsidR="006C3D7A" w:rsidRPr="00766619" w:rsidRDefault="006C3D7A" w:rsidP="006C3D7A">
      <w:pPr>
        <w:pStyle w:val="WD6"/>
        <w:rPr>
          <w:rFonts w:ascii="Arial" w:hAnsi="Arial" w:cs="Arial"/>
          <w:b/>
        </w:rPr>
      </w:pPr>
      <w:r w:rsidRPr="00766619">
        <w:rPr>
          <w:rFonts w:ascii="Arial" w:hAnsi="Arial" w:cs="Arial"/>
        </w:rPr>
        <w:t> balustrady U-11a,</w:t>
      </w:r>
    </w:p>
    <w:p w14:paraId="453DE870" w14:textId="77777777" w:rsidR="006C3D7A" w:rsidRPr="00766619" w:rsidRDefault="006C3D7A" w:rsidP="006C3D7A">
      <w:pPr>
        <w:pStyle w:val="WD6"/>
        <w:rPr>
          <w:rFonts w:ascii="Arial" w:hAnsi="Arial" w:cs="Arial"/>
          <w:b/>
        </w:rPr>
      </w:pPr>
      <w:r w:rsidRPr="00766619">
        <w:rPr>
          <w:rFonts w:ascii="Arial" w:hAnsi="Arial" w:cs="Arial"/>
        </w:rPr>
        <w:t> ogrodzenia segmentowe U-12a,</w:t>
      </w:r>
    </w:p>
    <w:p w14:paraId="730AED39" w14:textId="77777777" w:rsidR="006C3D7A" w:rsidRPr="00766619" w:rsidRDefault="006C3D7A" w:rsidP="006C3D7A">
      <w:pPr>
        <w:pStyle w:val="WD6"/>
        <w:rPr>
          <w:rFonts w:ascii="Arial" w:hAnsi="Arial" w:cs="Arial"/>
          <w:b/>
        </w:rPr>
      </w:pPr>
      <w:r w:rsidRPr="00766619">
        <w:rPr>
          <w:rFonts w:ascii="Arial" w:hAnsi="Arial" w:cs="Arial"/>
        </w:rPr>
        <w:t> beton i jego składniki,</w:t>
      </w:r>
    </w:p>
    <w:p w14:paraId="053B8A10" w14:textId="77777777" w:rsidR="006C3D7A" w:rsidRPr="00766619" w:rsidRDefault="006C3D7A" w:rsidP="006C3D7A">
      <w:pPr>
        <w:pStyle w:val="WD6"/>
        <w:rPr>
          <w:rFonts w:ascii="Arial" w:hAnsi="Arial" w:cs="Arial"/>
          <w:b/>
        </w:rPr>
      </w:pPr>
      <w:r w:rsidRPr="00766619">
        <w:rPr>
          <w:rFonts w:ascii="Arial" w:hAnsi="Arial" w:cs="Arial"/>
        </w:rPr>
        <w:t> materiały do malowania i renowacji powłok malarskich.</w:t>
      </w:r>
    </w:p>
    <w:p w14:paraId="582C4015"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Słupki metalowe i elementy połączeniowe</w:t>
      </w:r>
    </w:p>
    <w:p w14:paraId="34A34F47" w14:textId="77777777" w:rsidR="006C3D7A" w:rsidRPr="00766619" w:rsidRDefault="006C3D7A" w:rsidP="006C3D7A">
      <w:pPr>
        <w:pStyle w:val="StylIwony"/>
        <w:spacing w:before="0" w:after="0"/>
        <w:rPr>
          <w:rFonts w:ascii="Arial" w:hAnsi="Arial" w:cs="Arial"/>
          <w:sz w:val="20"/>
        </w:rPr>
      </w:pPr>
      <w:r w:rsidRPr="00766619">
        <w:rPr>
          <w:rFonts w:ascii="Arial" w:hAnsi="Arial" w:cs="Arial"/>
          <w:b/>
          <w:sz w:val="20"/>
        </w:rPr>
        <w:t xml:space="preserve">2.5.1. </w:t>
      </w:r>
      <w:r w:rsidRPr="00766619">
        <w:rPr>
          <w:rFonts w:ascii="Arial" w:hAnsi="Arial" w:cs="Arial"/>
          <w:sz w:val="20"/>
        </w:rPr>
        <w:t>Wymiary i najważniejsze charakterystyki słupków</w:t>
      </w:r>
    </w:p>
    <w:p w14:paraId="782534F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Słupki metalowe ogrodzeń można wykonywać z ocynkowanych rur okrągłych i wyjątkowo z rur kwadratowych lub prostokątnych, względnie z kształtowników: kątowników, ceowników (w tym: częściowo zamkniętych), teowników i dwuteowników, zgodnie z dokumentacją projektową, ST lub wskazaniami Inżyniera.</w:t>
      </w:r>
    </w:p>
    <w:p w14:paraId="466E410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Wymiary i najważniejsze charakterystyki słupków można przyjmować zgodnie z tablicami od 6 do 13.</w:t>
      </w:r>
    </w:p>
    <w:p w14:paraId="0EC153BB" w14:textId="77777777" w:rsidR="006C3D7A" w:rsidRPr="00766619" w:rsidRDefault="006C3D7A" w:rsidP="006C3D7A">
      <w:pPr>
        <w:rPr>
          <w:rFonts w:ascii="Arial" w:hAnsi="Arial" w:cs="Arial"/>
        </w:rPr>
      </w:pPr>
    </w:p>
    <w:p w14:paraId="29B5EA87" w14:textId="77777777" w:rsidR="006C3D7A" w:rsidRPr="00766619" w:rsidRDefault="006C3D7A" w:rsidP="006C3D7A">
      <w:pPr>
        <w:rPr>
          <w:rFonts w:ascii="Arial" w:hAnsi="Arial" w:cs="Arial"/>
        </w:rPr>
      </w:pPr>
    </w:p>
    <w:p w14:paraId="42F2FC5C" w14:textId="77777777" w:rsidR="006C3D7A" w:rsidRPr="00766619" w:rsidRDefault="006C3D7A" w:rsidP="006C3D7A">
      <w:pPr>
        <w:rPr>
          <w:rFonts w:ascii="Arial" w:hAnsi="Arial" w:cs="Arial"/>
        </w:rPr>
      </w:pPr>
    </w:p>
    <w:p w14:paraId="7EC81B8D" w14:textId="77777777" w:rsidR="006C3D7A" w:rsidRPr="00766619" w:rsidRDefault="006C3D7A" w:rsidP="006C3D7A">
      <w:pPr>
        <w:pStyle w:val="StylIwony"/>
        <w:pageBreakBefore/>
        <w:spacing w:before="0" w:after="0"/>
        <w:jc w:val="left"/>
        <w:rPr>
          <w:rFonts w:ascii="Arial" w:hAnsi="Arial" w:cs="Arial"/>
          <w:sz w:val="20"/>
        </w:rPr>
      </w:pPr>
      <w:r w:rsidRPr="00766619">
        <w:rPr>
          <w:rFonts w:ascii="Arial" w:hAnsi="Arial" w:cs="Arial"/>
          <w:sz w:val="20"/>
        </w:rPr>
        <w:lastRenderedPageBreak/>
        <w:t>Tablica 6. Rury stalowe okrągłe bez szwu walcowane na gorąco wg PN-H-74219 [11]</w:t>
      </w:r>
    </w:p>
    <w:tbl>
      <w:tblPr>
        <w:tblW w:w="9072" w:type="dxa"/>
        <w:jc w:val="center"/>
        <w:tblCellMar>
          <w:left w:w="70" w:type="dxa"/>
          <w:right w:w="70" w:type="dxa"/>
        </w:tblCellMar>
        <w:tblLook w:val="0000" w:firstRow="0" w:lastRow="0" w:firstColumn="0" w:lastColumn="0" w:noHBand="0" w:noVBand="0"/>
      </w:tblPr>
      <w:tblGrid>
        <w:gridCol w:w="1610"/>
        <w:gridCol w:w="2204"/>
        <w:gridCol w:w="2318"/>
        <w:gridCol w:w="1470"/>
        <w:gridCol w:w="1470"/>
      </w:tblGrid>
      <w:tr w:rsidR="006C3D7A" w:rsidRPr="00766619" w14:paraId="1E025FA0" w14:textId="77777777" w:rsidTr="007055C0">
        <w:trPr>
          <w:jc w:val="center"/>
        </w:trPr>
        <w:tc>
          <w:tcPr>
            <w:tcW w:w="1346" w:type="dxa"/>
            <w:vMerge w:val="restart"/>
            <w:tcBorders>
              <w:top w:val="single" w:sz="4" w:space="0" w:color="auto"/>
              <w:left w:val="single" w:sz="4" w:space="0" w:color="auto"/>
              <w:bottom w:val="double" w:sz="4" w:space="0" w:color="auto"/>
              <w:right w:val="single" w:sz="4" w:space="0" w:color="auto"/>
            </w:tcBorders>
            <w:noWrap/>
          </w:tcPr>
          <w:p w14:paraId="5DD5F106"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Średnica</w:t>
            </w:r>
          </w:p>
          <w:p w14:paraId="738C564F" w14:textId="77777777" w:rsidR="006C3D7A" w:rsidRPr="00766619" w:rsidRDefault="006C3D7A" w:rsidP="007055C0">
            <w:pPr>
              <w:pStyle w:val="StylIwony"/>
              <w:spacing w:before="0" w:after="100" w:afterAutospacing="1"/>
              <w:jc w:val="center"/>
              <w:rPr>
                <w:rFonts w:ascii="Arial" w:hAnsi="Arial" w:cs="Arial"/>
                <w:sz w:val="20"/>
              </w:rPr>
            </w:pPr>
            <w:r w:rsidRPr="00766619">
              <w:rPr>
                <w:rFonts w:ascii="Arial" w:hAnsi="Arial" w:cs="Arial"/>
                <w:sz w:val="20"/>
              </w:rPr>
              <w:t>zewnętrzna</w:t>
            </w:r>
          </w:p>
        </w:tc>
        <w:tc>
          <w:tcPr>
            <w:tcW w:w="1843" w:type="dxa"/>
            <w:vMerge w:val="restart"/>
            <w:tcBorders>
              <w:top w:val="single" w:sz="4" w:space="0" w:color="auto"/>
              <w:left w:val="single" w:sz="4" w:space="0" w:color="auto"/>
              <w:bottom w:val="double" w:sz="4" w:space="0" w:color="auto"/>
              <w:right w:val="single" w:sz="4" w:space="0" w:color="auto"/>
            </w:tcBorders>
            <w:noWrap/>
          </w:tcPr>
          <w:p w14:paraId="69D7FA73"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Grubość</w:t>
            </w:r>
          </w:p>
          <w:p w14:paraId="1DB00165" w14:textId="77777777" w:rsidR="006C3D7A" w:rsidRPr="00766619" w:rsidRDefault="006C3D7A" w:rsidP="007055C0">
            <w:pPr>
              <w:pStyle w:val="StylIwony"/>
              <w:spacing w:before="0" w:after="100" w:afterAutospacing="1"/>
              <w:jc w:val="center"/>
              <w:rPr>
                <w:rFonts w:ascii="Arial" w:hAnsi="Arial" w:cs="Arial"/>
                <w:sz w:val="20"/>
              </w:rPr>
            </w:pPr>
            <w:r w:rsidRPr="00766619">
              <w:rPr>
                <w:rFonts w:ascii="Arial" w:hAnsi="Arial" w:cs="Arial"/>
                <w:sz w:val="20"/>
              </w:rPr>
              <w:t>ścianki</w:t>
            </w:r>
          </w:p>
        </w:tc>
        <w:tc>
          <w:tcPr>
            <w:tcW w:w="1938" w:type="dxa"/>
            <w:vMerge w:val="restart"/>
            <w:tcBorders>
              <w:top w:val="single" w:sz="4" w:space="0" w:color="auto"/>
              <w:left w:val="single" w:sz="4" w:space="0" w:color="auto"/>
              <w:bottom w:val="double" w:sz="4" w:space="0" w:color="auto"/>
              <w:right w:val="single" w:sz="4" w:space="0" w:color="auto"/>
            </w:tcBorders>
            <w:noWrap/>
          </w:tcPr>
          <w:p w14:paraId="04323D96"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Masa 1 m rury</w:t>
            </w:r>
          </w:p>
          <w:p w14:paraId="16715852" w14:textId="77777777" w:rsidR="006C3D7A" w:rsidRPr="00766619" w:rsidRDefault="006C3D7A" w:rsidP="007055C0">
            <w:pPr>
              <w:pStyle w:val="StylIwony"/>
              <w:spacing w:before="0" w:after="100" w:afterAutospacing="1"/>
              <w:jc w:val="center"/>
              <w:rPr>
                <w:rFonts w:ascii="Arial" w:hAnsi="Arial" w:cs="Arial"/>
                <w:sz w:val="20"/>
              </w:rPr>
            </w:pPr>
            <w:r w:rsidRPr="00766619">
              <w:rPr>
                <w:rFonts w:ascii="Arial" w:hAnsi="Arial" w:cs="Arial"/>
                <w:sz w:val="20"/>
              </w:rPr>
              <w:t>kg/m</w:t>
            </w:r>
          </w:p>
        </w:tc>
        <w:tc>
          <w:tcPr>
            <w:tcW w:w="2458" w:type="dxa"/>
            <w:gridSpan w:val="2"/>
            <w:tcBorders>
              <w:top w:val="single" w:sz="4" w:space="0" w:color="auto"/>
              <w:left w:val="single" w:sz="4" w:space="0" w:color="auto"/>
              <w:bottom w:val="single" w:sz="4" w:space="0" w:color="auto"/>
              <w:right w:val="single" w:sz="4" w:space="0" w:color="auto"/>
            </w:tcBorders>
            <w:noWrap/>
          </w:tcPr>
          <w:p w14:paraId="1555F77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Dopuszczalne odchyłki, %</w:t>
            </w:r>
          </w:p>
        </w:tc>
      </w:tr>
      <w:tr w:rsidR="006C3D7A" w:rsidRPr="00766619" w14:paraId="2773DEC1" w14:textId="77777777" w:rsidTr="007055C0">
        <w:trPr>
          <w:jc w:val="center"/>
        </w:trPr>
        <w:tc>
          <w:tcPr>
            <w:tcW w:w="0" w:type="auto"/>
            <w:vMerge/>
            <w:tcBorders>
              <w:top w:val="single" w:sz="4" w:space="0" w:color="auto"/>
              <w:left w:val="single" w:sz="4" w:space="0" w:color="auto"/>
              <w:bottom w:val="double" w:sz="4" w:space="0" w:color="auto"/>
              <w:right w:val="single" w:sz="4" w:space="0" w:color="auto"/>
            </w:tcBorders>
            <w:vAlign w:val="center"/>
          </w:tcPr>
          <w:p w14:paraId="5C1B5218" w14:textId="77777777" w:rsidR="006C3D7A" w:rsidRPr="00766619" w:rsidRDefault="006C3D7A" w:rsidP="007055C0">
            <w:pPr>
              <w:jc w:val="center"/>
              <w:rPr>
                <w:rFonts w:ascii="Arial" w:hAnsi="Arial" w:cs="Arial"/>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1F293BD0" w14:textId="77777777" w:rsidR="006C3D7A" w:rsidRPr="00766619" w:rsidRDefault="006C3D7A" w:rsidP="007055C0">
            <w:pPr>
              <w:jc w:val="center"/>
              <w:rPr>
                <w:rFonts w:ascii="Arial" w:hAnsi="Arial" w:cs="Arial"/>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0BE84CEB" w14:textId="77777777" w:rsidR="006C3D7A" w:rsidRPr="00766619" w:rsidRDefault="006C3D7A" w:rsidP="007055C0">
            <w:pPr>
              <w:jc w:val="center"/>
              <w:rPr>
                <w:rFonts w:ascii="Arial" w:hAnsi="Arial" w:cs="Arial"/>
              </w:rPr>
            </w:pPr>
          </w:p>
        </w:tc>
        <w:tc>
          <w:tcPr>
            <w:tcW w:w="1229" w:type="dxa"/>
            <w:tcBorders>
              <w:top w:val="single" w:sz="4" w:space="0" w:color="auto"/>
              <w:left w:val="single" w:sz="4" w:space="0" w:color="auto"/>
              <w:bottom w:val="double" w:sz="4" w:space="0" w:color="auto"/>
              <w:right w:val="single" w:sz="4" w:space="0" w:color="auto"/>
            </w:tcBorders>
            <w:noWrap/>
          </w:tcPr>
          <w:p w14:paraId="69DB893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średnicy zewnętrznej</w:t>
            </w:r>
          </w:p>
        </w:tc>
        <w:tc>
          <w:tcPr>
            <w:tcW w:w="1229" w:type="dxa"/>
            <w:tcBorders>
              <w:top w:val="single" w:sz="4" w:space="0" w:color="auto"/>
              <w:left w:val="single" w:sz="4" w:space="0" w:color="auto"/>
              <w:bottom w:val="double" w:sz="4" w:space="0" w:color="auto"/>
              <w:right w:val="single" w:sz="4" w:space="0" w:color="auto"/>
            </w:tcBorders>
            <w:noWrap/>
          </w:tcPr>
          <w:p w14:paraId="262D005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grubości ścianki</w:t>
            </w:r>
          </w:p>
        </w:tc>
      </w:tr>
      <w:tr w:rsidR="006C3D7A" w:rsidRPr="00766619" w14:paraId="22185CB2" w14:textId="77777777" w:rsidTr="007055C0">
        <w:trPr>
          <w:jc w:val="center"/>
        </w:trPr>
        <w:tc>
          <w:tcPr>
            <w:tcW w:w="1346" w:type="dxa"/>
            <w:tcBorders>
              <w:top w:val="double" w:sz="4" w:space="0" w:color="auto"/>
              <w:left w:val="single" w:sz="6" w:space="0" w:color="auto"/>
              <w:bottom w:val="single" w:sz="6" w:space="0" w:color="auto"/>
              <w:right w:val="single" w:sz="6" w:space="0" w:color="auto"/>
            </w:tcBorders>
            <w:noWrap/>
          </w:tcPr>
          <w:p w14:paraId="61E584E7" w14:textId="6E212449" w:rsidR="006C3D7A" w:rsidRPr="00A37283" w:rsidRDefault="006C3D7A" w:rsidP="00A37283">
            <w:pPr>
              <w:pStyle w:val="StylIwony"/>
              <w:spacing w:after="0"/>
              <w:rPr>
                <w:rFonts w:ascii="Arial" w:hAnsi="Arial" w:cs="Arial"/>
                <w:sz w:val="20"/>
              </w:rPr>
            </w:pPr>
          </w:p>
          <w:p w14:paraId="15A39CD9" w14:textId="5D82C8CC" w:rsidR="006C3D7A" w:rsidRPr="00A37283" w:rsidRDefault="006C3D7A" w:rsidP="00A37283">
            <w:pPr>
              <w:pStyle w:val="StylIwony"/>
              <w:spacing w:before="0" w:after="0"/>
              <w:jc w:val="center"/>
              <w:rPr>
                <w:rFonts w:ascii="Arial" w:hAnsi="Arial" w:cs="Arial"/>
                <w:sz w:val="20"/>
              </w:rPr>
            </w:pPr>
            <w:r w:rsidRPr="00A37283">
              <w:rPr>
                <w:rFonts w:ascii="Arial" w:hAnsi="Arial" w:cs="Arial"/>
                <w:sz w:val="20"/>
              </w:rPr>
              <w:t>60,3</w:t>
            </w:r>
          </w:p>
        </w:tc>
        <w:tc>
          <w:tcPr>
            <w:tcW w:w="1843" w:type="dxa"/>
            <w:tcBorders>
              <w:top w:val="double" w:sz="4" w:space="0" w:color="auto"/>
              <w:left w:val="single" w:sz="6" w:space="0" w:color="auto"/>
              <w:bottom w:val="single" w:sz="6" w:space="0" w:color="auto"/>
              <w:right w:val="single" w:sz="6" w:space="0" w:color="auto"/>
            </w:tcBorders>
            <w:noWrap/>
          </w:tcPr>
          <w:p w14:paraId="49149D31" w14:textId="0BC09779" w:rsidR="006C3D7A" w:rsidRPr="00A37283" w:rsidRDefault="006C3D7A" w:rsidP="00A37283">
            <w:pPr>
              <w:pStyle w:val="StylIwony"/>
              <w:spacing w:after="0"/>
              <w:rPr>
                <w:rFonts w:ascii="Arial" w:hAnsi="Arial" w:cs="Arial"/>
                <w:sz w:val="20"/>
              </w:rPr>
            </w:pPr>
          </w:p>
          <w:p w14:paraId="36DF36F8" w14:textId="77777777" w:rsidR="006C3D7A" w:rsidRPr="00A37283" w:rsidRDefault="006C3D7A" w:rsidP="007055C0">
            <w:pPr>
              <w:pStyle w:val="StylIwony"/>
              <w:spacing w:before="0" w:after="0"/>
              <w:jc w:val="center"/>
              <w:rPr>
                <w:rFonts w:ascii="Arial" w:hAnsi="Arial" w:cs="Arial"/>
                <w:sz w:val="20"/>
              </w:rPr>
            </w:pPr>
            <w:r w:rsidRPr="00A37283">
              <w:rPr>
                <w:rFonts w:ascii="Arial" w:hAnsi="Arial" w:cs="Arial"/>
                <w:sz w:val="20"/>
              </w:rPr>
              <w:t>od 2,9 do</w:t>
            </w:r>
            <w:r w:rsidRPr="00A37283">
              <w:rPr>
                <w:rFonts w:ascii="Arial" w:hAnsi="Arial" w:cs="Arial"/>
                <w:b/>
                <w:sz w:val="20"/>
              </w:rPr>
              <w:t xml:space="preserve"> </w:t>
            </w:r>
            <w:r w:rsidRPr="00A37283">
              <w:rPr>
                <w:rFonts w:ascii="Arial" w:hAnsi="Arial" w:cs="Arial"/>
                <w:sz w:val="20"/>
              </w:rPr>
              <w:t>14,2</w:t>
            </w:r>
          </w:p>
          <w:p w14:paraId="7F803AC4" w14:textId="1BD0030B" w:rsidR="006C3D7A" w:rsidRPr="00A37283" w:rsidRDefault="006C3D7A" w:rsidP="007055C0">
            <w:pPr>
              <w:pStyle w:val="StylIwony"/>
              <w:spacing w:before="0" w:after="0"/>
              <w:jc w:val="center"/>
              <w:rPr>
                <w:rFonts w:ascii="Arial" w:hAnsi="Arial" w:cs="Arial"/>
                <w:sz w:val="20"/>
              </w:rPr>
            </w:pPr>
          </w:p>
        </w:tc>
        <w:tc>
          <w:tcPr>
            <w:tcW w:w="1938" w:type="dxa"/>
            <w:tcBorders>
              <w:top w:val="double" w:sz="4" w:space="0" w:color="auto"/>
              <w:left w:val="single" w:sz="6" w:space="0" w:color="auto"/>
              <w:bottom w:val="single" w:sz="6" w:space="0" w:color="auto"/>
              <w:right w:val="single" w:sz="6" w:space="0" w:color="auto"/>
            </w:tcBorders>
            <w:noWrap/>
          </w:tcPr>
          <w:p w14:paraId="2E3583BD" w14:textId="3A20EA79" w:rsidR="006C3D7A" w:rsidRPr="00A37283" w:rsidRDefault="006C3D7A" w:rsidP="00A37283">
            <w:pPr>
              <w:pStyle w:val="StylIwony"/>
              <w:spacing w:after="0"/>
              <w:rPr>
                <w:rFonts w:ascii="Arial" w:hAnsi="Arial" w:cs="Arial"/>
                <w:sz w:val="20"/>
              </w:rPr>
            </w:pPr>
          </w:p>
          <w:p w14:paraId="560BB20A" w14:textId="77777777" w:rsidR="006C3D7A" w:rsidRPr="00A37283" w:rsidRDefault="006C3D7A" w:rsidP="007055C0">
            <w:pPr>
              <w:pStyle w:val="StylIwony"/>
              <w:spacing w:before="0" w:after="0"/>
              <w:jc w:val="center"/>
              <w:rPr>
                <w:rFonts w:ascii="Arial" w:hAnsi="Arial" w:cs="Arial"/>
                <w:sz w:val="20"/>
              </w:rPr>
            </w:pPr>
            <w:r w:rsidRPr="00A37283">
              <w:rPr>
                <w:rFonts w:ascii="Arial" w:hAnsi="Arial" w:cs="Arial"/>
                <w:sz w:val="20"/>
              </w:rPr>
              <w:t>od 4,11 do 16,1</w:t>
            </w:r>
          </w:p>
          <w:p w14:paraId="2D6E3BC2" w14:textId="4D8CBE18" w:rsidR="006C3D7A" w:rsidRPr="00A37283" w:rsidRDefault="006C3D7A" w:rsidP="00A37283">
            <w:pPr>
              <w:pStyle w:val="StylIwony"/>
              <w:spacing w:before="0" w:after="0"/>
              <w:rPr>
                <w:rFonts w:ascii="Arial" w:hAnsi="Arial" w:cs="Arial"/>
                <w:sz w:val="20"/>
              </w:rPr>
            </w:pPr>
          </w:p>
        </w:tc>
        <w:tc>
          <w:tcPr>
            <w:tcW w:w="1229" w:type="dxa"/>
            <w:tcBorders>
              <w:top w:val="double" w:sz="4" w:space="0" w:color="auto"/>
              <w:left w:val="single" w:sz="6" w:space="0" w:color="auto"/>
              <w:bottom w:val="single" w:sz="6" w:space="0" w:color="auto"/>
              <w:right w:val="single" w:sz="6" w:space="0" w:color="auto"/>
            </w:tcBorders>
            <w:noWrap/>
          </w:tcPr>
          <w:p w14:paraId="78F753D2" w14:textId="77777777" w:rsidR="006C3D7A" w:rsidRPr="00766619" w:rsidRDefault="006C3D7A" w:rsidP="007055C0">
            <w:pPr>
              <w:pStyle w:val="StylIwony"/>
              <w:spacing w:before="0" w:after="0"/>
              <w:jc w:val="center"/>
              <w:rPr>
                <w:rFonts w:ascii="Arial" w:hAnsi="Arial" w:cs="Arial"/>
                <w:sz w:val="20"/>
              </w:rPr>
            </w:pPr>
          </w:p>
          <w:p w14:paraId="43579108" w14:textId="77777777" w:rsidR="006C3D7A" w:rsidRPr="00766619" w:rsidRDefault="006C3D7A" w:rsidP="007055C0">
            <w:pPr>
              <w:pStyle w:val="StylIwony"/>
              <w:spacing w:before="0" w:after="0"/>
              <w:jc w:val="center"/>
              <w:rPr>
                <w:rFonts w:ascii="Arial" w:hAnsi="Arial" w:cs="Arial"/>
                <w:sz w:val="20"/>
              </w:rPr>
            </w:pPr>
          </w:p>
          <w:p w14:paraId="1163AF8F" w14:textId="77777777" w:rsidR="006C3D7A" w:rsidRPr="00766619" w:rsidRDefault="006C3D7A" w:rsidP="007055C0">
            <w:pPr>
              <w:pStyle w:val="StylIwony"/>
              <w:spacing w:before="0" w:after="0"/>
              <w:jc w:val="center"/>
              <w:rPr>
                <w:rFonts w:ascii="Arial" w:hAnsi="Arial" w:cs="Arial"/>
                <w:sz w:val="20"/>
              </w:rPr>
            </w:pPr>
          </w:p>
          <w:p w14:paraId="3852B7A6" w14:textId="77777777" w:rsidR="006C3D7A" w:rsidRPr="00766619" w:rsidRDefault="006C3D7A" w:rsidP="00A37283">
            <w:pPr>
              <w:pStyle w:val="StylIwony"/>
              <w:spacing w:before="0" w:after="0"/>
              <w:rPr>
                <w:rFonts w:ascii="Arial" w:hAnsi="Arial" w:cs="Arial"/>
                <w:sz w:val="20"/>
              </w:rPr>
            </w:pPr>
          </w:p>
          <w:p w14:paraId="585C25B5"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1,25</w:t>
            </w:r>
          </w:p>
        </w:tc>
        <w:tc>
          <w:tcPr>
            <w:tcW w:w="1229" w:type="dxa"/>
            <w:tcBorders>
              <w:top w:val="double" w:sz="4" w:space="0" w:color="auto"/>
              <w:left w:val="single" w:sz="6" w:space="0" w:color="auto"/>
              <w:bottom w:val="single" w:sz="6" w:space="0" w:color="auto"/>
              <w:right w:val="single" w:sz="6" w:space="0" w:color="auto"/>
            </w:tcBorders>
            <w:noWrap/>
          </w:tcPr>
          <w:p w14:paraId="621F78C1" w14:textId="77777777" w:rsidR="006C3D7A" w:rsidRPr="00766619" w:rsidRDefault="006C3D7A" w:rsidP="007055C0">
            <w:pPr>
              <w:pStyle w:val="StylIwony"/>
              <w:spacing w:before="0" w:after="0"/>
              <w:jc w:val="center"/>
              <w:rPr>
                <w:rFonts w:ascii="Arial" w:hAnsi="Arial" w:cs="Arial"/>
                <w:sz w:val="20"/>
              </w:rPr>
            </w:pPr>
          </w:p>
          <w:p w14:paraId="6C686272" w14:textId="77777777" w:rsidR="006C3D7A" w:rsidRPr="00766619" w:rsidRDefault="006C3D7A" w:rsidP="007055C0">
            <w:pPr>
              <w:pStyle w:val="StylIwony"/>
              <w:spacing w:before="0" w:after="0"/>
              <w:jc w:val="center"/>
              <w:rPr>
                <w:rFonts w:ascii="Arial" w:hAnsi="Arial" w:cs="Arial"/>
                <w:sz w:val="20"/>
              </w:rPr>
            </w:pPr>
          </w:p>
          <w:p w14:paraId="7B95A38D" w14:textId="77777777" w:rsidR="006C3D7A" w:rsidRPr="00766619" w:rsidRDefault="006C3D7A" w:rsidP="007055C0">
            <w:pPr>
              <w:pStyle w:val="StylIwony"/>
              <w:spacing w:before="0" w:after="0"/>
              <w:jc w:val="center"/>
              <w:rPr>
                <w:rFonts w:ascii="Arial" w:hAnsi="Arial" w:cs="Arial"/>
                <w:sz w:val="20"/>
              </w:rPr>
            </w:pPr>
          </w:p>
          <w:p w14:paraId="36B0470B" w14:textId="77777777" w:rsidR="006C3D7A" w:rsidRPr="00766619" w:rsidRDefault="006C3D7A" w:rsidP="007055C0">
            <w:pPr>
              <w:pStyle w:val="StylIwony"/>
              <w:spacing w:before="0" w:after="0"/>
              <w:jc w:val="center"/>
              <w:rPr>
                <w:rFonts w:ascii="Arial" w:hAnsi="Arial" w:cs="Arial"/>
                <w:sz w:val="20"/>
              </w:rPr>
            </w:pPr>
          </w:p>
          <w:p w14:paraId="23A23D5A"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sym w:font="Symbol" w:char="00B1"/>
            </w:r>
            <w:r w:rsidRPr="00766619">
              <w:rPr>
                <w:rFonts w:ascii="Arial" w:hAnsi="Arial" w:cs="Arial"/>
                <w:sz w:val="20"/>
              </w:rPr>
              <w:t xml:space="preserve"> 15</w:t>
            </w:r>
          </w:p>
        </w:tc>
      </w:tr>
    </w:tbl>
    <w:p w14:paraId="669A1AEF" w14:textId="77777777" w:rsidR="006C3D7A" w:rsidRPr="00766619" w:rsidRDefault="006C3D7A" w:rsidP="006C3D7A">
      <w:pPr>
        <w:pStyle w:val="StylIwony"/>
        <w:spacing w:after="0"/>
        <w:rPr>
          <w:rFonts w:ascii="Arial" w:hAnsi="Arial" w:cs="Arial"/>
          <w:sz w:val="20"/>
        </w:rPr>
      </w:pPr>
      <w:r w:rsidRPr="00766619">
        <w:rPr>
          <w:rFonts w:ascii="Arial" w:hAnsi="Arial" w:cs="Arial"/>
          <w:b/>
          <w:sz w:val="20"/>
        </w:rPr>
        <w:t xml:space="preserve">2.5.2. </w:t>
      </w:r>
      <w:r w:rsidRPr="00766619">
        <w:rPr>
          <w:rFonts w:ascii="Arial" w:hAnsi="Arial" w:cs="Arial"/>
          <w:sz w:val="20"/>
        </w:rPr>
        <w:t>Wymagania dla rur</w:t>
      </w:r>
    </w:p>
    <w:p w14:paraId="41083BAF" w14:textId="77777777" w:rsidR="006C3D7A" w:rsidRPr="00766619" w:rsidRDefault="006C3D7A" w:rsidP="006C3D7A">
      <w:pPr>
        <w:pStyle w:val="StylIwony"/>
        <w:spacing w:after="0"/>
        <w:rPr>
          <w:rFonts w:ascii="Arial" w:hAnsi="Arial" w:cs="Arial"/>
          <w:sz w:val="20"/>
        </w:rPr>
      </w:pPr>
      <w:r w:rsidRPr="00766619">
        <w:rPr>
          <w:rFonts w:ascii="Arial" w:hAnsi="Arial" w:cs="Arial"/>
          <w:sz w:val="20"/>
        </w:rPr>
        <w:tab/>
        <w:t>Rury powinny odpowiadać wymaganiom PN-H-74219 [11], PN-H-74220 [12] lub innej zaakceptowanej przez Inżyniera.</w:t>
      </w:r>
    </w:p>
    <w:p w14:paraId="73E681E3"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Powierzchnia zewnętrzna i wewnętrzna rur nie powinna wykazywać wad w postaci łusek, pęknięć, zawalcowań i naderwań. Dopuszczalne są nieznaczne nierówności, pojedyncze rysy wynikające z procesu wytwarzania, mieszczące się w granicach dopuszczalnych odchyłek wymiarowych.</w:t>
      </w:r>
    </w:p>
    <w:p w14:paraId="6D11CF1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Końce rur powinny być obcięte równo i prostopadle do osi rury.</w:t>
      </w:r>
    </w:p>
    <w:p w14:paraId="5F424EF0"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Pożądane jest, aby rury były dostarczane o:</w:t>
      </w:r>
    </w:p>
    <w:p w14:paraId="0DDB4633" w14:textId="77777777" w:rsidR="006C3D7A" w:rsidRPr="00766619" w:rsidRDefault="006C3D7A" w:rsidP="006C3D7A">
      <w:pPr>
        <w:pStyle w:val="WD6"/>
        <w:rPr>
          <w:rFonts w:ascii="Arial" w:hAnsi="Arial" w:cs="Arial"/>
        </w:rPr>
      </w:pPr>
      <w:r w:rsidRPr="00766619">
        <w:rPr>
          <w:rFonts w:ascii="Arial" w:hAnsi="Arial" w:cs="Arial"/>
        </w:rPr>
        <w:t> długościach dokładnych, zgodnych z zamówieniami; z dopuszczalną odchyłką + 10 mm,</w:t>
      </w:r>
    </w:p>
    <w:p w14:paraId="3020D36B" w14:textId="77777777" w:rsidR="006C3D7A" w:rsidRPr="00766619" w:rsidRDefault="006C3D7A" w:rsidP="006C3D7A">
      <w:pPr>
        <w:pStyle w:val="WD6"/>
        <w:rPr>
          <w:rFonts w:ascii="Arial" w:hAnsi="Arial" w:cs="Arial"/>
        </w:rPr>
      </w:pPr>
      <w:r w:rsidRPr="00766619">
        <w:rPr>
          <w:rFonts w:ascii="Arial" w:hAnsi="Arial" w:cs="Arial"/>
        </w:rPr>
        <w:t> długościach wielokrotnych w stosunku do zamówionych długości dokładnych poniżej 3 m z naddatkiem 5 mm na każde cięcie i z dopuszczalną odchyłką dla całej długości wielokrotnej, jak dla długości dokładnych.</w:t>
      </w:r>
    </w:p>
    <w:p w14:paraId="765B6EE2"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Rury powinny być proste. Dopuszczalne miejscowe odchylenia od prostej nie powinny przekraczać 1,5 mm na 1 m długości rury.</w:t>
      </w:r>
    </w:p>
    <w:p w14:paraId="2CB9CB17"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Rury powinny być wykonane ze stali w gatunkach dopuszczonych przez normy (np. R55, R65, 18G2A): PN-H-84023-07 [17], PN-H-84018 [14], PN-H-84019 [15], PN-H-84030-02 [18] lub inne normy.</w:t>
      </w:r>
    </w:p>
    <w:p w14:paraId="6EB0F5E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Do ocynkowania rur stosuje się gatunek cynku Raf wg PN-H-82200 [13].</w:t>
      </w:r>
    </w:p>
    <w:p w14:paraId="70C330A9" w14:textId="3298B046" w:rsidR="006C3D7A" w:rsidRPr="00766619" w:rsidRDefault="006C3D7A" w:rsidP="006C3D7A">
      <w:pPr>
        <w:pStyle w:val="StylIwony"/>
        <w:spacing w:after="0"/>
        <w:rPr>
          <w:rFonts w:ascii="Arial" w:hAnsi="Arial" w:cs="Arial"/>
          <w:sz w:val="20"/>
        </w:rPr>
      </w:pPr>
      <w:r w:rsidRPr="00766619">
        <w:rPr>
          <w:rFonts w:ascii="Arial" w:hAnsi="Arial" w:cs="Arial"/>
          <w:b/>
          <w:sz w:val="20"/>
        </w:rPr>
        <w:t>2.5.</w:t>
      </w:r>
      <w:r w:rsidR="00A37283">
        <w:rPr>
          <w:rFonts w:ascii="Arial" w:hAnsi="Arial" w:cs="Arial"/>
          <w:b/>
          <w:sz w:val="20"/>
        </w:rPr>
        <w:t>3</w:t>
      </w:r>
      <w:r w:rsidRPr="00766619">
        <w:rPr>
          <w:rFonts w:ascii="Arial" w:hAnsi="Arial" w:cs="Arial"/>
          <w:b/>
          <w:sz w:val="20"/>
        </w:rPr>
        <w:t xml:space="preserve">. </w:t>
      </w:r>
      <w:r w:rsidRPr="00766619">
        <w:rPr>
          <w:rFonts w:ascii="Arial" w:hAnsi="Arial" w:cs="Arial"/>
          <w:sz w:val="20"/>
        </w:rPr>
        <w:t xml:space="preserve">Wymagania dla elementów połączeniowych do mocowania elementów barier </w:t>
      </w:r>
      <w:r w:rsidRPr="00766619">
        <w:rPr>
          <w:rFonts w:ascii="Arial" w:hAnsi="Arial" w:cs="Arial"/>
          <w:sz w:val="20"/>
        </w:rPr>
        <w:tab/>
        <w:t xml:space="preserve"> </w:t>
      </w:r>
    </w:p>
    <w:p w14:paraId="0B2EC1CD" w14:textId="77777777" w:rsidR="006C3D7A" w:rsidRPr="00766619" w:rsidRDefault="006C3D7A" w:rsidP="006C3D7A">
      <w:pPr>
        <w:pStyle w:val="StylIwony"/>
        <w:spacing w:after="0"/>
        <w:rPr>
          <w:rFonts w:ascii="Arial" w:hAnsi="Arial" w:cs="Arial"/>
          <w:sz w:val="20"/>
        </w:rPr>
      </w:pPr>
      <w:r w:rsidRPr="00766619">
        <w:rPr>
          <w:rFonts w:ascii="Arial" w:hAnsi="Arial" w:cs="Arial"/>
          <w:sz w:val="20"/>
        </w:rPr>
        <w:tab/>
        <w:t>Wszystkie drobne ocynkowane metalowe elementy połączeniowe przewidziane do mocowania między sobą barier i płotków jak: śruby, wkręty, nakrętki itp. powinny być czyste, gładkie, bez pęknięć, naderwań, rozwarstwień i wypukłych karbów.</w:t>
      </w:r>
    </w:p>
    <w:p w14:paraId="1BCD996F"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Własności mechaniczne elementów połączeniowych powinny odpowiadać wymaganiom PN-M-82054 [36], PN-M-82054-03 [37] lub innej normy uzgodnionej.</w:t>
      </w:r>
    </w:p>
    <w:p w14:paraId="39840780"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Dostawa może być dostarczona w pudełkach tekturowych, pojemnikach blaszanych lub paletach w zależności od wielkości i masy wyrobów.</w:t>
      </w:r>
    </w:p>
    <w:p w14:paraId="19207A9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Śruby, wkręty, nakrętki itp. powinny być przechowywane w pomieszczeniach suchych, z dala od materiałów działających korodująco i w warunkach zabezpieczających przed uszkodzeniem.</w:t>
      </w:r>
    </w:p>
    <w:p w14:paraId="0E0CACF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Minimalna grubość powłoki cynkowej powinna wynosić w warunkach użytkowania:</w:t>
      </w:r>
    </w:p>
    <w:p w14:paraId="1753F74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 xml:space="preserve">a) umiarkowanych - 8 </w:t>
      </w:r>
      <w:r w:rsidRPr="00766619">
        <w:rPr>
          <w:rFonts w:ascii="Arial" w:hAnsi="Arial" w:cs="Arial"/>
          <w:sz w:val="20"/>
        </w:rPr>
        <w:sym w:font="Courier New" w:char="00B5"/>
      </w:r>
      <w:r w:rsidRPr="00766619">
        <w:rPr>
          <w:rFonts w:ascii="Arial" w:hAnsi="Arial" w:cs="Arial"/>
          <w:sz w:val="20"/>
        </w:rPr>
        <w:t>m,</w:t>
      </w:r>
    </w:p>
    <w:p w14:paraId="0B41B16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 xml:space="preserve">b) ciężkich - 12 </w:t>
      </w:r>
      <w:r w:rsidRPr="00766619">
        <w:rPr>
          <w:rFonts w:ascii="Arial" w:hAnsi="Arial" w:cs="Arial"/>
          <w:sz w:val="20"/>
        </w:rPr>
        <w:sym w:font="Courier New" w:char="00B5"/>
      </w:r>
      <w:r w:rsidRPr="00766619">
        <w:rPr>
          <w:rFonts w:ascii="Arial" w:hAnsi="Arial" w:cs="Arial"/>
          <w:sz w:val="20"/>
        </w:rPr>
        <w:t>m,</w:t>
      </w:r>
    </w:p>
    <w:p w14:paraId="723EF9F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zgodnie z określeniem agresywności korozyjnej środowisk według PN-H-04651 [2].</w:t>
      </w:r>
    </w:p>
    <w:p w14:paraId="538F8C9F" w14:textId="55A63D67" w:rsidR="006C3D7A" w:rsidRPr="00766619" w:rsidRDefault="006C3D7A" w:rsidP="006C3D7A">
      <w:pPr>
        <w:pStyle w:val="StylIwony"/>
        <w:rPr>
          <w:rFonts w:ascii="Arial" w:hAnsi="Arial" w:cs="Arial"/>
          <w:sz w:val="20"/>
        </w:rPr>
      </w:pPr>
      <w:r w:rsidRPr="00766619">
        <w:rPr>
          <w:rFonts w:ascii="Arial" w:hAnsi="Arial" w:cs="Arial"/>
          <w:b/>
          <w:sz w:val="20"/>
        </w:rPr>
        <w:t>2.5.</w:t>
      </w:r>
      <w:r w:rsidR="00A37283">
        <w:rPr>
          <w:rFonts w:ascii="Arial" w:hAnsi="Arial" w:cs="Arial"/>
          <w:b/>
          <w:sz w:val="20"/>
        </w:rPr>
        <w:t>4</w:t>
      </w:r>
      <w:r w:rsidRPr="00766619">
        <w:rPr>
          <w:rFonts w:ascii="Arial" w:hAnsi="Arial" w:cs="Arial"/>
          <w:b/>
          <w:sz w:val="20"/>
        </w:rPr>
        <w:t xml:space="preserve">. </w:t>
      </w:r>
      <w:r w:rsidRPr="00766619">
        <w:rPr>
          <w:rFonts w:ascii="Arial" w:hAnsi="Arial" w:cs="Arial"/>
          <w:sz w:val="20"/>
        </w:rPr>
        <w:t>Wymagania dla powłok metalizacyjnych cynkowych</w:t>
      </w:r>
    </w:p>
    <w:p w14:paraId="45129477"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 przypadku zastosowania powłoki metalizacyjnej cynkowej na konstrukcjach stalowych, powinna ona być z cynku o czystości nie mniejszej niż 99,5% i odpowiadać wymaganiom BN-89/1076-02 [44]. Minimalna grubość powłoki cynkowej powinna być zgodna z wymaganiami tablicy 14.</w:t>
      </w:r>
    </w:p>
    <w:p w14:paraId="74D677DD" w14:textId="77777777" w:rsidR="006C3D7A" w:rsidRPr="00766619" w:rsidRDefault="006C3D7A" w:rsidP="006C3D7A">
      <w:pPr>
        <w:pStyle w:val="StylIwony"/>
        <w:pageBreakBefore/>
        <w:spacing w:before="0" w:after="0"/>
        <w:jc w:val="left"/>
        <w:rPr>
          <w:rFonts w:ascii="Arial" w:hAnsi="Arial" w:cs="Arial"/>
          <w:sz w:val="20"/>
        </w:rPr>
      </w:pPr>
      <w:r w:rsidRPr="00766619">
        <w:rPr>
          <w:rFonts w:ascii="Arial" w:hAnsi="Arial" w:cs="Arial"/>
          <w:sz w:val="20"/>
        </w:rPr>
        <w:lastRenderedPageBreak/>
        <w:t>Tablica 14. Minimalna grubość powłoki metalizacyjnej cynkowej narażonej na działanie korozji atmosferycznej wg BN-89/1076-02 [44]</w:t>
      </w:r>
    </w:p>
    <w:tbl>
      <w:tblPr>
        <w:tblW w:w="9072" w:type="dxa"/>
        <w:jc w:val="center"/>
        <w:tblCellMar>
          <w:left w:w="70" w:type="dxa"/>
          <w:right w:w="70" w:type="dxa"/>
        </w:tblCellMar>
        <w:tblLook w:val="0000" w:firstRow="0" w:lastRow="0" w:firstColumn="0" w:lastColumn="0" w:noHBand="0" w:noVBand="0"/>
      </w:tblPr>
      <w:tblGrid>
        <w:gridCol w:w="3542"/>
        <w:gridCol w:w="2765"/>
        <w:gridCol w:w="2765"/>
      </w:tblGrid>
      <w:tr w:rsidR="006C3D7A" w:rsidRPr="00766619" w14:paraId="6BB729CA" w14:textId="77777777" w:rsidTr="007055C0">
        <w:trPr>
          <w:jc w:val="center"/>
        </w:trPr>
        <w:tc>
          <w:tcPr>
            <w:tcW w:w="2905" w:type="dxa"/>
            <w:vMerge w:val="restart"/>
            <w:tcBorders>
              <w:top w:val="single" w:sz="6" w:space="0" w:color="auto"/>
              <w:left w:val="single" w:sz="6" w:space="0" w:color="auto"/>
              <w:bottom w:val="double" w:sz="6" w:space="0" w:color="auto"/>
              <w:right w:val="nil"/>
            </w:tcBorders>
            <w:noWrap/>
          </w:tcPr>
          <w:p w14:paraId="62C142EF"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Agresywność korozyjna atmosfery wg PN-H-04651 [2]</w:t>
            </w:r>
          </w:p>
        </w:tc>
        <w:tc>
          <w:tcPr>
            <w:tcW w:w="4536" w:type="dxa"/>
            <w:gridSpan w:val="2"/>
            <w:tcBorders>
              <w:top w:val="single" w:sz="6" w:space="0" w:color="auto"/>
              <w:left w:val="single" w:sz="6" w:space="0" w:color="auto"/>
              <w:bottom w:val="single" w:sz="6" w:space="0" w:color="auto"/>
              <w:right w:val="single" w:sz="6" w:space="0" w:color="auto"/>
            </w:tcBorders>
            <w:noWrap/>
          </w:tcPr>
          <w:p w14:paraId="2B31A92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 xml:space="preserve">Minimalna grubość powłoki, </w:t>
            </w:r>
            <w:r w:rsidRPr="00766619">
              <w:rPr>
                <w:rFonts w:ascii="Arial" w:hAnsi="Arial" w:cs="Arial"/>
                <w:sz w:val="20"/>
              </w:rPr>
              <w:sym w:font="Courier New" w:char="00B5"/>
            </w:r>
            <w:r w:rsidRPr="00766619">
              <w:rPr>
                <w:rFonts w:ascii="Arial" w:hAnsi="Arial" w:cs="Arial"/>
                <w:sz w:val="20"/>
              </w:rPr>
              <w:t>m,</w:t>
            </w:r>
          </w:p>
          <w:p w14:paraId="2B3357AC"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przy wymaganej trwałości w latach</w:t>
            </w:r>
          </w:p>
        </w:tc>
      </w:tr>
      <w:tr w:rsidR="006C3D7A" w:rsidRPr="00766619" w14:paraId="16A825FD" w14:textId="77777777" w:rsidTr="007055C0">
        <w:trPr>
          <w:jc w:val="center"/>
        </w:trPr>
        <w:tc>
          <w:tcPr>
            <w:tcW w:w="0" w:type="auto"/>
            <w:vMerge/>
            <w:tcBorders>
              <w:top w:val="single" w:sz="6" w:space="0" w:color="auto"/>
              <w:left w:val="single" w:sz="6" w:space="0" w:color="auto"/>
              <w:bottom w:val="double" w:sz="6" w:space="0" w:color="auto"/>
              <w:right w:val="nil"/>
            </w:tcBorders>
            <w:vAlign w:val="center"/>
          </w:tcPr>
          <w:p w14:paraId="6CCB0F16" w14:textId="77777777" w:rsidR="006C3D7A" w:rsidRPr="00766619" w:rsidRDefault="006C3D7A" w:rsidP="007055C0">
            <w:pPr>
              <w:jc w:val="center"/>
              <w:rPr>
                <w:rFonts w:ascii="Arial" w:hAnsi="Arial" w:cs="Arial"/>
              </w:rPr>
            </w:pPr>
          </w:p>
        </w:tc>
        <w:tc>
          <w:tcPr>
            <w:tcW w:w="2268" w:type="dxa"/>
            <w:tcBorders>
              <w:top w:val="single" w:sz="6" w:space="0" w:color="auto"/>
              <w:left w:val="single" w:sz="6" w:space="0" w:color="auto"/>
              <w:bottom w:val="double" w:sz="6" w:space="0" w:color="auto"/>
              <w:right w:val="single" w:sz="6" w:space="0" w:color="auto"/>
            </w:tcBorders>
            <w:noWrap/>
          </w:tcPr>
          <w:p w14:paraId="450E9DA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w:t>
            </w:r>
          </w:p>
        </w:tc>
        <w:tc>
          <w:tcPr>
            <w:tcW w:w="2268" w:type="dxa"/>
            <w:tcBorders>
              <w:top w:val="single" w:sz="6" w:space="0" w:color="auto"/>
              <w:left w:val="single" w:sz="6" w:space="0" w:color="auto"/>
              <w:bottom w:val="double" w:sz="6" w:space="0" w:color="auto"/>
              <w:right w:val="single" w:sz="6" w:space="0" w:color="auto"/>
            </w:tcBorders>
            <w:noWrap/>
          </w:tcPr>
          <w:p w14:paraId="5CC1ECD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20</w:t>
            </w:r>
          </w:p>
        </w:tc>
      </w:tr>
      <w:tr w:rsidR="006C3D7A" w:rsidRPr="00766619" w14:paraId="3E3750C6" w14:textId="77777777" w:rsidTr="007055C0">
        <w:trPr>
          <w:jc w:val="center"/>
        </w:trPr>
        <w:tc>
          <w:tcPr>
            <w:tcW w:w="2905" w:type="dxa"/>
            <w:tcBorders>
              <w:top w:val="nil"/>
              <w:left w:val="single" w:sz="6" w:space="0" w:color="auto"/>
              <w:bottom w:val="single" w:sz="6" w:space="0" w:color="auto"/>
              <w:right w:val="single" w:sz="6" w:space="0" w:color="auto"/>
            </w:tcBorders>
            <w:noWrap/>
          </w:tcPr>
          <w:p w14:paraId="4BC616A1"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Umiarkowana</w:t>
            </w:r>
          </w:p>
          <w:p w14:paraId="095EEF6A" w14:textId="77777777" w:rsidR="006C3D7A" w:rsidRPr="00766619" w:rsidRDefault="006C3D7A" w:rsidP="007055C0">
            <w:pPr>
              <w:pStyle w:val="StylIwony"/>
              <w:spacing w:before="0" w:after="60"/>
              <w:jc w:val="center"/>
              <w:rPr>
                <w:rFonts w:ascii="Arial" w:hAnsi="Arial" w:cs="Arial"/>
                <w:sz w:val="20"/>
              </w:rPr>
            </w:pPr>
            <w:r w:rsidRPr="00766619">
              <w:rPr>
                <w:rFonts w:ascii="Arial" w:hAnsi="Arial" w:cs="Arial"/>
                <w:sz w:val="20"/>
              </w:rPr>
              <w:t>Ciężka</w:t>
            </w:r>
          </w:p>
        </w:tc>
        <w:tc>
          <w:tcPr>
            <w:tcW w:w="2268" w:type="dxa"/>
            <w:tcBorders>
              <w:top w:val="nil"/>
              <w:left w:val="single" w:sz="6" w:space="0" w:color="auto"/>
              <w:bottom w:val="single" w:sz="6" w:space="0" w:color="auto"/>
              <w:right w:val="single" w:sz="6" w:space="0" w:color="auto"/>
            </w:tcBorders>
            <w:noWrap/>
          </w:tcPr>
          <w:p w14:paraId="1A136F94"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120</w:t>
            </w:r>
          </w:p>
          <w:p w14:paraId="76AC51D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160 M</w:t>
            </w:r>
          </w:p>
        </w:tc>
        <w:tc>
          <w:tcPr>
            <w:tcW w:w="2268" w:type="dxa"/>
            <w:tcBorders>
              <w:top w:val="nil"/>
              <w:left w:val="single" w:sz="6" w:space="0" w:color="auto"/>
              <w:bottom w:val="single" w:sz="6" w:space="0" w:color="auto"/>
              <w:right w:val="single" w:sz="6" w:space="0" w:color="auto"/>
            </w:tcBorders>
            <w:noWrap/>
          </w:tcPr>
          <w:p w14:paraId="4BCC6D1C"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160</w:t>
            </w:r>
          </w:p>
          <w:p w14:paraId="7C82BA7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200 M</w:t>
            </w:r>
          </w:p>
        </w:tc>
      </w:tr>
      <w:tr w:rsidR="006C3D7A" w:rsidRPr="00766619" w14:paraId="2A5F66A7" w14:textId="77777777" w:rsidTr="007055C0">
        <w:trPr>
          <w:jc w:val="center"/>
        </w:trPr>
        <w:tc>
          <w:tcPr>
            <w:tcW w:w="7441" w:type="dxa"/>
            <w:gridSpan w:val="3"/>
            <w:tcBorders>
              <w:top w:val="single" w:sz="6" w:space="0" w:color="auto"/>
              <w:left w:val="single" w:sz="6" w:space="0" w:color="auto"/>
              <w:bottom w:val="single" w:sz="6" w:space="0" w:color="auto"/>
              <w:right w:val="single" w:sz="6" w:space="0" w:color="auto"/>
            </w:tcBorders>
            <w:noWrap/>
          </w:tcPr>
          <w:p w14:paraId="6B229FF5"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t>M - powłoka pokryta dwoma lub większą liczbą warstw powłoki malarskiej</w:t>
            </w:r>
          </w:p>
        </w:tc>
      </w:tr>
    </w:tbl>
    <w:p w14:paraId="28F1D6D5" w14:textId="77777777" w:rsidR="006C3D7A" w:rsidRPr="00766619" w:rsidRDefault="006C3D7A" w:rsidP="006C3D7A">
      <w:pPr>
        <w:pStyle w:val="StylIwony"/>
        <w:spacing w:after="0"/>
        <w:rPr>
          <w:rFonts w:ascii="Arial" w:hAnsi="Arial" w:cs="Arial"/>
          <w:sz w:val="20"/>
        </w:rPr>
      </w:pPr>
      <w:r w:rsidRPr="00766619">
        <w:rPr>
          <w:rFonts w:ascii="Arial" w:hAnsi="Arial" w:cs="Arial"/>
          <w:sz w:val="20"/>
        </w:rPr>
        <w:tab/>
        <w:t>Powierzchnia powłoki powinna być jednorodna pod względem ziarnistości. Nie może ona wykazywać widocznych wad jak rysy, pęknięcia, pęcherze lub odstawanie powłoki od podłoża.</w:t>
      </w:r>
    </w:p>
    <w:p w14:paraId="60CB6BC4"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Beton i jego składniki</w:t>
      </w:r>
    </w:p>
    <w:p w14:paraId="76F2157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Deskowanie powinno zapewnić sztywność i niezmienność układu oraz bezpieczeństwo konstrukcji. Deskowanie powinno być skonstruowane w sposób umożliwiający łatwy jego montaż i demontaż. Przed wypełnieniem masą betonową, deskowanie powinno być sprawdzone, aby wykluczało wyciek zaprawy z masy betonowej, możliwość zniekształceń lub odchyleń w betonowanej konstrukcji.</w:t>
      </w:r>
    </w:p>
    <w:p w14:paraId="402F7411"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Klasa betonu - jeśli w dokumentacji projektowej lub ST nie określono inaczej, powinna być B 15 lub B 20. Beton powinien odpowiadać wymaganiom PN-EN 206-1:2003 [3]. Składnikami betonu są: cement, kruszywo, woda i domieszki.</w:t>
      </w:r>
    </w:p>
    <w:p w14:paraId="77847C3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Cement stosowany do betonu powinien być cementem portlandzkim klasy co najmniej „32,5”, odpowiadającym wymaganiom PN-EN 197-1:2002 [8]. Transport i przechowywanie cementu powinny być zgodne z postanowieniami BN-88/B-6731-08 [46].</w:t>
      </w:r>
    </w:p>
    <w:p w14:paraId="309EA4E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Kruszywo do betonu (piasek, żwir, grys, mieszanka z kruszywa naturalnego sortowanego, kruszywa łamanego i otoczaków) powinno odpowiadać wymaganiom PN-B-06712 [5].</w:t>
      </w:r>
    </w:p>
    <w:p w14:paraId="5129C248"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Woda powinna być „odmiany 1”, zgodnie z wymaganiami PN-B-32250 [10]. Bez badań laboratoryjnych można stosować wodę pitną.</w:t>
      </w:r>
    </w:p>
    <w:p w14:paraId="4A0F281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Domieszki chemiczne do betonu powinny być stosowane, jeśli przewidują to dokumentacja projektowa, ST lub wskazania Inżyniera, przy czym w przypadku braku danych dotyczących rodzaju domieszek, ich dobór powinien być dokonany zgodnie z zaleceniami PN-EN 206-1:2003 [3]. Domieszki powinny odpowiadać PN-B-23010 [9].</w:t>
      </w:r>
    </w:p>
    <w:p w14:paraId="42829FD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Pręty zbrojenia mogą być stosowane, jeśli przewiduje to dokumentacja projektowa lub ST. Pręty zbrojenia powinny odpowiadać PN-B-06251 [4]. Właściwości mechaniczne stali używanej do zbrojenia betonu powinny odpowiadać PN-B-03264 [1].</w:t>
      </w:r>
    </w:p>
    <w:p w14:paraId="283B3454" w14:textId="71552FE7" w:rsidR="006C3D7A" w:rsidRPr="00766619" w:rsidRDefault="005552D2" w:rsidP="00D62078">
      <w:pPr>
        <w:pStyle w:val="WD3"/>
        <w:rPr>
          <w:rFonts w:ascii="Arial" w:hAnsi="Arial" w:cs="Arial"/>
          <w:sz w:val="20"/>
          <w:szCs w:val="20"/>
        </w:rPr>
      </w:pPr>
      <w:r w:rsidRPr="00766619">
        <w:rPr>
          <w:rFonts w:ascii="Arial" w:hAnsi="Arial" w:cs="Arial"/>
          <w:sz w:val="20"/>
          <w:szCs w:val="20"/>
        </w:rPr>
        <w:t>P</w:t>
      </w:r>
      <w:r w:rsidR="006C3D7A" w:rsidRPr="00766619">
        <w:rPr>
          <w:rFonts w:ascii="Arial" w:hAnsi="Arial" w:cs="Arial"/>
          <w:sz w:val="20"/>
          <w:szCs w:val="20"/>
        </w:rPr>
        <w:t>owłok</w:t>
      </w:r>
      <w:r w:rsidRPr="00766619">
        <w:rPr>
          <w:rFonts w:ascii="Arial" w:hAnsi="Arial" w:cs="Arial"/>
          <w:sz w:val="20"/>
          <w:szCs w:val="20"/>
        </w:rPr>
        <w:t>i</w:t>
      </w:r>
      <w:r w:rsidR="006C3D7A" w:rsidRPr="00766619">
        <w:rPr>
          <w:rFonts w:ascii="Arial" w:hAnsi="Arial" w:cs="Arial"/>
          <w:sz w:val="20"/>
          <w:szCs w:val="20"/>
        </w:rPr>
        <w:t xml:space="preserve"> malarski</w:t>
      </w:r>
      <w:r w:rsidRPr="00766619">
        <w:rPr>
          <w:rFonts w:ascii="Arial" w:hAnsi="Arial" w:cs="Arial"/>
          <w:sz w:val="20"/>
          <w:szCs w:val="20"/>
        </w:rPr>
        <w:t>e</w:t>
      </w:r>
    </w:p>
    <w:p w14:paraId="025354F5" w14:textId="77777777" w:rsidR="006C3D7A" w:rsidRPr="00766619" w:rsidRDefault="006C3D7A" w:rsidP="006C3D7A">
      <w:pPr>
        <w:pStyle w:val="StylIwony"/>
        <w:spacing w:before="0" w:after="0"/>
        <w:ind w:firstLine="709"/>
        <w:rPr>
          <w:rFonts w:ascii="Arial" w:hAnsi="Arial" w:cs="Arial"/>
          <w:sz w:val="20"/>
        </w:rPr>
      </w:pPr>
      <w:r w:rsidRPr="00766619">
        <w:rPr>
          <w:rFonts w:ascii="Arial" w:hAnsi="Arial" w:cs="Arial"/>
          <w:sz w:val="20"/>
        </w:rPr>
        <w:t>Do malowania urządzeń ze stali, żeliwa lub metali nieżelaznych należy używać materiały zgodne z PN-B-10285 [6] (tab. 18) lub stosownie do ustaleń ST, bądź wskazań Inżyniera.</w:t>
      </w:r>
    </w:p>
    <w:p w14:paraId="51EEF7B2" w14:textId="77777777" w:rsidR="006C3D7A" w:rsidRPr="00766619" w:rsidRDefault="006C3D7A" w:rsidP="006C3D7A">
      <w:pPr>
        <w:pStyle w:val="StylIwony"/>
        <w:spacing w:before="0" w:after="0"/>
        <w:ind w:firstLine="709"/>
        <w:rPr>
          <w:rFonts w:ascii="Arial" w:hAnsi="Arial" w:cs="Arial"/>
          <w:sz w:val="20"/>
        </w:rPr>
      </w:pPr>
      <w:r w:rsidRPr="00766619">
        <w:rPr>
          <w:rFonts w:ascii="Arial" w:hAnsi="Arial" w:cs="Arial"/>
          <w:sz w:val="20"/>
        </w:rPr>
        <w:t> </w:t>
      </w:r>
    </w:p>
    <w:p w14:paraId="57A14673" w14:textId="77777777" w:rsidR="006C3D7A" w:rsidRPr="00766619" w:rsidRDefault="006C3D7A" w:rsidP="006C3D7A">
      <w:pPr>
        <w:pStyle w:val="StylIwony"/>
        <w:spacing w:before="0"/>
        <w:rPr>
          <w:rFonts w:ascii="Arial" w:hAnsi="Arial" w:cs="Arial"/>
          <w:sz w:val="20"/>
        </w:rPr>
      </w:pPr>
      <w:r w:rsidRPr="00766619">
        <w:rPr>
          <w:rFonts w:ascii="Arial" w:hAnsi="Arial" w:cs="Arial"/>
          <w:sz w:val="20"/>
        </w:rPr>
        <w:t>Tablica 18. Sposoby malowania zewnątrz budynków (wyciąg z tab. 2 PN-B-10285[6])</w:t>
      </w:r>
    </w:p>
    <w:tbl>
      <w:tblPr>
        <w:tblW w:w="9072" w:type="dxa"/>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594"/>
        <w:gridCol w:w="1526"/>
        <w:gridCol w:w="1866"/>
        <w:gridCol w:w="2543"/>
        <w:gridCol w:w="2543"/>
      </w:tblGrid>
      <w:tr w:rsidR="006C3D7A" w:rsidRPr="00766619" w14:paraId="4A526C9A" w14:textId="77777777" w:rsidTr="007055C0">
        <w:trPr>
          <w:jc w:val="center"/>
        </w:trPr>
        <w:tc>
          <w:tcPr>
            <w:tcW w:w="496" w:type="dxa"/>
            <w:tcBorders>
              <w:top w:val="single" w:sz="6" w:space="0" w:color="auto"/>
              <w:left w:val="single" w:sz="6" w:space="0" w:color="auto"/>
              <w:bottom w:val="double" w:sz="6" w:space="0" w:color="auto"/>
              <w:right w:val="single" w:sz="6" w:space="0" w:color="auto"/>
            </w:tcBorders>
            <w:noWrap/>
          </w:tcPr>
          <w:p w14:paraId="61189200"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Lp.</w:t>
            </w:r>
          </w:p>
        </w:tc>
        <w:tc>
          <w:tcPr>
            <w:tcW w:w="1275" w:type="dxa"/>
            <w:tcBorders>
              <w:top w:val="single" w:sz="6" w:space="0" w:color="auto"/>
              <w:left w:val="single" w:sz="6" w:space="0" w:color="auto"/>
              <w:bottom w:val="double" w:sz="6" w:space="0" w:color="auto"/>
              <w:right w:val="single" w:sz="6" w:space="0" w:color="auto"/>
            </w:tcBorders>
            <w:noWrap/>
          </w:tcPr>
          <w:p w14:paraId="06A5FD3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Rodzaj podłoża</w:t>
            </w:r>
          </w:p>
        </w:tc>
        <w:tc>
          <w:tcPr>
            <w:tcW w:w="1560" w:type="dxa"/>
            <w:tcBorders>
              <w:top w:val="single" w:sz="6" w:space="0" w:color="auto"/>
              <w:left w:val="single" w:sz="6" w:space="0" w:color="auto"/>
              <w:bottom w:val="double" w:sz="6" w:space="0" w:color="auto"/>
              <w:right w:val="single" w:sz="6" w:space="0" w:color="auto"/>
            </w:tcBorders>
            <w:noWrap/>
          </w:tcPr>
          <w:p w14:paraId="28F0F4F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Rodzaj</w:t>
            </w:r>
          </w:p>
          <w:p w14:paraId="3EF1649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podkładu</w:t>
            </w:r>
          </w:p>
        </w:tc>
        <w:tc>
          <w:tcPr>
            <w:tcW w:w="2126" w:type="dxa"/>
            <w:tcBorders>
              <w:top w:val="single" w:sz="6" w:space="0" w:color="auto"/>
              <w:left w:val="single" w:sz="6" w:space="0" w:color="auto"/>
              <w:bottom w:val="double" w:sz="6" w:space="0" w:color="auto"/>
              <w:right w:val="single" w:sz="6" w:space="0" w:color="auto"/>
            </w:tcBorders>
            <w:noWrap/>
          </w:tcPr>
          <w:p w14:paraId="4DADDB8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Rodzaj powłoki</w:t>
            </w:r>
          </w:p>
          <w:p w14:paraId="21CC045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malarskiej</w:t>
            </w:r>
          </w:p>
        </w:tc>
        <w:tc>
          <w:tcPr>
            <w:tcW w:w="2126" w:type="dxa"/>
            <w:tcBorders>
              <w:top w:val="single" w:sz="6" w:space="0" w:color="auto"/>
              <w:left w:val="single" w:sz="6" w:space="0" w:color="auto"/>
              <w:bottom w:val="double" w:sz="6" w:space="0" w:color="auto"/>
              <w:right w:val="single" w:sz="6" w:space="0" w:color="auto"/>
            </w:tcBorders>
            <w:noWrap/>
          </w:tcPr>
          <w:p w14:paraId="2ACE6055"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Zastosowanie</w:t>
            </w:r>
          </w:p>
        </w:tc>
      </w:tr>
      <w:tr w:rsidR="006C3D7A" w:rsidRPr="00766619" w14:paraId="241561D4" w14:textId="77777777" w:rsidTr="007055C0">
        <w:trPr>
          <w:jc w:val="center"/>
        </w:trPr>
        <w:tc>
          <w:tcPr>
            <w:tcW w:w="496" w:type="dxa"/>
            <w:tcBorders>
              <w:top w:val="nil"/>
              <w:left w:val="single" w:sz="6" w:space="0" w:color="auto"/>
              <w:bottom w:val="single" w:sz="6" w:space="0" w:color="auto"/>
              <w:right w:val="single" w:sz="6" w:space="0" w:color="auto"/>
            </w:tcBorders>
            <w:noWrap/>
          </w:tcPr>
          <w:p w14:paraId="571D33F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4</w:t>
            </w:r>
          </w:p>
        </w:tc>
        <w:tc>
          <w:tcPr>
            <w:tcW w:w="1275" w:type="dxa"/>
            <w:tcBorders>
              <w:top w:val="nil"/>
              <w:left w:val="single" w:sz="6" w:space="0" w:color="auto"/>
              <w:bottom w:val="single" w:sz="6" w:space="0" w:color="auto"/>
              <w:right w:val="single" w:sz="6" w:space="0" w:color="auto"/>
            </w:tcBorders>
            <w:noWrap/>
          </w:tcPr>
          <w:p w14:paraId="165FC41B"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Stal</w:t>
            </w:r>
          </w:p>
        </w:tc>
        <w:tc>
          <w:tcPr>
            <w:tcW w:w="1560" w:type="dxa"/>
            <w:tcBorders>
              <w:top w:val="nil"/>
              <w:left w:val="single" w:sz="6" w:space="0" w:color="auto"/>
              <w:bottom w:val="single" w:sz="6" w:space="0" w:color="auto"/>
              <w:right w:val="single" w:sz="6" w:space="0" w:color="auto"/>
            </w:tcBorders>
            <w:noWrap/>
          </w:tcPr>
          <w:p w14:paraId="72F301D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farba olejna miniowa 60% lub ftalowa miniowa 60%</w:t>
            </w:r>
          </w:p>
        </w:tc>
        <w:tc>
          <w:tcPr>
            <w:tcW w:w="2126" w:type="dxa"/>
            <w:tcBorders>
              <w:top w:val="nil"/>
              <w:left w:val="single" w:sz="6" w:space="0" w:color="auto"/>
              <w:bottom w:val="single" w:sz="6" w:space="0" w:color="auto"/>
              <w:right w:val="single" w:sz="6" w:space="0" w:color="auto"/>
            </w:tcBorders>
            <w:noWrap/>
          </w:tcPr>
          <w:p w14:paraId="6F99B019" w14:textId="77777777" w:rsidR="006C3D7A" w:rsidRPr="00766619" w:rsidRDefault="006C3D7A" w:rsidP="007055C0">
            <w:pPr>
              <w:pStyle w:val="WD6"/>
              <w:rPr>
                <w:rFonts w:ascii="Arial" w:hAnsi="Arial" w:cs="Arial"/>
              </w:rPr>
            </w:pPr>
            <w:r w:rsidRPr="00766619">
              <w:rPr>
                <w:rFonts w:ascii="Arial" w:hAnsi="Arial" w:cs="Arial"/>
              </w:rPr>
              <w:t>a) dwuwarstwowa z farby albo</w:t>
            </w:r>
          </w:p>
          <w:p w14:paraId="7605B4FA" w14:textId="77777777" w:rsidR="006C3D7A" w:rsidRPr="00766619" w:rsidRDefault="006C3D7A" w:rsidP="007055C0">
            <w:pPr>
              <w:pStyle w:val="WD6"/>
              <w:rPr>
                <w:rFonts w:ascii="Arial" w:hAnsi="Arial" w:cs="Arial"/>
              </w:rPr>
            </w:pPr>
            <w:r w:rsidRPr="00766619">
              <w:rPr>
                <w:rFonts w:ascii="Arial" w:hAnsi="Arial" w:cs="Arial"/>
              </w:rPr>
              <w:t>b) jak w a) i jednowarstwowa z lakieru olejnego schnącego na powietrzu, rodzaju III</w:t>
            </w:r>
          </w:p>
        </w:tc>
        <w:tc>
          <w:tcPr>
            <w:tcW w:w="2126" w:type="dxa"/>
            <w:tcBorders>
              <w:top w:val="nil"/>
              <w:left w:val="single" w:sz="6" w:space="0" w:color="auto"/>
              <w:bottom w:val="single" w:sz="6" w:space="0" w:color="auto"/>
              <w:right w:val="single" w:sz="6" w:space="0" w:color="auto"/>
            </w:tcBorders>
            <w:noWrap/>
          </w:tcPr>
          <w:p w14:paraId="53FCCB7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elementy ślusarsko-kowalskie pełne i ażurowe (poręcze, kraty, ogrodzenie, bramy itp.)</w:t>
            </w:r>
          </w:p>
        </w:tc>
      </w:tr>
      <w:tr w:rsidR="006C3D7A" w:rsidRPr="00766619" w14:paraId="7AFB0277" w14:textId="77777777" w:rsidTr="007055C0">
        <w:trPr>
          <w:jc w:val="center"/>
        </w:trPr>
        <w:tc>
          <w:tcPr>
            <w:tcW w:w="496" w:type="dxa"/>
            <w:tcBorders>
              <w:top w:val="single" w:sz="6" w:space="0" w:color="auto"/>
              <w:left w:val="single" w:sz="6" w:space="0" w:color="auto"/>
              <w:bottom w:val="single" w:sz="6" w:space="0" w:color="auto"/>
              <w:right w:val="single" w:sz="6" w:space="0" w:color="auto"/>
            </w:tcBorders>
            <w:noWrap/>
          </w:tcPr>
          <w:p w14:paraId="6356C932"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5</w:t>
            </w:r>
          </w:p>
        </w:tc>
        <w:tc>
          <w:tcPr>
            <w:tcW w:w="1275" w:type="dxa"/>
            <w:tcBorders>
              <w:top w:val="single" w:sz="6" w:space="0" w:color="auto"/>
              <w:left w:val="single" w:sz="6" w:space="0" w:color="auto"/>
              <w:bottom w:val="single" w:sz="6" w:space="0" w:color="auto"/>
              <w:right w:val="single" w:sz="6" w:space="0" w:color="auto"/>
            </w:tcBorders>
            <w:noWrap/>
          </w:tcPr>
          <w:p w14:paraId="13717270"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Żeliwo i metale nieżelazne</w:t>
            </w:r>
          </w:p>
        </w:tc>
        <w:tc>
          <w:tcPr>
            <w:tcW w:w="1560" w:type="dxa"/>
            <w:tcBorders>
              <w:top w:val="single" w:sz="6" w:space="0" w:color="auto"/>
              <w:left w:val="single" w:sz="6" w:space="0" w:color="auto"/>
              <w:bottom w:val="single" w:sz="6" w:space="0" w:color="auto"/>
              <w:right w:val="single" w:sz="6" w:space="0" w:color="auto"/>
            </w:tcBorders>
            <w:noWrap/>
          </w:tcPr>
          <w:p w14:paraId="023FDC0D" w14:textId="77777777" w:rsidR="006C3D7A" w:rsidRPr="00766619" w:rsidRDefault="006C3D7A" w:rsidP="007055C0">
            <w:pPr>
              <w:pStyle w:val="StylIwony"/>
              <w:spacing w:before="0" w:after="0"/>
              <w:jc w:val="center"/>
              <w:rPr>
                <w:rFonts w:ascii="Arial" w:hAnsi="Arial" w:cs="Arial"/>
                <w:sz w:val="20"/>
              </w:rPr>
            </w:pPr>
          </w:p>
          <w:p w14:paraId="66E99C63"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bez podkładu</w:t>
            </w:r>
          </w:p>
        </w:tc>
        <w:tc>
          <w:tcPr>
            <w:tcW w:w="2126" w:type="dxa"/>
            <w:tcBorders>
              <w:top w:val="single" w:sz="6" w:space="0" w:color="auto"/>
              <w:left w:val="single" w:sz="6" w:space="0" w:color="auto"/>
              <w:bottom w:val="single" w:sz="6" w:space="0" w:color="auto"/>
              <w:right w:val="single" w:sz="6" w:space="0" w:color="auto"/>
            </w:tcBorders>
            <w:noWrap/>
          </w:tcPr>
          <w:p w14:paraId="2B216E9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dwuwarstwowa z farby</w:t>
            </w:r>
          </w:p>
        </w:tc>
        <w:tc>
          <w:tcPr>
            <w:tcW w:w="2126" w:type="dxa"/>
            <w:tcBorders>
              <w:top w:val="single" w:sz="6" w:space="0" w:color="auto"/>
              <w:left w:val="single" w:sz="6" w:space="0" w:color="auto"/>
              <w:bottom w:val="single" w:sz="6" w:space="0" w:color="auto"/>
              <w:right w:val="single" w:sz="6" w:space="0" w:color="auto"/>
            </w:tcBorders>
            <w:noWrap/>
          </w:tcPr>
          <w:p w14:paraId="3C9D560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budowa latarni ulicznych, słupki ogrodzeniowe itp. oraz elementy z metali nieżelaznych</w:t>
            </w:r>
          </w:p>
        </w:tc>
      </w:tr>
    </w:tbl>
    <w:p w14:paraId="0A9A95F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 </w:t>
      </w:r>
    </w:p>
    <w:p w14:paraId="67777BE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Nie dopuszcza się stosowania wyrobów lakierowanych o nieznanym pochodzeniu, nie mających uzgodnionych wymagań oraz nie sprawdzonych zgodnie z postanowieniami norm. W przypadku, gdy barwa i połysk odgrywają istotną rolę, a nie są ujęte w normach, powinny być ustalone odpowiednie wzorce w porozumieniu z dostawcą. </w:t>
      </w:r>
    </w:p>
    <w:p w14:paraId="6DD8DA41" w14:textId="77777777" w:rsidR="006C3D7A" w:rsidRPr="00766619" w:rsidRDefault="006C3D7A" w:rsidP="00D62078">
      <w:pPr>
        <w:pStyle w:val="WD2"/>
        <w:rPr>
          <w:rFonts w:ascii="Arial" w:hAnsi="Arial" w:cs="Arial"/>
          <w:sz w:val="20"/>
          <w:szCs w:val="20"/>
        </w:rPr>
      </w:pPr>
      <w:bookmarkStart w:id="12" w:name="_Toc425562415"/>
      <w:bookmarkStart w:id="13" w:name="_Toc501175574"/>
      <w:r w:rsidRPr="00766619">
        <w:rPr>
          <w:rFonts w:ascii="Arial" w:hAnsi="Arial" w:cs="Arial"/>
          <w:sz w:val="20"/>
          <w:szCs w:val="20"/>
        </w:rPr>
        <w:t>SPRZĘT</w:t>
      </w:r>
      <w:bookmarkEnd w:id="12"/>
      <w:bookmarkEnd w:id="13"/>
    </w:p>
    <w:p w14:paraId="3339D631"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lastRenderedPageBreak/>
        <w:t>Ogólne wymagania dotyczące sprzętu</w:t>
      </w:r>
    </w:p>
    <w:p w14:paraId="4CDAE2E7"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Ogólne wymagania dotyczące sprzętu podano w ST D-00.00.00 „Wymagania ogólne” pkt 3.</w:t>
      </w:r>
    </w:p>
    <w:p w14:paraId="043F8E3D"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Sprzęt do wykonania urządzeń zabezpieczających ruch pieszych</w:t>
      </w:r>
    </w:p>
    <w:p w14:paraId="1540773B" w14:textId="77777777" w:rsidR="006C3D7A" w:rsidRPr="00766619" w:rsidRDefault="006C3D7A" w:rsidP="006C3D7A">
      <w:pPr>
        <w:pStyle w:val="StylIwony"/>
        <w:spacing w:before="0" w:after="0"/>
        <w:rPr>
          <w:rFonts w:ascii="Arial" w:hAnsi="Arial" w:cs="Arial"/>
          <w:sz w:val="20"/>
        </w:rPr>
      </w:pPr>
      <w:r w:rsidRPr="00766619">
        <w:rPr>
          <w:rFonts w:ascii="Arial" w:hAnsi="Arial" w:cs="Arial"/>
          <w:b/>
          <w:sz w:val="20"/>
        </w:rPr>
        <w:t xml:space="preserve"> </w:t>
      </w:r>
      <w:r w:rsidRPr="00766619">
        <w:rPr>
          <w:rFonts w:ascii="Arial" w:hAnsi="Arial" w:cs="Arial"/>
          <w:sz w:val="20"/>
        </w:rPr>
        <w:tab/>
        <w:t>Wykonawca przystępujący do wykonania urządzeń zabezpieczających ruch pieszych powinien wykazać się możliwością korzystania z następującego sprzętu:</w:t>
      </w:r>
    </w:p>
    <w:p w14:paraId="652AC755" w14:textId="77777777" w:rsidR="006C3D7A" w:rsidRPr="00766619" w:rsidRDefault="006C3D7A" w:rsidP="006C3D7A">
      <w:pPr>
        <w:pStyle w:val="WD6"/>
        <w:rPr>
          <w:rFonts w:ascii="Arial" w:hAnsi="Arial" w:cs="Arial"/>
        </w:rPr>
      </w:pPr>
      <w:r w:rsidRPr="00766619">
        <w:rPr>
          <w:rFonts w:ascii="Arial" w:hAnsi="Arial" w:cs="Arial"/>
        </w:rPr>
        <w:t> szpadli, drągów stalowych, wyciągarek do napinania linek i siatek, młotków, kluczy do montażu elementów panelowych itp.</w:t>
      </w:r>
    </w:p>
    <w:p w14:paraId="352DEADC" w14:textId="77777777" w:rsidR="006C3D7A" w:rsidRPr="00766619" w:rsidRDefault="006C3D7A" w:rsidP="006C3D7A">
      <w:pPr>
        <w:pStyle w:val="WD6"/>
        <w:rPr>
          <w:rFonts w:ascii="Arial" w:hAnsi="Arial" w:cs="Arial"/>
        </w:rPr>
      </w:pPr>
      <w:r w:rsidRPr="00766619">
        <w:rPr>
          <w:rFonts w:ascii="Arial" w:hAnsi="Arial" w:cs="Arial"/>
        </w:rPr>
        <w:t> środków transportu materiałów,</w:t>
      </w:r>
    </w:p>
    <w:p w14:paraId="3D97D1BD" w14:textId="77777777" w:rsidR="006C3D7A" w:rsidRPr="00766619" w:rsidRDefault="006C3D7A" w:rsidP="006C3D7A">
      <w:pPr>
        <w:pStyle w:val="WD6"/>
        <w:rPr>
          <w:rFonts w:ascii="Arial" w:hAnsi="Arial" w:cs="Arial"/>
        </w:rPr>
      </w:pPr>
      <w:r w:rsidRPr="00766619">
        <w:rPr>
          <w:rFonts w:ascii="Arial" w:hAnsi="Arial" w:cs="Arial"/>
        </w:rPr>
        <w:t> żurawi samochodowych o udźwigu do 4 t,</w:t>
      </w:r>
    </w:p>
    <w:p w14:paraId="04561502" w14:textId="77777777" w:rsidR="006C3D7A" w:rsidRPr="00766619" w:rsidRDefault="006C3D7A" w:rsidP="006C3D7A">
      <w:pPr>
        <w:pStyle w:val="WD6"/>
        <w:rPr>
          <w:rFonts w:ascii="Arial" w:hAnsi="Arial" w:cs="Arial"/>
        </w:rPr>
      </w:pPr>
      <w:r w:rsidRPr="00766619">
        <w:rPr>
          <w:rFonts w:ascii="Arial" w:hAnsi="Arial" w:cs="Arial"/>
        </w:rPr>
        <w:t> ewentualnych wiertnic do wykonania dołów pod słupki w gruncie zwięzłym (lecz nie w terenach uzbrojonych w centrach miast),</w:t>
      </w:r>
    </w:p>
    <w:p w14:paraId="75709CEE" w14:textId="77777777" w:rsidR="006C3D7A" w:rsidRPr="00766619" w:rsidRDefault="006C3D7A" w:rsidP="006C3D7A">
      <w:pPr>
        <w:pStyle w:val="WD6"/>
        <w:rPr>
          <w:rFonts w:ascii="Arial" w:hAnsi="Arial" w:cs="Arial"/>
        </w:rPr>
      </w:pPr>
      <w:r w:rsidRPr="00766619">
        <w:rPr>
          <w:rFonts w:ascii="Arial" w:hAnsi="Arial" w:cs="Arial"/>
        </w:rPr>
        <w:t xml:space="preserve"> ewentualnych młotów (bab), wibromłotów do wbijania lub </w:t>
      </w:r>
      <w:proofErr w:type="spellStart"/>
      <w:r w:rsidRPr="00766619">
        <w:rPr>
          <w:rFonts w:ascii="Arial" w:hAnsi="Arial" w:cs="Arial"/>
        </w:rPr>
        <w:t>wwibrowania</w:t>
      </w:r>
      <w:proofErr w:type="spellEnd"/>
      <w:r w:rsidRPr="00766619">
        <w:rPr>
          <w:rFonts w:ascii="Arial" w:hAnsi="Arial" w:cs="Arial"/>
        </w:rPr>
        <w:t xml:space="preserve"> słupków w grunt,</w:t>
      </w:r>
    </w:p>
    <w:p w14:paraId="7C4140EE" w14:textId="77777777" w:rsidR="006C3D7A" w:rsidRPr="00766619" w:rsidRDefault="006C3D7A" w:rsidP="006C3D7A">
      <w:pPr>
        <w:pStyle w:val="WD6"/>
        <w:rPr>
          <w:rFonts w:ascii="Arial" w:hAnsi="Arial" w:cs="Arial"/>
        </w:rPr>
      </w:pPr>
      <w:r w:rsidRPr="00766619">
        <w:rPr>
          <w:rFonts w:ascii="Arial" w:hAnsi="Arial" w:cs="Arial"/>
        </w:rPr>
        <w:t> przewoźnych zbiorników do wody,</w:t>
      </w:r>
    </w:p>
    <w:p w14:paraId="6E64EF02" w14:textId="77777777" w:rsidR="006C3D7A" w:rsidRPr="00766619" w:rsidRDefault="006C3D7A" w:rsidP="006C3D7A">
      <w:pPr>
        <w:pStyle w:val="WD6"/>
        <w:rPr>
          <w:rFonts w:ascii="Arial" w:hAnsi="Arial" w:cs="Arial"/>
        </w:rPr>
      </w:pPr>
      <w:r w:rsidRPr="00766619">
        <w:rPr>
          <w:rFonts w:ascii="Arial" w:hAnsi="Arial" w:cs="Arial"/>
        </w:rPr>
        <w:t> betoniarek przewoźnych do wykonywania fundamentów betonowych „na mokro”,</w:t>
      </w:r>
    </w:p>
    <w:p w14:paraId="31320601" w14:textId="77777777" w:rsidR="006C3D7A" w:rsidRPr="00766619" w:rsidRDefault="006C3D7A" w:rsidP="006C3D7A">
      <w:pPr>
        <w:pStyle w:val="WD6"/>
        <w:rPr>
          <w:rFonts w:ascii="Arial" w:hAnsi="Arial" w:cs="Arial"/>
        </w:rPr>
      </w:pPr>
      <w:r w:rsidRPr="00766619">
        <w:rPr>
          <w:rFonts w:ascii="Arial" w:hAnsi="Arial" w:cs="Arial"/>
        </w:rPr>
        <w:t> koparek kołowych (np. 0,15 m</w:t>
      </w:r>
      <w:r w:rsidRPr="00766619">
        <w:rPr>
          <w:rFonts w:ascii="Arial" w:hAnsi="Arial" w:cs="Arial"/>
          <w:vertAlign w:val="superscript"/>
        </w:rPr>
        <w:t>3</w:t>
      </w:r>
      <w:r w:rsidRPr="00766619">
        <w:rPr>
          <w:rFonts w:ascii="Arial" w:hAnsi="Arial" w:cs="Arial"/>
        </w:rPr>
        <w:t>) lub koparek gąsiennicowych (np. 0,25 m</w:t>
      </w:r>
      <w:r w:rsidRPr="00766619">
        <w:rPr>
          <w:rFonts w:ascii="Arial" w:hAnsi="Arial" w:cs="Arial"/>
          <w:vertAlign w:val="superscript"/>
        </w:rPr>
        <w:t>3</w:t>
      </w:r>
      <w:r w:rsidRPr="00766619">
        <w:rPr>
          <w:rFonts w:ascii="Arial" w:hAnsi="Arial" w:cs="Arial"/>
        </w:rPr>
        <w:t>),</w:t>
      </w:r>
    </w:p>
    <w:p w14:paraId="671D2BF4" w14:textId="77777777" w:rsidR="006C3D7A" w:rsidRPr="00766619" w:rsidRDefault="006C3D7A" w:rsidP="006C3D7A">
      <w:pPr>
        <w:pStyle w:val="WD6"/>
        <w:rPr>
          <w:rFonts w:ascii="Arial" w:hAnsi="Arial" w:cs="Arial"/>
        </w:rPr>
      </w:pPr>
      <w:r w:rsidRPr="00766619">
        <w:rPr>
          <w:rFonts w:ascii="Arial" w:hAnsi="Arial" w:cs="Arial"/>
        </w:rPr>
        <w:t> sprzętu spawalniczego itp.</w:t>
      </w:r>
    </w:p>
    <w:p w14:paraId="652C1671" w14:textId="77777777" w:rsidR="006C3D7A" w:rsidRPr="00766619" w:rsidRDefault="006C3D7A" w:rsidP="00D62078">
      <w:pPr>
        <w:pStyle w:val="WD2"/>
        <w:rPr>
          <w:rFonts w:ascii="Arial" w:hAnsi="Arial" w:cs="Arial"/>
          <w:sz w:val="20"/>
          <w:szCs w:val="20"/>
        </w:rPr>
      </w:pPr>
      <w:bookmarkStart w:id="14" w:name="_Toc425562416"/>
      <w:bookmarkStart w:id="15" w:name="_Toc501175575"/>
      <w:r w:rsidRPr="00766619">
        <w:rPr>
          <w:rFonts w:ascii="Arial" w:hAnsi="Arial" w:cs="Arial"/>
          <w:sz w:val="20"/>
          <w:szCs w:val="20"/>
        </w:rPr>
        <w:t>TRANSPORT</w:t>
      </w:r>
      <w:bookmarkEnd w:id="14"/>
      <w:bookmarkEnd w:id="15"/>
    </w:p>
    <w:p w14:paraId="6765CEFB"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wymagania dotyczące transportu</w:t>
      </w:r>
    </w:p>
    <w:p w14:paraId="47C25C88"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Ogólne wymagania dotyczące transportu podano w ST D-00.00.00 „Wymagania ogólne” pkt 4.</w:t>
      </w:r>
    </w:p>
    <w:p w14:paraId="0664B616"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 xml:space="preserve">Transport materiałów </w:t>
      </w:r>
    </w:p>
    <w:p w14:paraId="60AA13F3"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Rury stalowe na słupki, przeciągi, pochwyty przewozić można dowolnymi środkami transportu. W przypadku załadowania na środek transportu więcej niż jednej partii rur należy je zabezpieczyć przed pomieszaniem.</w:t>
      </w:r>
    </w:p>
    <w:p w14:paraId="77CC46B0"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Kształtowniki można przewozić dowolnym środkiem transportu luzem lub w wiązkach. W przypadku ładowania na środek transportu więcej niż jednej partii wyrobów należy je zabezpieczyć przed pomieszaniem. Przy transporcie przedmiotów metalizowanych zalecana jest ostrożność ze względu na podatność powłok na uszkodzenia mechaniczne, występujące przy uderzeniach.</w:t>
      </w:r>
    </w:p>
    <w:p w14:paraId="72C0BFF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Śruby, wkręty, nakrętki itp. powinno się przewozić w warunkach zabezpieczających wyroby przed korozją i uszkodzeniami mechanicznymi. W przypadku stosowania do transportu palet, opakowania powinny być zabezpieczone przed przemieszczaniem się np. za pomocą taśmy stalowej lub folii termokurczliwej.</w:t>
      </w:r>
    </w:p>
    <w:p w14:paraId="6791C557"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Druty i pręty spawalnicze należy przewozić w warunkach zabezpieczających przed korozją, zanieczyszczeniem i uszkodzeniem.</w:t>
      </w:r>
    </w:p>
    <w:p w14:paraId="5E4C8D9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Cement należy przewozić zgodnie z postanowieniami BN-88/6731-08 [46], zaś mieszankę betonową wg PN-B-06251 [4].</w:t>
      </w:r>
    </w:p>
    <w:p w14:paraId="39E1DFA2" w14:textId="77777777" w:rsidR="006C3D7A" w:rsidRPr="00766619" w:rsidRDefault="006C3D7A" w:rsidP="00D62078">
      <w:pPr>
        <w:pStyle w:val="WD2"/>
        <w:rPr>
          <w:rFonts w:ascii="Arial" w:hAnsi="Arial" w:cs="Arial"/>
          <w:sz w:val="20"/>
          <w:szCs w:val="20"/>
        </w:rPr>
      </w:pPr>
      <w:bookmarkStart w:id="16" w:name="_Toc425562417"/>
      <w:bookmarkStart w:id="17" w:name="_Toc501175576"/>
      <w:r w:rsidRPr="00766619">
        <w:rPr>
          <w:rFonts w:ascii="Arial" w:hAnsi="Arial" w:cs="Arial"/>
          <w:sz w:val="20"/>
          <w:szCs w:val="20"/>
        </w:rPr>
        <w:t>WYKONANIE ROBÓT</w:t>
      </w:r>
      <w:bookmarkEnd w:id="16"/>
      <w:bookmarkEnd w:id="17"/>
    </w:p>
    <w:p w14:paraId="294D1FA5"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zasady wykonania robót</w:t>
      </w:r>
    </w:p>
    <w:p w14:paraId="0EC3D5F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Ogólne zasady wykonania robót podano w ST D-00.00.00 „Wymagania ogólne” pkt 5.</w:t>
      </w:r>
    </w:p>
    <w:p w14:paraId="09F3E9C1"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Zasady wykonania urządzeń zabezpieczających ruch pieszych</w:t>
      </w:r>
    </w:p>
    <w:p w14:paraId="6D5B4B1B"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 zależności od wielkości robót Wykonawca przedstawi do akceptacji Inżyniera zakres robót wykonywanych bezpośrednio na placu budowy oraz robót przygotowawczych na zapleczu.</w:t>
      </w:r>
    </w:p>
    <w:p w14:paraId="625D3B4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Przed wykonywaniem robót należy wytyczyć lokalizację barier, płotków i innych urządzeń liniowych zabezpieczających ruch pieszych na podstawie dokumentacji projektowej, ST lub zaleceń Inżyniera.</w:t>
      </w:r>
    </w:p>
    <w:p w14:paraId="2DB7DEFF"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Do podstawowych czynności objętych niniejszą ST przy wykonywaniu ww. robót należą:</w:t>
      </w:r>
    </w:p>
    <w:p w14:paraId="01F2AC11" w14:textId="77777777" w:rsidR="006C3D7A" w:rsidRPr="00766619" w:rsidRDefault="006C3D7A" w:rsidP="006C3D7A">
      <w:pPr>
        <w:pStyle w:val="WD6"/>
        <w:rPr>
          <w:rFonts w:ascii="Arial" w:hAnsi="Arial" w:cs="Arial"/>
        </w:rPr>
      </w:pPr>
      <w:r w:rsidRPr="00766619">
        <w:rPr>
          <w:rFonts w:ascii="Arial" w:hAnsi="Arial" w:cs="Arial"/>
        </w:rPr>
        <w:t> wykonanie dołów pod słupki,</w:t>
      </w:r>
    </w:p>
    <w:p w14:paraId="55BFA9F8" w14:textId="77777777" w:rsidR="006C3D7A" w:rsidRPr="00766619" w:rsidRDefault="006C3D7A" w:rsidP="006C3D7A">
      <w:pPr>
        <w:pStyle w:val="WD6"/>
        <w:rPr>
          <w:rFonts w:ascii="Arial" w:hAnsi="Arial" w:cs="Arial"/>
        </w:rPr>
      </w:pPr>
      <w:r w:rsidRPr="00766619">
        <w:rPr>
          <w:rFonts w:ascii="Arial" w:hAnsi="Arial" w:cs="Arial"/>
        </w:rPr>
        <w:t> wykonanie fundamentów betonowych pod słupki,</w:t>
      </w:r>
    </w:p>
    <w:p w14:paraId="34E865DD" w14:textId="77777777" w:rsidR="006C3D7A" w:rsidRPr="00766619" w:rsidRDefault="006C3D7A" w:rsidP="006C3D7A">
      <w:pPr>
        <w:pStyle w:val="WD6"/>
        <w:rPr>
          <w:rFonts w:ascii="Arial" w:hAnsi="Arial" w:cs="Arial"/>
        </w:rPr>
      </w:pPr>
      <w:r w:rsidRPr="00766619">
        <w:rPr>
          <w:rFonts w:ascii="Arial" w:hAnsi="Arial" w:cs="Arial"/>
        </w:rPr>
        <w:t> ustawienie słupków,</w:t>
      </w:r>
    </w:p>
    <w:p w14:paraId="5298A6CD" w14:textId="77777777" w:rsidR="006C3D7A" w:rsidRPr="00766619" w:rsidRDefault="006C3D7A" w:rsidP="006C3D7A">
      <w:pPr>
        <w:pStyle w:val="WD6"/>
        <w:rPr>
          <w:rFonts w:ascii="Arial" w:hAnsi="Arial" w:cs="Arial"/>
        </w:rPr>
      </w:pPr>
      <w:r w:rsidRPr="00766619">
        <w:rPr>
          <w:rFonts w:ascii="Arial" w:hAnsi="Arial" w:cs="Arial"/>
        </w:rPr>
        <w:t> zamontowanie elementów w ramach z kształtowników,</w:t>
      </w:r>
    </w:p>
    <w:p w14:paraId="4543E64E"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Wykonanie dołów pod słupki</w:t>
      </w:r>
    </w:p>
    <w:p w14:paraId="58E72463"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Jeśli dokumentacja projektowa lub ST nie podaje inaczej, to doły pod słupki powinny mieć wymiary w planie co najmniej o 20 cm większe od wymiarów słupka, a głębokość od 0,8 do 1,2 m.</w:t>
      </w:r>
    </w:p>
    <w:p w14:paraId="366BD2F1"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Ustawienie słupków wraz z wykonaniem fundamentów betonowych pod słupki</w:t>
      </w:r>
    </w:p>
    <w:p w14:paraId="61882D62" w14:textId="77777777" w:rsidR="006C3D7A" w:rsidRPr="00766619" w:rsidRDefault="006C3D7A" w:rsidP="006C3D7A">
      <w:pPr>
        <w:pStyle w:val="StylIwony"/>
        <w:spacing w:before="0" w:after="0"/>
        <w:rPr>
          <w:rFonts w:ascii="Arial" w:hAnsi="Arial" w:cs="Arial"/>
          <w:sz w:val="20"/>
        </w:rPr>
      </w:pPr>
      <w:r w:rsidRPr="00766619">
        <w:rPr>
          <w:rFonts w:ascii="Arial" w:hAnsi="Arial" w:cs="Arial"/>
          <w:b/>
          <w:sz w:val="20"/>
        </w:rPr>
        <w:tab/>
      </w:r>
      <w:r w:rsidRPr="00766619">
        <w:rPr>
          <w:rFonts w:ascii="Arial" w:hAnsi="Arial" w:cs="Arial"/>
          <w:sz w:val="20"/>
        </w:rPr>
        <w:t xml:space="preserve">Jeśli dokumentacja projektowa lub ST nie podaje inaczej, to słupki mogą być osadzone w betonie ułożonym w dołku albo oprawione w bloczki betonowe formowane na zapleczu i dostarczane do miejsca </w:t>
      </w:r>
      <w:r w:rsidRPr="00766619">
        <w:rPr>
          <w:rFonts w:ascii="Arial" w:hAnsi="Arial" w:cs="Arial"/>
          <w:sz w:val="20"/>
        </w:rPr>
        <w:lastRenderedPageBreak/>
        <w:t>budowy urządzenia zabezpieczającego ruch pieszych. Po uzyskaniu akceptacji Inżyniera, słupki betonowe mogą być obłożone kamieniami lub gruzem i przysypane ziemią.</w:t>
      </w:r>
    </w:p>
    <w:p w14:paraId="4041ED88"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Słupek należy wstawić w gotowy wykop i napełnić otwór mieszanką betonową odpowiadającą wymaganiom punktu 2.9. Do czasu stwardnienia betonu słupek należy podeprzeć.</w:t>
      </w:r>
    </w:p>
    <w:p w14:paraId="3C42479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Fundament betonowy wykonany „na mokro”, w którym osadzono słupek, można wykorzystywać do dalszych prac (np. napinania siatki) co najmniej po 7 dniach od ustawienia słupka w betonie, a jeśli temperatura w czasie wykonywania fundamentu jest niższa od 10</w:t>
      </w:r>
      <w:r w:rsidRPr="00766619">
        <w:rPr>
          <w:rFonts w:ascii="Arial" w:hAnsi="Arial" w:cs="Arial"/>
          <w:sz w:val="20"/>
          <w:vertAlign w:val="superscript"/>
        </w:rPr>
        <w:t>o</w:t>
      </w:r>
      <w:r w:rsidRPr="00766619">
        <w:rPr>
          <w:rFonts w:ascii="Arial" w:hAnsi="Arial" w:cs="Arial"/>
          <w:sz w:val="20"/>
        </w:rPr>
        <w:t>C - po 14 dniach.</w:t>
      </w:r>
    </w:p>
    <w:p w14:paraId="55C0FC6A"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Ustawienie słupków</w:t>
      </w:r>
    </w:p>
    <w:p w14:paraId="67A04DD1" w14:textId="77777777" w:rsidR="006C3D7A" w:rsidRPr="00766619" w:rsidRDefault="006C3D7A" w:rsidP="006C3D7A">
      <w:pPr>
        <w:pStyle w:val="StylIwony"/>
        <w:spacing w:before="0" w:after="0"/>
        <w:rPr>
          <w:rFonts w:ascii="Arial" w:hAnsi="Arial" w:cs="Arial"/>
          <w:sz w:val="20"/>
        </w:rPr>
      </w:pPr>
      <w:r w:rsidRPr="00766619">
        <w:rPr>
          <w:rFonts w:ascii="Arial" w:hAnsi="Arial" w:cs="Arial"/>
          <w:b/>
          <w:sz w:val="20"/>
        </w:rPr>
        <w:tab/>
      </w:r>
      <w:r w:rsidRPr="00766619">
        <w:rPr>
          <w:rFonts w:ascii="Arial" w:hAnsi="Arial" w:cs="Arial"/>
          <w:sz w:val="20"/>
        </w:rPr>
        <w:t>Słupki, bez względu na rodzaj i sposób osadzenia w gruncie, powinny stać pionowo w linii urządzenia zabezpieczającego ruch pieszych, a ich wierzchołki powinny znajdować się na jednakowej wysokości. Słupki z rur powinny mieć zaspawany górny otwór rury.</w:t>
      </w:r>
    </w:p>
    <w:p w14:paraId="0BD62691"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Słupki końcowe, narożne oraz stojące na załamaniach wygrodzenia o kącie większym od 15</w:t>
      </w:r>
      <w:r w:rsidRPr="00766619">
        <w:rPr>
          <w:rFonts w:ascii="Arial" w:hAnsi="Arial" w:cs="Arial"/>
          <w:sz w:val="20"/>
          <w:vertAlign w:val="superscript"/>
        </w:rPr>
        <w:t>o</w:t>
      </w:r>
      <w:r w:rsidRPr="00766619">
        <w:rPr>
          <w:rFonts w:ascii="Arial" w:hAnsi="Arial" w:cs="Arial"/>
          <w:sz w:val="20"/>
        </w:rPr>
        <w:t xml:space="preserve"> należy zabezpieczyć przed wychylaniem się ukośnymi słupkami wspierającymi, ustawiając je wzdłuż biegu ogrodzenia pod kątem około 30 do 45</w:t>
      </w:r>
      <w:r w:rsidRPr="00766619">
        <w:rPr>
          <w:rFonts w:ascii="Arial" w:hAnsi="Arial" w:cs="Arial"/>
          <w:sz w:val="20"/>
          <w:vertAlign w:val="superscript"/>
        </w:rPr>
        <w:t>o</w:t>
      </w:r>
      <w:r w:rsidRPr="00766619">
        <w:rPr>
          <w:rFonts w:ascii="Arial" w:hAnsi="Arial" w:cs="Arial"/>
          <w:sz w:val="20"/>
        </w:rPr>
        <w:t>.</w:t>
      </w:r>
    </w:p>
    <w:p w14:paraId="319241C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Słupki do siatki ogrodzeniowej powinny być przystosowane do umocowania na nich linek usztywniających przez posiadanie odpowiednich uszek lub otworów do zaczepów i haków metalowych. Słupki końcowe lub narożne powinny być dodatkowo przystosowane do umocowania do nich siatki (np. przez przymocowanie do nich pręta stalowego).</w:t>
      </w:r>
    </w:p>
    <w:p w14:paraId="52F20C24"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 xml:space="preserve">Słupki wbijane lub </w:t>
      </w:r>
      <w:proofErr w:type="spellStart"/>
      <w:r w:rsidRPr="00766619">
        <w:rPr>
          <w:rFonts w:ascii="Arial" w:hAnsi="Arial" w:cs="Arial"/>
          <w:sz w:val="20"/>
          <w:szCs w:val="20"/>
        </w:rPr>
        <w:t>wwibrowywane</w:t>
      </w:r>
      <w:proofErr w:type="spellEnd"/>
      <w:r w:rsidRPr="00766619">
        <w:rPr>
          <w:rFonts w:ascii="Arial" w:hAnsi="Arial" w:cs="Arial"/>
          <w:sz w:val="20"/>
          <w:szCs w:val="20"/>
        </w:rPr>
        <w:t xml:space="preserve"> bezpośrednio w grunt</w:t>
      </w:r>
    </w:p>
    <w:p w14:paraId="2AC8984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Jeśli dokumentacja projektowa lub ST ustali bezpośrednie wbijanie lub </w:t>
      </w:r>
      <w:proofErr w:type="spellStart"/>
      <w:r w:rsidRPr="00766619">
        <w:rPr>
          <w:rFonts w:ascii="Arial" w:hAnsi="Arial" w:cs="Arial"/>
          <w:sz w:val="20"/>
        </w:rPr>
        <w:t>wwibrowywanie</w:t>
      </w:r>
      <w:proofErr w:type="spellEnd"/>
      <w:r w:rsidRPr="00766619">
        <w:rPr>
          <w:rFonts w:ascii="Arial" w:hAnsi="Arial" w:cs="Arial"/>
          <w:sz w:val="20"/>
        </w:rPr>
        <w:t xml:space="preserve"> słupków w grunt, to Wykonawca przedstawi do akceptacji Inżyniera:</w:t>
      </w:r>
    </w:p>
    <w:p w14:paraId="6C875F91" w14:textId="77777777" w:rsidR="006C3D7A" w:rsidRPr="00766619" w:rsidRDefault="006C3D7A" w:rsidP="006C3D7A">
      <w:pPr>
        <w:pStyle w:val="WD6"/>
        <w:rPr>
          <w:rFonts w:ascii="Arial" w:hAnsi="Arial" w:cs="Arial"/>
          <w:b/>
        </w:rPr>
      </w:pPr>
      <w:r w:rsidRPr="00766619">
        <w:rPr>
          <w:rFonts w:ascii="Arial" w:hAnsi="Arial" w:cs="Arial"/>
        </w:rPr>
        <w:t> sposób wykonania, zapewniający zachowanie osi słupka w pionie i nie powodujący odkształceń lub uszkodzeń słupka,</w:t>
      </w:r>
    </w:p>
    <w:p w14:paraId="206A3437" w14:textId="77777777" w:rsidR="006C3D7A" w:rsidRPr="00766619" w:rsidRDefault="006C3D7A" w:rsidP="006C3D7A">
      <w:pPr>
        <w:pStyle w:val="WD6"/>
        <w:rPr>
          <w:rFonts w:ascii="Arial" w:hAnsi="Arial" w:cs="Arial"/>
          <w:b/>
        </w:rPr>
      </w:pPr>
      <w:r w:rsidRPr="00766619">
        <w:rPr>
          <w:rFonts w:ascii="Arial" w:hAnsi="Arial" w:cs="Arial"/>
        </w:rPr>
        <w:t> rodzaj sprzętu (i jego charakterystykę techniczną), dotyczący np. młotów (bab) ręcznych podnoszonych bezpośrednio (lub przy użyciu urządzeń pomocniczych) przez robotników, młotów mechanicznych z wciągarką ręczną lub napędem spalinowym, wibromłotów pogrążających słupki w gruncie poprzez wibrację i działanie udarowe</w:t>
      </w:r>
    </w:p>
    <w:p w14:paraId="2561E33F"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przy zachowaniu wymagań ustawienia słupków podanych w p. 5.5 z anulowaniem postanowień dotyczących wykonania dołów i fundamentów podanych w punktach 5.3 i 5.4.</w:t>
      </w:r>
    </w:p>
    <w:p w14:paraId="3757A361"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Wykonanie urządzeń zabezpieczających ruch pieszych w formie poręczy</w:t>
      </w:r>
    </w:p>
    <w:p w14:paraId="3823A29F"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Poręcze oddzielające ruch pieszy od kołowego winny być wykonane zgodnie z dokumentacją projektową lub ST.</w:t>
      </w:r>
    </w:p>
    <w:p w14:paraId="4A227432"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W przypadku braku szczegółowych wskazań, za zgodą Inżyniera można stosować poręcze zgodne z [47], [49] lub KB8-3.3(5)[48] typ P1 z płaskownika 50x10 mm (szczebliny, przeciągi) i 80x12 mm (pochwyt, słupki); typ 2A z pochwytem z ceownika 80E, słupkami z dwuteownika 80 oraz przeciągami z rur </w:t>
      </w:r>
      <w:r w:rsidRPr="00766619">
        <w:rPr>
          <w:rFonts w:ascii="Arial" w:hAnsi="Arial" w:cs="Arial"/>
          <w:sz w:val="20"/>
        </w:rPr>
        <w:sym w:font="Courier New" w:char="03C6"/>
      </w:r>
      <w:r w:rsidRPr="00766619">
        <w:rPr>
          <w:rFonts w:ascii="Arial" w:hAnsi="Arial" w:cs="Arial"/>
          <w:sz w:val="20"/>
        </w:rPr>
        <w:t xml:space="preserve"> 32x3; typ 2B jak typ 2A lecz z przeciągami z kątownika 45x45x5 mm; typ 3A z pochwytem z ceownika 80E, słupkami z dwuteownika 80 oraz przeciągami z rur </w:t>
      </w:r>
      <w:r w:rsidRPr="00766619">
        <w:rPr>
          <w:rFonts w:ascii="Arial" w:hAnsi="Arial" w:cs="Arial"/>
          <w:sz w:val="20"/>
        </w:rPr>
        <w:sym w:font="Courier New" w:char="03C6"/>
      </w:r>
      <w:r w:rsidRPr="00766619">
        <w:rPr>
          <w:rFonts w:ascii="Arial" w:hAnsi="Arial" w:cs="Arial"/>
          <w:sz w:val="20"/>
        </w:rPr>
        <w:t xml:space="preserve"> 32x3 oraz typ 3B jak wyżej lecz z przeciągami z kątownika 45x45x5 mm. Długość segmentów: dla poręczy ze szczeblinami 1,0 m dla pozostałych 2,0 m. Wysokość poręczy wynosi 1,0 m. Poręcze powinny odpowiadać wymaganiom [53].</w:t>
      </w:r>
    </w:p>
    <w:p w14:paraId="26D0721D"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Rozstaw dylatacji poręczy powinien być zgodny z dokumentacją projektową lub ST.</w:t>
      </w:r>
    </w:p>
    <w:p w14:paraId="25B6951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Maksymalną długość poręczy nie </w:t>
      </w:r>
      <w:proofErr w:type="spellStart"/>
      <w:r w:rsidRPr="00766619">
        <w:rPr>
          <w:rFonts w:ascii="Arial" w:hAnsi="Arial" w:cs="Arial"/>
          <w:sz w:val="20"/>
        </w:rPr>
        <w:t>dylatowanych</w:t>
      </w:r>
      <w:proofErr w:type="spellEnd"/>
      <w:r w:rsidRPr="00766619">
        <w:rPr>
          <w:rFonts w:ascii="Arial" w:hAnsi="Arial" w:cs="Arial"/>
          <w:sz w:val="20"/>
        </w:rPr>
        <w:t xml:space="preserve"> określa się na 50 m pod warunkiem zgody Inżyniera.</w:t>
      </w:r>
    </w:p>
    <w:p w14:paraId="68830D17"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Wykonanie spawanych złącz elementów urządzeń zabezpieczających ruch pieszych</w:t>
      </w:r>
    </w:p>
    <w:p w14:paraId="069A14D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Złącza spawane elementów urządzeń zabezpieczających ruch pieszych powinny odpowiadać wymaganiom PN-M-69011 [12].</w:t>
      </w:r>
    </w:p>
    <w:p w14:paraId="601EE5C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Wytrzymałość zmęczeniowa spoin powinna wynosić od 19 do 32 </w:t>
      </w:r>
      <w:proofErr w:type="spellStart"/>
      <w:r w:rsidRPr="00766619">
        <w:rPr>
          <w:rFonts w:ascii="Arial" w:hAnsi="Arial" w:cs="Arial"/>
          <w:sz w:val="20"/>
        </w:rPr>
        <w:t>MPa</w:t>
      </w:r>
      <w:proofErr w:type="spellEnd"/>
      <w:r w:rsidRPr="00766619">
        <w:rPr>
          <w:rFonts w:ascii="Arial" w:hAnsi="Arial" w:cs="Arial"/>
          <w:sz w:val="20"/>
        </w:rPr>
        <w:t xml:space="preserve">. Odchyłki wymiarów spoin nie powinny przekraczać </w:t>
      </w:r>
      <w:r w:rsidRPr="00766619">
        <w:rPr>
          <w:rFonts w:ascii="Arial" w:hAnsi="Arial" w:cs="Arial"/>
          <w:sz w:val="20"/>
        </w:rPr>
        <w:sym w:font="Symbol" w:char="00B1"/>
      </w:r>
      <w:r w:rsidRPr="00766619">
        <w:rPr>
          <w:rFonts w:ascii="Arial" w:hAnsi="Arial" w:cs="Arial"/>
          <w:sz w:val="20"/>
        </w:rPr>
        <w:t xml:space="preserve"> 0,5 mm dla grubości spoiny do 6 mm i </w:t>
      </w:r>
      <w:r w:rsidRPr="00766619">
        <w:rPr>
          <w:rFonts w:ascii="Arial" w:hAnsi="Arial" w:cs="Arial"/>
          <w:sz w:val="20"/>
        </w:rPr>
        <w:sym w:font="Symbol" w:char="00B1"/>
      </w:r>
      <w:r w:rsidRPr="00766619">
        <w:rPr>
          <w:rFonts w:ascii="Arial" w:hAnsi="Arial" w:cs="Arial"/>
          <w:sz w:val="20"/>
        </w:rPr>
        <w:t xml:space="preserve"> 1,0 mm dla spoiny powyżej 6 mm.</w:t>
      </w:r>
    </w:p>
    <w:p w14:paraId="1C62FE48"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 xml:space="preserve">Odstęp, w złączach zakładkowych i </w:t>
      </w:r>
      <w:proofErr w:type="spellStart"/>
      <w:r w:rsidRPr="00766619">
        <w:rPr>
          <w:rFonts w:ascii="Arial" w:hAnsi="Arial" w:cs="Arial"/>
          <w:sz w:val="20"/>
        </w:rPr>
        <w:t>nadkładkowych</w:t>
      </w:r>
      <w:proofErr w:type="spellEnd"/>
      <w:r w:rsidRPr="00766619">
        <w:rPr>
          <w:rFonts w:ascii="Arial" w:hAnsi="Arial" w:cs="Arial"/>
          <w:sz w:val="20"/>
        </w:rPr>
        <w:t>, pomiędzy przylegającymi do siebie płaszczyznami nie powinien być większy niż 1 mm.</w:t>
      </w:r>
    </w:p>
    <w:p w14:paraId="1CC1DFF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Złącza spawane nie powinny mieć wad większych niż podane w tablicy 19. Inżynier może dopuścić wady większe niż podane w tablicy 19 jeśli uzna, że nie mają one zasadniczego wpływu na cechy eksploatacyjne urządzeń zabezpieczających ruch pieszych.</w:t>
      </w:r>
    </w:p>
    <w:p w14:paraId="54B97EA3" w14:textId="77777777" w:rsidR="006C3D7A" w:rsidRPr="00766619" w:rsidRDefault="006C3D7A" w:rsidP="006C3D7A">
      <w:pPr>
        <w:pStyle w:val="StylIwony"/>
        <w:pageBreakBefore/>
        <w:spacing w:before="0" w:after="0"/>
        <w:jc w:val="left"/>
        <w:rPr>
          <w:rFonts w:ascii="Arial" w:hAnsi="Arial" w:cs="Arial"/>
          <w:sz w:val="20"/>
        </w:rPr>
      </w:pPr>
      <w:r w:rsidRPr="00766619">
        <w:rPr>
          <w:rFonts w:ascii="Arial" w:hAnsi="Arial" w:cs="Arial"/>
          <w:sz w:val="20"/>
        </w:rPr>
        <w:lastRenderedPageBreak/>
        <w:t>Tablica 19. Dopuszczalne wymiary wad w złączach spawanych według PN-M-69775 [32]</w:t>
      </w:r>
    </w:p>
    <w:tbl>
      <w:tblPr>
        <w:tblW w:w="0" w:type="auto"/>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3756"/>
        <w:gridCol w:w="3685"/>
      </w:tblGrid>
      <w:tr w:rsidR="006C3D7A" w:rsidRPr="00766619" w14:paraId="4EF93596" w14:textId="77777777" w:rsidTr="007055C0">
        <w:trPr>
          <w:jc w:val="center"/>
        </w:trPr>
        <w:tc>
          <w:tcPr>
            <w:tcW w:w="3756" w:type="dxa"/>
            <w:tcBorders>
              <w:top w:val="single" w:sz="6" w:space="0" w:color="auto"/>
              <w:left w:val="single" w:sz="6" w:space="0" w:color="auto"/>
              <w:bottom w:val="double" w:sz="6" w:space="0" w:color="auto"/>
              <w:right w:val="single" w:sz="6" w:space="0" w:color="auto"/>
            </w:tcBorders>
            <w:noWrap/>
          </w:tcPr>
          <w:p w14:paraId="6B3C1BBD" w14:textId="77777777" w:rsidR="006C3D7A" w:rsidRPr="00766619" w:rsidRDefault="006C3D7A" w:rsidP="007055C0">
            <w:pPr>
              <w:pStyle w:val="StylIwony"/>
              <w:spacing w:before="60" w:after="60"/>
              <w:jc w:val="center"/>
              <w:rPr>
                <w:rFonts w:ascii="Arial" w:hAnsi="Arial" w:cs="Arial"/>
                <w:sz w:val="20"/>
              </w:rPr>
            </w:pPr>
            <w:r w:rsidRPr="00766619">
              <w:rPr>
                <w:rFonts w:ascii="Arial" w:hAnsi="Arial" w:cs="Arial"/>
                <w:sz w:val="20"/>
              </w:rPr>
              <w:t>Rodzaj wady</w:t>
            </w:r>
          </w:p>
        </w:tc>
        <w:tc>
          <w:tcPr>
            <w:tcW w:w="3685" w:type="dxa"/>
            <w:tcBorders>
              <w:top w:val="single" w:sz="6" w:space="0" w:color="auto"/>
              <w:left w:val="single" w:sz="6" w:space="0" w:color="auto"/>
              <w:bottom w:val="double" w:sz="6" w:space="0" w:color="auto"/>
              <w:right w:val="single" w:sz="6" w:space="0" w:color="auto"/>
            </w:tcBorders>
            <w:noWrap/>
          </w:tcPr>
          <w:p w14:paraId="7C010A68" w14:textId="77777777" w:rsidR="006C3D7A" w:rsidRPr="00766619" w:rsidRDefault="006C3D7A" w:rsidP="007055C0">
            <w:pPr>
              <w:pStyle w:val="StylIwony"/>
              <w:spacing w:before="60" w:after="60"/>
              <w:jc w:val="center"/>
              <w:rPr>
                <w:rFonts w:ascii="Arial" w:hAnsi="Arial" w:cs="Arial"/>
                <w:sz w:val="20"/>
              </w:rPr>
            </w:pPr>
            <w:r w:rsidRPr="00766619">
              <w:rPr>
                <w:rFonts w:ascii="Arial" w:hAnsi="Arial" w:cs="Arial"/>
                <w:sz w:val="20"/>
              </w:rPr>
              <w:t>Dopuszczalny wymiar wady w mm</w:t>
            </w:r>
          </w:p>
        </w:tc>
      </w:tr>
      <w:tr w:rsidR="006C3D7A" w:rsidRPr="00766619" w14:paraId="340BF522" w14:textId="77777777" w:rsidTr="007055C0">
        <w:trPr>
          <w:jc w:val="center"/>
        </w:trPr>
        <w:tc>
          <w:tcPr>
            <w:tcW w:w="3756" w:type="dxa"/>
            <w:tcBorders>
              <w:top w:val="nil"/>
              <w:left w:val="single" w:sz="6" w:space="0" w:color="auto"/>
              <w:bottom w:val="single" w:sz="6" w:space="0" w:color="auto"/>
              <w:right w:val="single" w:sz="6" w:space="0" w:color="auto"/>
            </w:tcBorders>
            <w:noWrap/>
          </w:tcPr>
          <w:p w14:paraId="4989946F" w14:textId="77777777" w:rsidR="006C3D7A" w:rsidRPr="00766619" w:rsidRDefault="006C3D7A" w:rsidP="007055C0">
            <w:pPr>
              <w:pStyle w:val="StylIwony"/>
              <w:spacing w:before="60" w:after="0"/>
              <w:jc w:val="left"/>
              <w:rPr>
                <w:rFonts w:ascii="Arial" w:hAnsi="Arial" w:cs="Arial"/>
                <w:sz w:val="20"/>
              </w:rPr>
            </w:pPr>
            <w:r w:rsidRPr="00766619">
              <w:rPr>
                <w:rFonts w:ascii="Arial" w:hAnsi="Arial" w:cs="Arial"/>
                <w:sz w:val="20"/>
              </w:rPr>
              <w:t>Brak przetopu</w:t>
            </w:r>
          </w:p>
          <w:p w14:paraId="3E10311A"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Podtopienie lica</w:t>
            </w:r>
          </w:p>
          <w:p w14:paraId="0E3896ED"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Porowatość</w:t>
            </w:r>
          </w:p>
          <w:p w14:paraId="2C02CBD4"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Krater</w:t>
            </w:r>
          </w:p>
          <w:p w14:paraId="025253AB"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Wklęśnięcie lica</w:t>
            </w:r>
          </w:p>
          <w:p w14:paraId="2B607DD2"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Uszkodzenie mechaniczne</w:t>
            </w:r>
          </w:p>
          <w:p w14:paraId="2FC7ABB2"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Różnica wysokości sąsiednich wgłębień</w:t>
            </w:r>
          </w:p>
          <w:p w14:paraId="1A12A44F"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i wypukłości lica</w:t>
            </w:r>
          </w:p>
        </w:tc>
        <w:tc>
          <w:tcPr>
            <w:tcW w:w="3685" w:type="dxa"/>
            <w:tcBorders>
              <w:top w:val="nil"/>
              <w:left w:val="single" w:sz="6" w:space="0" w:color="auto"/>
              <w:bottom w:val="single" w:sz="6" w:space="0" w:color="auto"/>
              <w:right w:val="single" w:sz="6" w:space="0" w:color="auto"/>
            </w:tcBorders>
            <w:noWrap/>
          </w:tcPr>
          <w:p w14:paraId="5836199A"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2,0</w:t>
            </w:r>
          </w:p>
          <w:p w14:paraId="2E811DE9"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1,5</w:t>
            </w:r>
          </w:p>
          <w:p w14:paraId="2A653BE1"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3,0</w:t>
            </w:r>
          </w:p>
          <w:p w14:paraId="08B6DE1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1,5</w:t>
            </w:r>
          </w:p>
          <w:p w14:paraId="6A73BAED"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1,5</w:t>
            </w:r>
          </w:p>
          <w:p w14:paraId="74D6FF5E"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1,0</w:t>
            </w:r>
          </w:p>
          <w:p w14:paraId="770FC137" w14:textId="77777777" w:rsidR="006C3D7A" w:rsidRPr="00766619" w:rsidRDefault="006C3D7A" w:rsidP="007055C0">
            <w:pPr>
              <w:pStyle w:val="StylIwony"/>
              <w:spacing w:before="0" w:after="0"/>
              <w:jc w:val="center"/>
              <w:rPr>
                <w:rFonts w:ascii="Arial" w:hAnsi="Arial" w:cs="Arial"/>
                <w:sz w:val="20"/>
              </w:rPr>
            </w:pPr>
          </w:p>
          <w:p w14:paraId="327455CA" w14:textId="77777777" w:rsidR="006C3D7A" w:rsidRPr="00766619" w:rsidRDefault="006C3D7A" w:rsidP="007055C0">
            <w:pPr>
              <w:pStyle w:val="StylIwony"/>
              <w:spacing w:before="0" w:after="60"/>
              <w:jc w:val="center"/>
              <w:rPr>
                <w:rFonts w:ascii="Arial" w:hAnsi="Arial" w:cs="Arial"/>
                <w:sz w:val="20"/>
              </w:rPr>
            </w:pPr>
            <w:r w:rsidRPr="00766619">
              <w:rPr>
                <w:rFonts w:ascii="Arial" w:hAnsi="Arial" w:cs="Arial"/>
                <w:sz w:val="20"/>
              </w:rPr>
              <w:t>3,0</w:t>
            </w:r>
          </w:p>
        </w:tc>
      </w:tr>
    </w:tbl>
    <w:p w14:paraId="49C7EF85"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Malowanie metalowych urządzeń zabezpieczających ruch pieszych</w:t>
      </w:r>
    </w:p>
    <w:p w14:paraId="163C96D0"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Zaleca się przeprowadzać malowanie w okresie od maja do września, wyłącznie w dni pogodne, przy zalecanej temperaturze powietrza od 15 do 20</w:t>
      </w:r>
      <w:r w:rsidRPr="00766619">
        <w:rPr>
          <w:rFonts w:ascii="Arial" w:hAnsi="Arial" w:cs="Arial"/>
          <w:sz w:val="20"/>
          <w:vertAlign w:val="superscript"/>
        </w:rPr>
        <w:t>o</w:t>
      </w:r>
      <w:r w:rsidRPr="00766619">
        <w:rPr>
          <w:rFonts w:ascii="Arial" w:hAnsi="Arial" w:cs="Arial"/>
          <w:sz w:val="20"/>
        </w:rPr>
        <w:t>C; nie należy malować pędzlem lub wałkiem w temperaturze poniżej +5</w:t>
      </w:r>
      <w:r w:rsidRPr="00766619">
        <w:rPr>
          <w:rFonts w:ascii="Arial" w:hAnsi="Arial" w:cs="Arial"/>
          <w:sz w:val="20"/>
          <w:vertAlign w:val="superscript"/>
        </w:rPr>
        <w:t>o</w:t>
      </w:r>
      <w:r w:rsidRPr="00766619">
        <w:rPr>
          <w:rFonts w:ascii="Arial" w:hAnsi="Arial" w:cs="Arial"/>
          <w:sz w:val="20"/>
        </w:rPr>
        <w:t>C, jak również malować metodą natryskową w temperaturze poniżej +15</w:t>
      </w:r>
      <w:r w:rsidRPr="00766619">
        <w:rPr>
          <w:rFonts w:ascii="Arial" w:hAnsi="Arial" w:cs="Arial"/>
          <w:sz w:val="20"/>
          <w:vertAlign w:val="superscript"/>
        </w:rPr>
        <w:t>o</w:t>
      </w:r>
      <w:r w:rsidRPr="00766619">
        <w:rPr>
          <w:rFonts w:ascii="Arial" w:hAnsi="Arial" w:cs="Arial"/>
          <w:sz w:val="20"/>
        </w:rPr>
        <w:t>C oraz podczas występującej mgły i rosy.</w:t>
      </w:r>
    </w:p>
    <w:p w14:paraId="2D7266B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Należy przestrzegać następujących zasad przy malowaniu urządzeń:</w:t>
      </w:r>
    </w:p>
    <w:p w14:paraId="18DAE9A0" w14:textId="77777777" w:rsidR="006C3D7A" w:rsidRPr="00766619" w:rsidRDefault="006C3D7A" w:rsidP="006C3D7A">
      <w:pPr>
        <w:pStyle w:val="WD6"/>
        <w:rPr>
          <w:rFonts w:ascii="Arial" w:hAnsi="Arial" w:cs="Arial"/>
        </w:rPr>
      </w:pPr>
      <w:r w:rsidRPr="00766619">
        <w:rPr>
          <w:rFonts w:ascii="Arial" w:hAnsi="Arial" w:cs="Arial"/>
        </w:rPr>
        <w:t> z powierzchni stali należy usunąć bardzo starannie pył, kurz, pleśnie, tłuszcz, rdzę, zgorzelinę, ewentualnie starą łuszczącą się farbę i inne zabrudzenia zmniejszające przyczepność farby do podłoża; poprzez zmywanie, usuwanie przy użyciu szczotek stalowych, odrdzewiaczy chemicznych, materiałów ściernych, piaskowania, odpalania, ługowania lub przy zastosowaniu innych środków, zgodnie z wymaganiami PN-ISO-8501-1 [42] i PN-H-97052 [27],</w:t>
      </w:r>
    </w:p>
    <w:p w14:paraId="214157A0" w14:textId="77777777" w:rsidR="006C3D7A" w:rsidRPr="00766619" w:rsidRDefault="006C3D7A" w:rsidP="006C3D7A">
      <w:pPr>
        <w:pStyle w:val="WD6"/>
        <w:rPr>
          <w:rFonts w:ascii="Arial" w:hAnsi="Arial" w:cs="Arial"/>
        </w:rPr>
      </w:pPr>
      <w:r w:rsidRPr="00766619">
        <w:rPr>
          <w:rFonts w:ascii="Arial" w:hAnsi="Arial" w:cs="Arial"/>
        </w:rPr>
        <w:t> przed malowaniem należy wypełnić wgłębienia i rysy na powierzchniach za pomocą kitów lub szpachlówek ogólnego stosowania, a następnie - wygładzić i zeszlifować podłoże pod farbę,</w:t>
      </w:r>
    </w:p>
    <w:p w14:paraId="62CB46F3" w14:textId="77777777" w:rsidR="006C3D7A" w:rsidRPr="00766619" w:rsidRDefault="006C3D7A" w:rsidP="006C3D7A">
      <w:pPr>
        <w:pStyle w:val="WD6"/>
        <w:rPr>
          <w:rFonts w:ascii="Arial" w:hAnsi="Arial" w:cs="Arial"/>
        </w:rPr>
      </w:pPr>
      <w:r w:rsidRPr="00766619">
        <w:rPr>
          <w:rFonts w:ascii="Arial" w:hAnsi="Arial" w:cs="Arial"/>
        </w:rPr>
        <w:t> do malowania można stosować farby ogólnego stosowania przeznaczone do użytku zewnętrznego, dobrej jakości, z nieprzekroczonym okresem gwarancji, jako:</w:t>
      </w:r>
    </w:p>
    <w:p w14:paraId="2B6DD077" w14:textId="77777777" w:rsidR="006C3D7A" w:rsidRPr="00766619" w:rsidRDefault="006C3D7A" w:rsidP="006C3D7A">
      <w:pPr>
        <w:pStyle w:val="WD7"/>
        <w:rPr>
          <w:rFonts w:ascii="Arial" w:hAnsi="Arial" w:cs="Arial"/>
        </w:rPr>
      </w:pPr>
      <w:r w:rsidRPr="00766619">
        <w:rPr>
          <w:rFonts w:ascii="Arial" w:hAnsi="Arial" w:cs="Arial"/>
        </w:rPr>
        <w:t>a) farby do gruntowania przeciwrdzewnego (farby i lakiery przeciwkorozyjne),</w:t>
      </w:r>
    </w:p>
    <w:p w14:paraId="2EE32632" w14:textId="77777777" w:rsidR="006C3D7A" w:rsidRPr="00766619" w:rsidRDefault="006C3D7A" w:rsidP="006C3D7A">
      <w:pPr>
        <w:pStyle w:val="WD7"/>
        <w:rPr>
          <w:rFonts w:ascii="Arial" w:hAnsi="Arial" w:cs="Arial"/>
        </w:rPr>
      </w:pPr>
      <w:r w:rsidRPr="00766619">
        <w:rPr>
          <w:rFonts w:ascii="Arial" w:hAnsi="Arial" w:cs="Arial"/>
        </w:rPr>
        <w:t>b) farby nawierzchniowe (np. lakiery, emalie, wyroby ftalowe, ftalowo-styrenowe, akrylowe itp.)</w:t>
      </w:r>
    </w:p>
    <w:p w14:paraId="5B3D1225" w14:textId="77777777" w:rsidR="006C3D7A" w:rsidRPr="00766619" w:rsidRDefault="006C3D7A" w:rsidP="006C3D7A">
      <w:pPr>
        <w:pStyle w:val="WD7"/>
        <w:rPr>
          <w:rFonts w:ascii="Arial" w:hAnsi="Arial" w:cs="Arial"/>
        </w:rPr>
      </w:pPr>
      <w:r w:rsidRPr="00766619">
        <w:rPr>
          <w:rFonts w:ascii="Arial" w:hAnsi="Arial" w:cs="Arial"/>
        </w:rPr>
        <w:tab/>
        <w:t>oraz</w:t>
      </w:r>
    </w:p>
    <w:p w14:paraId="50EE084E" w14:textId="77777777" w:rsidR="006C3D7A" w:rsidRPr="00766619" w:rsidRDefault="006C3D7A" w:rsidP="006C3D7A">
      <w:pPr>
        <w:pStyle w:val="WD7"/>
        <w:rPr>
          <w:rFonts w:ascii="Arial" w:hAnsi="Arial" w:cs="Arial"/>
        </w:rPr>
      </w:pPr>
      <w:r w:rsidRPr="00766619">
        <w:rPr>
          <w:rFonts w:ascii="Arial" w:hAnsi="Arial" w:cs="Arial"/>
        </w:rPr>
        <w:t>c) rozcieńczalniki zalecone przez producenta stosowanej farby,</w:t>
      </w:r>
    </w:p>
    <w:p w14:paraId="56C183A2" w14:textId="77777777" w:rsidR="006C3D7A" w:rsidRPr="00766619" w:rsidRDefault="006C3D7A" w:rsidP="006C3D7A">
      <w:pPr>
        <w:pStyle w:val="WD6"/>
        <w:rPr>
          <w:rFonts w:ascii="Arial" w:hAnsi="Arial" w:cs="Arial"/>
        </w:rPr>
      </w:pPr>
      <w:r w:rsidRPr="00766619">
        <w:rPr>
          <w:rFonts w:ascii="Arial" w:hAnsi="Arial" w:cs="Arial"/>
        </w:rPr>
        <w:t> farbę dłużej przechowywaną należy przygotować do malowania przez usunięcie „kożucha” (zestalonej substancji błonotwórczej na powierzchni farby), dokładne wymieszanie (połączenie lżejszych i cięższych składników farby), rozcieńczenie zbyt zgęstniałej farby, ewentualne przecedzenie (usunięcie nierozmieszanych resztek osadu i innych zanieczyszczeń),</w:t>
      </w:r>
    </w:p>
    <w:p w14:paraId="58E3BBE3" w14:textId="77777777" w:rsidR="006C3D7A" w:rsidRPr="00766619" w:rsidRDefault="006C3D7A" w:rsidP="006C3D7A">
      <w:pPr>
        <w:pStyle w:val="WD6"/>
        <w:rPr>
          <w:rFonts w:ascii="Arial" w:hAnsi="Arial" w:cs="Arial"/>
        </w:rPr>
      </w:pPr>
      <w:r w:rsidRPr="00766619">
        <w:rPr>
          <w:rFonts w:ascii="Arial" w:hAnsi="Arial" w:cs="Arial"/>
        </w:rPr>
        <w:t> malowanie można przeprowadzać pędzlami, wałkami malarskimi lub ewentualnie metodą natryskową (pistoletami elektrycznymi, urządzeniami kompresorowymi itp.),</w:t>
      </w:r>
    </w:p>
    <w:p w14:paraId="33ABCBBB" w14:textId="77777777" w:rsidR="006C3D7A" w:rsidRPr="00766619" w:rsidRDefault="006C3D7A" w:rsidP="006C3D7A">
      <w:pPr>
        <w:pStyle w:val="WD6"/>
        <w:rPr>
          <w:rFonts w:ascii="Arial" w:hAnsi="Arial" w:cs="Arial"/>
        </w:rPr>
      </w:pPr>
      <w:r w:rsidRPr="00766619">
        <w:rPr>
          <w:rFonts w:ascii="Arial" w:hAnsi="Arial" w:cs="Arial"/>
        </w:rPr>
        <w:t> z zasady malowanie należy wykonać dwuwarstwowo: farbą do gruntowania i farbą nawierzchniową, przy czym każdą następną warstwę można nałożyć po całkowitym wyschnięciu farby poprzedniej.</w:t>
      </w:r>
    </w:p>
    <w:p w14:paraId="60B39DB9"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Malowanie powinno odpowiadać wymaganiom PN-H-97053 [28].</w:t>
      </w:r>
    </w:p>
    <w:p w14:paraId="65B6A569"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Rodzaj farby oraz liczbę jej warstw zastosowanych przy malowaniu określają ST lub Inżynier na wniosek Wykonawcy.</w:t>
      </w:r>
    </w:p>
    <w:p w14:paraId="2AF499D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Należy zwracać uwagę na dokładne pokrycie farbą miejsc stykania się słupka metalowego z betonem fundamentu, ze względu na najszybsze niszczenie się farby w tych miejscach i pojawianie się rdzawych zacieków sygnalizujących korozje słupka.</w:t>
      </w:r>
    </w:p>
    <w:p w14:paraId="04BFA2A2"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Zaleca się stosowanie farb możliwie jak najmniej szkodliwych dla zdrowia ludzi i środowiska, z niską zawartością m.in. niearomatycznych rozpuszczalników. Przy stosowaniu farb nieznanego pochodzenia Wykonawca przedstawi do akceptacji Inżyniera badania na zawartość szkodliwych składników (np. trującego toluenu jako rozpuszczalnika).</w:t>
      </w:r>
    </w:p>
    <w:p w14:paraId="46CED12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Wykonawca nie dopuści do skażenia farbami wód powierzchniowych i gruntowych oraz kanalizacji. Zlewki poprodukcyjne, powstające przy myciu urządzeń i pędzli oraz z samej farby, należy usuwać do izolowanych zbiorników, w celu ich naturalnej lub sztucznej neutralizacji i detoksykacji.</w:t>
      </w:r>
    </w:p>
    <w:p w14:paraId="073BB19F" w14:textId="77777777" w:rsidR="006C3D7A" w:rsidRPr="00766619" w:rsidRDefault="006C3D7A" w:rsidP="00D62078">
      <w:pPr>
        <w:pStyle w:val="WD2"/>
        <w:rPr>
          <w:rFonts w:ascii="Arial" w:hAnsi="Arial" w:cs="Arial"/>
          <w:sz w:val="20"/>
          <w:szCs w:val="20"/>
        </w:rPr>
      </w:pPr>
      <w:bookmarkStart w:id="18" w:name="_Toc425562418"/>
      <w:bookmarkStart w:id="19" w:name="_Toc501175577"/>
      <w:r w:rsidRPr="00766619">
        <w:rPr>
          <w:rFonts w:ascii="Arial" w:hAnsi="Arial" w:cs="Arial"/>
          <w:sz w:val="20"/>
          <w:szCs w:val="20"/>
        </w:rPr>
        <w:t>KONTROLA JAKOŚCI ROBÓT</w:t>
      </w:r>
      <w:bookmarkEnd w:id="18"/>
      <w:bookmarkEnd w:id="19"/>
    </w:p>
    <w:p w14:paraId="1819E76C"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zasady kontroli jakości robót</w:t>
      </w:r>
    </w:p>
    <w:p w14:paraId="34CFD8BA"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Ogólne zasady kontroli jakości robót podano w ST D-00.00.00 „Wymagania ogólne” pkt 6.</w:t>
      </w:r>
    </w:p>
    <w:p w14:paraId="24BA1DC8"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Badania przed przystąpieniem do robót</w:t>
      </w:r>
    </w:p>
    <w:p w14:paraId="13153CB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Przed przystąpieniem do robót Wykonawca powinien uzyskać od producentów zaświadczenia o jakości (atesty) oraz wykonać badania materiałów przeznaczonych do wykonania robót i przedstawić ich wyniki Inżynierowi w celu akceptacji materiałów, zgodnie z wymaganiami określonymi w pkt 2.3.</w:t>
      </w:r>
    </w:p>
    <w:p w14:paraId="30C67DF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lastRenderedPageBreak/>
        <w:tab/>
        <w:t>Do materiałów, których producenci są zobowiązani (przez właściwe normy PN i BN) dostarczyć zaświadczenia o jakości (atesty) należą:</w:t>
      </w:r>
    </w:p>
    <w:p w14:paraId="49DB2587" w14:textId="77777777" w:rsidR="006C3D7A" w:rsidRPr="00766619" w:rsidRDefault="006C3D7A" w:rsidP="006C3D7A">
      <w:pPr>
        <w:pStyle w:val="WD6"/>
        <w:rPr>
          <w:rFonts w:ascii="Arial" w:hAnsi="Arial" w:cs="Arial"/>
        </w:rPr>
      </w:pPr>
      <w:r w:rsidRPr="00766619">
        <w:rPr>
          <w:rFonts w:ascii="Arial" w:hAnsi="Arial" w:cs="Arial"/>
        </w:rPr>
        <w:t> rury i kształtowniki,</w:t>
      </w:r>
    </w:p>
    <w:p w14:paraId="773B79BE" w14:textId="77777777" w:rsidR="006C3D7A" w:rsidRPr="00766619" w:rsidRDefault="006C3D7A" w:rsidP="006C3D7A">
      <w:pPr>
        <w:pStyle w:val="WD6"/>
        <w:rPr>
          <w:rFonts w:ascii="Arial" w:hAnsi="Arial" w:cs="Arial"/>
        </w:rPr>
      </w:pPr>
      <w:r w:rsidRPr="00766619">
        <w:rPr>
          <w:rFonts w:ascii="Arial" w:hAnsi="Arial" w:cs="Arial"/>
        </w:rPr>
        <w:t> drut spawalniczy,</w:t>
      </w:r>
    </w:p>
    <w:p w14:paraId="3FBA55B9"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Do materiałów, których badania powinien przeprowadzić Wykonawca należą materiały do wykonania fundamentów betonowych „na mokro”. Uwzględniając nieskomplikowany charakter robót fundamentowych, na wniosek Wykonawcy, Inżynier może zwolnić go z potrzeby wykonania badań materiałów dla tych robót.</w:t>
      </w:r>
    </w:p>
    <w:p w14:paraId="6A778308"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Badania i kontrola w czasie wykonywania robót</w:t>
      </w:r>
    </w:p>
    <w:p w14:paraId="05EAA82B" w14:textId="77777777" w:rsidR="006C3D7A" w:rsidRPr="00766619" w:rsidRDefault="006C3D7A" w:rsidP="006C3D7A">
      <w:pPr>
        <w:pStyle w:val="StylIwony"/>
        <w:spacing w:before="0" w:after="0"/>
        <w:rPr>
          <w:rFonts w:ascii="Arial" w:hAnsi="Arial" w:cs="Arial"/>
          <w:sz w:val="20"/>
        </w:rPr>
      </w:pPr>
      <w:r w:rsidRPr="00766619">
        <w:rPr>
          <w:rFonts w:ascii="Arial" w:hAnsi="Arial" w:cs="Arial"/>
          <w:b/>
          <w:sz w:val="20"/>
        </w:rPr>
        <w:t xml:space="preserve">6.3.1. </w:t>
      </w:r>
      <w:r w:rsidRPr="00766619">
        <w:rPr>
          <w:rFonts w:ascii="Arial" w:hAnsi="Arial" w:cs="Arial"/>
          <w:sz w:val="20"/>
        </w:rPr>
        <w:t>Badania materiałów w czasie wykonywania robót</w:t>
      </w:r>
    </w:p>
    <w:p w14:paraId="1642406E" w14:textId="77777777" w:rsidR="006C3D7A" w:rsidRPr="00766619" w:rsidRDefault="006C3D7A" w:rsidP="006C3D7A">
      <w:pPr>
        <w:pStyle w:val="StylIwony"/>
        <w:spacing w:after="0"/>
        <w:rPr>
          <w:rFonts w:ascii="Arial" w:hAnsi="Arial" w:cs="Arial"/>
          <w:sz w:val="20"/>
        </w:rPr>
      </w:pPr>
      <w:r w:rsidRPr="00766619">
        <w:rPr>
          <w:rFonts w:ascii="Arial" w:hAnsi="Arial" w:cs="Arial"/>
          <w:sz w:val="20"/>
        </w:rPr>
        <w:tab/>
        <w:t>Wszystkie materiały dostarczone na budowę z zaświadczeniem o jakości (atestem) producenta powinny być sprawdzone w zakresie powierzchni wyrobu i jego wymiarów.</w:t>
      </w:r>
    </w:p>
    <w:p w14:paraId="06AE886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Częstotliwość badań i ocena ich wyników powinna być zgodna z zaleceniami tablicy 20.</w:t>
      </w:r>
    </w:p>
    <w:p w14:paraId="70B3224B" w14:textId="77777777" w:rsidR="006C3D7A" w:rsidRPr="00766619" w:rsidRDefault="006C3D7A" w:rsidP="006C3D7A">
      <w:pPr>
        <w:pStyle w:val="StylIwony"/>
        <w:spacing w:before="0"/>
        <w:rPr>
          <w:rFonts w:ascii="Arial" w:hAnsi="Arial" w:cs="Arial"/>
          <w:sz w:val="20"/>
        </w:rPr>
      </w:pPr>
      <w:r w:rsidRPr="00766619">
        <w:rPr>
          <w:rFonts w:ascii="Arial" w:hAnsi="Arial" w:cs="Arial"/>
          <w:sz w:val="20"/>
        </w:rPr>
        <w:t>Tablica 20. Częstotliwość badań przy sprawdzeniu powierzchni i wymiarów wyrobów dostarczonych przez producentów</w:t>
      </w:r>
    </w:p>
    <w:tbl>
      <w:tblPr>
        <w:tblW w:w="9072" w:type="dxa"/>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593"/>
        <w:gridCol w:w="1695"/>
        <w:gridCol w:w="1801"/>
        <w:gridCol w:w="3288"/>
        <w:gridCol w:w="1695"/>
      </w:tblGrid>
      <w:tr w:rsidR="006C3D7A" w:rsidRPr="00766619" w14:paraId="13487FBA" w14:textId="77777777" w:rsidTr="007055C0">
        <w:trPr>
          <w:jc w:val="center"/>
        </w:trPr>
        <w:tc>
          <w:tcPr>
            <w:tcW w:w="496" w:type="dxa"/>
            <w:tcBorders>
              <w:top w:val="single" w:sz="6" w:space="0" w:color="auto"/>
              <w:left w:val="single" w:sz="6" w:space="0" w:color="auto"/>
              <w:bottom w:val="double" w:sz="6" w:space="0" w:color="auto"/>
              <w:right w:val="nil"/>
            </w:tcBorders>
            <w:noWrap/>
          </w:tcPr>
          <w:p w14:paraId="23377967"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Lp.</w:t>
            </w:r>
          </w:p>
        </w:tc>
        <w:tc>
          <w:tcPr>
            <w:tcW w:w="1417" w:type="dxa"/>
            <w:tcBorders>
              <w:top w:val="single" w:sz="6" w:space="0" w:color="auto"/>
              <w:left w:val="single" w:sz="6" w:space="0" w:color="auto"/>
              <w:bottom w:val="double" w:sz="6" w:space="0" w:color="auto"/>
              <w:right w:val="single" w:sz="6" w:space="0" w:color="auto"/>
            </w:tcBorders>
            <w:noWrap/>
          </w:tcPr>
          <w:p w14:paraId="22393C76"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Rodzaj badania</w:t>
            </w:r>
          </w:p>
        </w:tc>
        <w:tc>
          <w:tcPr>
            <w:tcW w:w="1505" w:type="dxa"/>
            <w:tcBorders>
              <w:top w:val="single" w:sz="6" w:space="0" w:color="auto"/>
              <w:left w:val="nil"/>
              <w:bottom w:val="double" w:sz="6" w:space="0" w:color="auto"/>
              <w:right w:val="nil"/>
            </w:tcBorders>
            <w:noWrap/>
          </w:tcPr>
          <w:p w14:paraId="08D13EC2"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Liczba badań</w:t>
            </w:r>
          </w:p>
        </w:tc>
        <w:tc>
          <w:tcPr>
            <w:tcW w:w="2748" w:type="dxa"/>
            <w:tcBorders>
              <w:top w:val="single" w:sz="6" w:space="0" w:color="auto"/>
              <w:left w:val="single" w:sz="6" w:space="0" w:color="auto"/>
              <w:bottom w:val="double" w:sz="6" w:space="0" w:color="auto"/>
              <w:right w:val="single" w:sz="6" w:space="0" w:color="auto"/>
            </w:tcBorders>
            <w:noWrap/>
          </w:tcPr>
          <w:p w14:paraId="5E613B51" w14:textId="77777777" w:rsidR="006C3D7A" w:rsidRPr="00766619" w:rsidRDefault="006C3D7A" w:rsidP="007055C0">
            <w:pPr>
              <w:pStyle w:val="StylIwony"/>
              <w:spacing w:after="0"/>
              <w:jc w:val="center"/>
              <w:rPr>
                <w:rFonts w:ascii="Arial" w:hAnsi="Arial" w:cs="Arial"/>
                <w:sz w:val="20"/>
              </w:rPr>
            </w:pPr>
            <w:r w:rsidRPr="00766619">
              <w:rPr>
                <w:rFonts w:ascii="Arial" w:hAnsi="Arial" w:cs="Arial"/>
                <w:sz w:val="20"/>
              </w:rPr>
              <w:t>Opis badań</w:t>
            </w:r>
          </w:p>
        </w:tc>
        <w:tc>
          <w:tcPr>
            <w:tcW w:w="1417" w:type="dxa"/>
            <w:tcBorders>
              <w:top w:val="single" w:sz="6" w:space="0" w:color="auto"/>
              <w:left w:val="nil"/>
              <w:bottom w:val="double" w:sz="6" w:space="0" w:color="auto"/>
              <w:right w:val="single" w:sz="6" w:space="0" w:color="auto"/>
            </w:tcBorders>
            <w:noWrap/>
          </w:tcPr>
          <w:p w14:paraId="532D7E06" w14:textId="77777777" w:rsidR="006C3D7A" w:rsidRPr="00766619" w:rsidRDefault="006C3D7A" w:rsidP="007055C0">
            <w:pPr>
              <w:pStyle w:val="StylIwony"/>
              <w:spacing w:before="0" w:after="0"/>
              <w:jc w:val="center"/>
              <w:rPr>
                <w:rFonts w:ascii="Arial" w:hAnsi="Arial" w:cs="Arial"/>
                <w:sz w:val="20"/>
              </w:rPr>
            </w:pPr>
            <w:r w:rsidRPr="00766619">
              <w:rPr>
                <w:rFonts w:ascii="Arial" w:hAnsi="Arial" w:cs="Arial"/>
                <w:sz w:val="20"/>
              </w:rPr>
              <w:t>Ocena wyników badań</w:t>
            </w:r>
          </w:p>
        </w:tc>
      </w:tr>
      <w:tr w:rsidR="006C3D7A" w:rsidRPr="00766619" w14:paraId="6CE0632A" w14:textId="77777777" w:rsidTr="007055C0">
        <w:trPr>
          <w:jc w:val="center"/>
        </w:trPr>
        <w:tc>
          <w:tcPr>
            <w:tcW w:w="496" w:type="dxa"/>
            <w:tcBorders>
              <w:top w:val="nil"/>
              <w:left w:val="single" w:sz="6" w:space="0" w:color="auto"/>
              <w:bottom w:val="single" w:sz="6" w:space="0" w:color="auto"/>
              <w:right w:val="single" w:sz="6" w:space="0" w:color="auto"/>
            </w:tcBorders>
            <w:noWrap/>
          </w:tcPr>
          <w:p w14:paraId="5F58CA5A"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1</w:t>
            </w:r>
          </w:p>
        </w:tc>
        <w:tc>
          <w:tcPr>
            <w:tcW w:w="1417" w:type="dxa"/>
            <w:tcBorders>
              <w:top w:val="nil"/>
              <w:left w:val="nil"/>
              <w:bottom w:val="nil"/>
              <w:right w:val="single" w:sz="6" w:space="0" w:color="auto"/>
            </w:tcBorders>
            <w:noWrap/>
          </w:tcPr>
          <w:p w14:paraId="6C57B8FB"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Sprawdzenie powierzchni</w:t>
            </w:r>
          </w:p>
        </w:tc>
        <w:tc>
          <w:tcPr>
            <w:tcW w:w="1505" w:type="dxa"/>
            <w:vMerge w:val="restart"/>
            <w:tcBorders>
              <w:top w:val="nil"/>
              <w:left w:val="nil"/>
              <w:bottom w:val="single" w:sz="6" w:space="0" w:color="auto"/>
              <w:right w:val="single" w:sz="6" w:space="0" w:color="auto"/>
            </w:tcBorders>
            <w:noWrap/>
          </w:tcPr>
          <w:p w14:paraId="7C6070A9"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od 5 do 10 badań z wybranych losowo elementów w każdej dostarczonej partii wyrobów liczącej do 1000 elementów</w:t>
            </w:r>
          </w:p>
        </w:tc>
        <w:tc>
          <w:tcPr>
            <w:tcW w:w="2748" w:type="dxa"/>
            <w:tcBorders>
              <w:top w:val="nil"/>
              <w:left w:val="nil"/>
              <w:bottom w:val="nil"/>
              <w:right w:val="single" w:sz="6" w:space="0" w:color="auto"/>
            </w:tcBorders>
            <w:noWrap/>
          </w:tcPr>
          <w:p w14:paraId="1ACF10C9"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Powierzchnię zbadać nieuzbrojonym okiem. Do ew. sprawdzenia głębokości wad użyć dostępnych narzędzi (np. liniałów z czujnikiem, suwmiarek, mikrometrów itp.</w:t>
            </w:r>
          </w:p>
        </w:tc>
        <w:tc>
          <w:tcPr>
            <w:tcW w:w="1417" w:type="dxa"/>
            <w:vMerge w:val="restart"/>
            <w:tcBorders>
              <w:top w:val="nil"/>
              <w:left w:val="nil"/>
              <w:bottom w:val="single" w:sz="6" w:space="0" w:color="auto"/>
              <w:right w:val="single" w:sz="6" w:space="0" w:color="auto"/>
            </w:tcBorders>
            <w:noWrap/>
          </w:tcPr>
          <w:p w14:paraId="14C3BF92" w14:textId="77777777" w:rsidR="006C3D7A" w:rsidRPr="00766619" w:rsidRDefault="006C3D7A" w:rsidP="007055C0">
            <w:pPr>
              <w:pStyle w:val="StylIwony"/>
              <w:spacing w:before="0" w:after="0"/>
              <w:jc w:val="center"/>
              <w:rPr>
                <w:rFonts w:ascii="Arial" w:hAnsi="Arial" w:cs="Arial"/>
                <w:sz w:val="20"/>
              </w:rPr>
            </w:pPr>
          </w:p>
          <w:p w14:paraId="349901A2" w14:textId="77777777" w:rsidR="006C3D7A" w:rsidRPr="00766619" w:rsidRDefault="006C3D7A" w:rsidP="007055C0">
            <w:pPr>
              <w:pStyle w:val="StylIwony"/>
              <w:jc w:val="center"/>
              <w:rPr>
                <w:rFonts w:ascii="Arial" w:hAnsi="Arial" w:cs="Arial"/>
                <w:sz w:val="20"/>
              </w:rPr>
            </w:pPr>
            <w:r w:rsidRPr="00766619">
              <w:rPr>
                <w:rFonts w:ascii="Arial" w:hAnsi="Arial" w:cs="Arial"/>
                <w:sz w:val="20"/>
              </w:rPr>
              <w:t>Wyniki badań powinny być zgodne z wymaganiami punktu 2.3.</w:t>
            </w:r>
          </w:p>
        </w:tc>
      </w:tr>
      <w:tr w:rsidR="006C3D7A" w:rsidRPr="00766619" w14:paraId="5D6EB80E" w14:textId="77777777" w:rsidTr="007055C0">
        <w:trPr>
          <w:jc w:val="center"/>
        </w:trPr>
        <w:tc>
          <w:tcPr>
            <w:tcW w:w="496" w:type="dxa"/>
            <w:tcBorders>
              <w:top w:val="nil"/>
              <w:left w:val="single" w:sz="6" w:space="0" w:color="auto"/>
              <w:bottom w:val="single" w:sz="6" w:space="0" w:color="auto"/>
              <w:right w:val="nil"/>
            </w:tcBorders>
            <w:noWrap/>
          </w:tcPr>
          <w:p w14:paraId="77492EC0"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2</w:t>
            </w:r>
          </w:p>
        </w:tc>
        <w:tc>
          <w:tcPr>
            <w:tcW w:w="1417" w:type="dxa"/>
            <w:tcBorders>
              <w:top w:val="single" w:sz="6" w:space="0" w:color="auto"/>
              <w:left w:val="single" w:sz="6" w:space="0" w:color="auto"/>
              <w:bottom w:val="single" w:sz="6" w:space="0" w:color="auto"/>
              <w:right w:val="single" w:sz="6" w:space="0" w:color="auto"/>
            </w:tcBorders>
            <w:noWrap/>
          </w:tcPr>
          <w:p w14:paraId="4D937C8D" w14:textId="77777777" w:rsidR="006C3D7A" w:rsidRPr="00766619" w:rsidRDefault="006C3D7A" w:rsidP="007055C0">
            <w:pPr>
              <w:pStyle w:val="StylIwony"/>
              <w:spacing w:before="60" w:after="0"/>
              <w:jc w:val="center"/>
              <w:rPr>
                <w:rFonts w:ascii="Arial" w:hAnsi="Arial" w:cs="Arial"/>
                <w:sz w:val="20"/>
              </w:rPr>
            </w:pPr>
            <w:r w:rsidRPr="00766619">
              <w:rPr>
                <w:rFonts w:ascii="Arial" w:hAnsi="Arial" w:cs="Arial"/>
                <w:sz w:val="20"/>
              </w:rPr>
              <w:t>Sprawdzenie wymiarów</w:t>
            </w:r>
          </w:p>
        </w:tc>
        <w:tc>
          <w:tcPr>
            <w:tcW w:w="0" w:type="auto"/>
            <w:vMerge/>
            <w:tcBorders>
              <w:top w:val="nil"/>
              <w:left w:val="nil"/>
              <w:bottom w:val="single" w:sz="6" w:space="0" w:color="auto"/>
              <w:right w:val="single" w:sz="6" w:space="0" w:color="auto"/>
            </w:tcBorders>
            <w:vAlign w:val="center"/>
          </w:tcPr>
          <w:p w14:paraId="2E1E105B" w14:textId="77777777" w:rsidR="006C3D7A" w:rsidRPr="00766619" w:rsidRDefault="006C3D7A" w:rsidP="007055C0">
            <w:pPr>
              <w:jc w:val="center"/>
              <w:rPr>
                <w:rFonts w:ascii="Arial" w:hAnsi="Arial" w:cs="Arial"/>
              </w:rPr>
            </w:pPr>
          </w:p>
        </w:tc>
        <w:tc>
          <w:tcPr>
            <w:tcW w:w="2748" w:type="dxa"/>
            <w:tcBorders>
              <w:top w:val="single" w:sz="6" w:space="0" w:color="auto"/>
              <w:left w:val="single" w:sz="6" w:space="0" w:color="auto"/>
              <w:bottom w:val="single" w:sz="6" w:space="0" w:color="auto"/>
              <w:right w:val="single" w:sz="6" w:space="0" w:color="auto"/>
            </w:tcBorders>
            <w:noWrap/>
          </w:tcPr>
          <w:p w14:paraId="52663272" w14:textId="77777777" w:rsidR="006C3D7A" w:rsidRPr="00766619" w:rsidRDefault="006C3D7A" w:rsidP="007055C0">
            <w:pPr>
              <w:pStyle w:val="StylIwony"/>
              <w:spacing w:before="60" w:after="60"/>
              <w:jc w:val="center"/>
              <w:rPr>
                <w:rFonts w:ascii="Arial" w:hAnsi="Arial" w:cs="Arial"/>
                <w:sz w:val="20"/>
              </w:rPr>
            </w:pPr>
            <w:r w:rsidRPr="00766619">
              <w:rPr>
                <w:rFonts w:ascii="Arial" w:hAnsi="Arial" w:cs="Arial"/>
                <w:sz w:val="20"/>
              </w:rPr>
              <w:t>Przeprowadzić uniwersalnymi przyrządami pomiarowymi lub sprawdzianami</w:t>
            </w:r>
          </w:p>
        </w:tc>
        <w:tc>
          <w:tcPr>
            <w:tcW w:w="0" w:type="auto"/>
            <w:vMerge/>
            <w:tcBorders>
              <w:top w:val="nil"/>
              <w:left w:val="nil"/>
              <w:bottom w:val="single" w:sz="6" w:space="0" w:color="auto"/>
              <w:right w:val="single" w:sz="6" w:space="0" w:color="auto"/>
            </w:tcBorders>
            <w:vAlign w:val="center"/>
          </w:tcPr>
          <w:p w14:paraId="35AA32E1" w14:textId="77777777" w:rsidR="006C3D7A" w:rsidRPr="00766619" w:rsidRDefault="006C3D7A" w:rsidP="007055C0">
            <w:pPr>
              <w:jc w:val="center"/>
              <w:rPr>
                <w:rFonts w:ascii="Arial" w:hAnsi="Arial" w:cs="Arial"/>
              </w:rPr>
            </w:pPr>
          </w:p>
        </w:tc>
      </w:tr>
    </w:tbl>
    <w:p w14:paraId="7B97D483"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 </w:t>
      </w:r>
    </w:p>
    <w:p w14:paraId="0AC0A738"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 przypadkach budzących wątpliwości można zlecić uprawnionej jednostce zbadanie właściwości dostarczonych wyrobów i materiałów w zakresie wymagań podanych w punktach od 2.3 do 2.11.</w:t>
      </w:r>
    </w:p>
    <w:p w14:paraId="1BDBCC1D" w14:textId="77777777" w:rsidR="006C3D7A" w:rsidRPr="00766619" w:rsidRDefault="006C3D7A" w:rsidP="006C3D7A">
      <w:pPr>
        <w:pStyle w:val="StylIwony"/>
        <w:rPr>
          <w:rFonts w:ascii="Arial" w:hAnsi="Arial" w:cs="Arial"/>
          <w:sz w:val="20"/>
        </w:rPr>
      </w:pPr>
      <w:r w:rsidRPr="00766619">
        <w:rPr>
          <w:rFonts w:ascii="Arial" w:hAnsi="Arial" w:cs="Arial"/>
          <w:b/>
          <w:sz w:val="20"/>
        </w:rPr>
        <w:t xml:space="preserve">6.3.2. </w:t>
      </w:r>
      <w:r w:rsidRPr="00766619">
        <w:rPr>
          <w:rFonts w:ascii="Arial" w:hAnsi="Arial" w:cs="Arial"/>
          <w:sz w:val="20"/>
        </w:rPr>
        <w:t>Kontrola w czasie wykonywania robót</w:t>
      </w:r>
    </w:p>
    <w:p w14:paraId="5A3233E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 czasie wykonywania urządzeń zabezpieczających ruch pieszych należy zbadać:</w:t>
      </w:r>
    </w:p>
    <w:p w14:paraId="52FED833" w14:textId="77777777" w:rsidR="006C3D7A" w:rsidRPr="00766619" w:rsidRDefault="006C3D7A" w:rsidP="006C3D7A">
      <w:pPr>
        <w:pStyle w:val="WD6"/>
        <w:rPr>
          <w:rFonts w:ascii="Arial" w:hAnsi="Arial" w:cs="Arial"/>
        </w:rPr>
      </w:pPr>
      <w:r w:rsidRPr="00766619">
        <w:rPr>
          <w:rFonts w:ascii="Arial" w:hAnsi="Arial" w:cs="Arial"/>
        </w:rPr>
        <w:t>a) zgodność wykonania urządzeń z dokumentacją projektową (lokalizacja, wymiary),</w:t>
      </w:r>
    </w:p>
    <w:p w14:paraId="15B8F2D9" w14:textId="77777777" w:rsidR="006C3D7A" w:rsidRPr="00766619" w:rsidRDefault="006C3D7A" w:rsidP="006C3D7A">
      <w:pPr>
        <w:pStyle w:val="WD6"/>
        <w:rPr>
          <w:rFonts w:ascii="Arial" w:hAnsi="Arial" w:cs="Arial"/>
        </w:rPr>
      </w:pPr>
      <w:r w:rsidRPr="00766619">
        <w:rPr>
          <w:rFonts w:ascii="Arial" w:hAnsi="Arial" w:cs="Arial"/>
        </w:rPr>
        <w:t>b) zachowanie dopuszczalnych odchyłek wymiarów, zgodnie z punktami od 2.3 do 2.11,</w:t>
      </w:r>
    </w:p>
    <w:p w14:paraId="73492BE5" w14:textId="77777777" w:rsidR="006C3D7A" w:rsidRPr="00766619" w:rsidRDefault="006C3D7A" w:rsidP="006C3D7A">
      <w:pPr>
        <w:pStyle w:val="WD6"/>
        <w:rPr>
          <w:rFonts w:ascii="Arial" w:hAnsi="Arial" w:cs="Arial"/>
        </w:rPr>
      </w:pPr>
      <w:r w:rsidRPr="00766619">
        <w:rPr>
          <w:rFonts w:ascii="Arial" w:hAnsi="Arial" w:cs="Arial"/>
        </w:rPr>
        <w:t>c) prawidłowość wykonania dołów pod słupki, zgodnie z punktem 5.3,</w:t>
      </w:r>
    </w:p>
    <w:p w14:paraId="5925F1D1" w14:textId="77777777" w:rsidR="006C3D7A" w:rsidRPr="00766619" w:rsidRDefault="006C3D7A" w:rsidP="006C3D7A">
      <w:pPr>
        <w:pStyle w:val="WD6"/>
        <w:rPr>
          <w:rFonts w:ascii="Arial" w:hAnsi="Arial" w:cs="Arial"/>
        </w:rPr>
      </w:pPr>
      <w:r w:rsidRPr="00766619">
        <w:rPr>
          <w:rFonts w:ascii="Arial" w:hAnsi="Arial" w:cs="Arial"/>
        </w:rPr>
        <w:t>d) poprawność wykonania fundamentów pod słupki zgodnie z punktem 5.4,</w:t>
      </w:r>
    </w:p>
    <w:p w14:paraId="1FBAC20F" w14:textId="77777777" w:rsidR="006C3D7A" w:rsidRPr="00766619" w:rsidRDefault="006C3D7A" w:rsidP="006C3D7A">
      <w:pPr>
        <w:pStyle w:val="WD6"/>
        <w:rPr>
          <w:rFonts w:ascii="Arial" w:hAnsi="Arial" w:cs="Arial"/>
        </w:rPr>
      </w:pPr>
      <w:r w:rsidRPr="00766619">
        <w:rPr>
          <w:rFonts w:ascii="Arial" w:hAnsi="Arial" w:cs="Arial"/>
        </w:rPr>
        <w:t>e) poprawność ustawienia słupków, zgodnie z punktem 5.5 i 5.6,</w:t>
      </w:r>
    </w:p>
    <w:p w14:paraId="5AB378D6"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W przypadku wykonania spawanych złącz elementów urządzeń:</w:t>
      </w:r>
    </w:p>
    <w:p w14:paraId="322F9D35" w14:textId="77777777" w:rsidR="006C3D7A" w:rsidRPr="00766619" w:rsidRDefault="006C3D7A" w:rsidP="006C3D7A">
      <w:pPr>
        <w:pStyle w:val="WD6"/>
        <w:rPr>
          <w:rFonts w:ascii="Arial" w:hAnsi="Arial" w:cs="Arial"/>
        </w:rPr>
      </w:pPr>
      <w:r w:rsidRPr="00766619">
        <w:rPr>
          <w:rFonts w:ascii="Arial" w:hAnsi="Arial" w:cs="Arial"/>
        </w:rPr>
        <w:t>a) przed oględzinami, spoinę i przylegające do niej elementy łączone (od 10 do 20 mm z każdej strony) należy dokładnie oczyścić z żużla, zgorzeliny, odprysków, rdzy, farb i innych zanieczyszczeń utrudniających prowadzenie obserwacji i pomiarów,</w:t>
      </w:r>
    </w:p>
    <w:p w14:paraId="67AED092" w14:textId="77777777" w:rsidR="006C3D7A" w:rsidRPr="00766619" w:rsidRDefault="006C3D7A" w:rsidP="006C3D7A">
      <w:pPr>
        <w:pStyle w:val="WD6"/>
        <w:rPr>
          <w:rFonts w:ascii="Arial" w:hAnsi="Arial" w:cs="Arial"/>
        </w:rPr>
      </w:pPr>
      <w:r w:rsidRPr="00766619">
        <w:rPr>
          <w:rFonts w:ascii="Arial" w:hAnsi="Arial" w:cs="Arial"/>
        </w:rPr>
        <w:t>b) oględziny złączy należy przeprowadzić wizualnie z ewentualnym użyciem lupy o powiększeniu od 2 do 4 razy; do pomiarów spoin powinny być stosowane wzorniki, przymiary oraz uniwersalne spoinomierze,</w:t>
      </w:r>
    </w:p>
    <w:p w14:paraId="38845478" w14:textId="77777777" w:rsidR="006C3D7A" w:rsidRPr="00766619" w:rsidRDefault="006C3D7A" w:rsidP="006C3D7A">
      <w:pPr>
        <w:pStyle w:val="WD6"/>
        <w:rPr>
          <w:rFonts w:ascii="Arial" w:hAnsi="Arial" w:cs="Arial"/>
        </w:rPr>
      </w:pPr>
      <w:r w:rsidRPr="00766619">
        <w:rPr>
          <w:rFonts w:ascii="Arial" w:hAnsi="Arial" w:cs="Arial"/>
        </w:rPr>
        <w:t>c) w przypadkach wątpliwych można zlecić uprawnionej jednostce zbadanie wytrzymałości zmęczeniowej spoin, zgodnie z PN-M-06515 [29],</w:t>
      </w:r>
    </w:p>
    <w:p w14:paraId="47A95ADB" w14:textId="77777777" w:rsidR="006C3D7A" w:rsidRPr="00766619" w:rsidRDefault="006C3D7A" w:rsidP="006C3D7A">
      <w:pPr>
        <w:pStyle w:val="WD6"/>
        <w:rPr>
          <w:rFonts w:ascii="Arial" w:hAnsi="Arial" w:cs="Arial"/>
        </w:rPr>
      </w:pPr>
      <w:r w:rsidRPr="00766619">
        <w:rPr>
          <w:rFonts w:ascii="Arial" w:hAnsi="Arial" w:cs="Arial"/>
        </w:rPr>
        <w:t>d) złącza o wadach większych niż dopuszczalne powinny być naprawione powtórnym spawaniem.</w:t>
      </w:r>
    </w:p>
    <w:p w14:paraId="470F668A" w14:textId="77777777" w:rsidR="006C3D7A" w:rsidRPr="00766619" w:rsidRDefault="006C3D7A" w:rsidP="00D62078">
      <w:pPr>
        <w:pStyle w:val="WD2"/>
        <w:rPr>
          <w:rFonts w:ascii="Arial" w:hAnsi="Arial" w:cs="Arial"/>
          <w:sz w:val="20"/>
          <w:szCs w:val="20"/>
        </w:rPr>
      </w:pPr>
      <w:bookmarkStart w:id="20" w:name="_Toc501175578"/>
      <w:r w:rsidRPr="00766619">
        <w:rPr>
          <w:rFonts w:ascii="Arial" w:hAnsi="Arial" w:cs="Arial"/>
          <w:sz w:val="20"/>
          <w:szCs w:val="20"/>
        </w:rPr>
        <w:t>OBMIAR ROBÓT</w:t>
      </w:r>
      <w:bookmarkEnd w:id="20"/>
    </w:p>
    <w:p w14:paraId="34DD93F3"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zasady obmiaru robót</w:t>
      </w:r>
    </w:p>
    <w:p w14:paraId="3381A69F"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Ogólne zasady obmiaru robót podano w ST D-00.00.00 „Wymagania ogólne” pkt 7.</w:t>
      </w:r>
    </w:p>
    <w:p w14:paraId="0FE1F755"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Jednostka obmiarowa</w:t>
      </w:r>
    </w:p>
    <w:p w14:paraId="6ADA3BFD"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Jednostką obmiarową urządzenia zabezpieczającego ruch pieszych (siatek, barierek, płotków, barier łańcuchowych) jest m (metr). Obmiar polega na określeniu rzeczywistej długości urządzenia zabezpieczającego ruch pieszych.</w:t>
      </w:r>
    </w:p>
    <w:p w14:paraId="513C3705" w14:textId="77777777" w:rsidR="006C3D7A" w:rsidRPr="00766619" w:rsidRDefault="006C3D7A" w:rsidP="00D62078">
      <w:pPr>
        <w:pStyle w:val="WD2"/>
        <w:rPr>
          <w:rFonts w:ascii="Arial" w:hAnsi="Arial" w:cs="Arial"/>
          <w:sz w:val="20"/>
          <w:szCs w:val="20"/>
        </w:rPr>
      </w:pPr>
      <w:bookmarkStart w:id="21" w:name="_Toc501175579"/>
      <w:r w:rsidRPr="00766619">
        <w:rPr>
          <w:rFonts w:ascii="Arial" w:hAnsi="Arial" w:cs="Arial"/>
          <w:sz w:val="20"/>
          <w:szCs w:val="20"/>
        </w:rPr>
        <w:t>ODBIÓR ROBÓT</w:t>
      </w:r>
      <w:bookmarkEnd w:id="21"/>
    </w:p>
    <w:p w14:paraId="0E179A0E"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Ogólne zasady odbioru robót podano w ST D-00.00.00 „Wymagania ogólne” pkt 8.</w:t>
      </w:r>
    </w:p>
    <w:p w14:paraId="3A7DB964"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lastRenderedPageBreak/>
        <w:tab/>
        <w:t>Roboty uznaje się za wykonane zgodnie z dokumentacją projektową, ST i wymaganiami Inżyniera, jeżeli wszystkie pomiary i badania z zachowaniem tolerancji wg pkt 6, dały wyniki pozytywne.</w:t>
      </w:r>
    </w:p>
    <w:p w14:paraId="043E14E9" w14:textId="77777777" w:rsidR="006C3D7A" w:rsidRPr="00766619" w:rsidRDefault="006C3D7A" w:rsidP="00D62078">
      <w:pPr>
        <w:pStyle w:val="WD2"/>
        <w:rPr>
          <w:rFonts w:ascii="Arial" w:hAnsi="Arial" w:cs="Arial"/>
          <w:sz w:val="20"/>
          <w:szCs w:val="20"/>
        </w:rPr>
      </w:pPr>
      <w:bookmarkStart w:id="22" w:name="_Toc425562421"/>
      <w:bookmarkStart w:id="23" w:name="_Toc501175580"/>
      <w:r w:rsidRPr="00766619">
        <w:rPr>
          <w:rFonts w:ascii="Arial" w:hAnsi="Arial" w:cs="Arial"/>
          <w:sz w:val="20"/>
          <w:szCs w:val="20"/>
        </w:rPr>
        <w:t>PODSTAWA PŁATNOŚCI</w:t>
      </w:r>
      <w:bookmarkEnd w:id="22"/>
      <w:bookmarkEnd w:id="23"/>
    </w:p>
    <w:p w14:paraId="5CB4F17B"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Ogólne ustalenia dotyczące podstawy płatności</w:t>
      </w:r>
    </w:p>
    <w:p w14:paraId="24A0D66C"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Ogólne ustalenia dotyczące podstawy płatności podano w ST D-00.00.00 „Wymagania ogólne” pkt 9.</w:t>
      </w:r>
    </w:p>
    <w:p w14:paraId="494EC5CD"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Cena jednostek obmiarowych</w:t>
      </w:r>
    </w:p>
    <w:p w14:paraId="6E0717C5" w14:textId="77777777" w:rsidR="006C3D7A" w:rsidRPr="00766619" w:rsidRDefault="006C3D7A" w:rsidP="006C3D7A">
      <w:pPr>
        <w:pStyle w:val="StylIwony"/>
        <w:spacing w:before="0" w:after="0"/>
        <w:rPr>
          <w:rFonts w:ascii="Arial" w:hAnsi="Arial" w:cs="Arial"/>
          <w:sz w:val="20"/>
        </w:rPr>
      </w:pPr>
      <w:r w:rsidRPr="00766619">
        <w:rPr>
          <w:rFonts w:ascii="Arial" w:hAnsi="Arial" w:cs="Arial"/>
          <w:sz w:val="20"/>
        </w:rPr>
        <w:tab/>
        <w:t>Cena 1 m wykonania ogrodzeń ochronnych sztywnych obejmuje:</w:t>
      </w:r>
    </w:p>
    <w:p w14:paraId="2127D9A7" w14:textId="77777777" w:rsidR="006C3D7A" w:rsidRPr="00766619" w:rsidRDefault="006C3D7A" w:rsidP="006C3D7A">
      <w:pPr>
        <w:pStyle w:val="WD6"/>
        <w:rPr>
          <w:rFonts w:ascii="Arial" w:hAnsi="Arial" w:cs="Arial"/>
        </w:rPr>
      </w:pPr>
      <w:r w:rsidRPr="00766619">
        <w:rPr>
          <w:rFonts w:ascii="Arial" w:hAnsi="Arial" w:cs="Arial"/>
        </w:rPr>
        <w:t> prace pomiarowe i roboty przygotowawcze,</w:t>
      </w:r>
    </w:p>
    <w:p w14:paraId="10D5A387" w14:textId="77777777" w:rsidR="006C3D7A" w:rsidRPr="00766619" w:rsidRDefault="006C3D7A" w:rsidP="006C3D7A">
      <w:pPr>
        <w:pStyle w:val="WD6"/>
        <w:rPr>
          <w:rFonts w:ascii="Arial" w:hAnsi="Arial" w:cs="Arial"/>
        </w:rPr>
      </w:pPr>
      <w:r w:rsidRPr="00766619">
        <w:rPr>
          <w:rFonts w:ascii="Arial" w:hAnsi="Arial" w:cs="Arial"/>
        </w:rPr>
        <w:t> dostarczenie na miejsce wbudowania elementów konstrukcji barier, płotków, poręczy, paneli lub innych ogrodzeń sztywnych oraz materiałów pomocniczych,</w:t>
      </w:r>
    </w:p>
    <w:p w14:paraId="6EEF2CEF" w14:textId="77777777" w:rsidR="006C3D7A" w:rsidRPr="00766619" w:rsidRDefault="006C3D7A" w:rsidP="006C3D7A">
      <w:pPr>
        <w:pStyle w:val="WD6"/>
        <w:rPr>
          <w:rFonts w:ascii="Arial" w:hAnsi="Arial" w:cs="Arial"/>
        </w:rPr>
      </w:pPr>
      <w:r w:rsidRPr="00766619">
        <w:rPr>
          <w:rFonts w:ascii="Arial" w:hAnsi="Arial" w:cs="Arial"/>
        </w:rPr>
        <w:t> dostarczenie na plac budowy składników oraz przygotowanie masy betonowej w przypadkach jej użycia,</w:t>
      </w:r>
    </w:p>
    <w:p w14:paraId="689BC42F" w14:textId="77777777" w:rsidR="006C3D7A" w:rsidRPr="00766619" w:rsidRDefault="006C3D7A" w:rsidP="006C3D7A">
      <w:pPr>
        <w:pStyle w:val="WD6"/>
        <w:rPr>
          <w:rFonts w:ascii="Arial" w:hAnsi="Arial" w:cs="Arial"/>
        </w:rPr>
      </w:pPr>
      <w:r w:rsidRPr="00766619">
        <w:rPr>
          <w:rFonts w:ascii="Arial" w:hAnsi="Arial" w:cs="Arial"/>
        </w:rPr>
        <w:t> zainstalowanie urządzeń bezpieczeństwa w sposób zapewniający stabilność,</w:t>
      </w:r>
    </w:p>
    <w:p w14:paraId="3AC2268D" w14:textId="77777777" w:rsidR="006C3D7A" w:rsidRPr="00766619" w:rsidRDefault="006C3D7A" w:rsidP="006C3D7A">
      <w:pPr>
        <w:pStyle w:val="WD6"/>
        <w:rPr>
          <w:rFonts w:ascii="Arial" w:hAnsi="Arial" w:cs="Arial"/>
        </w:rPr>
      </w:pPr>
      <w:r w:rsidRPr="00766619">
        <w:rPr>
          <w:rFonts w:ascii="Arial" w:hAnsi="Arial" w:cs="Arial"/>
        </w:rPr>
        <w:t> doprowadzenie terenu wokół wykonanych urządzeń do stanu przewidzianego w dokumentacji projektowej lub według zaleceń Inżyniera,</w:t>
      </w:r>
    </w:p>
    <w:p w14:paraId="454DC324" w14:textId="77777777" w:rsidR="006C3D7A" w:rsidRPr="00766619" w:rsidRDefault="006C3D7A" w:rsidP="006C3D7A">
      <w:pPr>
        <w:pStyle w:val="WD6"/>
        <w:rPr>
          <w:rFonts w:ascii="Arial" w:hAnsi="Arial" w:cs="Arial"/>
        </w:rPr>
      </w:pPr>
      <w:r w:rsidRPr="00766619">
        <w:rPr>
          <w:rFonts w:ascii="Arial" w:hAnsi="Arial" w:cs="Arial"/>
        </w:rPr>
        <w:t> przeprowadzenie badań i pomiarów kontrolnych.</w:t>
      </w:r>
    </w:p>
    <w:p w14:paraId="534426B3" w14:textId="77777777" w:rsidR="006C3D7A" w:rsidRPr="00766619" w:rsidRDefault="006C3D7A" w:rsidP="00D62078">
      <w:pPr>
        <w:pStyle w:val="WD2"/>
        <w:rPr>
          <w:rFonts w:ascii="Arial" w:hAnsi="Arial" w:cs="Arial"/>
          <w:sz w:val="20"/>
          <w:szCs w:val="20"/>
        </w:rPr>
      </w:pPr>
      <w:bookmarkStart w:id="24" w:name="_Toc425562422"/>
      <w:bookmarkStart w:id="25" w:name="_Toc501175581"/>
      <w:r w:rsidRPr="00766619">
        <w:rPr>
          <w:rFonts w:ascii="Arial" w:hAnsi="Arial" w:cs="Arial"/>
          <w:sz w:val="20"/>
          <w:szCs w:val="20"/>
        </w:rPr>
        <w:t>PRZEPISY ZWIĄZANE</w:t>
      </w:r>
      <w:bookmarkEnd w:id="24"/>
      <w:bookmarkEnd w:id="25"/>
    </w:p>
    <w:p w14:paraId="788D8D12"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Normy</w:t>
      </w:r>
    </w:p>
    <w:tbl>
      <w:tblPr>
        <w:tblW w:w="0" w:type="auto"/>
        <w:tblCellMar>
          <w:left w:w="70" w:type="dxa"/>
          <w:right w:w="70" w:type="dxa"/>
        </w:tblCellMar>
        <w:tblLook w:val="0000" w:firstRow="0" w:lastRow="0" w:firstColumn="0" w:lastColumn="0" w:noHBand="0" w:noVBand="0"/>
      </w:tblPr>
      <w:tblGrid>
        <w:gridCol w:w="496"/>
        <w:gridCol w:w="1701"/>
        <w:gridCol w:w="6300"/>
      </w:tblGrid>
      <w:tr w:rsidR="006C3D7A" w:rsidRPr="00766619" w14:paraId="4BF7C87F" w14:textId="77777777" w:rsidTr="007055C0">
        <w:tc>
          <w:tcPr>
            <w:tcW w:w="496" w:type="dxa"/>
          </w:tcPr>
          <w:p w14:paraId="6969E8E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1.</w:t>
            </w:r>
          </w:p>
        </w:tc>
        <w:tc>
          <w:tcPr>
            <w:tcW w:w="1701" w:type="dxa"/>
          </w:tcPr>
          <w:p w14:paraId="1F186EB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PN-B-03264</w:t>
            </w:r>
          </w:p>
        </w:tc>
        <w:tc>
          <w:tcPr>
            <w:tcW w:w="6300" w:type="dxa"/>
          </w:tcPr>
          <w:p w14:paraId="075B131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Konstrukcje żelbetowe. Obliczenia statyczne i projektowanie</w:t>
            </w:r>
          </w:p>
        </w:tc>
      </w:tr>
      <w:tr w:rsidR="006C3D7A" w:rsidRPr="00766619" w14:paraId="53241B03" w14:textId="77777777" w:rsidTr="007055C0">
        <w:tc>
          <w:tcPr>
            <w:tcW w:w="496" w:type="dxa"/>
          </w:tcPr>
          <w:p w14:paraId="7BD38EF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2.</w:t>
            </w:r>
          </w:p>
        </w:tc>
        <w:tc>
          <w:tcPr>
            <w:tcW w:w="1701" w:type="dxa"/>
          </w:tcPr>
          <w:p w14:paraId="7E21A4D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PN-H-04651</w:t>
            </w:r>
          </w:p>
        </w:tc>
        <w:tc>
          <w:tcPr>
            <w:tcW w:w="6300" w:type="dxa"/>
          </w:tcPr>
          <w:p w14:paraId="6BBD2AE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Ochrona przed korozją. Klasyfikacja i określenie agresywności korozyjnej środowisk</w:t>
            </w:r>
          </w:p>
        </w:tc>
      </w:tr>
      <w:tr w:rsidR="006C3D7A" w:rsidRPr="00766619" w14:paraId="484C5151" w14:textId="77777777" w:rsidTr="007055C0">
        <w:tc>
          <w:tcPr>
            <w:tcW w:w="496" w:type="dxa"/>
          </w:tcPr>
          <w:p w14:paraId="2B2D315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3.</w:t>
            </w:r>
          </w:p>
        </w:tc>
        <w:tc>
          <w:tcPr>
            <w:tcW w:w="1701" w:type="dxa"/>
          </w:tcPr>
          <w:p w14:paraId="7FCB6624" w14:textId="77777777" w:rsidR="006C3D7A" w:rsidRPr="00766619" w:rsidRDefault="006C3D7A" w:rsidP="007055C0">
            <w:pPr>
              <w:pStyle w:val="StylIwony"/>
              <w:spacing w:before="0" w:after="0"/>
              <w:jc w:val="left"/>
              <w:rPr>
                <w:rFonts w:ascii="Arial" w:hAnsi="Arial" w:cs="Arial"/>
                <w:sz w:val="20"/>
              </w:rPr>
            </w:pPr>
            <w:r w:rsidRPr="00766619">
              <w:rPr>
                <w:rFonts w:ascii="Arial" w:hAnsi="Arial" w:cs="Arial"/>
                <w:sz w:val="20"/>
              </w:rPr>
              <w:t>PN-EN 206-1:2003</w:t>
            </w:r>
          </w:p>
        </w:tc>
        <w:tc>
          <w:tcPr>
            <w:tcW w:w="6300" w:type="dxa"/>
          </w:tcPr>
          <w:p w14:paraId="391A7D7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Beton zwykły</w:t>
            </w:r>
          </w:p>
        </w:tc>
      </w:tr>
      <w:tr w:rsidR="006C3D7A" w:rsidRPr="00766619" w14:paraId="4765F14E" w14:textId="77777777" w:rsidTr="007055C0">
        <w:tc>
          <w:tcPr>
            <w:tcW w:w="496" w:type="dxa"/>
          </w:tcPr>
          <w:p w14:paraId="32D8596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4.</w:t>
            </w:r>
          </w:p>
        </w:tc>
        <w:tc>
          <w:tcPr>
            <w:tcW w:w="1701" w:type="dxa"/>
          </w:tcPr>
          <w:p w14:paraId="30EAC17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PN-B-06251</w:t>
            </w:r>
          </w:p>
        </w:tc>
        <w:tc>
          <w:tcPr>
            <w:tcW w:w="6300" w:type="dxa"/>
          </w:tcPr>
          <w:p w14:paraId="390D1ED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Roboty betonowe i żelbetowe. Wymagania techniczne</w:t>
            </w:r>
          </w:p>
        </w:tc>
      </w:tr>
      <w:tr w:rsidR="006C3D7A" w:rsidRPr="00766619" w14:paraId="5BB4E549" w14:textId="77777777" w:rsidTr="007055C0">
        <w:tc>
          <w:tcPr>
            <w:tcW w:w="496" w:type="dxa"/>
          </w:tcPr>
          <w:p w14:paraId="2CE72231"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5.</w:t>
            </w:r>
          </w:p>
        </w:tc>
        <w:tc>
          <w:tcPr>
            <w:tcW w:w="1701" w:type="dxa"/>
          </w:tcPr>
          <w:p w14:paraId="3A17780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PN-B-06712</w:t>
            </w:r>
          </w:p>
        </w:tc>
        <w:tc>
          <w:tcPr>
            <w:tcW w:w="6300" w:type="dxa"/>
          </w:tcPr>
          <w:p w14:paraId="3163C62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Kruszywa mineralne do betonu</w:t>
            </w:r>
          </w:p>
        </w:tc>
      </w:tr>
      <w:tr w:rsidR="006C3D7A" w:rsidRPr="00766619" w14:paraId="3E8C42CB" w14:textId="77777777" w:rsidTr="007055C0">
        <w:tc>
          <w:tcPr>
            <w:tcW w:w="496" w:type="dxa"/>
          </w:tcPr>
          <w:p w14:paraId="45CD00A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6.</w:t>
            </w:r>
          </w:p>
        </w:tc>
        <w:tc>
          <w:tcPr>
            <w:tcW w:w="1701" w:type="dxa"/>
          </w:tcPr>
          <w:p w14:paraId="649FE0E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PN-B-10285</w:t>
            </w:r>
          </w:p>
        </w:tc>
        <w:tc>
          <w:tcPr>
            <w:tcW w:w="6300" w:type="dxa"/>
          </w:tcPr>
          <w:p w14:paraId="6484325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Roboty malarskie budowlane farbami, lakierami i emaliami na spoinach bezwodnych</w:t>
            </w:r>
          </w:p>
        </w:tc>
      </w:tr>
      <w:tr w:rsidR="006C3D7A" w:rsidRPr="00766619" w14:paraId="10AB257F" w14:textId="77777777" w:rsidTr="007055C0">
        <w:tc>
          <w:tcPr>
            <w:tcW w:w="496" w:type="dxa"/>
          </w:tcPr>
          <w:p w14:paraId="25EB440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 7.</w:t>
            </w:r>
          </w:p>
        </w:tc>
        <w:tc>
          <w:tcPr>
            <w:tcW w:w="1701" w:type="dxa"/>
          </w:tcPr>
          <w:p w14:paraId="4D9CC78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PN-B-13051</w:t>
            </w:r>
          </w:p>
        </w:tc>
        <w:tc>
          <w:tcPr>
            <w:tcW w:w="6300" w:type="dxa"/>
          </w:tcPr>
          <w:p w14:paraId="129F9F3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Szkło płaskie zbrojone</w:t>
            </w:r>
          </w:p>
        </w:tc>
      </w:tr>
      <w:tr w:rsidR="006C3D7A" w:rsidRPr="00766619" w14:paraId="2C78892D" w14:textId="77777777" w:rsidTr="007055C0">
        <w:tc>
          <w:tcPr>
            <w:tcW w:w="496" w:type="dxa"/>
          </w:tcPr>
          <w:p w14:paraId="10CA34EF" w14:textId="77777777" w:rsidR="006C3D7A" w:rsidRPr="00766619" w:rsidRDefault="006C3D7A" w:rsidP="007055C0">
            <w:pPr>
              <w:pStyle w:val="StylIwony"/>
              <w:spacing w:before="0" w:after="0"/>
              <w:rPr>
                <w:rFonts w:ascii="Arial" w:hAnsi="Arial" w:cs="Arial"/>
                <w:sz w:val="20"/>
                <w:lang w:val="en-US"/>
              </w:rPr>
            </w:pPr>
            <w:r w:rsidRPr="00766619">
              <w:rPr>
                <w:rFonts w:ascii="Arial" w:hAnsi="Arial" w:cs="Arial"/>
                <w:sz w:val="20"/>
              </w:rPr>
              <w:t xml:space="preserve"> </w:t>
            </w:r>
            <w:r w:rsidRPr="00766619">
              <w:rPr>
                <w:rFonts w:ascii="Arial" w:hAnsi="Arial" w:cs="Arial"/>
                <w:sz w:val="20"/>
                <w:lang w:val="en-US"/>
              </w:rPr>
              <w:t>8.</w:t>
            </w:r>
          </w:p>
        </w:tc>
        <w:tc>
          <w:tcPr>
            <w:tcW w:w="1701" w:type="dxa"/>
          </w:tcPr>
          <w:p w14:paraId="385D665A" w14:textId="77777777" w:rsidR="006C3D7A" w:rsidRPr="00766619" w:rsidRDefault="006C3D7A" w:rsidP="007055C0">
            <w:pPr>
              <w:pStyle w:val="StylIwony"/>
              <w:spacing w:before="0" w:after="0"/>
              <w:rPr>
                <w:rFonts w:ascii="Arial" w:hAnsi="Arial" w:cs="Arial"/>
                <w:sz w:val="20"/>
                <w:lang w:val="en-US"/>
              </w:rPr>
            </w:pPr>
            <w:r w:rsidRPr="00766619">
              <w:rPr>
                <w:rFonts w:ascii="Arial" w:hAnsi="Arial" w:cs="Arial"/>
                <w:sz w:val="20"/>
                <w:lang w:val="en-US"/>
              </w:rPr>
              <w:t xml:space="preserve">PN-EN 197-1:2002 </w:t>
            </w:r>
          </w:p>
        </w:tc>
        <w:tc>
          <w:tcPr>
            <w:tcW w:w="6300" w:type="dxa"/>
          </w:tcPr>
          <w:p w14:paraId="722C6701"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Cement. Cement powszechnego użytku. Skład, wymagania i ocena zgodności</w:t>
            </w:r>
          </w:p>
        </w:tc>
      </w:tr>
      <w:tr w:rsidR="006C3D7A" w:rsidRPr="00766619" w14:paraId="20E29407" w14:textId="77777777" w:rsidTr="007055C0">
        <w:tc>
          <w:tcPr>
            <w:tcW w:w="496" w:type="dxa"/>
          </w:tcPr>
          <w:p w14:paraId="273347E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9.</w:t>
            </w:r>
          </w:p>
        </w:tc>
        <w:tc>
          <w:tcPr>
            <w:tcW w:w="1701" w:type="dxa"/>
          </w:tcPr>
          <w:p w14:paraId="755A70D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PN-B-23010</w:t>
            </w:r>
          </w:p>
        </w:tc>
        <w:tc>
          <w:tcPr>
            <w:tcW w:w="6300" w:type="dxa"/>
          </w:tcPr>
          <w:p w14:paraId="29A7AE9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Domieszki do betonu. Klasyfikacja i określenia</w:t>
            </w:r>
          </w:p>
        </w:tc>
      </w:tr>
      <w:tr w:rsidR="006C3D7A" w:rsidRPr="00766619" w14:paraId="7425A38C" w14:textId="77777777" w:rsidTr="007055C0">
        <w:tc>
          <w:tcPr>
            <w:tcW w:w="496" w:type="dxa"/>
          </w:tcPr>
          <w:p w14:paraId="2F55A5F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10.</w:t>
            </w:r>
          </w:p>
        </w:tc>
        <w:tc>
          <w:tcPr>
            <w:tcW w:w="1701" w:type="dxa"/>
          </w:tcPr>
          <w:p w14:paraId="03CCAAE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PN-B-32250</w:t>
            </w:r>
          </w:p>
        </w:tc>
        <w:tc>
          <w:tcPr>
            <w:tcW w:w="6300" w:type="dxa"/>
          </w:tcPr>
          <w:p w14:paraId="5DC5464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Materiały budowlane. Woda do betonów i zapraw</w:t>
            </w:r>
          </w:p>
        </w:tc>
      </w:tr>
      <w:tr w:rsidR="006C3D7A" w:rsidRPr="00766619" w14:paraId="41EE8AFB" w14:textId="77777777" w:rsidTr="007055C0">
        <w:tc>
          <w:tcPr>
            <w:tcW w:w="496" w:type="dxa"/>
          </w:tcPr>
          <w:p w14:paraId="630033E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11.</w:t>
            </w:r>
          </w:p>
        </w:tc>
        <w:tc>
          <w:tcPr>
            <w:tcW w:w="1701" w:type="dxa"/>
          </w:tcPr>
          <w:p w14:paraId="19D53E41"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PN-H-74219</w:t>
            </w:r>
          </w:p>
        </w:tc>
        <w:tc>
          <w:tcPr>
            <w:tcW w:w="6300" w:type="dxa"/>
          </w:tcPr>
          <w:p w14:paraId="24C202B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Rury stalowe bez szwu walcowane na gorąco ogólnego zastosowania</w:t>
            </w:r>
          </w:p>
        </w:tc>
      </w:tr>
      <w:tr w:rsidR="006C3D7A" w:rsidRPr="00766619" w14:paraId="74F1FBAA" w14:textId="77777777" w:rsidTr="007055C0">
        <w:tc>
          <w:tcPr>
            <w:tcW w:w="496" w:type="dxa"/>
          </w:tcPr>
          <w:p w14:paraId="7756A5F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12.</w:t>
            </w:r>
          </w:p>
        </w:tc>
        <w:tc>
          <w:tcPr>
            <w:tcW w:w="1701" w:type="dxa"/>
          </w:tcPr>
          <w:p w14:paraId="522A967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PN-H-74220</w:t>
            </w:r>
          </w:p>
        </w:tc>
        <w:tc>
          <w:tcPr>
            <w:tcW w:w="6300" w:type="dxa"/>
          </w:tcPr>
          <w:p w14:paraId="46DBAFB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Rury stalowe bez szwu ciągnione i walcowane na zimno ogólnego przeznaczenia</w:t>
            </w:r>
          </w:p>
        </w:tc>
      </w:tr>
      <w:tr w:rsidR="006C3D7A" w:rsidRPr="00766619" w14:paraId="46883465" w14:textId="77777777" w:rsidTr="007055C0">
        <w:tc>
          <w:tcPr>
            <w:tcW w:w="496" w:type="dxa"/>
          </w:tcPr>
          <w:p w14:paraId="02509B5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13.</w:t>
            </w:r>
          </w:p>
        </w:tc>
        <w:tc>
          <w:tcPr>
            <w:tcW w:w="1701" w:type="dxa"/>
          </w:tcPr>
          <w:p w14:paraId="69638EA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PN-H-82200</w:t>
            </w:r>
          </w:p>
        </w:tc>
        <w:tc>
          <w:tcPr>
            <w:tcW w:w="6300" w:type="dxa"/>
          </w:tcPr>
          <w:p w14:paraId="2B646BC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Cynk</w:t>
            </w:r>
          </w:p>
        </w:tc>
      </w:tr>
      <w:tr w:rsidR="006C3D7A" w:rsidRPr="00766619" w14:paraId="60840A04" w14:textId="77777777" w:rsidTr="007055C0">
        <w:tc>
          <w:tcPr>
            <w:tcW w:w="496" w:type="dxa"/>
          </w:tcPr>
          <w:p w14:paraId="724EE4E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14.</w:t>
            </w:r>
          </w:p>
        </w:tc>
        <w:tc>
          <w:tcPr>
            <w:tcW w:w="1701" w:type="dxa"/>
          </w:tcPr>
          <w:p w14:paraId="57AF4B9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PN-H-84018</w:t>
            </w:r>
          </w:p>
        </w:tc>
        <w:tc>
          <w:tcPr>
            <w:tcW w:w="6300" w:type="dxa"/>
          </w:tcPr>
          <w:p w14:paraId="7AF33D4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niskostopowa o podwyższonej wytrzymałości. Gatunki</w:t>
            </w:r>
          </w:p>
        </w:tc>
      </w:tr>
      <w:tr w:rsidR="006C3D7A" w:rsidRPr="00766619" w14:paraId="25D85E82" w14:textId="77777777" w:rsidTr="007055C0">
        <w:tc>
          <w:tcPr>
            <w:tcW w:w="496" w:type="dxa"/>
          </w:tcPr>
          <w:p w14:paraId="4481214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15.</w:t>
            </w:r>
          </w:p>
        </w:tc>
        <w:tc>
          <w:tcPr>
            <w:tcW w:w="1701" w:type="dxa"/>
          </w:tcPr>
          <w:p w14:paraId="28E69B3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PN-H-84019</w:t>
            </w:r>
          </w:p>
        </w:tc>
        <w:tc>
          <w:tcPr>
            <w:tcW w:w="6300" w:type="dxa"/>
          </w:tcPr>
          <w:p w14:paraId="31DDD24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węglowa konstrukcyjna wyższej jakości ogólnego przeznaczenia. Gatunki</w:t>
            </w:r>
          </w:p>
        </w:tc>
      </w:tr>
      <w:tr w:rsidR="006C3D7A" w:rsidRPr="00766619" w14:paraId="606AE4FF" w14:textId="77777777" w:rsidTr="007055C0">
        <w:tc>
          <w:tcPr>
            <w:tcW w:w="496" w:type="dxa"/>
          </w:tcPr>
          <w:p w14:paraId="78AE78F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16.</w:t>
            </w:r>
          </w:p>
        </w:tc>
        <w:tc>
          <w:tcPr>
            <w:tcW w:w="1701" w:type="dxa"/>
          </w:tcPr>
          <w:p w14:paraId="5863907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PN-H-84020</w:t>
            </w:r>
          </w:p>
        </w:tc>
        <w:tc>
          <w:tcPr>
            <w:tcW w:w="6300" w:type="dxa"/>
          </w:tcPr>
          <w:p w14:paraId="7EAA256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niestopowa konstrukcyjna ogólnego przeznaczenia. Gatunki</w:t>
            </w:r>
          </w:p>
        </w:tc>
      </w:tr>
      <w:tr w:rsidR="006C3D7A" w:rsidRPr="00766619" w14:paraId="3B6E80EA" w14:textId="77777777" w:rsidTr="007055C0">
        <w:tc>
          <w:tcPr>
            <w:tcW w:w="496" w:type="dxa"/>
          </w:tcPr>
          <w:p w14:paraId="7FDFE42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17.</w:t>
            </w:r>
          </w:p>
        </w:tc>
        <w:tc>
          <w:tcPr>
            <w:tcW w:w="1701" w:type="dxa"/>
          </w:tcPr>
          <w:p w14:paraId="4B416E8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PN-H-84023-07</w:t>
            </w:r>
          </w:p>
        </w:tc>
        <w:tc>
          <w:tcPr>
            <w:tcW w:w="6300" w:type="dxa"/>
          </w:tcPr>
          <w:p w14:paraId="28395B4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określonego zastosowania. Stal na rury</w:t>
            </w:r>
          </w:p>
        </w:tc>
      </w:tr>
      <w:tr w:rsidR="006C3D7A" w:rsidRPr="00766619" w14:paraId="1A5D6389" w14:textId="77777777" w:rsidTr="007055C0">
        <w:tc>
          <w:tcPr>
            <w:tcW w:w="496" w:type="dxa"/>
          </w:tcPr>
          <w:p w14:paraId="1954629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18.</w:t>
            </w:r>
          </w:p>
        </w:tc>
        <w:tc>
          <w:tcPr>
            <w:tcW w:w="1701" w:type="dxa"/>
          </w:tcPr>
          <w:p w14:paraId="5557A6B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PN-H-84030-02</w:t>
            </w:r>
          </w:p>
        </w:tc>
        <w:tc>
          <w:tcPr>
            <w:tcW w:w="6300" w:type="dxa"/>
          </w:tcPr>
          <w:p w14:paraId="1EA4264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stopowa konstrukcyjna. Stal do nawęglania. Gatunki</w:t>
            </w:r>
          </w:p>
        </w:tc>
      </w:tr>
      <w:tr w:rsidR="006C3D7A" w:rsidRPr="00766619" w14:paraId="67999ABD" w14:textId="77777777" w:rsidTr="007055C0">
        <w:tc>
          <w:tcPr>
            <w:tcW w:w="496" w:type="dxa"/>
          </w:tcPr>
          <w:p w14:paraId="0BC04E4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19.</w:t>
            </w:r>
          </w:p>
        </w:tc>
        <w:tc>
          <w:tcPr>
            <w:tcW w:w="1701" w:type="dxa"/>
          </w:tcPr>
          <w:p w14:paraId="6B877C3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PN-H-93010</w:t>
            </w:r>
          </w:p>
        </w:tc>
        <w:tc>
          <w:tcPr>
            <w:tcW w:w="6300" w:type="dxa"/>
          </w:tcPr>
          <w:p w14:paraId="47B4367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Kształtowniki walcowane na gorąco</w:t>
            </w:r>
          </w:p>
        </w:tc>
      </w:tr>
      <w:tr w:rsidR="006C3D7A" w:rsidRPr="00766619" w14:paraId="063D3630" w14:textId="77777777" w:rsidTr="007055C0">
        <w:tc>
          <w:tcPr>
            <w:tcW w:w="496" w:type="dxa"/>
          </w:tcPr>
          <w:p w14:paraId="0AD2310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20.</w:t>
            </w:r>
          </w:p>
        </w:tc>
        <w:tc>
          <w:tcPr>
            <w:tcW w:w="1701" w:type="dxa"/>
          </w:tcPr>
          <w:p w14:paraId="3CAEE63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PN-H-93200-02</w:t>
            </w:r>
          </w:p>
        </w:tc>
        <w:tc>
          <w:tcPr>
            <w:tcW w:w="6300" w:type="dxa"/>
          </w:tcPr>
          <w:p w14:paraId="1CC32A5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Walcówka i pręty stalowe okrągłe walcowane na gorąco. Walcówka i pręty ogólnego zastosowania. Wymiary</w:t>
            </w:r>
          </w:p>
        </w:tc>
      </w:tr>
      <w:tr w:rsidR="006C3D7A" w:rsidRPr="00766619" w14:paraId="40B8E5C9" w14:textId="77777777" w:rsidTr="007055C0">
        <w:tc>
          <w:tcPr>
            <w:tcW w:w="496" w:type="dxa"/>
          </w:tcPr>
          <w:p w14:paraId="7554815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21.</w:t>
            </w:r>
          </w:p>
        </w:tc>
        <w:tc>
          <w:tcPr>
            <w:tcW w:w="1701" w:type="dxa"/>
          </w:tcPr>
          <w:p w14:paraId="45F2BF6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PN-H-93401</w:t>
            </w:r>
          </w:p>
        </w:tc>
        <w:tc>
          <w:tcPr>
            <w:tcW w:w="6300" w:type="dxa"/>
          </w:tcPr>
          <w:p w14:paraId="0CA568F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walcowana. Kątowniki równoramienne</w:t>
            </w:r>
          </w:p>
        </w:tc>
      </w:tr>
      <w:tr w:rsidR="006C3D7A" w:rsidRPr="00766619" w14:paraId="1D623420" w14:textId="77777777" w:rsidTr="007055C0">
        <w:tc>
          <w:tcPr>
            <w:tcW w:w="496" w:type="dxa"/>
          </w:tcPr>
          <w:p w14:paraId="105414E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22.</w:t>
            </w:r>
          </w:p>
        </w:tc>
        <w:tc>
          <w:tcPr>
            <w:tcW w:w="1701" w:type="dxa"/>
          </w:tcPr>
          <w:p w14:paraId="04B1D2C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PN-H-93402</w:t>
            </w:r>
          </w:p>
        </w:tc>
        <w:tc>
          <w:tcPr>
            <w:tcW w:w="6300" w:type="dxa"/>
          </w:tcPr>
          <w:p w14:paraId="34F1053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Kątowniki nierównoramienne stalowe walcowane na gorąco</w:t>
            </w:r>
          </w:p>
        </w:tc>
      </w:tr>
      <w:tr w:rsidR="006C3D7A" w:rsidRPr="00766619" w14:paraId="3A9D5DFC" w14:textId="77777777" w:rsidTr="007055C0">
        <w:tc>
          <w:tcPr>
            <w:tcW w:w="496" w:type="dxa"/>
          </w:tcPr>
          <w:p w14:paraId="5B766FF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23.</w:t>
            </w:r>
          </w:p>
        </w:tc>
        <w:tc>
          <w:tcPr>
            <w:tcW w:w="1701" w:type="dxa"/>
          </w:tcPr>
          <w:p w14:paraId="69B317D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PN-H-93403</w:t>
            </w:r>
          </w:p>
        </w:tc>
        <w:tc>
          <w:tcPr>
            <w:tcW w:w="6300" w:type="dxa"/>
          </w:tcPr>
          <w:p w14:paraId="16A7B37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Ceowniki walcowane. Wymiary</w:t>
            </w:r>
          </w:p>
        </w:tc>
      </w:tr>
      <w:tr w:rsidR="006C3D7A" w:rsidRPr="00766619" w14:paraId="08C38351" w14:textId="77777777" w:rsidTr="007055C0">
        <w:tc>
          <w:tcPr>
            <w:tcW w:w="496" w:type="dxa"/>
          </w:tcPr>
          <w:p w14:paraId="422B606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24.</w:t>
            </w:r>
          </w:p>
        </w:tc>
        <w:tc>
          <w:tcPr>
            <w:tcW w:w="1701" w:type="dxa"/>
          </w:tcPr>
          <w:p w14:paraId="151DBFF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PN-H-93406</w:t>
            </w:r>
          </w:p>
        </w:tc>
        <w:tc>
          <w:tcPr>
            <w:tcW w:w="6300" w:type="dxa"/>
          </w:tcPr>
          <w:p w14:paraId="315AF05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Teowniki walcowane na gorąco</w:t>
            </w:r>
          </w:p>
        </w:tc>
      </w:tr>
      <w:tr w:rsidR="006C3D7A" w:rsidRPr="00766619" w14:paraId="43B216AE" w14:textId="77777777" w:rsidTr="007055C0">
        <w:tc>
          <w:tcPr>
            <w:tcW w:w="496" w:type="dxa"/>
          </w:tcPr>
          <w:p w14:paraId="4F916D0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25.</w:t>
            </w:r>
          </w:p>
        </w:tc>
        <w:tc>
          <w:tcPr>
            <w:tcW w:w="1701" w:type="dxa"/>
          </w:tcPr>
          <w:p w14:paraId="190F8A2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PN-H-93407</w:t>
            </w:r>
          </w:p>
        </w:tc>
        <w:tc>
          <w:tcPr>
            <w:tcW w:w="6300" w:type="dxa"/>
          </w:tcPr>
          <w:p w14:paraId="04336B9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Stal. Dwuteowniki walcowane na gorąco</w:t>
            </w:r>
          </w:p>
        </w:tc>
      </w:tr>
      <w:tr w:rsidR="006C3D7A" w:rsidRPr="00766619" w14:paraId="2F8C5F47" w14:textId="77777777" w:rsidTr="007055C0">
        <w:tc>
          <w:tcPr>
            <w:tcW w:w="496" w:type="dxa"/>
          </w:tcPr>
          <w:p w14:paraId="221CE0D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26.</w:t>
            </w:r>
          </w:p>
        </w:tc>
        <w:tc>
          <w:tcPr>
            <w:tcW w:w="1701" w:type="dxa"/>
          </w:tcPr>
          <w:p w14:paraId="48EB34F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PN-H-97051</w:t>
            </w:r>
          </w:p>
        </w:tc>
        <w:tc>
          <w:tcPr>
            <w:tcW w:w="6300" w:type="dxa"/>
          </w:tcPr>
          <w:p w14:paraId="025C71F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Ochrona przed korozją. Przygotowanie powierzchni stali, staliwa i żeliwa do malowania. Ogólne wytyczne</w:t>
            </w:r>
          </w:p>
        </w:tc>
      </w:tr>
      <w:tr w:rsidR="006C3D7A" w:rsidRPr="00766619" w14:paraId="0C75975E" w14:textId="77777777" w:rsidTr="007055C0">
        <w:tc>
          <w:tcPr>
            <w:tcW w:w="496" w:type="dxa"/>
          </w:tcPr>
          <w:p w14:paraId="3730052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27.</w:t>
            </w:r>
          </w:p>
        </w:tc>
        <w:tc>
          <w:tcPr>
            <w:tcW w:w="1701" w:type="dxa"/>
          </w:tcPr>
          <w:p w14:paraId="4841A7C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PN-H-97052</w:t>
            </w:r>
          </w:p>
        </w:tc>
        <w:tc>
          <w:tcPr>
            <w:tcW w:w="6300" w:type="dxa"/>
          </w:tcPr>
          <w:p w14:paraId="19CDEFC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Ochrona przed korozją. Ocena przygotowania powierzchni stali, staliwa i żeliwa do malowania</w:t>
            </w:r>
          </w:p>
        </w:tc>
      </w:tr>
      <w:tr w:rsidR="006C3D7A" w:rsidRPr="00766619" w14:paraId="25A12F80" w14:textId="77777777" w:rsidTr="007055C0">
        <w:tc>
          <w:tcPr>
            <w:tcW w:w="496" w:type="dxa"/>
          </w:tcPr>
          <w:p w14:paraId="163CA95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28.</w:t>
            </w:r>
          </w:p>
        </w:tc>
        <w:tc>
          <w:tcPr>
            <w:tcW w:w="1701" w:type="dxa"/>
          </w:tcPr>
          <w:p w14:paraId="303977A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PN-H-97053</w:t>
            </w:r>
          </w:p>
        </w:tc>
        <w:tc>
          <w:tcPr>
            <w:tcW w:w="6300" w:type="dxa"/>
          </w:tcPr>
          <w:p w14:paraId="27AFFD9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Ochrona przed korozją. Malowanie konstrukcji stalowych. Ogólne wytyczne</w:t>
            </w:r>
          </w:p>
        </w:tc>
      </w:tr>
      <w:tr w:rsidR="006C3D7A" w:rsidRPr="00766619" w14:paraId="4C929CB0" w14:textId="77777777" w:rsidTr="007055C0">
        <w:tc>
          <w:tcPr>
            <w:tcW w:w="496" w:type="dxa"/>
          </w:tcPr>
          <w:p w14:paraId="33A8159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29.</w:t>
            </w:r>
          </w:p>
        </w:tc>
        <w:tc>
          <w:tcPr>
            <w:tcW w:w="1701" w:type="dxa"/>
          </w:tcPr>
          <w:p w14:paraId="5250543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PN-M-06515</w:t>
            </w:r>
          </w:p>
        </w:tc>
        <w:tc>
          <w:tcPr>
            <w:tcW w:w="6300" w:type="dxa"/>
          </w:tcPr>
          <w:p w14:paraId="6EBC659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Dźwignice. Ogólne zasady projektowania ustrojów nośnych</w:t>
            </w:r>
          </w:p>
        </w:tc>
      </w:tr>
      <w:tr w:rsidR="006C3D7A" w:rsidRPr="00766619" w14:paraId="013F91AC" w14:textId="77777777" w:rsidTr="007055C0">
        <w:tc>
          <w:tcPr>
            <w:tcW w:w="496" w:type="dxa"/>
          </w:tcPr>
          <w:p w14:paraId="2F91DA6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30.</w:t>
            </w:r>
          </w:p>
        </w:tc>
        <w:tc>
          <w:tcPr>
            <w:tcW w:w="1701" w:type="dxa"/>
          </w:tcPr>
          <w:p w14:paraId="0973E8A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PN-M-69011</w:t>
            </w:r>
          </w:p>
        </w:tc>
        <w:tc>
          <w:tcPr>
            <w:tcW w:w="6300" w:type="dxa"/>
          </w:tcPr>
          <w:p w14:paraId="3EB001B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Spawalnictwo. Złącza spawane w konstrukcjach spawanych. Podział i wymagania</w:t>
            </w:r>
          </w:p>
        </w:tc>
      </w:tr>
      <w:tr w:rsidR="006C3D7A" w:rsidRPr="00766619" w14:paraId="79BC6F80" w14:textId="77777777" w:rsidTr="007055C0">
        <w:tc>
          <w:tcPr>
            <w:tcW w:w="496" w:type="dxa"/>
          </w:tcPr>
          <w:p w14:paraId="7EC4171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lastRenderedPageBreak/>
              <w:t>31.</w:t>
            </w:r>
          </w:p>
        </w:tc>
        <w:tc>
          <w:tcPr>
            <w:tcW w:w="1701" w:type="dxa"/>
          </w:tcPr>
          <w:p w14:paraId="43B61875"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PN-M-69420</w:t>
            </w:r>
          </w:p>
        </w:tc>
        <w:tc>
          <w:tcPr>
            <w:tcW w:w="6300" w:type="dxa"/>
          </w:tcPr>
          <w:p w14:paraId="3BD51CB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Spawalnictwo. Druty lite do spawania i napawania stali</w:t>
            </w:r>
          </w:p>
        </w:tc>
      </w:tr>
      <w:tr w:rsidR="006C3D7A" w:rsidRPr="00766619" w14:paraId="7BDCBF5E" w14:textId="77777777" w:rsidTr="007055C0">
        <w:tc>
          <w:tcPr>
            <w:tcW w:w="496" w:type="dxa"/>
          </w:tcPr>
          <w:p w14:paraId="4D0E707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32.</w:t>
            </w:r>
          </w:p>
        </w:tc>
        <w:tc>
          <w:tcPr>
            <w:tcW w:w="1701" w:type="dxa"/>
          </w:tcPr>
          <w:p w14:paraId="3DFD85E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PN-M-69775</w:t>
            </w:r>
          </w:p>
        </w:tc>
        <w:tc>
          <w:tcPr>
            <w:tcW w:w="6300" w:type="dxa"/>
          </w:tcPr>
          <w:p w14:paraId="4206043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Spawalnictwo. Wadliwość złączy spawanych. Oznaczanie klasy wadliwości na podstawie oględzin zewnętrznych</w:t>
            </w:r>
          </w:p>
        </w:tc>
      </w:tr>
      <w:tr w:rsidR="006C3D7A" w:rsidRPr="00766619" w14:paraId="3BB394CB" w14:textId="77777777" w:rsidTr="007055C0">
        <w:tc>
          <w:tcPr>
            <w:tcW w:w="496" w:type="dxa"/>
          </w:tcPr>
          <w:p w14:paraId="5EA66FF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33.</w:t>
            </w:r>
          </w:p>
        </w:tc>
        <w:tc>
          <w:tcPr>
            <w:tcW w:w="1701" w:type="dxa"/>
          </w:tcPr>
          <w:p w14:paraId="3222F3A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PN-M-80026</w:t>
            </w:r>
          </w:p>
        </w:tc>
        <w:tc>
          <w:tcPr>
            <w:tcW w:w="6300" w:type="dxa"/>
          </w:tcPr>
          <w:p w14:paraId="01EB51F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Druty okrągłe ze stali niskowęglowej ogólnego przeznaczenia</w:t>
            </w:r>
          </w:p>
        </w:tc>
      </w:tr>
      <w:tr w:rsidR="006C3D7A" w:rsidRPr="00766619" w14:paraId="2203B4E3" w14:textId="77777777" w:rsidTr="007055C0">
        <w:tc>
          <w:tcPr>
            <w:tcW w:w="496" w:type="dxa"/>
          </w:tcPr>
          <w:p w14:paraId="73600E7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34.</w:t>
            </w:r>
          </w:p>
        </w:tc>
        <w:tc>
          <w:tcPr>
            <w:tcW w:w="1701" w:type="dxa"/>
          </w:tcPr>
          <w:p w14:paraId="47177FC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PN-M-80201</w:t>
            </w:r>
          </w:p>
        </w:tc>
        <w:tc>
          <w:tcPr>
            <w:tcW w:w="6300" w:type="dxa"/>
          </w:tcPr>
          <w:p w14:paraId="6B8D2CFC"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Liny stalowe z drutu okrągłego. Wymagania i badania</w:t>
            </w:r>
          </w:p>
        </w:tc>
      </w:tr>
      <w:tr w:rsidR="006C3D7A" w:rsidRPr="00766619" w14:paraId="0508D55B" w14:textId="77777777" w:rsidTr="007055C0">
        <w:tc>
          <w:tcPr>
            <w:tcW w:w="496" w:type="dxa"/>
          </w:tcPr>
          <w:p w14:paraId="033F2D5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35.</w:t>
            </w:r>
          </w:p>
        </w:tc>
        <w:tc>
          <w:tcPr>
            <w:tcW w:w="1701" w:type="dxa"/>
          </w:tcPr>
          <w:p w14:paraId="29BAA03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PN-M-80202</w:t>
            </w:r>
          </w:p>
        </w:tc>
        <w:tc>
          <w:tcPr>
            <w:tcW w:w="6300" w:type="dxa"/>
          </w:tcPr>
          <w:p w14:paraId="77A160B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Liny stalowe 1 x 7</w:t>
            </w:r>
          </w:p>
        </w:tc>
      </w:tr>
      <w:tr w:rsidR="006C3D7A" w:rsidRPr="00766619" w14:paraId="25A023D2" w14:textId="77777777" w:rsidTr="007055C0">
        <w:tc>
          <w:tcPr>
            <w:tcW w:w="496" w:type="dxa"/>
          </w:tcPr>
          <w:p w14:paraId="3EEDBB6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36.</w:t>
            </w:r>
          </w:p>
        </w:tc>
        <w:tc>
          <w:tcPr>
            <w:tcW w:w="1701" w:type="dxa"/>
          </w:tcPr>
          <w:p w14:paraId="413C4DB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PN-M-82054</w:t>
            </w:r>
          </w:p>
        </w:tc>
        <w:tc>
          <w:tcPr>
            <w:tcW w:w="6300" w:type="dxa"/>
          </w:tcPr>
          <w:p w14:paraId="417E4EC1"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Śruby, wkręty i nakrętki stalowe. Ogólne wymagania i badania</w:t>
            </w:r>
          </w:p>
        </w:tc>
      </w:tr>
      <w:tr w:rsidR="006C3D7A" w:rsidRPr="00766619" w14:paraId="53C2A2B8" w14:textId="77777777" w:rsidTr="007055C0">
        <w:tc>
          <w:tcPr>
            <w:tcW w:w="496" w:type="dxa"/>
          </w:tcPr>
          <w:p w14:paraId="0B8B03B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37.</w:t>
            </w:r>
          </w:p>
        </w:tc>
        <w:tc>
          <w:tcPr>
            <w:tcW w:w="1701" w:type="dxa"/>
          </w:tcPr>
          <w:p w14:paraId="6F1B11F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PN-M-82054-03</w:t>
            </w:r>
          </w:p>
        </w:tc>
        <w:tc>
          <w:tcPr>
            <w:tcW w:w="6300" w:type="dxa"/>
          </w:tcPr>
          <w:p w14:paraId="7C8D4CA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Śruby, wkręty i nakrętki stalowe. Właściwości mechaniczne śrub i wkrętów</w:t>
            </w:r>
          </w:p>
        </w:tc>
      </w:tr>
      <w:tr w:rsidR="006C3D7A" w:rsidRPr="00766619" w14:paraId="7B2DA138" w14:textId="77777777" w:rsidTr="007055C0">
        <w:tc>
          <w:tcPr>
            <w:tcW w:w="496" w:type="dxa"/>
          </w:tcPr>
          <w:p w14:paraId="6CE9570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38.</w:t>
            </w:r>
          </w:p>
        </w:tc>
        <w:tc>
          <w:tcPr>
            <w:tcW w:w="1701" w:type="dxa"/>
          </w:tcPr>
          <w:p w14:paraId="4EBC1D0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PN-M-84540</w:t>
            </w:r>
          </w:p>
        </w:tc>
        <w:tc>
          <w:tcPr>
            <w:tcW w:w="6300" w:type="dxa"/>
          </w:tcPr>
          <w:p w14:paraId="21B36B71"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Łańcuchy techniczne ogniwowe o ogniwach krótkich</w:t>
            </w:r>
          </w:p>
        </w:tc>
      </w:tr>
      <w:tr w:rsidR="006C3D7A" w:rsidRPr="00766619" w14:paraId="7E02A5E3" w14:textId="77777777" w:rsidTr="007055C0">
        <w:tc>
          <w:tcPr>
            <w:tcW w:w="496" w:type="dxa"/>
          </w:tcPr>
          <w:p w14:paraId="208ED30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39.</w:t>
            </w:r>
          </w:p>
        </w:tc>
        <w:tc>
          <w:tcPr>
            <w:tcW w:w="1701" w:type="dxa"/>
          </w:tcPr>
          <w:p w14:paraId="2241E2B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PN-M-84541</w:t>
            </w:r>
          </w:p>
        </w:tc>
        <w:tc>
          <w:tcPr>
            <w:tcW w:w="6300" w:type="dxa"/>
          </w:tcPr>
          <w:p w14:paraId="54A2A0E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Łańcuchy techniczne ogniwowe o ogniwach średnich</w:t>
            </w:r>
          </w:p>
        </w:tc>
      </w:tr>
      <w:tr w:rsidR="006C3D7A" w:rsidRPr="00766619" w14:paraId="45036AE5" w14:textId="77777777" w:rsidTr="007055C0">
        <w:tc>
          <w:tcPr>
            <w:tcW w:w="496" w:type="dxa"/>
          </w:tcPr>
          <w:p w14:paraId="46A2E09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40.</w:t>
            </w:r>
          </w:p>
        </w:tc>
        <w:tc>
          <w:tcPr>
            <w:tcW w:w="1701" w:type="dxa"/>
          </w:tcPr>
          <w:p w14:paraId="718FB74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PN-M-84542</w:t>
            </w:r>
          </w:p>
        </w:tc>
        <w:tc>
          <w:tcPr>
            <w:tcW w:w="6300" w:type="dxa"/>
          </w:tcPr>
          <w:p w14:paraId="3177339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Łańcuchy techniczne ogniwowe. Wymagania i badania</w:t>
            </w:r>
          </w:p>
        </w:tc>
      </w:tr>
      <w:tr w:rsidR="006C3D7A" w:rsidRPr="00766619" w14:paraId="46D47917" w14:textId="77777777" w:rsidTr="007055C0">
        <w:tc>
          <w:tcPr>
            <w:tcW w:w="496" w:type="dxa"/>
          </w:tcPr>
          <w:p w14:paraId="2F28A5C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41.</w:t>
            </w:r>
          </w:p>
        </w:tc>
        <w:tc>
          <w:tcPr>
            <w:tcW w:w="1701" w:type="dxa"/>
          </w:tcPr>
          <w:p w14:paraId="456C0A1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PN-M-84543</w:t>
            </w:r>
          </w:p>
        </w:tc>
        <w:tc>
          <w:tcPr>
            <w:tcW w:w="6300" w:type="dxa"/>
          </w:tcPr>
          <w:p w14:paraId="5CCD30C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Łańcuchy techniczne ogniwowe o ogniwach długich</w:t>
            </w:r>
          </w:p>
        </w:tc>
      </w:tr>
      <w:tr w:rsidR="006C3D7A" w:rsidRPr="00766619" w14:paraId="20BB5186" w14:textId="77777777" w:rsidTr="007055C0">
        <w:tc>
          <w:tcPr>
            <w:tcW w:w="496" w:type="dxa"/>
          </w:tcPr>
          <w:p w14:paraId="60362F6F"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42.</w:t>
            </w:r>
          </w:p>
        </w:tc>
        <w:tc>
          <w:tcPr>
            <w:tcW w:w="1701" w:type="dxa"/>
          </w:tcPr>
          <w:p w14:paraId="19C6AB7D"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PN-ISO-8501-1</w:t>
            </w:r>
          </w:p>
        </w:tc>
        <w:tc>
          <w:tcPr>
            <w:tcW w:w="6300" w:type="dxa"/>
          </w:tcPr>
          <w:p w14:paraId="75AD9F0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Przygotowanie podłoży stalowych przed nakładaniem farb i podobnych produktów. Stopnie skorodowania i stopnie przygotowania niezabezpieczonych podłoży stalowych oraz podłoży stalowych po całkowitym usunięciu wcześniej nałożonych powłok</w:t>
            </w:r>
          </w:p>
        </w:tc>
      </w:tr>
      <w:tr w:rsidR="006C3D7A" w:rsidRPr="00766619" w14:paraId="1D4B2DF0" w14:textId="77777777" w:rsidTr="007055C0">
        <w:tc>
          <w:tcPr>
            <w:tcW w:w="496" w:type="dxa"/>
          </w:tcPr>
          <w:p w14:paraId="4D334424"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43.</w:t>
            </w:r>
          </w:p>
        </w:tc>
        <w:tc>
          <w:tcPr>
            <w:tcW w:w="1701" w:type="dxa"/>
          </w:tcPr>
          <w:p w14:paraId="42C9F75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BN-73/0658-01</w:t>
            </w:r>
          </w:p>
        </w:tc>
        <w:tc>
          <w:tcPr>
            <w:tcW w:w="6300" w:type="dxa"/>
          </w:tcPr>
          <w:p w14:paraId="59228B6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Rury stalowe profilowe ciągnione na zimno. Wymiary</w:t>
            </w:r>
          </w:p>
        </w:tc>
      </w:tr>
      <w:tr w:rsidR="006C3D7A" w:rsidRPr="00766619" w14:paraId="1CC9FA4F" w14:textId="77777777" w:rsidTr="007055C0">
        <w:tc>
          <w:tcPr>
            <w:tcW w:w="496" w:type="dxa"/>
          </w:tcPr>
          <w:p w14:paraId="682E0E27"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44.</w:t>
            </w:r>
          </w:p>
        </w:tc>
        <w:tc>
          <w:tcPr>
            <w:tcW w:w="1701" w:type="dxa"/>
          </w:tcPr>
          <w:p w14:paraId="49E1D053"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BN-89/1076-02</w:t>
            </w:r>
          </w:p>
        </w:tc>
        <w:tc>
          <w:tcPr>
            <w:tcW w:w="6300" w:type="dxa"/>
          </w:tcPr>
          <w:p w14:paraId="7701D80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Ochrona przed korozją. Powłoki metalizacyjne cynkowe i aluminiowe na konstrukcjach stalowych, staliwnych i żeliwnych. Wymagania i badania</w:t>
            </w:r>
          </w:p>
        </w:tc>
      </w:tr>
      <w:tr w:rsidR="006C3D7A" w:rsidRPr="00766619" w14:paraId="346A8196" w14:textId="77777777" w:rsidTr="007055C0">
        <w:tc>
          <w:tcPr>
            <w:tcW w:w="496" w:type="dxa"/>
          </w:tcPr>
          <w:p w14:paraId="0B947A2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45</w:t>
            </w:r>
          </w:p>
        </w:tc>
        <w:tc>
          <w:tcPr>
            <w:tcW w:w="1701" w:type="dxa"/>
          </w:tcPr>
          <w:p w14:paraId="5A1EC84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BN-83/5032-02</w:t>
            </w:r>
          </w:p>
        </w:tc>
        <w:tc>
          <w:tcPr>
            <w:tcW w:w="6300" w:type="dxa"/>
          </w:tcPr>
          <w:p w14:paraId="69F6997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Siatki metalowe. Siatki plecione ślimakowe</w:t>
            </w:r>
          </w:p>
        </w:tc>
      </w:tr>
      <w:tr w:rsidR="006C3D7A" w:rsidRPr="00766619" w14:paraId="29919115" w14:textId="77777777" w:rsidTr="007055C0">
        <w:tc>
          <w:tcPr>
            <w:tcW w:w="496" w:type="dxa"/>
          </w:tcPr>
          <w:p w14:paraId="74FA2E08"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46</w:t>
            </w:r>
          </w:p>
        </w:tc>
        <w:tc>
          <w:tcPr>
            <w:tcW w:w="1701" w:type="dxa"/>
          </w:tcPr>
          <w:p w14:paraId="3CC4E13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BN-88/6731-08</w:t>
            </w:r>
          </w:p>
        </w:tc>
        <w:tc>
          <w:tcPr>
            <w:tcW w:w="6300" w:type="dxa"/>
          </w:tcPr>
          <w:p w14:paraId="6801D692"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Cement. Transport i przechowywanie.</w:t>
            </w:r>
          </w:p>
        </w:tc>
      </w:tr>
    </w:tbl>
    <w:p w14:paraId="507797A3" w14:textId="77777777" w:rsidR="006C3D7A" w:rsidRPr="00766619" w:rsidRDefault="006C3D7A" w:rsidP="00D62078">
      <w:pPr>
        <w:pStyle w:val="WD3"/>
        <w:rPr>
          <w:rFonts w:ascii="Arial" w:hAnsi="Arial" w:cs="Arial"/>
          <w:sz w:val="20"/>
          <w:szCs w:val="20"/>
        </w:rPr>
      </w:pPr>
      <w:r w:rsidRPr="00766619">
        <w:rPr>
          <w:rFonts w:ascii="Arial" w:hAnsi="Arial" w:cs="Arial"/>
          <w:sz w:val="20"/>
          <w:szCs w:val="20"/>
        </w:rPr>
        <w:t>Inne dokumenty</w:t>
      </w:r>
    </w:p>
    <w:tbl>
      <w:tblPr>
        <w:tblW w:w="0" w:type="auto"/>
        <w:tblCellMar>
          <w:left w:w="70" w:type="dxa"/>
          <w:right w:w="70" w:type="dxa"/>
        </w:tblCellMar>
        <w:tblLook w:val="0000" w:firstRow="0" w:lastRow="0" w:firstColumn="0" w:lastColumn="0" w:noHBand="0" w:noVBand="0"/>
      </w:tblPr>
      <w:tblGrid>
        <w:gridCol w:w="496"/>
        <w:gridCol w:w="8001"/>
      </w:tblGrid>
      <w:tr w:rsidR="006C3D7A" w:rsidRPr="00766619" w14:paraId="194A4194" w14:textId="77777777" w:rsidTr="007055C0">
        <w:tc>
          <w:tcPr>
            <w:tcW w:w="496" w:type="dxa"/>
          </w:tcPr>
          <w:p w14:paraId="17012D39"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47.</w:t>
            </w:r>
          </w:p>
        </w:tc>
        <w:tc>
          <w:tcPr>
            <w:tcW w:w="8001" w:type="dxa"/>
          </w:tcPr>
          <w:p w14:paraId="2330917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 xml:space="preserve">Poręcze mostowe - Ministerstwo Komunikacji, Centralne Biuro Studiów i Projektów Dróg i Mostów </w:t>
            </w:r>
            <w:proofErr w:type="spellStart"/>
            <w:r w:rsidRPr="00766619">
              <w:rPr>
                <w:rFonts w:ascii="Arial" w:hAnsi="Arial" w:cs="Arial"/>
                <w:sz w:val="20"/>
              </w:rPr>
              <w:t>Transprojekt</w:t>
            </w:r>
            <w:proofErr w:type="spellEnd"/>
            <w:r w:rsidRPr="00766619">
              <w:rPr>
                <w:rFonts w:ascii="Arial" w:hAnsi="Arial" w:cs="Arial"/>
                <w:sz w:val="20"/>
              </w:rPr>
              <w:t xml:space="preserve"> - Warszawa, 1976.</w:t>
            </w:r>
          </w:p>
        </w:tc>
      </w:tr>
      <w:tr w:rsidR="006C3D7A" w:rsidRPr="00766619" w14:paraId="5573B506" w14:textId="77777777" w:rsidTr="007055C0">
        <w:tc>
          <w:tcPr>
            <w:tcW w:w="496" w:type="dxa"/>
          </w:tcPr>
          <w:p w14:paraId="50C28416"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48.</w:t>
            </w:r>
          </w:p>
        </w:tc>
        <w:tc>
          <w:tcPr>
            <w:tcW w:w="8001" w:type="dxa"/>
          </w:tcPr>
          <w:p w14:paraId="5152181B"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Katalog budownictwa, Karta KB 8-3.3 (5), listopad 1965.</w:t>
            </w:r>
          </w:p>
        </w:tc>
      </w:tr>
      <w:tr w:rsidR="006C3D7A" w:rsidRPr="00766619" w14:paraId="116CBF1C" w14:textId="77777777" w:rsidTr="007055C0">
        <w:tc>
          <w:tcPr>
            <w:tcW w:w="496" w:type="dxa"/>
          </w:tcPr>
          <w:p w14:paraId="52F492A0"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49.</w:t>
            </w:r>
          </w:p>
        </w:tc>
        <w:tc>
          <w:tcPr>
            <w:tcW w:w="8001" w:type="dxa"/>
          </w:tcPr>
          <w:p w14:paraId="0BA9F01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Leszek Mikołajków, „Urządzenia bezpieczeństwa ruchu na obiektach mostowych”. Wydawnictwa Komunikacji i Łączności, Warszawa 1988.</w:t>
            </w:r>
          </w:p>
        </w:tc>
      </w:tr>
      <w:tr w:rsidR="006C3D7A" w:rsidRPr="00766619" w14:paraId="24BC7DA6" w14:textId="77777777" w:rsidTr="007055C0">
        <w:tc>
          <w:tcPr>
            <w:tcW w:w="496" w:type="dxa"/>
          </w:tcPr>
          <w:p w14:paraId="13EC485A"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50.</w:t>
            </w:r>
          </w:p>
        </w:tc>
        <w:tc>
          <w:tcPr>
            <w:tcW w:w="8001" w:type="dxa"/>
          </w:tcPr>
          <w:p w14:paraId="6AA05A7E" w14:textId="77777777" w:rsidR="006C3D7A" w:rsidRPr="00766619" w:rsidRDefault="006C3D7A" w:rsidP="007055C0">
            <w:pPr>
              <w:pStyle w:val="StylIwony"/>
              <w:spacing w:before="0" w:after="0"/>
              <w:rPr>
                <w:rFonts w:ascii="Arial" w:hAnsi="Arial" w:cs="Arial"/>
                <w:sz w:val="20"/>
              </w:rPr>
            </w:pPr>
            <w:r w:rsidRPr="00766619">
              <w:rPr>
                <w:rFonts w:ascii="Arial" w:hAnsi="Arial" w:cs="Arial"/>
                <w:sz w:val="20"/>
              </w:rPr>
              <w:t>Rozporządzenie Ministra Infrastruktury z dnia 3 lipca 2003 r. w sprawie szczegółowych warunków technicznych dla znaków i sygnałów drogowych oraz urządzeń bezpieczeństwa ruchu drogowego i warunków ich umieszczania na drogach (Dz. U. Nr 220 poz. 2181).</w:t>
            </w:r>
          </w:p>
        </w:tc>
      </w:tr>
      <w:bookmarkEnd w:id="7"/>
    </w:tbl>
    <w:p w14:paraId="6E2D1607" w14:textId="77777777" w:rsidR="006C3D7A" w:rsidRPr="00766619" w:rsidRDefault="006C3D7A" w:rsidP="006C3D7A">
      <w:pPr>
        <w:rPr>
          <w:rFonts w:ascii="Arial" w:hAnsi="Arial" w:cs="Arial"/>
        </w:rPr>
      </w:pPr>
    </w:p>
    <w:sectPr w:rsidR="006C3D7A" w:rsidRPr="00766619" w:rsidSect="009420D5">
      <w:footerReference w:type="even" r:id="rId8"/>
      <w:footerReference w:type="default" r:id="rId9"/>
      <w:pgSz w:w="11906" w:h="16838" w:code="9"/>
      <w:pgMar w:top="1134" w:right="1134" w:bottom="1134" w:left="1134" w:header="709" w:footer="709" w:gutter="0"/>
      <w:pgNumType w:start="465"/>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772ED" w14:textId="77777777" w:rsidR="00EB3F3C" w:rsidRDefault="00EB3F3C" w:rsidP="00374088">
      <w:r>
        <w:separator/>
      </w:r>
    </w:p>
  </w:endnote>
  <w:endnote w:type="continuationSeparator" w:id="0">
    <w:p w14:paraId="7687CC30" w14:textId="77777777" w:rsidR="00EB3F3C" w:rsidRDefault="00EB3F3C" w:rsidP="00374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OpenSymbol">
    <w:altName w:val="Segoe UI Symbol"/>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dobe Caslon Pro">
    <w:altName w:val="Times New Roman"/>
    <w:charset w:val="00"/>
    <w:family w:val="roman"/>
    <w:pitch w:val="variable"/>
  </w:font>
  <w:font w:name="Adobe Caslon Pro Bold">
    <w:altName w:val="Times New Roman"/>
    <w:charset w:val="00"/>
    <w:family w:val="roman"/>
    <w:pitch w:val="variable"/>
  </w:font>
  <w:font w:name="Courier">
    <w:panose1 w:val="02070409020205020404"/>
    <w:charset w:val="00"/>
    <w:family w:val="modern"/>
    <w:notTrueType/>
    <w:pitch w:val="fixed"/>
    <w:sig w:usb0="00000003" w:usb1="00000000" w:usb2="00000000" w:usb3="00000000" w:csb0="00000001" w:csb1="00000000"/>
  </w:font>
  <w:font w:name="Aerton EFN">
    <w:altName w:val="Arial"/>
    <w:charset w:val="00"/>
    <w:family w:val="modern"/>
    <w:pitch w:val="variable"/>
  </w:font>
  <w:font w:name="Century Gothic">
    <w:panose1 w:val="020B0502020202020204"/>
    <w:charset w:val="EE"/>
    <w:family w:val="swiss"/>
    <w:pitch w:val="variable"/>
    <w:sig w:usb0="00000287" w:usb1="00000000" w:usb2="00000000" w:usb3="00000000" w:csb0="0000009F" w:csb1="00000000"/>
  </w:font>
  <w:font w:name="PL Ottawa">
    <w:altName w:val="Courier New"/>
    <w:charset w:val="00"/>
    <w:family w:val="swiss"/>
    <w:pitch w:val="variable"/>
  </w:font>
  <w:font w:name="PL Times New Roman">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StarSymbol">
    <w:altName w:val="Segoe UI Symbol"/>
    <w:charset w:val="02"/>
    <w:family w:val="auto"/>
    <w:pitch w:val="default"/>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Optima">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DE"/>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Times New">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Reference Sans Serif">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1FC9" w14:textId="06AE2BAB" w:rsidR="00945766" w:rsidRDefault="00945766" w:rsidP="004A7455">
    <w:pPr>
      <w:pStyle w:val="Stopka"/>
      <w:framePr w:wrap="around" w:vAnchor="text" w:hAnchor="margin" w:xAlign="outside" w:y="1"/>
      <w:rPr>
        <w:rStyle w:val="Numerstrony"/>
      </w:rPr>
    </w:pPr>
  </w:p>
  <w:p w14:paraId="789B6AFA" w14:textId="77777777" w:rsidR="00945766" w:rsidRDefault="0094576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0A21A" w14:textId="2C2E48DE" w:rsidR="00945766" w:rsidRDefault="00945766" w:rsidP="00945766">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20F22" w14:textId="77777777" w:rsidR="00EB3F3C" w:rsidRDefault="00EB3F3C" w:rsidP="00374088">
      <w:r>
        <w:separator/>
      </w:r>
    </w:p>
  </w:footnote>
  <w:footnote w:type="continuationSeparator" w:id="0">
    <w:p w14:paraId="38C0F448" w14:textId="77777777" w:rsidR="00EB3F3C" w:rsidRDefault="00EB3F3C" w:rsidP="003740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EABAB2"/>
    <w:lvl w:ilvl="0">
      <w:start w:val="1"/>
      <w:numFmt w:val="decimal"/>
      <w:pStyle w:val="Listanumerowana2"/>
      <w:lvlText w:val="%1."/>
      <w:lvlJc w:val="left"/>
      <w:pPr>
        <w:tabs>
          <w:tab w:val="num" w:pos="643"/>
        </w:tabs>
        <w:ind w:left="643" w:hanging="360"/>
      </w:pPr>
    </w:lvl>
  </w:abstractNum>
  <w:abstractNum w:abstractNumId="1" w15:restartNumberingAfterBreak="0">
    <w:nsid w:val="FFFFFF82"/>
    <w:multiLevelType w:val="singleLevel"/>
    <w:tmpl w:val="6D76AB0E"/>
    <w:lvl w:ilvl="0">
      <w:start w:val="1"/>
      <w:numFmt w:val="bullet"/>
      <w:pStyle w:val="WW-Tekstkomentarza"/>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48A43BE"/>
    <w:lvl w:ilvl="0">
      <w:start w:val="1"/>
      <w:numFmt w:val="bullet"/>
      <w:pStyle w:val="teks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5E426F14"/>
    <w:lvl w:ilvl="0">
      <w:start w:val="1"/>
      <w:numFmt w:val="decimal"/>
      <w:pStyle w:val="Listanumerowana"/>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0000B"/>
    <w:multiLevelType w:val="multilevel"/>
    <w:tmpl w:val="0000000B"/>
    <w:name w:val="WW8Num44"/>
    <w:lvl w:ilvl="0">
      <w:start w:val="2"/>
      <w:numFmt w:val="decimal"/>
      <w:suff w:val="nothing"/>
      <w:lvlText w:val="5.5.10.%1. "/>
      <w:lvlJc w:val="left"/>
      <w:pPr>
        <w:ind w:left="283" w:hanging="283"/>
      </w:pPr>
      <w:rPr>
        <w:rFonts w:ascii="Times New Roman" w:hAnsi="Times New Roman"/>
        <w:b w:val="0"/>
        <w:i w:val="0"/>
        <w:strike w:val="0"/>
        <w:dstrike w:val="0"/>
        <w:sz w:val="20"/>
        <w:u w:val="none"/>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6" w15:restartNumberingAfterBreak="0">
    <w:nsid w:val="00000011"/>
    <w:multiLevelType w:val="multilevel"/>
    <w:tmpl w:val="00000011"/>
    <w:name w:val="WW8Num1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15:restartNumberingAfterBreak="0">
    <w:nsid w:val="00000012"/>
    <w:multiLevelType w:val="multilevel"/>
    <w:tmpl w:val="0000001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0000017"/>
    <w:multiLevelType w:val="singleLevel"/>
    <w:tmpl w:val="00000017"/>
    <w:name w:val="WW8Num35"/>
    <w:lvl w:ilvl="0">
      <w:start w:val="1"/>
      <w:numFmt w:val="bullet"/>
      <w:lvlText w:val=""/>
      <w:lvlJc w:val="left"/>
      <w:pPr>
        <w:tabs>
          <w:tab w:val="num" w:pos="360"/>
        </w:tabs>
        <w:ind w:left="360" w:hanging="360"/>
      </w:pPr>
      <w:rPr>
        <w:rFonts w:ascii="Symbol" w:hAnsi="Symbol" w:cs="Arial"/>
        <w:b w:val="0"/>
        <w:i w:val="0"/>
        <w:sz w:val="18"/>
        <w:u w:val="none"/>
      </w:rPr>
    </w:lvl>
  </w:abstractNum>
  <w:abstractNum w:abstractNumId="9" w15:restartNumberingAfterBreak="0">
    <w:nsid w:val="0000002F"/>
    <w:multiLevelType w:val="singleLevel"/>
    <w:tmpl w:val="0000002F"/>
    <w:name w:val="WW8Num74"/>
    <w:lvl w:ilvl="0">
      <w:numFmt w:val="bullet"/>
      <w:lvlText w:val="-"/>
      <w:lvlJc w:val="left"/>
      <w:pPr>
        <w:tabs>
          <w:tab w:val="num" w:pos="360"/>
        </w:tabs>
        <w:ind w:left="360" w:hanging="360"/>
      </w:pPr>
      <w:rPr>
        <w:rFonts w:ascii="Liberation Serif" w:hAnsi="Liberation Serif" w:hint="default"/>
      </w:rPr>
    </w:lvl>
  </w:abstractNum>
  <w:abstractNum w:abstractNumId="10" w15:restartNumberingAfterBreak="0">
    <w:nsid w:val="00000030"/>
    <w:multiLevelType w:val="singleLevel"/>
    <w:tmpl w:val="00000030"/>
    <w:name w:val="WW8Num81"/>
    <w:lvl w:ilvl="0">
      <w:start w:val="1"/>
      <w:numFmt w:val="lowerLetter"/>
      <w:lvlText w:val="%1)"/>
      <w:lvlJc w:val="left"/>
      <w:pPr>
        <w:tabs>
          <w:tab w:val="num" w:pos="0"/>
        </w:tabs>
        <w:ind w:left="720" w:hanging="360"/>
      </w:pPr>
      <w:rPr>
        <w:rFonts w:hint="default"/>
      </w:rPr>
    </w:lvl>
  </w:abstractNum>
  <w:abstractNum w:abstractNumId="11" w15:restartNumberingAfterBreak="0">
    <w:nsid w:val="00000034"/>
    <w:multiLevelType w:val="singleLevel"/>
    <w:tmpl w:val="00000034"/>
    <w:name w:val="WW8Num85"/>
    <w:lvl w:ilvl="0">
      <w:start w:val="1"/>
      <w:numFmt w:val="bullet"/>
      <w:lvlText w:val=""/>
      <w:lvlJc w:val="left"/>
      <w:pPr>
        <w:tabs>
          <w:tab w:val="num" w:pos="0"/>
        </w:tabs>
        <w:ind w:left="720" w:hanging="360"/>
      </w:pPr>
      <w:rPr>
        <w:rFonts w:ascii="Symbol" w:hAnsi="Symbol" w:cs="Symbol" w:hint="default"/>
      </w:rPr>
    </w:lvl>
  </w:abstractNum>
  <w:abstractNum w:abstractNumId="12" w15:restartNumberingAfterBreak="0">
    <w:nsid w:val="00000044"/>
    <w:multiLevelType w:val="singleLevel"/>
    <w:tmpl w:val="00000044"/>
    <w:name w:val="WW8Num101"/>
    <w:lvl w:ilvl="0">
      <w:start w:val="1"/>
      <w:numFmt w:val="bullet"/>
      <w:lvlText w:val=""/>
      <w:lvlJc w:val="left"/>
      <w:pPr>
        <w:tabs>
          <w:tab w:val="num" w:pos="0"/>
        </w:tabs>
        <w:ind w:left="720" w:hanging="360"/>
      </w:pPr>
      <w:rPr>
        <w:rFonts w:ascii="Symbol" w:hAnsi="Symbol" w:cs="Symbol" w:hint="default"/>
      </w:rPr>
    </w:lvl>
  </w:abstractNum>
  <w:abstractNum w:abstractNumId="13" w15:restartNumberingAfterBreak="0">
    <w:nsid w:val="0000004E"/>
    <w:multiLevelType w:val="singleLevel"/>
    <w:tmpl w:val="0000004E"/>
    <w:name w:val="WW8Num108"/>
    <w:lvl w:ilvl="0">
      <w:start w:val="1"/>
      <w:numFmt w:val="bullet"/>
      <w:lvlText w:val="–"/>
      <w:lvlJc w:val="left"/>
      <w:pPr>
        <w:tabs>
          <w:tab w:val="num" w:pos="397"/>
        </w:tabs>
        <w:ind w:left="397" w:hanging="397"/>
      </w:pPr>
      <w:rPr>
        <w:rFonts w:ascii="Times New Roman" w:hAnsi="Times New Roman" w:cs="Times New Roman" w:hint="default"/>
      </w:rPr>
    </w:lvl>
  </w:abstractNum>
  <w:abstractNum w:abstractNumId="14" w15:restartNumberingAfterBreak="0">
    <w:nsid w:val="0000004F"/>
    <w:multiLevelType w:val="multilevel"/>
    <w:tmpl w:val="0000004F"/>
    <w:name w:val="WW8Num79"/>
    <w:lvl w:ilvl="0">
      <w:start w:val="1"/>
      <w:numFmt w:val="lowerLetter"/>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00000053"/>
    <w:multiLevelType w:val="singleLevel"/>
    <w:tmpl w:val="00000053"/>
    <w:name w:val="WW8Num119"/>
    <w:lvl w:ilvl="0">
      <w:start w:val="1"/>
      <w:numFmt w:val="bullet"/>
      <w:lvlText w:val=""/>
      <w:lvlJc w:val="left"/>
      <w:pPr>
        <w:tabs>
          <w:tab w:val="num" w:pos="340"/>
        </w:tabs>
        <w:ind w:left="340" w:hanging="340"/>
      </w:pPr>
      <w:rPr>
        <w:rFonts w:ascii="Symbol" w:hAnsi="Symbol" w:cs="Symbol" w:hint="default"/>
      </w:rPr>
    </w:lvl>
  </w:abstractNum>
  <w:abstractNum w:abstractNumId="16" w15:restartNumberingAfterBreak="0">
    <w:nsid w:val="0000005C"/>
    <w:multiLevelType w:val="singleLevel"/>
    <w:tmpl w:val="0000005C"/>
    <w:name w:val="WW8Num128"/>
    <w:lvl w:ilvl="0">
      <w:start w:val="1"/>
      <w:numFmt w:val="bullet"/>
      <w:lvlText w:val="–"/>
      <w:lvlJc w:val="left"/>
      <w:pPr>
        <w:tabs>
          <w:tab w:val="num" w:pos="397"/>
        </w:tabs>
        <w:ind w:left="397" w:hanging="397"/>
      </w:pPr>
      <w:rPr>
        <w:rFonts w:ascii="Times New Roman" w:hAnsi="Times New Roman" w:cs="Times New Roman" w:hint="default"/>
      </w:rPr>
    </w:lvl>
  </w:abstractNum>
  <w:abstractNum w:abstractNumId="17" w15:restartNumberingAfterBreak="0">
    <w:nsid w:val="00000063"/>
    <w:multiLevelType w:val="singleLevel"/>
    <w:tmpl w:val="00000063"/>
    <w:name w:val="WW8Num137"/>
    <w:lvl w:ilvl="0">
      <w:start w:val="1"/>
      <w:numFmt w:val="bullet"/>
      <w:lvlText w:val="–"/>
      <w:lvlJc w:val="left"/>
      <w:pPr>
        <w:tabs>
          <w:tab w:val="num" w:pos="397"/>
        </w:tabs>
        <w:ind w:left="397" w:hanging="397"/>
      </w:pPr>
      <w:rPr>
        <w:rFonts w:ascii="Times New Roman" w:hAnsi="Times New Roman" w:cs="Times New Roman" w:hint="default"/>
      </w:rPr>
    </w:lvl>
  </w:abstractNum>
  <w:abstractNum w:abstractNumId="18" w15:restartNumberingAfterBreak="0">
    <w:nsid w:val="00000066"/>
    <w:multiLevelType w:val="singleLevel"/>
    <w:tmpl w:val="00000066"/>
    <w:name w:val="WW8Num140"/>
    <w:lvl w:ilvl="0">
      <w:start w:val="1"/>
      <w:numFmt w:val="bullet"/>
      <w:lvlText w:val=""/>
      <w:lvlJc w:val="left"/>
      <w:pPr>
        <w:tabs>
          <w:tab w:val="num" w:pos="0"/>
        </w:tabs>
        <w:ind w:left="720" w:hanging="360"/>
      </w:pPr>
      <w:rPr>
        <w:rFonts w:ascii="Symbol" w:hAnsi="Symbol" w:cs="Symbol" w:hint="default"/>
      </w:rPr>
    </w:lvl>
  </w:abstractNum>
  <w:abstractNum w:abstractNumId="19" w15:restartNumberingAfterBreak="0">
    <w:nsid w:val="00000067"/>
    <w:multiLevelType w:val="singleLevel"/>
    <w:tmpl w:val="00000067"/>
    <w:name w:val="WW8Num141"/>
    <w:lvl w:ilvl="0">
      <w:start w:val="64"/>
      <w:numFmt w:val="decimal"/>
      <w:lvlText w:val="%1."/>
      <w:lvlJc w:val="left"/>
      <w:pPr>
        <w:tabs>
          <w:tab w:val="num" w:pos="0"/>
        </w:tabs>
        <w:ind w:left="502" w:hanging="360"/>
      </w:pPr>
      <w:rPr>
        <w:rFonts w:hint="default"/>
        <w:color w:val="auto"/>
      </w:rPr>
    </w:lvl>
  </w:abstractNum>
  <w:abstractNum w:abstractNumId="20" w15:restartNumberingAfterBreak="0">
    <w:nsid w:val="0000006A"/>
    <w:multiLevelType w:val="singleLevel"/>
    <w:tmpl w:val="0000006A"/>
    <w:name w:val="WW8Num144"/>
    <w:lvl w:ilvl="0">
      <w:start w:val="1"/>
      <w:numFmt w:val="bullet"/>
      <w:lvlText w:val=""/>
      <w:lvlJc w:val="left"/>
      <w:pPr>
        <w:tabs>
          <w:tab w:val="num" w:pos="0"/>
        </w:tabs>
        <w:ind w:left="720" w:hanging="360"/>
      </w:pPr>
      <w:rPr>
        <w:rFonts w:ascii="Symbol" w:hAnsi="Symbol" w:cs="Symbol" w:hint="default"/>
      </w:rPr>
    </w:lvl>
  </w:abstractNum>
  <w:abstractNum w:abstractNumId="21" w15:restartNumberingAfterBreak="0">
    <w:nsid w:val="0000006B"/>
    <w:multiLevelType w:val="singleLevel"/>
    <w:tmpl w:val="0000006B"/>
    <w:name w:val="WW8Num145"/>
    <w:lvl w:ilvl="0">
      <w:start w:val="1"/>
      <w:numFmt w:val="bullet"/>
      <w:lvlText w:val=""/>
      <w:lvlJc w:val="left"/>
      <w:pPr>
        <w:tabs>
          <w:tab w:val="num" w:pos="0"/>
        </w:tabs>
        <w:ind w:left="360" w:hanging="360"/>
      </w:pPr>
      <w:rPr>
        <w:rFonts w:ascii="Symbol" w:hAnsi="Symbol" w:cs="Symbol" w:hint="default"/>
      </w:rPr>
    </w:lvl>
  </w:abstractNum>
  <w:abstractNum w:abstractNumId="22" w15:restartNumberingAfterBreak="0">
    <w:nsid w:val="0000006D"/>
    <w:multiLevelType w:val="singleLevel"/>
    <w:tmpl w:val="0000006D"/>
    <w:name w:val="WW8Num147"/>
    <w:lvl w:ilvl="0">
      <w:start w:val="1"/>
      <w:numFmt w:val="bullet"/>
      <w:lvlText w:val="–"/>
      <w:lvlJc w:val="left"/>
      <w:pPr>
        <w:tabs>
          <w:tab w:val="num" w:pos="397"/>
        </w:tabs>
        <w:ind w:left="397" w:hanging="397"/>
      </w:pPr>
      <w:rPr>
        <w:rFonts w:ascii="Times New Roman" w:hAnsi="Times New Roman" w:cs="Times New Roman" w:hint="default"/>
      </w:rPr>
    </w:lvl>
  </w:abstractNum>
  <w:abstractNum w:abstractNumId="23" w15:restartNumberingAfterBreak="0">
    <w:nsid w:val="00000072"/>
    <w:multiLevelType w:val="singleLevel"/>
    <w:tmpl w:val="00000072"/>
    <w:name w:val="WW8Num152"/>
    <w:lvl w:ilvl="0">
      <w:start w:val="1"/>
      <w:numFmt w:val="bullet"/>
      <w:lvlText w:val=""/>
      <w:lvlJc w:val="left"/>
      <w:pPr>
        <w:tabs>
          <w:tab w:val="num" w:pos="0"/>
        </w:tabs>
        <w:ind w:left="720" w:hanging="360"/>
      </w:pPr>
      <w:rPr>
        <w:rFonts w:ascii="Symbol" w:hAnsi="Symbol" w:cs="Symbol" w:hint="default"/>
      </w:rPr>
    </w:lvl>
  </w:abstractNum>
  <w:abstractNum w:abstractNumId="24" w15:restartNumberingAfterBreak="0">
    <w:nsid w:val="00000075"/>
    <w:multiLevelType w:val="singleLevel"/>
    <w:tmpl w:val="00000075"/>
    <w:name w:val="WW8Num155"/>
    <w:lvl w:ilvl="0">
      <w:start w:val="1"/>
      <w:numFmt w:val="bullet"/>
      <w:lvlText w:val=""/>
      <w:lvlJc w:val="left"/>
      <w:pPr>
        <w:tabs>
          <w:tab w:val="num" w:pos="0"/>
        </w:tabs>
        <w:ind w:left="720" w:hanging="360"/>
      </w:pPr>
      <w:rPr>
        <w:rFonts w:ascii="Symbol" w:hAnsi="Symbol" w:cs="Symbol" w:hint="default"/>
      </w:rPr>
    </w:lvl>
  </w:abstractNum>
  <w:abstractNum w:abstractNumId="25" w15:restartNumberingAfterBreak="0">
    <w:nsid w:val="0000007E"/>
    <w:multiLevelType w:val="singleLevel"/>
    <w:tmpl w:val="0000007E"/>
    <w:name w:val="WW8Num165"/>
    <w:lvl w:ilvl="0">
      <w:start w:val="1"/>
      <w:numFmt w:val="bullet"/>
      <w:lvlText w:val=""/>
      <w:lvlJc w:val="left"/>
      <w:pPr>
        <w:tabs>
          <w:tab w:val="num" w:pos="0"/>
        </w:tabs>
        <w:ind w:left="720" w:hanging="360"/>
      </w:pPr>
      <w:rPr>
        <w:rFonts w:ascii="Symbol" w:hAnsi="Symbol" w:cs="Symbol" w:hint="default"/>
      </w:rPr>
    </w:lvl>
  </w:abstractNum>
  <w:abstractNum w:abstractNumId="26" w15:restartNumberingAfterBreak="0">
    <w:nsid w:val="0000007F"/>
    <w:multiLevelType w:val="singleLevel"/>
    <w:tmpl w:val="0000007F"/>
    <w:name w:val="WW8Num138"/>
    <w:lvl w:ilvl="0">
      <w:numFmt w:val="bullet"/>
      <w:lvlText w:val=""/>
      <w:lvlJc w:val="left"/>
      <w:pPr>
        <w:tabs>
          <w:tab w:val="num" w:pos="283"/>
        </w:tabs>
        <w:ind w:left="283" w:hanging="283"/>
      </w:pPr>
      <w:rPr>
        <w:rFonts w:ascii="Symbol" w:hAnsi="Symbol" w:cs="Symbol" w:hint="default"/>
      </w:rPr>
    </w:lvl>
  </w:abstractNum>
  <w:abstractNum w:abstractNumId="27" w15:restartNumberingAfterBreak="0">
    <w:nsid w:val="001D0BE9"/>
    <w:multiLevelType w:val="hybridMultilevel"/>
    <w:tmpl w:val="D436A402"/>
    <w:lvl w:ilvl="0" w:tplc="CC7A137E">
      <w:start w:val="1"/>
      <w:numFmt w:val="decimal"/>
      <w:lvlText w:val="%1)"/>
      <w:lvlJc w:val="left"/>
      <w:pPr>
        <w:tabs>
          <w:tab w:val="num" w:pos="340"/>
        </w:tabs>
        <w:ind w:left="340" w:hanging="340"/>
      </w:pPr>
      <w:rPr>
        <w:rFonts w:ascii="Times New Roman" w:hAnsi="Times New Roman" w:cs="Times New Roman" w:hint="default"/>
        <w:b w:val="0"/>
        <w:i w:val="0"/>
        <w:strike w:val="0"/>
        <w:dstrike w:val="0"/>
        <w:sz w:val="20"/>
        <w:u w:val="none"/>
        <w:effect w:val="none"/>
      </w:rPr>
    </w:lvl>
    <w:lvl w:ilvl="1" w:tplc="36FCC8B6">
      <w:start w:val="1"/>
      <w:numFmt w:val="bullet"/>
      <w:lvlText w:val="–"/>
      <w:lvlJc w:val="left"/>
      <w:pPr>
        <w:tabs>
          <w:tab w:val="num" w:pos="1364"/>
        </w:tabs>
        <w:ind w:left="1364" w:hanging="284"/>
      </w:pPr>
      <w:rPr>
        <w:rFonts w:ascii="Times New Roman" w:hAnsi="Times New Roman" w:cs="Times New Roman" w:hint="default"/>
        <w:b w:val="0"/>
        <w:i w:val="0"/>
        <w:strike w:val="0"/>
        <w:dstrike w:val="0"/>
        <w:sz w:val="20"/>
        <w:u w:val="none"/>
        <w:effect w:val="none"/>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003F0FBF"/>
    <w:multiLevelType w:val="hybridMultilevel"/>
    <w:tmpl w:val="CAAEE976"/>
    <w:lvl w:ilvl="0" w:tplc="E5B87CA2">
      <w:start w:val="1"/>
      <w:numFmt w:val="lowerLetter"/>
      <w:lvlText w:val="%1)"/>
      <w:lvlJc w:val="left"/>
      <w:pPr>
        <w:tabs>
          <w:tab w:val="num" w:pos="1065"/>
        </w:tabs>
        <w:ind w:left="1065" w:hanging="360"/>
      </w:p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start w:val="1"/>
      <w:numFmt w:val="lowerLetter"/>
      <w:lvlText w:val="%5."/>
      <w:lvlJc w:val="left"/>
      <w:pPr>
        <w:tabs>
          <w:tab w:val="num" w:pos="3945"/>
        </w:tabs>
        <w:ind w:left="3945" w:hanging="360"/>
      </w:pPr>
    </w:lvl>
    <w:lvl w:ilvl="5" w:tplc="0415001B">
      <w:start w:val="1"/>
      <w:numFmt w:val="lowerRoman"/>
      <w:lvlText w:val="%6."/>
      <w:lvlJc w:val="right"/>
      <w:pPr>
        <w:tabs>
          <w:tab w:val="num" w:pos="4665"/>
        </w:tabs>
        <w:ind w:left="4665" w:hanging="180"/>
      </w:pPr>
    </w:lvl>
    <w:lvl w:ilvl="6" w:tplc="0415000F">
      <w:start w:val="1"/>
      <w:numFmt w:val="decimal"/>
      <w:lvlText w:val="%7."/>
      <w:lvlJc w:val="left"/>
      <w:pPr>
        <w:tabs>
          <w:tab w:val="num" w:pos="5385"/>
        </w:tabs>
        <w:ind w:left="5385" w:hanging="360"/>
      </w:pPr>
    </w:lvl>
    <w:lvl w:ilvl="7" w:tplc="04150019">
      <w:start w:val="1"/>
      <w:numFmt w:val="lowerLetter"/>
      <w:lvlText w:val="%8."/>
      <w:lvlJc w:val="left"/>
      <w:pPr>
        <w:tabs>
          <w:tab w:val="num" w:pos="6105"/>
        </w:tabs>
        <w:ind w:left="6105" w:hanging="360"/>
      </w:pPr>
    </w:lvl>
    <w:lvl w:ilvl="8" w:tplc="0415001B">
      <w:start w:val="1"/>
      <w:numFmt w:val="lowerRoman"/>
      <w:lvlText w:val="%9."/>
      <w:lvlJc w:val="right"/>
      <w:pPr>
        <w:tabs>
          <w:tab w:val="num" w:pos="6825"/>
        </w:tabs>
        <w:ind w:left="6825" w:hanging="180"/>
      </w:pPr>
    </w:lvl>
  </w:abstractNum>
  <w:abstractNum w:abstractNumId="29"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00893160"/>
    <w:multiLevelType w:val="hybridMultilevel"/>
    <w:tmpl w:val="3D3C9984"/>
    <w:lvl w:ilvl="0" w:tplc="D1EE44EA">
      <w:start w:val="1"/>
      <w:numFmt w:val="bullet"/>
      <w:lvlText w:val="–"/>
      <w:lvlJc w:val="left"/>
      <w:pPr>
        <w:tabs>
          <w:tab w:val="num" w:pos="284"/>
        </w:tabs>
        <w:ind w:left="284" w:hanging="284"/>
      </w:pPr>
      <w:rPr>
        <w:rFonts w:ascii="Times New Roman" w:hAnsi="Times New Roman" w:cs="Times New Roman" w:hint="default"/>
      </w:rPr>
    </w:lvl>
    <w:lvl w:ilvl="1" w:tplc="14D8E6FA">
      <w:start w:val="1"/>
      <w:numFmt w:val="lowerLetter"/>
      <w:lvlText w:val="%2)"/>
      <w:lvlJc w:val="left"/>
      <w:pPr>
        <w:tabs>
          <w:tab w:val="num" w:pos="964"/>
        </w:tabs>
        <w:ind w:left="964" w:hanging="397"/>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1"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2" w15:restartNumberingAfterBreak="0">
    <w:nsid w:val="00F1458E"/>
    <w:multiLevelType w:val="hybridMultilevel"/>
    <w:tmpl w:val="5148D06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118278A"/>
    <w:multiLevelType w:val="hybridMultilevel"/>
    <w:tmpl w:val="1C3809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01247B8F"/>
    <w:multiLevelType w:val="hybridMultilevel"/>
    <w:tmpl w:val="BB32199E"/>
    <w:lvl w:ilvl="0" w:tplc="04150001">
      <w:start w:val="1"/>
      <w:numFmt w:val="bullet"/>
      <w:lvlText w:val=""/>
      <w:lvlJc w:val="left"/>
      <w:pPr>
        <w:ind w:left="1713" w:hanging="360"/>
      </w:pPr>
      <w:rPr>
        <w:rFonts w:ascii="Symbol" w:hAnsi="Symbol" w:hint="default"/>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5" w15:restartNumberingAfterBreak="0">
    <w:nsid w:val="014E2CA9"/>
    <w:multiLevelType w:val="hybridMultilevel"/>
    <w:tmpl w:val="26E0B48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01B82C2A"/>
    <w:multiLevelType w:val="hybridMultilevel"/>
    <w:tmpl w:val="C8A29A12"/>
    <w:lvl w:ilvl="0" w:tplc="16AE935E">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01BB009E"/>
    <w:multiLevelType w:val="hybridMultilevel"/>
    <w:tmpl w:val="ADC4EC50"/>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01C8111F"/>
    <w:multiLevelType w:val="hybridMultilevel"/>
    <w:tmpl w:val="283CC9EC"/>
    <w:lvl w:ilvl="0" w:tplc="ED324470">
      <w:start w:val="1"/>
      <w:numFmt w:val="bullet"/>
      <w:lvlText w:val="-"/>
      <w:lvlJc w:val="left"/>
      <w:pPr>
        <w:ind w:left="102" w:hanging="144"/>
      </w:pPr>
      <w:rPr>
        <w:rFonts w:ascii="Verdana" w:eastAsia="Verdana" w:hAnsi="Verdana" w:hint="default"/>
        <w:sz w:val="18"/>
        <w:szCs w:val="18"/>
      </w:rPr>
    </w:lvl>
    <w:lvl w:ilvl="1" w:tplc="136A415A">
      <w:start w:val="1"/>
      <w:numFmt w:val="bullet"/>
      <w:lvlText w:val="•"/>
      <w:lvlJc w:val="left"/>
      <w:pPr>
        <w:ind w:left="394" w:hanging="144"/>
      </w:pPr>
      <w:rPr>
        <w:rFonts w:hint="default"/>
      </w:rPr>
    </w:lvl>
    <w:lvl w:ilvl="2" w:tplc="64CEA398">
      <w:start w:val="1"/>
      <w:numFmt w:val="bullet"/>
      <w:lvlText w:val="•"/>
      <w:lvlJc w:val="left"/>
      <w:pPr>
        <w:ind w:left="685" w:hanging="144"/>
      </w:pPr>
      <w:rPr>
        <w:rFonts w:hint="default"/>
      </w:rPr>
    </w:lvl>
    <w:lvl w:ilvl="3" w:tplc="881616A4">
      <w:start w:val="1"/>
      <w:numFmt w:val="bullet"/>
      <w:lvlText w:val="•"/>
      <w:lvlJc w:val="left"/>
      <w:pPr>
        <w:ind w:left="977" w:hanging="144"/>
      </w:pPr>
      <w:rPr>
        <w:rFonts w:hint="default"/>
      </w:rPr>
    </w:lvl>
    <w:lvl w:ilvl="4" w:tplc="DA02FDB8">
      <w:start w:val="1"/>
      <w:numFmt w:val="bullet"/>
      <w:lvlText w:val="•"/>
      <w:lvlJc w:val="left"/>
      <w:pPr>
        <w:ind w:left="1269" w:hanging="144"/>
      </w:pPr>
      <w:rPr>
        <w:rFonts w:hint="default"/>
      </w:rPr>
    </w:lvl>
    <w:lvl w:ilvl="5" w:tplc="14C2D7B2">
      <w:start w:val="1"/>
      <w:numFmt w:val="bullet"/>
      <w:lvlText w:val="•"/>
      <w:lvlJc w:val="left"/>
      <w:pPr>
        <w:ind w:left="1561" w:hanging="144"/>
      </w:pPr>
      <w:rPr>
        <w:rFonts w:hint="default"/>
      </w:rPr>
    </w:lvl>
    <w:lvl w:ilvl="6" w:tplc="737CE05E">
      <w:start w:val="1"/>
      <w:numFmt w:val="bullet"/>
      <w:lvlText w:val="•"/>
      <w:lvlJc w:val="left"/>
      <w:pPr>
        <w:ind w:left="1853" w:hanging="144"/>
      </w:pPr>
      <w:rPr>
        <w:rFonts w:hint="default"/>
      </w:rPr>
    </w:lvl>
    <w:lvl w:ilvl="7" w:tplc="2D3CDD26">
      <w:start w:val="1"/>
      <w:numFmt w:val="bullet"/>
      <w:lvlText w:val="•"/>
      <w:lvlJc w:val="left"/>
      <w:pPr>
        <w:ind w:left="2144" w:hanging="144"/>
      </w:pPr>
      <w:rPr>
        <w:rFonts w:hint="default"/>
      </w:rPr>
    </w:lvl>
    <w:lvl w:ilvl="8" w:tplc="90D4C092">
      <w:start w:val="1"/>
      <w:numFmt w:val="bullet"/>
      <w:lvlText w:val="•"/>
      <w:lvlJc w:val="left"/>
      <w:pPr>
        <w:ind w:left="2436" w:hanging="144"/>
      </w:pPr>
      <w:rPr>
        <w:rFonts w:hint="default"/>
      </w:rPr>
    </w:lvl>
  </w:abstractNum>
  <w:abstractNum w:abstractNumId="39" w15:restartNumberingAfterBreak="0">
    <w:nsid w:val="01F0703B"/>
    <w:multiLevelType w:val="hybridMultilevel"/>
    <w:tmpl w:val="B1D005DA"/>
    <w:lvl w:ilvl="0" w:tplc="04150017">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023561A4"/>
    <w:multiLevelType w:val="hybridMultilevel"/>
    <w:tmpl w:val="1506C3A8"/>
    <w:lvl w:ilvl="0" w:tplc="61404AEE">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027734F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2" w15:restartNumberingAfterBreak="0">
    <w:nsid w:val="0278648F"/>
    <w:multiLevelType w:val="hybridMultilevel"/>
    <w:tmpl w:val="0222115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035D4492"/>
    <w:multiLevelType w:val="singleLevel"/>
    <w:tmpl w:val="ABB82210"/>
    <w:lvl w:ilvl="0">
      <w:start w:val="1"/>
      <w:numFmt w:val="lowerLetter"/>
      <w:lvlText w:val="%1)"/>
      <w:legacy w:legacy="1" w:legacySpace="0" w:legacyIndent="283"/>
      <w:lvlJc w:val="left"/>
      <w:pPr>
        <w:ind w:left="283" w:hanging="283"/>
      </w:pPr>
    </w:lvl>
  </w:abstractNum>
  <w:abstractNum w:abstractNumId="45" w15:restartNumberingAfterBreak="0">
    <w:nsid w:val="0370090F"/>
    <w:multiLevelType w:val="hybridMultilevel"/>
    <w:tmpl w:val="67B4D9A6"/>
    <w:lvl w:ilvl="0" w:tplc="E93069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3B85F24"/>
    <w:multiLevelType w:val="hybridMultilevel"/>
    <w:tmpl w:val="69D81290"/>
    <w:lvl w:ilvl="0" w:tplc="3E14E49E">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47" w15:restartNumberingAfterBreak="0">
    <w:nsid w:val="03DC3DF8"/>
    <w:multiLevelType w:val="hybridMultilevel"/>
    <w:tmpl w:val="E3C0F0CE"/>
    <w:lvl w:ilvl="0" w:tplc="A73E843E">
      <w:start w:val="1"/>
      <w:numFmt w:val="bullet"/>
      <w:pStyle w:val="-"/>
      <w:lvlText w:val="-"/>
      <w:lvlJc w:val="left"/>
      <w:pPr>
        <w:ind w:left="360" w:hanging="360"/>
      </w:pPr>
      <w:rPr>
        <w:rFonts w:ascii="Verdana" w:hAnsi="Verdana"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15:restartNumberingAfterBreak="0">
    <w:nsid w:val="041836D6"/>
    <w:multiLevelType w:val="hybridMultilevel"/>
    <w:tmpl w:val="85080BBE"/>
    <w:lvl w:ilvl="0" w:tplc="0415000F">
      <w:start w:val="1"/>
      <w:numFmt w:val="decimal"/>
      <w:lvlText w:val="%1."/>
      <w:lvlJc w:val="left"/>
      <w:pPr>
        <w:ind w:left="720" w:hanging="360"/>
      </w:pPr>
    </w:lvl>
    <w:lvl w:ilvl="1" w:tplc="F05C902C">
      <w:start w:val="1"/>
      <w:numFmt w:val="upp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4682D59"/>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58C6CCC"/>
    <w:multiLevelType w:val="hybridMultilevel"/>
    <w:tmpl w:val="3C6C6CD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05EA7FEC"/>
    <w:multiLevelType w:val="hybridMultilevel"/>
    <w:tmpl w:val="C68EE7B6"/>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05FC569E"/>
    <w:multiLevelType w:val="singleLevel"/>
    <w:tmpl w:val="C2805906"/>
    <w:lvl w:ilvl="0">
      <w:start w:val="1"/>
      <w:numFmt w:val="bullet"/>
      <w:lvlText w:val="-"/>
      <w:lvlJc w:val="left"/>
      <w:pPr>
        <w:tabs>
          <w:tab w:val="num" w:pos="735"/>
        </w:tabs>
        <w:ind w:left="735" w:hanging="390"/>
      </w:pPr>
      <w:rPr>
        <w:rFonts w:ascii="Times New Roman" w:hAnsi="Times New Roman" w:hint="default"/>
      </w:rPr>
    </w:lvl>
  </w:abstractNum>
  <w:abstractNum w:abstractNumId="53" w15:restartNumberingAfterBreak="0">
    <w:nsid w:val="06017A72"/>
    <w:multiLevelType w:val="hybridMultilevel"/>
    <w:tmpl w:val="7DFE09CC"/>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61D452B"/>
    <w:multiLevelType w:val="singleLevel"/>
    <w:tmpl w:val="95B26F70"/>
    <w:lvl w:ilvl="0">
      <w:start w:val="1"/>
      <w:numFmt w:val="decimal"/>
      <w:pStyle w:val="Styl7"/>
      <w:lvlText w:val="%1."/>
      <w:lvlJc w:val="left"/>
      <w:pPr>
        <w:tabs>
          <w:tab w:val="num" w:pos="1353"/>
        </w:tabs>
        <w:ind w:left="993" w:firstLine="0"/>
      </w:pPr>
      <w:rPr>
        <w:b w:val="0"/>
        <w:i w:val="0"/>
      </w:rPr>
    </w:lvl>
  </w:abstractNum>
  <w:abstractNum w:abstractNumId="55"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 w15:restartNumberingAfterBreak="0">
    <w:nsid w:val="06407FB2"/>
    <w:multiLevelType w:val="hybridMultilevel"/>
    <w:tmpl w:val="22CE98F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7" w15:restartNumberingAfterBreak="0">
    <w:nsid w:val="0645252D"/>
    <w:multiLevelType w:val="hybridMultilevel"/>
    <w:tmpl w:val="5C4C23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0647012A"/>
    <w:multiLevelType w:val="hybridMultilevel"/>
    <w:tmpl w:val="A3486E22"/>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0662074C"/>
    <w:multiLevelType w:val="hybridMultilevel"/>
    <w:tmpl w:val="50B0E750"/>
    <w:lvl w:ilvl="0" w:tplc="7EE0CD3E">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06702966"/>
    <w:multiLevelType w:val="hybridMultilevel"/>
    <w:tmpl w:val="EE364EEC"/>
    <w:lvl w:ilvl="0" w:tplc="4AA8831E">
      <w:numFmt w:val="bullet"/>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359"/>
        </w:tabs>
        <w:ind w:left="359" w:hanging="360"/>
      </w:pPr>
      <w:rPr>
        <w:rFonts w:ascii="Courier New" w:hAnsi="Courier New" w:hint="default"/>
      </w:rPr>
    </w:lvl>
    <w:lvl w:ilvl="2" w:tplc="04150005" w:tentative="1">
      <w:start w:val="1"/>
      <w:numFmt w:val="bullet"/>
      <w:lvlText w:val=""/>
      <w:lvlJc w:val="left"/>
      <w:pPr>
        <w:tabs>
          <w:tab w:val="num" w:pos="1079"/>
        </w:tabs>
        <w:ind w:left="1079" w:hanging="360"/>
      </w:pPr>
      <w:rPr>
        <w:rFonts w:ascii="Wingdings" w:hAnsi="Wingdings" w:hint="default"/>
      </w:rPr>
    </w:lvl>
    <w:lvl w:ilvl="3" w:tplc="04150001" w:tentative="1">
      <w:start w:val="1"/>
      <w:numFmt w:val="bullet"/>
      <w:lvlText w:val=""/>
      <w:lvlJc w:val="left"/>
      <w:pPr>
        <w:tabs>
          <w:tab w:val="num" w:pos="1799"/>
        </w:tabs>
        <w:ind w:left="1799" w:hanging="360"/>
      </w:pPr>
      <w:rPr>
        <w:rFonts w:ascii="Symbol" w:hAnsi="Symbol" w:hint="default"/>
      </w:rPr>
    </w:lvl>
    <w:lvl w:ilvl="4" w:tplc="04150003" w:tentative="1">
      <w:start w:val="1"/>
      <w:numFmt w:val="bullet"/>
      <w:lvlText w:val="o"/>
      <w:lvlJc w:val="left"/>
      <w:pPr>
        <w:tabs>
          <w:tab w:val="num" w:pos="2519"/>
        </w:tabs>
        <w:ind w:left="2519" w:hanging="360"/>
      </w:pPr>
      <w:rPr>
        <w:rFonts w:ascii="Courier New" w:hAnsi="Courier New" w:hint="default"/>
      </w:rPr>
    </w:lvl>
    <w:lvl w:ilvl="5" w:tplc="04150005" w:tentative="1">
      <w:start w:val="1"/>
      <w:numFmt w:val="bullet"/>
      <w:lvlText w:val=""/>
      <w:lvlJc w:val="left"/>
      <w:pPr>
        <w:tabs>
          <w:tab w:val="num" w:pos="3239"/>
        </w:tabs>
        <w:ind w:left="3239" w:hanging="360"/>
      </w:pPr>
      <w:rPr>
        <w:rFonts w:ascii="Wingdings" w:hAnsi="Wingdings" w:hint="default"/>
      </w:rPr>
    </w:lvl>
    <w:lvl w:ilvl="6" w:tplc="04150001" w:tentative="1">
      <w:start w:val="1"/>
      <w:numFmt w:val="bullet"/>
      <w:lvlText w:val=""/>
      <w:lvlJc w:val="left"/>
      <w:pPr>
        <w:tabs>
          <w:tab w:val="num" w:pos="3959"/>
        </w:tabs>
        <w:ind w:left="3959" w:hanging="360"/>
      </w:pPr>
      <w:rPr>
        <w:rFonts w:ascii="Symbol" w:hAnsi="Symbol" w:hint="default"/>
      </w:rPr>
    </w:lvl>
    <w:lvl w:ilvl="7" w:tplc="04150003" w:tentative="1">
      <w:start w:val="1"/>
      <w:numFmt w:val="bullet"/>
      <w:lvlText w:val="o"/>
      <w:lvlJc w:val="left"/>
      <w:pPr>
        <w:tabs>
          <w:tab w:val="num" w:pos="4679"/>
        </w:tabs>
        <w:ind w:left="4679" w:hanging="360"/>
      </w:pPr>
      <w:rPr>
        <w:rFonts w:ascii="Courier New" w:hAnsi="Courier New" w:hint="default"/>
      </w:rPr>
    </w:lvl>
    <w:lvl w:ilvl="8" w:tplc="04150005" w:tentative="1">
      <w:start w:val="1"/>
      <w:numFmt w:val="bullet"/>
      <w:lvlText w:val=""/>
      <w:lvlJc w:val="left"/>
      <w:pPr>
        <w:tabs>
          <w:tab w:val="num" w:pos="5399"/>
        </w:tabs>
        <w:ind w:left="5399" w:hanging="360"/>
      </w:pPr>
      <w:rPr>
        <w:rFonts w:ascii="Wingdings" w:hAnsi="Wingdings" w:hint="default"/>
      </w:rPr>
    </w:lvl>
  </w:abstractNum>
  <w:abstractNum w:abstractNumId="61"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2" w15:restartNumberingAfterBreak="0">
    <w:nsid w:val="06CF58A4"/>
    <w:multiLevelType w:val="hybridMultilevel"/>
    <w:tmpl w:val="A1E8C8C6"/>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073244FE"/>
    <w:multiLevelType w:val="hybridMultilevel"/>
    <w:tmpl w:val="E86E4B2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07921D0D"/>
    <w:multiLevelType w:val="hybridMultilevel"/>
    <w:tmpl w:val="4A8C32C8"/>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07CC4F74"/>
    <w:multiLevelType w:val="hybridMultilevel"/>
    <w:tmpl w:val="FE98A222"/>
    <w:lvl w:ilvl="0" w:tplc="66B8FFD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07CD7DAF"/>
    <w:multiLevelType w:val="hybridMultilevel"/>
    <w:tmpl w:val="E518705E"/>
    <w:lvl w:ilvl="0" w:tplc="66AEA886">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07D34DB8"/>
    <w:multiLevelType w:val="hybridMultilevel"/>
    <w:tmpl w:val="B9AA41F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07EE6879"/>
    <w:multiLevelType w:val="hybridMultilevel"/>
    <w:tmpl w:val="59268F8E"/>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0821069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70" w15:restartNumberingAfterBreak="0">
    <w:nsid w:val="089C745D"/>
    <w:multiLevelType w:val="singleLevel"/>
    <w:tmpl w:val="CBFAB9E4"/>
    <w:lvl w:ilvl="0">
      <w:start w:val="1"/>
      <w:numFmt w:val="decimal"/>
      <w:lvlText w:val="2.3.%1. "/>
      <w:legacy w:legacy="1" w:legacySpace="0" w:legacyIndent="283"/>
      <w:lvlJc w:val="left"/>
      <w:pPr>
        <w:ind w:left="283" w:hanging="283"/>
      </w:pPr>
      <w:rPr>
        <w:b/>
        <w:i w:val="0"/>
        <w:sz w:val="20"/>
      </w:rPr>
    </w:lvl>
  </w:abstractNum>
  <w:abstractNum w:abstractNumId="71"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2" w15:restartNumberingAfterBreak="0">
    <w:nsid w:val="08F71025"/>
    <w:multiLevelType w:val="multilevel"/>
    <w:tmpl w:val="CF625A7C"/>
    <w:lvl w:ilvl="0">
      <w:start w:val="6"/>
      <w:numFmt w:val="decimal"/>
      <w:lvlText w:val="%1."/>
      <w:lvlJc w:val="left"/>
      <w:pPr>
        <w:ind w:left="404" w:hanging="183"/>
      </w:pPr>
      <w:rPr>
        <w:rFonts w:ascii="Times New Roman" w:eastAsia="Times New Roman" w:hAnsi="Times New Roman" w:cs="Times New Roman" w:hint="default"/>
        <w:b/>
        <w:bCs/>
        <w:spacing w:val="0"/>
        <w:w w:val="99"/>
        <w:sz w:val="18"/>
        <w:szCs w:val="18"/>
      </w:rPr>
    </w:lvl>
    <w:lvl w:ilvl="1">
      <w:start w:val="1"/>
      <w:numFmt w:val="decimal"/>
      <w:lvlText w:val="%1.%2."/>
      <w:lvlJc w:val="left"/>
      <w:pPr>
        <w:ind w:left="540" w:hanging="320"/>
      </w:pPr>
      <w:rPr>
        <w:rFonts w:ascii="Times New Roman" w:eastAsia="Times New Roman" w:hAnsi="Times New Roman" w:cs="Times New Roman" w:hint="default"/>
        <w:spacing w:val="0"/>
        <w:w w:val="99"/>
        <w:sz w:val="18"/>
        <w:szCs w:val="18"/>
      </w:rPr>
    </w:lvl>
    <w:lvl w:ilvl="2">
      <w:numFmt w:val="bullet"/>
      <w:lvlText w:val="−"/>
      <w:lvlJc w:val="left"/>
      <w:pPr>
        <w:ind w:left="1215" w:hanging="204"/>
      </w:pPr>
      <w:rPr>
        <w:rFonts w:ascii="Times New Roman" w:eastAsia="Times New Roman" w:hAnsi="Times New Roman" w:cs="Times New Roman" w:hint="default"/>
        <w:w w:val="99"/>
        <w:sz w:val="18"/>
        <w:szCs w:val="18"/>
      </w:rPr>
    </w:lvl>
    <w:lvl w:ilvl="3">
      <w:numFmt w:val="bullet"/>
      <w:lvlText w:val="•"/>
      <w:lvlJc w:val="left"/>
      <w:pPr>
        <w:ind w:left="620" w:hanging="204"/>
      </w:pPr>
      <w:rPr>
        <w:rFonts w:hint="default"/>
      </w:rPr>
    </w:lvl>
    <w:lvl w:ilvl="4">
      <w:numFmt w:val="bullet"/>
      <w:lvlText w:val="•"/>
      <w:lvlJc w:val="left"/>
      <w:pPr>
        <w:ind w:left="780" w:hanging="204"/>
      </w:pPr>
      <w:rPr>
        <w:rFonts w:hint="default"/>
      </w:rPr>
    </w:lvl>
    <w:lvl w:ilvl="5">
      <w:numFmt w:val="bullet"/>
      <w:lvlText w:val="•"/>
      <w:lvlJc w:val="left"/>
      <w:pPr>
        <w:ind w:left="1060" w:hanging="204"/>
      </w:pPr>
      <w:rPr>
        <w:rFonts w:hint="default"/>
      </w:rPr>
    </w:lvl>
    <w:lvl w:ilvl="6">
      <w:numFmt w:val="bullet"/>
      <w:lvlText w:val="•"/>
      <w:lvlJc w:val="left"/>
      <w:pPr>
        <w:ind w:left="1220" w:hanging="204"/>
      </w:pPr>
      <w:rPr>
        <w:rFonts w:hint="default"/>
      </w:rPr>
    </w:lvl>
    <w:lvl w:ilvl="7">
      <w:numFmt w:val="bullet"/>
      <w:lvlText w:val="•"/>
      <w:lvlJc w:val="left"/>
      <w:pPr>
        <w:ind w:left="3135" w:hanging="204"/>
      </w:pPr>
      <w:rPr>
        <w:rFonts w:hint="default"/>
      </w:rPr>
    </w:lvl>
    <w:lvl w:ilvl="8">
      <w:numFmt w:val="bullet"/>
      <w:lvlText w:val="•"/>
      <w:lvlJc w:val="left"/>
      <w:pPr>
        <w:ind w:left="5050" w:hanging="204"/>
      </w:pPr>
      <w:rPr>
        <w:rFonts w:hint="default"/>
      </w:rPr>
    </w:lvl>
  </w:abstractNum>
  <w:abstractNum w:abstractNumId="73" w15:restartNumberingAfterBreak="0">
    <w:nsid w:val="096768E4"/>
    <w:multiLevelType w:val="hybridMultilevel"/>
    <w:tmpl w:val="7FDA2E08"/>
    <w:name w:val="WW8Num1607"/>
    <w:lvl w:ilvl="0" w:tplc="9434097A">
      <w:start w:val="3"/>
      <w:numFmt w:val="lowerLetter"/>
      <w:lvlText w:val="%1)"/>
      <w:lvlJc w:val="left"/>
      <w:pPr>
        <w:tabs>
          <w:tab w:val="num" w:pos="927"/>
        </w:tabs>
        <w:ind w:left="927" w:hanging="360"/>
      </w:pPr>
      <w:rPr>
        <w:rFonts w:hint="default"/>
      </w:rPr>
    </w:lvl>
    <w:lvl w:ilvl="1" w:tplc="D3783C92" w:tentative="1">
      <w:start w:val="1"/>
      <w:numFmt w:val="lowerLetter"/>
      <w:lvlText w:val="%2."/>
      <w:lvlJc w:val="left"/>
      <w:pPr>
        <w:tabs>
          <w:tab w:val="num" w:pos="1647"/>
        </w:tabs>
        <w:ind w:left="1647" w:hanging="360"/>
      </w:pPr>
    </w:lvl>
    <w:lvl w:ilvl="2" w:tplc="037E5FA8" w:tentative="1">
      <w:start w:val="1"/>
      <w:numFmt w:val="lowerRoman"/>
      <w:lvlText w:val="%3."/>
      <w:lvlJc w:val="right"/>
      <w:pPr>
        <w:tabs>
          <w:tab w:val="num" w:pos="2367"/>
        </w:tabs>
        <w:ind w:left="2367" w:hanging="180"/>
      </w:pPr>
    </w:lvl>
    <w:lvl w:ilvl="3" w:tplc="3FCC0010" w:tentative="1">
      <w:start w:val="1"/>
      <w:numFmt w:val="decimal"/>
      <w:lvlText w:val="%4."/>
      <w:lvlJc w:val="left"/>
      <w:pPr>
        <w:tabs>
          <w:tab w:val="num" w:pos="3087"/>
        </w:tabs>
        <w:ind w:left="3087" w:hanging="360"/>
      </w:pPr>
    </w:lvl>
    <w:lvl w:ilvl="4" w:tplc="B298F934" w:tentative="1">
      <w:start w:val="1"/>
      <w:numFmt w:val="lowerLetter"/>
      <w:lvlText w:val="%5."/>
      <w:lvlJc w:val="left"/>
      <w:pPr>
        <w:tabs>
          <w:tab w:val="num" w:pos="3807"/>
        </w:tabs>
        <w:ind w:left="3807" w:hanging="360"/>
      </w:pPr>
    </w:lvl>
    <w:lvl w:ilvl="5" w:tplc="027ED96E" w:tentative="1">
      <w:start w:val="1"/>
      <w:numFmt w:val="lowerRoman"/>
      <w:lvlText w:val="%6."/>
      <w:lvlJc w:val="right"/>
      <w:pPr>
        <w:tabs>
          <w:tab w:val="num" w:pos="4527"/>
        </w:tabs>
        <w:ind w:left="4527" w:hanging="180"/>
      </w:pPr>
    </w:lvl>
    <w:lvl w:ilvl="6" w:tplc="0EBE139E" w:tentative="1">
      <w:start w:val="1"/>
      <w:numFmt w:val="decimal"/>
      <w:lvlText w:val="%7."/>
      <w:lvlJc w:val="left"/>
      <w:pPr>
        <w:tabs>
          <w:tab w:val="num" w:pos="5247"/>
        </w:tabs>
        <w:ind w:left="5247" w:hanging="360"/>
      </w:pPr>
    </w:lvl>
    <w:lvl w:ilvl="7" w:tplc="FCDC25CE" w:tentative="1">
      <w:start w:val="1"/>
      <w:numFmt w:val="lowerLetter"/>
      <w:lvlText w:val="%8."/>
      <w:lvlJc w:val="left"/>
      <w:pPr>
        <w:tabs>
          <w:tab w:val="num" w:pos="5967"/>
        </w:tabs>
        <w:ind w:left="5967" w:hanging="360"/>
      </w:pPr>
    </w:lvl>
    <w:lvl w:ilvl="8" w:tplc="D648428A" w:tentative="1">
      <w:start w:val="1"/>
      <w:numFmt w:val="lowerRoman"/>
      <w:lvlText w:val="%9."/>
      <w:lvlJc w:val="right"/>
      <w:pPr>
        <w:tabs>
          <w:tab w:val="num" w:pos="6687"/>
        </w:tabs>
        <w:ind w:left="6687" w:hanging="180"/>
      </w:pPr>
    </w:lvl>
  </w:abstractNum>
  <w:abstractNum w:abstractNumId="74" w15:restartNumberingAfterBreak="0">
    <w:nsid w:val="09B62D23"/>
    <w:multiLevelType w:val="hybridMultilevel"/>
    <w:tmpl w:val="C42C49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6"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77" w15:restartNumberingAfterBreak="0">
    <w:nsid w:val="0A5D441C"/>
    <w:multiLevelType w:val="multilevel"/>
    <w:tmpl w:val="B28427B8"/>
    <w:lvl w:ilvl="0">
      <w:start w:val="1"/>
      <w:numFmt w:val="decimal"/>
      <w:pStyle w:val="WD2"/>
      <w:lvlText w:val="%1."/>
      <w:lvlJc w:val="left"/>
      <w:pPr>
        <w:ind w:left="360" w:hanging="360"/>
      </w:pPr>
      <w:rPr>
        <w:rFonts w:hint="default"/>
        <w:b/>
        <w:i w:val="0"/>
        <w:sz w:val="20"/>
      </w:rPr>
    </w:lvl>
    <w:lvl w:ilvl="1">
      <w:start w:val="1"/>
      <w:numFmt w:val="decimal"/>
      <w:pStyle w:val="WD3"/>
      <w:lvlText w:val="%1.%2."/>
      <w:lvlJc w:val="left"/>
      <w:pPr>
        <w:ind w:left="567" w:hanging="567"/>
      </w:pPr>
      <w:rPr>
        <w:rFonts w:hint="default"/>
      </w:rPr>
    </w:lvl>
    <w:lvl w:ilvl="2">
      <w:start w:val="1"/>
      <w:numFmt w:val="decimal"/>
      <w:pStyle w:val="WD4"/>
      <w:lvlText w:val="%1.%2.%3."/>
      <w:lvlJc w:val="left"/>
      <w:rPr>
        <w:rFonts w:hint="default"/>
        <w:color w:val="auto"/>
      </w:rPr>
    </w:lvl>
    <w:lvl w:ilvl="3">
      <w:start w:val="1"/>
      <w:numFmt w:val="decimal"/>
      <w:pStyle w:val="WD5"/>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0A701CB8"/>
    <w:multiLevelType w:val="hybridMultilevel"/>
    <w:tmpl w:val="0A5A8584"/>
    <w:lvl w:ilvl="0" w:tplc="C576DBD4">
      <w:start w:val="1"/>
      <w:numFmt w:val="bullet"/>
      <w:lvlText w:val="-"/>
      <w:lvlJc w:val="left"/>
      <w:pPr>
        <w:ind w:left="1004" w:hanging="360"/>
      </w:p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79" w15:restartNumberingAfterBreak="0">
    <w:nsid w:val="0AC441A5"/>
    <w:multiLevelType w:val="hybridMultilevel"/>
    <w:tmpl w:val="4338473C"/>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0AF100CA"/>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81" w15:restartNumberingAfterBreak="0">
    <w:nsid w:val="0AF622AF"/>
    <w:multiLevelType w:val="hybridMultilevel"/>
    <w:tmpl w:val="96A6E9FA"/>
    <w:lvl w:ilvl="0" w:tplc="6E0E95F4">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2" w15:restartNumberingAfterBreak="0">
    <w:nsid w:val="0AFF19F1"/>
    <w:multiLevelType w:val="hybridMultilevel"/>
    <w:tmpl w:val="D136ABEC"/>
    <w:lvl w:ilvl="0" w:tplc="A1A4A81E">
      <w:start w:val="1"/>
      <w:numFmt w:val="lowerLetter"/>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3" w15:restartNumberingAfterBreak="0">
    <w:nsid w:val="0B014740"/>
    <w:multiLevelType w:val="hybridMultilevel"/>
    <w:tmpl w:val="69380328"/>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5"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6" w15:restartNumberingAfterBreak="0">
    <w:nsid w:val="0B9871CB"/>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87" w15:restartNumberingAfterBreak="0">
    <w:nsid w:val="0C204E6B"/>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88" w15:restartNumberingAfterBreak="0">
    <w:nsid w:val="0C67709A"/>
    <w:multiLevelType w:val="hybridMultilevel"/>
    <w:tmpl w:val="3B3617F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0CBF3F7F"/>
    <w:multiLevelType w:val="hybridMultilevel"/>
    <w:tmpl w:val="54605AD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0" w15:restartNumberingAfterBreak="0">
    <w:nsid w:val="0CCA44BD"/>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91" w15:restartNumberingAfterBreak="0">
    <w:nsid w:val="0D1A3FAB"/>
    <w:multiLevelType w:val="hybridMultilevel"/>
    <w:tmpl w:val="83A49E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0D3F6254"/>
    <w:multiLevelType w:val="hybridMultilevel"/>
    <w:tmpl w:val="07D6D7BA"/>
    <w:lvl w:ilvl="0" w:tplc="7A9C4754">
      <w:start w:val="1"/>
      <w:numFmt w:val="decimal"/>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3"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4" w15:restartNumberingAfterBreak="0">
    <w:nsid w:val="0D8274FA"/>
    <w:multiLevelType w:val="hybridMultilevel"/>
    <w:tmpl w:val="F6F6C01E"/>
    <w:lvl w:ilvl="0" w:tplc="FFFFFFFF">
      <w:start w:val="1"/>
      <w:numFmt w:val="bullet"/>
      <w:lvlText w:val=""/>
      <w:lvlJc w:val="left"/>
      <w:pPr>
        <w:tabs>
          <w:tab w:val="num" w:pos="425"/>
        </w:tabs>
        <w:ind w:left="425" w:hanging="425"/>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96" w15:restartNumberingAfterBreak="0">
    <w:nsid w:val="0DED7EE0"/>
    <w:multiLevelType w:val="hybridMultilevel"/>
    <w:tmpl w:val="C0284226"/>
    <w:lvl w:ilvl="0" w:tplc="9F12ED64">
      <w:start w:val="1"/>
      <w:numFmt w:val="lowerLetter"/>
      <w:lvlText w:val="%1)"/>
      <w:lvlJc w:val="left"/>
      <w:pPr>
        <w:tabs>
          <w:tab w:val="num" w:pos="1069"/>
        </w:tabs>
        <w:ind w:left="1069" w:hanging="360"/>
      </w:pPr>
    </w:lvl>
    <w:lvl w:ilvl="1" w:tplc="04150019">
      <w:start w:val="1"/>
      <w:numFmt w:val="lowerLetter"/>
      <w:lvlText w:val="%2."/>
      <w:lvlJc w:val="left"/>
      <w:pPr>
        <w:tabs>
          <w:tab w:val="num" w:pos="1789"/>
        </w:tabs>
        <w:ind w:left="1789" w:hanging="360"/>
      </w:pPr>
    </w:lvl>
    <w:lvl w:ilvl="2" w:tplc="0415001B">
      <w:start w:val="1"/>
      <w:numFmt w:val="lowerRoman"/>
      <w:lvlText w:val="%3."/>
      <w:lvlJc w:val="right"/>
      <w:pPr>
        <w:tabs>
          <w:tab w:val="num" w:pos="2509"/>
        </w:tabs>
        <w:ind w:left="2509" w:hanging="180"/>
      </w:pPr>
    </w:lvl>
    <w:lvl w:ilvl="3" w:tplc="0415000F">
      <w:start w:val="1"/>
      <w:numFmt w:val="decimal"/>
      <w:lvlText w:val="%4."/>
      <w:lvlJc w:val="left"/>
      <w:pPr>
        <w:tabs>
          <w:tab w:val="num" w:pos="3229"/>
        </w:tabs>
        <w:ind w:left="3229" w:hanging="360"/>
      </w:pPr>
    </w:lvl>
    <w:lvl w:ilvl="4" w:tplc="04150019">
      <w:start w:val="1"/>
      <w:numFmt w:val="lowerLetter"/>
      <w:lvlText w:val="%5."/>
      <w:lvlJc w:val="left"/>
      <w:pPr>
        <w:tabs>
          <w:tab w:val="num" w:pos="3949"/>
        </w:tabs>
        <w:ind w:left="3949" w:hanging="360"/>
      </w:pPr>
    </w:lvl>
    <w:lvl w:ilvl="5" w:tplc="0415001B">
      <w:start w:val="1"/>
      <w:numFmt w:val="lowerRoman"/>
      <w:lvlText w:val="%6."/>
      <w:lvlJc w:val="right"/>
      <w:pPr>
        <w:tabs>
          <w:tab w:val="num" w:pos="4669"/>
        </w:tabs>
        <w:ind w:left="4669" w:hanging="180"/>
      </w:pPr>
    </w:lvl>
    <w:lvl w:ilvl="6" w:tplc="0415000F">
      <w:start w:val="1"/>
      <w:numFmt w:val="decimal"/>
      <w:lvlText w:val="%7."/>
      <w:lvlJc w:val="left"/>
      <w:pPr>
        <w:tabs>
          <w:tab w:val="num" w:pos="5389"/>
        </w:tabs>
        <w:ind w:left="5389" w:hanging="360"/>
      </w:pPr>
    </w:lvl>
    <w:lvl w:ilvl="7" w:tplc="04150019">
      <w:start w:val="1"/>
      <w:numFmt w:val="lowerLetter"/>
      <w:lvlText w:val="%8."/>
      <w:lvlJc w:val="left"/>
      <w:pPr>
        <w:tabs>
          <w:tab w:val="num" w:pos="6109"/>
        </w:tabs>
        <w:ind w:left="6109" w:hanging="360"/>
      </w:pPr>
    </w:lvl>
    <w:lvl w:ilvl="8" w:tplc="0415001B">
      <w:start w:val="1"/>
      <w:numFmt w:val="lowerRoman"/>
      <w:lvlText w:val="%9."/>
      <w:lvlJc w:val="right"/>
      <w:pPr>
        <w:tabs>
          <w:tab w:val="num" w:pos="6829"/>
        </w:tabs>
        <w:ind w:left="6829" w:hanging="180"/>
      </w:pPr>
    </w:lvl>
  </w:abstractNum>
  <w:abstractNum w:abstractNumId="97" w15:restartNumberingAfterBreak="0">
    <w:nsid w:val="0DFF164B"/>
    <w:multiLevelType w:val="hybridMultilevel"/>
    <w:tmpl w:val="F370992E"/>
    <w:lvl w:ilvl="0" w:tplc="FF5039F2">
      <w:start w:val="1"/>
      <w:numFmt w:val="bullet"/>
      <w:lvlText w:val=""/>
      <w:lvlJc w:val="left"/>
      <w:pPr>
        <w:ind w:left="822" w:hanging="360"/>
      </w:pPr>
      <w:rPr>
        <w:rFonts w:ascii="Symbol" w:eastAsia="Symbol" w:hAnsi="Symbol" w:hint="default"/>
        <w:w w:val="183"/>
        <w:sz w:val="20"/>
        <w:szCs w:val="20"/>
      </w:rPr>
    </w:lvl>
    <w:lvl w:ilvl="1" w:tplc="7348F0AC">
      <w:start w:val="1"/>
      <w:numFmt w:val="bullet"/>
      <w:lvlText w:val="•"/>
      <w:lvlJc w:val="left"/>
      <w:pPr>
        <w:ind w:left="1221" w:hanging="360"/>
      </w:pPr>
      <w:rPr>
        <w:rFonts w:hint="default"/>
      </w:rPr>
    </w:lvl>
    <w:lvl w:ilvl="2" w:tplc="C0F4F210">
      <w:start w:val="1"/>
      <w:numFmt w:val="bullet"/>
      <w:lvlText w:val="•"/>
      <w:lvlJc w:val="left"/>
      <w:pPr>
        <w:ind w:left="1619" w:hanging="360"/>
      </w:pPr>
      <w:rPr>
        <w:rFonts w:hint="default"/>
      </w:rPr>
    </w:lvl>
    <w:lvl w:ilvl="3" w:tplc="FE7EB64C">
      <w:start w:val="1"/>
      <w:numFmt w:val="bullet"/>
      <w:lvlText w:val="•"/>
      <w:lvlJc w:val="left"/>
      <w:pPr>
        <w:ind w:left="2018" w:hanging="360"/>
      </w:pPr>
      <w:rPr>
        <w:rFonts w:hint="default"/>
      </w:rPr>
    </w:lvl>
    <w:lvl w:ilvl="4" w:tplc="29CA7246">
      <w:start w:val="1"/>
      <w:numFmt w:val="bullet"/>
      <w:lvlText w:val="•"/>
      <w:lvlJc w:val="left"/>
      <w:pPr>
        <w:ind w:left="2417" w:hanging="360"/>
      </w:pPr>
      <w:rPr>
        <w:rFonts w:hint="default"/>
      </w:rPr>
    </w:lvl>
    <w:lvl w:ilvl="5" w:tplc="5576E3C0">
      <w:start w:val="1"/>
      <w:numFmt w:val="bullet"/>
      <w:lvlText w:val="•"/>
      <w:lvlJc w:val="left"/>
      <w:pPr>
        <w:ind w:left="2816" w:hanging="360"/>
      </w:pPr>
      <w:rPr>
        <w:rFonts w:hint="default"/>
      </w:rPr>
    </w:lvl>
    <w:lvl w:ilvl="6" w:tplc="FC5883E2">
      <w:start w:val="1"/>
      <w:numFmt w:val="bullet"/>
      <w:lvlText w:val="•"/>
      <w:lvlJc w:val="left"/>
      <w:pPr>
        <w:ind w:left="3215" w:hanging="360"/>
      </w:pPr>
      <w:rPr>
        <w:rFonts w:hint="default"/>
      </w:rPr>
    </w:lvl>
    <w:lvl w:ilvl="7" w:tplc="D4BCC2A0">
      <w:start w:val="1"/>
      <w:numFmt w:val="bullet"/>
      <w:lvlText w:val="•"/>
      <w:lvlJc w:val="left"/>
      <w:pPr>
        <w:ind w:left="3614" w:hanging="360"/>
      </w:pPr>
      <w:rPr>
        <w:rFonts w:hint="default"/>
      </w:rPr>
    </w:lvl>
    <w:lvl w:ilvl="8" w:tplc="0238983C">
      <w:start w:val="1"/>
      <w:numFmt w:val="bullet"/>
      <w:lvlText w:val="•"/>
      <w:lvlJc w:val="left"/>
      <w:pPr>
        <w:ind w:left="4013" w:hanging="360"/>
      </w:pPr>
      <w:rPr>
        <w:rFonts w:hint="default"/>
      </w:rPr>
    </w:lvl>
  </w:abstractNum>
  <w:abstractNum w:abstractNumId="98" w15:restartNumberingAfterBreak="0">
    <w:nsid w:val="0E254666"/>
    <w:multiLevelType w:val="hybridMultilevel"/>
    <w:tmpl w:val="FAC05752"/>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0E2B2A2A"/>
    <w:multiLevelType w:val="hybridMultilevel"/>
    <w:tmpl w:val="B24203E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0E6E37CD"/>
    <w:multiLevelType w:val="hybridMultilevel"/>
    <w:tmpl w:val="F000F00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0EA4606C"/>
    <w:multiLevelType w:val="hybridMultilevel"/>
    <w:tmpl w:val="D7D6CF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644"/>
        </w:tabs>
        <w:ind w:left="644" w:hanging="360"/>
      </w:pPr>
    </w:lvl>
    <w:lvl w:ilvl="2" w:tplc="DECE0E4E">
      <w:start w:val="1"/>
      <w:numFmt w:val="lowerLetter"/>
      <w:lvlText w:val="%3)"/>
      <w:lvlJc w:val="left"/>
      <w:pPr>
        <w:tabs>
          <w:tab w:val="num" w:pos="510"/>
        </w:tabs>
        <w:ind w:left="567" w:hanging="454"/>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2" w15:restartNumberingAfterBreak="0">
    <w:nsid w:val="0EB15A3B"/>
    <w:multiLevelType w:val="hybridMultilevel"/>
    <w:tmpl w:val="83C8FF7E"/>
    <w:lvl w:ilvl="0" w:tplc="A194231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3"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4" w15:restartNumberingAfterBreak="0">
    <w:nsid w:val="0F02607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105" w15:restartNumberingAfterBreak="0">
    <w:nsid w:val="0F0D1591"/>
    <w:multiLevelType w:val="singleLevel"/>
    <w:tmpl w:val="3B8E13A6"/>
    <w:lvl w:ilvl="0">
      <w:start w:val="1"/>
      <w:numFmt w:val="decimal"/>
      <w:lvlText w:val="2.6.%1. "/>
      <w:legacy w:legacy="1" w:legacySpace="0" w:legacyIndent="283"/>
      <w:lvlJc w:val="left"/>
      <w:pPr>
        <w:ind w:left="283" w:hanging="283"/>
      </w:pPr>
      <w:rPr>
        <w:b/>
        <w:i w:val="0"/>
        <w:sz w:val="20"/>
      </w:rPr>
    </w:lvl>
  </w:abstractNum>
  <w:abstractNum w:abstractNumId="106" w15:restartNumberingAfterBreak="0">
    <w:nsid w:val="0FA300FF"/>
    <w:multiLevelType w:val="hybridMultilevel"/>
    <w:tmpl w:val="BFD62C4C"/>
    <w:lvl w:ilvl="0" w:tplc="FFFFFFFF">
      <w:numFmt w:val="bullet"/>
      <w:lvlText w:val="–"/>
      <w:lvlJc w:val="left"/>
      <w:pPr>
        <w:tabs>
          <w:tab w:val="num" w:pos="1441"/>
        </w:tabs>
        <w:ind w:left="1441"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04A17D5"/>
    <w:multiLevelType w:val="hybridMultilevel"/>
    <w:tmpl w:val="02CA81C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106C361D"/>
    <w:multiLevelType w:val="hybridMultilevel"/>
    <w:tmpl w:val="64DCE692"/>
    <w:lvl w:ilvl="0" w:tplc="741CE958">
      <w:start w:val="1"/>
      <w:numFmt w:val="decimal"/>
      <w:lvlText w:val="%1"/>
      <w:lvlJc w:val="left"/>
      <w:pPr>
        <w:ind w:left="780" w:hanging="42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109D0BA5"/>
    <w:multiLevelType w:val="hybridMultilevel"/>
    <w:tmpl w:val="F092971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10B36068"/>
    <w:multiLevelType w:val="hybridMultilevel"/>
    <w:tmpl w:val="A4FAB2F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10BB1B56"/>
    <w:multiLevelType w:val="hybridMultilevel"/>
    <w:tmpl w:val="C73614D2"/>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10DD0EF0"/>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113" w15:restartNumberingAfterBreak="0">
    <w:nsid w:val="10FF4AF9"/>
    <w:multiLevelType w:val="hybridMultilevel"/>
    <w:tmpl w:val="F0DE3B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1133759B"/>
    <w:multiLevelType w:val="multilevel"/>
    <w:tmpl w:val="1C729064"/>
    <w:lvl w:ilvl="0">
      <w:start w:val="1"/>
      <w:numFmt w:val="decimal"/>
      <w:lvlText w:val="%1."/>
      <w:lvlJc w:val="left"/>
      <w:pPr>
        <w:ind w:left="708" w:hanging="708"/>
      </w:pPr>
      <w:rPr>
        <w:rFonts w:hint="default"/>
      </w:rPr>
    </w:lvl>
    <w:lvl w:ilvl="1">
      <w:start w:val="1"/>
      <w:numFmt w:val="decimal"/>
      <w:isLgl/>
      <w:lvlText w:val="%1.%2."/>
      <w:lvlJc w:val="left"/>
      <w:pPr>
        <w:ind w:left="850" w:hanging="708"/>
      </w:pPr>
      <w:rPr>
        <w:rFonts w:hint="default"/>
      </w:rPr>
    </w:lvl>
    <w:lvl w:ilvl="2">
      <w:start w:val="1"/>
      <w:numFmt w:val="bullet"/>
      <w:lvlText w:val=""/>
      <w:lvlJc w:val="left"/>
      <w:pPr>
        <w:ind w:left="1146" w:hanging="720"/>
      </w:pPr>
      <w:rPr>
        <w:rFonts w:ascii="Symbol" w:hAnsi="Symbol"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5" w15:restartNumberingAfterBreak="0">
    <w:nsid w:val="115630ED"/>
    <w:multiLevelType w:val="hybridMultilevel"/>
    <w:tmpl w:val="7BD89024"/>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11D72866"/>
    <w:multiLevelType w:val="hybridMultilevel"/>
    <w:tmpl w:val="F9526AF8"/>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7" w15:restartNumberingAfterBreak="0">
    <w:nsid w:val="11F237A7"/>
    <w:multiLevelType w:val="hybridMultilevel"/>
    <w:tmpl w:val="95BCE3A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9" w15:restartNumberingAfterBreak="0">
    <w:nsid w:val="124A5419"/>
    <w:multiLevelType w:val="hybridMultilevel"/>
    <w:tmpl w:val="122ECEDC"/>
    <w:lvl w:ilvl="0" w:tplc="83AAB3F2">
      <w:start w:val="1"/>
      <w:numFmt w:val="bullet"/>
      <w:lvlText w:val="−"/>
      <w:lvlJc w:val="left"/>
      <w:pPr>
        <w:ind w:left="360" w:hanging="360"/>
      </w:pPr>
      <w:rPr>
        <w:rFonts w:ascii="Arial" w:hAnsi="Aria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0" w15:restartNumberingAfterBreak="0">
    <w:nsid w:val="125A4392"/>
    <w:multiLevelType w:val="hybridMultilevel"/>
    <w:tmpl w:val="76864D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12630858"/>
    <w:multiLevelType w:val="hybridMultilevel"/>
    <w:tmpl w:val="A38CB54C"/>
    <w:lvl w:ilvl="0" w:tplc="B004F494">
      <w:start w:val="1"/>
      <w:numFmt w:val="lowerLetter"/>
      <w:lvlText w:val="%1)"/>
      <w:lvlJc w:val="left"/>
      <w:pPr>
        <w:ind w:left="822" w:hanging="284"/>
      </w:pPr>
      <w:rPr>
        <w:rFonts w:ascii="Verdana" w:eastAsia="Verdana" w:hAnsi="Verdana" w:hint="default"/>
        <w:spacing w:val="-1"/>
        <w:sz w:val="16"/>
        <w:szCs w:val="16"/>
      </w:rPr>
    </w:lvl>
    <w:lvl w:ilvl="1" w:tplc="56AA31C2">
      <w:start w:val="1"/>
      <w:numFmt w:val="bullet"/>
      <w:lvlText w:val="-"/>
      <w:lvlJc w:val="left"/>
      <w:pPr>
        <w:ind w:left="591" w:hanging="130"/>
      </w:pPr>
      <w:rPr>
        <w:rFonts w:ascii="Verdana" w:eastAsia="Verdana" w:hAnsi="Verdana" w:hint="default"/>
        <w:sz w:val="16"/>
        <w:szCs w:val="16"/>
      </w:rPr>
    </w:lvl>
    <w:lvl w:ilvl="2" w:tplc="24B0DBB8">
      <w:start w:val="1"/>
      <w:numFmt w:val="bullet"/>
      <w:lvlText w:val="•"/>
      <w:lvlJc w:val="left"/>
      <w:pPr>
        <w:ind w:left="1712" w:hanging="130"/>
      </w:pPr>
      <w:rPr>
        <w:rFonts w:hint="default"/>
      </w:rPr>
    </w:lvl>
    <w:lvl w:ilvl="3" w:tplc="A8229FB2">
      <w:start w:val="1"/>
      <w:numFmt w:val="bullet"/>
      <w:lvlText w:val="•"/>
      <w:lvlJc w:val="left"/>
      <w:pPr>
        <w:ind w:left="2602" w:hanging="130"/>
      </w:pPr>
      <w:rPr>
        <w:rFonts w:hint="default"/>
      </w:rPr>
    </w:lvl>
    <w:lvl w:ilvl="4" w:tplc="DD524802">
      <w:start w:val="1"/>
      <w:numFmt w:val="bullet"/>
      <w:lvlText w:val="•"/>
      <w:lvlJc w:val="left"/>
      <w:pPr>
        <w:ind w:left="3491" w:hanging="130"/>
      </w:pPr>
      <w:rPr>
        <w:rFonts w:hint="default"/>
      </w:rPr>
    </w:lvl>
    <w:lvl w:ilvl="5" w:tplc="C3CC1C62">
      <w:start w:val="1"/>
      <w:numFmt w:val="bullet"/>
      <w:lvlText w:val="•"/>
      <w:lvlJc w:val="left"/>
      <w:pPr>
        <w:ind w:left="4381" w:hanging="130"/>
      </w:pPr>
      <w:rPr>
        <w:rFonts w:hint="default"/>
      </w:rPr>
    </w:lvl>
    <w:lvl w:ilvl="6" w:tplc="261C66BE">
      <w:start w:val="1"/>
      <w:numFmt w:val="bullet"/>
      <w:lvlText w:val="•"/>
      <w:lvlJc w:val="left"/>
      <w:pPr>
        <w:ind w:left="5271" w:hanging="130"/>
      </w:pPr>
      <w:rPr>
        <w:rFonts w:hint="default"/>
      </w:rPr>
    </w:lvl>
    <w:lvl w:ilvl="7" w:tplc="F490DB04">
      <w:start w:val="1"/>
      <w:numFmt w:val="bullet"/>
      <w:lvlText w:val="•"/>
      <w:lvlJc w:val="left"/>
      <w:pPr>
        <w:ind w:left="6161" w:hanging="130"/>
      </w:pPr>
      <w:rPr>
        <w:rFonts w:hint="default"/>
      </w:rPr>
    </w:lvl>
    <w:lvl w:ilvl="8" w:tplc="E556B55A">
      <w:start w:val="1"/>
      <w:numFmt w:val="bullet"/>
      <w:lvlText w:val="•"/>
      <w:lvlJc w:val="left"/>
      <w:pPr>
        <w:ind w:left="7051" w:hanging="130"/>
      </w:pPr>
      <w:rPr>
        <w:rFonts w:hint="default"/>
      </w:rPr>
    </w:lvl>
  </w:abstractNum>
  <w:abstractNum w:abstractNumId="122" w15:restartNumberingAfterBreak="0">
    <w:nsid w:val="12754453"/>
    <w:multiLevelType w:val="singleLevel"/>
    <w:tmpl w:val="AE208192"/>
    <w:lvl w:ilvl="0">
      <w:start w:val="5"/>
      <w:numFmt w:val="decimal"/>
      <w:lvlText w:val="6.3.%1. "/>
      <w:legacy w:legacy="1" w:legacySpace="0" w:legacyIndent="283"/>
      <w:lvlJc w:val="left"/>
      <w:pPr>
        <w:ind w:left="283" w:hanging="283"/>
      </w:pPr>
      <w:rPr>
        <w:b/>
        <w:i w:val="0"/>
        <w:sz w:val="20"/>
      </w:rPr>
    </w:lvl>
  </w:abstractNum>
  <w:abstractNum w:abstractNumId="123" w15:restartNumberingAfterBreak="0">
    <w:nsid w:val="128F3532"/>
    <w:multiLevelType w:val="hybridMultilevel"/>
    <w:tmpl w:val="0BFE61C0"/>
    <w:lvl w:ilvl="0" w:tplc="9A32180A">
      <w:start w:val="1"/>
      <w:numFmt w:val="decimal"/>
      <w:lvlText w:val="%1."/>
      <w:lvlJc w:val="left"/>
      <w:pPr>
        <w:ind w:left="418" w:hanging="183"/>
      </w:pPr>
      <w:rPr>
        <w:rFonts w:ascii="Times New Roman" w:eastAsia="Times New Roman" w:hAnsi="Times New Roman" w:cs="Times New Roman" w:hint="default"/>
        <w:spacing w:val="0"/>
        <w:w w:val="99"/>
        <w:sz w:val="18"/>
        <w:szCs w:val="18"/>
      </w:rPr>
    </w:lvl>
    <w:lvl w:ilvl="1" w:tplc="7960F22C">
      <w:numFmt w:val="bullet"/>
      <w:lvlText w:val="−"/>
      <w:lvlJc w:val="left"/>
      <w:pPr>
        <w:ind w:left="701" w:hanging="164"/>
      </w:pPr>
      <w:rPr>
        <w:rFonts w:ascii="Times New Roman" w:eastAsia="Times New Roman" w:hAnsi="Times New Roman" w:cs="Times New Roman" w:hint="default"/>
        <w:w w:val="99"/>
        <w:sz w:val="18"/>
        <w:szCs w:val="18"/>
      </w:rPr>
    </w:lvl>
    <w:lvl w:ilvl="2" w:tplc="21A2B174">
      <w:numFmt w:val="bullet"/>
      <w:lvlText w:val="•"/>
      <w:lvlJc w:val="left"/>
      <w:pPr>
        <w:ind w:left="1662" w:hanging="164"/>
      </w:pPr>
      <w:rPr>
        <w:rFonts w:hint="default"/>
      </w:rPr>
    </w:lvl>
    <w:lvl w:ilvl="3" w:tplc="6530797E">
      <w:numFmt w:val="bullet"/>
      <w:lvlText w:val="•"/>
      <w:lvlJc w:val="left"/>
      <w:pPr>
        <w:ind w:left="2624" w:hanging="164"/>
      </w:pPr>
      <w:rPr>
        <w:rFonts w:hint="default"/>
      </w:rPr>
    </w:lvl>
    <w:lvl w:ilvl="4" w:tplc="7AB04B0C">
      <w:numFmt w:val="bullet"/>
      <w:lvlText w:val="•"/>
      <w:lvlJc w:val="left"/>
      <w:pPr>
        <w:ind w:left="3586" w:hanging="164"/>
      </w:pPr>
      <w:rPr>
        <w:rFonts w:hint="default"/>
      </w:rPr>
    </w:lvl>
    <w:lvl w:ilvl="5" w:tplc="9B3E46E0">
      <w:numFmt w:val="bullet"/>
      <w:lvlText w:val="•"/>
      <w:lvlJc w:val="left"/>
      <w:pPr>
        <w:ind w:left="4548" w:hanging="164"/>
      </w:pPr>
      <w:rPr>
        <w:rFonts w:hint="default"/>
      </w:rPr>
    </w:lvl>
    <w:lvl w:ilvl="6" w:tplc="7BD4DEDE">
      <w:numFmt w:val="bullet"/>
      <w:lvlText w:val="•"/>
      <w:lvlJc w:val="left"/>
      <w:pPr>
        <w:ind w:left="5511" w:hanging="164"/>
      </w:pPr>
      <w:rPr>
        <w:rFonts w:hint="default"/>
      </w:rPr>
    </w:lvl>
    <w:lvl w:ilvl="7" w:tplc="A43033FA">
      <w:numFmt w:val="bullet"/>
      <w:lvlText w:val="•"/>
      <w:lvlJc w:val="left"/>
      <w:pPr>
        <w:ind w:left="6473" w:hanging="164"/>
      </w:pPr>
      <w:rPr>
        <w:rFonts w:hint="default"/>
      </w:rPr>
    </w:lvl>
    <w:lvl w:ilvl="8" w:tplc="731A370A">
      <w:numFmt w:val="bullet"/>
      <w:lvlText w:val="•"/>
      <w:lvlJc w:val="left"/>
      <w:pPr>
        <w:ind w:left="7435" w:hanging="164"/>
      </w:pPr>
      <w:rPr>
        <w:rFonts w:hint="default"/>
      </w:rPr>
    </w:lvl>
  </w:abstractNum>
  <w:abstractNum w:abstractNumId="124" w15:restartNumberingAfterBreak="0">
    <w:nsid w:val="12AB5FFA"/>
    <w:multiLevelType w:val="hybridMultilevel"/>
    <w:tmpl w:val="6FEE6866"/>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Letter"/>
      <w:lvlText w:val="%3)"/>
      <w:lvlJc w:val="left"/>
      <w:pPr>
        <w:tabs>
          <w:tab w:val="num" w:pos="2340"/>
        </w:tabs>
        <w:ind w:left="2340" w:hanging="360"/>
      </w:pPr>
      <w:rPr>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5" w15:restartNumberingAfterBreak="0">
    <w:nsid w:val="12FB6238"/>
    <w:multiLevelType w:val="hybridMultilevel"/>
    <w:tmpl w:val="995E194C"/>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1327752C"/>
    <w:multiLevelType w:val="hybridMultilevel"/>
    <w:tmpl w:val="504AB24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8"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9" w15:restartNumberingAfterBreak="0">
    <w:nsid w:val="13A6074C"/>
    <w:multiLevelType w:val="hybridMultilevel"/>
    <w:tmpl w:val="0A6E9FD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3E5728B"/>
    <w:multiLevelType w:val="hybridMultilevel"/>
    <w:tmpl w:val="397841F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13FF467B"/>
    <w:multiLevelType w:val="hybridMultilevel"/>
    <w:tmpl w:val="239A5390"/>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1462229E"/>
    <w:multiLevelType w:val="hybridMultilevel"/>
    <w:tmpl w:val="5A8C2164"/>
    <w:lvl w:ilvl="0" w:tplc="7D0A56CA">
      <w:start w:val="1"/>
      <w:numFmt w:val="bullet"/>
      <w:lvlText w:val="–"/>
      <w:lvlJc w:val="left"/>
      <w:pPr>
        <w:tabs>
          <w:tab w:val="num" w:pos="681"/>
        </w:tabs>
        <w:ind w:left="681" w:hanging="397"/>
      </w:pPr>
      <w:rPr>
        <w:rFonts w:ascii="Times New Roman" w:hAnsi="Times New Roman" w:cs="Times New Roman"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133"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4" w15:restartNumberingAfterBreak="0">
    <w:nsid w:val="148A287C"/>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35" w15:restartNumberingAfterBreak="0">
    <w:nsid w:val="14954218"/>
    <w:multiLevelType w:val="hybridMultilevel"/>
    <w:tmpl w:val="8CE22BDC"/>
    <w:lvl w:ilvl="0" w:tplc="970AC692">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36"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7" w15:restartNumberingAfterBreak="0">
    <w:nsid w:val="15C26AB0"/>
    <w:multiLevelType w:val="hybridMultilevel"/>
    <w:tmpl w:val="475ABAEE"/>
    <w:lvl w:ilvl="0" w:tplc="CC7A137E">
      <w:start w:val="1"/>
      <w:numFmt w:val="decimal"/>
      <w:lvlText w:val="%1)"/>
      <w:lvlJc w:val="left"/>
      <w:pPr>
        <w:tabs>
          <w:tab w:val="num" w:pos="340"/>
        </w:tabs>
        <w:ind w:left="340" w:hanging="340"/>
      </w:pPr>
      <w:rPr>
        <w:rFonts w:ascii="Times New Roman" w:hAnsi="Times New Roman" w:cs="Times New Roman" w:hint="default"/>
        <w:b w:val="0"/>
        <w:i w:val="0"/>
        <w:strike w:val="0"/>
        <w:dstrike w:val="0"/>
        <w:sz w:val="20"/>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8" w15:restartNumberingAfterBreak="0">
    <w:nsid w:val="16003DAE"/>
    <w:multiLevelType w:val="hybridMultilevel"/>
    <w:tmpl w:val="035E838E"/>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16700636"/>
    <w:multiLevelType w:val="hybridMultilevel"/>
    <w:tmpl w:val="0EE8164C"/>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0" w15:restartNumberingAfterBreak="0">
    <w:nsid w:val="16806F20"/>
    <w:multiLevelType w:val="hybridMultilevel"/>
    <w:tmpl w:val="E18693DA"/>
    <w:lvl w:ilvl="0" w:tplc="0415001B">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16A44C4F"/>
    <w:multiLevelType w:val="hybridMultilevel"/>
    <w:tmpl w:val="57B8ABC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2" w15:restartNumberingAfterBreak="0">
    <w:nsid w:val="16B53FF3"/>
    <w:multiLevelType w:val="hybridMultilevel"/>
    <w:tmpl w:val="04DCB0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16BB29DC"/>
    <w:multiLevelType w:val="hybridMultilevel"/>
    <w:tmpl w:val="41D2A95E"/>
    <w:lvl w:ilvl="0" w:tplc="8456718E">
      <w:start w:val="1"/>
      <w:numFmt w:val="bullet"/>
      <w:lvlText w:val=""/>
      <w:lvlJc w:val="left"/>
      <w:pPr>
        <w:tabs>
          <w:tab w:val="num" w:pos="814"/>
        </w:tabs>
        <w:ind w:left="814" w:hanging="360"/>
      </w:pPr>
      <w:rPr>
        <w:rFonts w:ascii="Symbol" w:hAnsi="Symbol" w:hint="default"/>
        <w:spacing w:val="0"/>
        <w:position w:val="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174A2A0E"/>
    <w:multiLevelType w:val="hybridMultilevel"/>
    <w:tmpl w:val="2BD877AA"/>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17CB6B26"/>
    <w:multiLevelType w:val="hybridMultilevel"/>
    <w:tmpl w:val="D87A6DF8"/>
    <w:lvl w:ilvl="0" w:tplc="D35AB624">
      <w:start w:val="1"/>
      <w:numFmt w:val="bullet"/>
      <w:lvlText w:val="–"/>
      <w:lvlJc w:val="left"/>
      <w:pPr>
        <w:ind w:left="795" w:hanging="360"/>
      </w:pPr>
      <w:rPr>
        <w:rFonts w:ascii="Times New Roman" w:hAnsi="Times New Roman" w:hint="default"/>
        <w:sz w:val="16"/>
      </w:rPr>
    </w:lvl>
    <w:lvl w:ilvl="1" w:tplc="04150003" w:tentative="1">
      <w:start w:val="1"/>
      <w:numFmt w:val="bullet"/>
      <w:lvlText w:val="o"/>
      <w:lvlJc w:val="left"/>
      <w:pPr>
        <w:ind w:left="1515" w:hanging="360"/>
      </w:pPr>
      <w:rPr>
        <w:rFonts w:ascii="Courier New" w:hAnsi="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146" w15:restartNumberingAfterBreak="0">
    <w:nsid w:val="17FF4DB8"/>
    <w:multiLevelType w:val="hybridMultilevel"/>
    <w:tmpl w:val="B720F79A"/>
    <w:lvl w:ilvl="0" w:tplc="3E5480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18286949"/>
    <w:multiLevelType w:val="hybridMultilevel"/>
    <w:tmpl w:val="72883856"/>
    <w:lvl w:ilvl="0" w:tplc="A1A4A81E">
      <w:start w:val="1"/>
      <w:numFmt w:val="lowerLetter"/>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8" w15:restartNumberingAfterBreak="0">
    <w:nsid w:val="184C547F"/>
    <w:multiLevelType w:val="hybridMultilevel"/>
    <w:tmpl w:val="C308B9B2"/>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18D31004"/>
    <w:multiLevelType w:val="hybridMultilevel"/>
    <w:tmpl w:val="678A790C"/>
    <w:lvl w:ilvl="0" w:tplc="36FCC8B6">
      <w:start w:val="1"/>
      <w:numFmt w:val="bullet"/>
      <w:lvlText w:val="–"/>
      <w:lvlJc w:val="left"/>
      <w:pPr>
        <w:tabs>
          <w:tab w:val="num" w:pos="568"/>
        </w:tabs>
        <w:ind w:left="568" w:hanging="284"/>
      </w:pPr>
      <w:rPr>
        <w:rFonts w:ascii="Times New Roman" w:hAnsi="Times New Roman" w:cs="Times New Roman"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150" w15:restartNumberingAfterBreak="0">
    <w:nsid w:val="18E3772B"/>
    <w:multiLevelType w:val="hybridMultilevel"/>
    <w:tmpl w:val="EB0CD91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18F76CBC"/>
    <w:multiLevelType w:val="hybridMultilevel"/>
    <w:tmpl w:val="7BEED336"/>
    <w:lvl w:ilvl="0" w:tplc="04150001">
      <w:start w:val="1"/>
      <w:numFmt w:val="bullet"/>
      <w:lvlText w:val=""/>
      <w:lvlJc w:val="left"/>
      <w:pPr>
        <w:ind w:left="1260" w:hanging="360"/>
      </w:pPr>
      <w:rPr>
        <w:rFonts w:ascii="Symbol" w:hAnsi="Symbol"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152" w15:restartNumberingAfterBreak="0">
    <w:nsid w:val="192D17BC"/>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153" w15:restartNumberingAfterBreak="0">
    <w:nsid w:val="19383A2C"/>
    <w:multiLevelType w:val="hybridMultilevel"/>
    <w:tmpl w:val="CED2C4DE"/>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19517DD5"/>
    <w:multiLevelType w:val="hybridMultilevel"/>
    <w:tmpl w:val="13DA00F0"/>
    <w:lvl w:ilvl="0" w:tplc="5B728852">
      <w:start w:val="1"/>
      <w:numFmt w:val="decimal"/>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5"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6" w15:restartNumberingAfterBreak="0">
    <w:nsid w:val="19755471"/>
    <w:multiLevelType w:val="hybridMultilevel"/>
    <w:tmpl w:val="962EC7DC"/>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7" w15:restartNumberingAfterBreak="0">
    <w:nsid w:val="19C420AF"/>
    <w:multiLevelType w:val="singleLevel"/>
    <w:tmpl w:val="D6D8BB3A"/>
    <w:lvl w:ilvl="0">
      <w:start w:val="1"/>
      <w:numFmt w:val="lowerLetter"/>
      <w:lvlText w:val="%1)"/>
      <w:legacy w:legacy="1" w:legacySpace="0" w:legacyIndent="283"/>
      <w:lvlJc w:val="left"/>
      <w:pPr>
        <w:ind w:left="283" w:hanging="283"/>
      </w:pPr>
    </w:lvl>
  </w:abstractNum>
  <w:abstractNum w:abstractNumId="158"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59" w15:restartNumberingAfterBreak="0">
    <w:nsid w:val="1A415BDD"/>
    <w:multiLevelType w:val="hybridMultilevel"/>
    <w:tmpl w:val="FED25A3C"/>
    <w:lvl w:ilvl="0" w:tplc="04150017">
      <w:start w:val="1"/>
      <w:numFmt w:val="lowerLetter"/>
      <w:lvlText w:val="%1)"/>
      <w:lvlJc w:val="left"/>
      <w:pPr>
        <w:ind w:left="425" w:hanging="425"/>
      </w:pPr>
      <w:rPr>
        <w:rFonts w:hint="default"/>
        <w:w w:val="99"/>
        <w:sz w:val="20"/>
        <w:szCs w:val="20"/>
      </w:rPr>
    </w:lvl>
    <w:lvl w:ilvl="1" w:tplc="0FCC85DE">
      <w:start w:val="1"/>
      <w:numFmt w:val="bullet"/>
      <w:lvlText w:val="•"/>
      <w:lvlJc w:val="left"/>
      <w:pPr>
        <w:ind w:left="1264" w:hanging="425"/>
      </w:pPr>
      <w:rPr>
        <w:rFonts w:hint="default"/>
      </w:rPr>
    </w:lvl>
    <w:lvl w:ilvl="2" w:tplc="11064E84">
      <w:start w:val="1"/>
      <w:numFmt w:val="bullet"/>
      <w:lvlText w:val="•"/>
      <w:lvlJc w:val="left"/>
      <w:pPr>
        <w:ind w:left="2103" w:hanging="425"/>
      </w:pPr>
      <w:rPr>
        <w:rFonts w:hint="default"/>
      </w:rPr>
    </w:lvl>
    <w:lvl w:ilvl="3" w:tplc="94D8ADFC">
      <w:start w:val="1"/>
      <w:numFmt w:val="bullet"/>
      <w:lvlText w:val="•"/>
      <w:lvlJc w:val="left"/>
      <w:pPr>
        <w:ind w:left="2942" w:hanging="425"/>
      </w:pPr>
      <w:rPr>
        <w:rFonts w:hint="default"/>
      </w:rPr>
    </w:lvl>
    <w:lvl w:ilvl="4" w:tplc="46A81026">
      <w:start w:val="1"/>
      <w:numFmt w:val="bullet"/>
      <w:lvlText w:val="•"/>
      <w:lvlJc w:val="left"/>
      <w:pPr>
        <w:ind w:left="3781" w:hanging="425"/>
      </w:pPr>
      <w:rPr>
        <w:rFonts w:hint="default"/>
      </w:rPr>
    </w:lvl>
    <w:lvl w:ilvl="5" w:tplc="C2B41256">
      <w:start w:val="1"/>
      <w:numFmt w:val="bullet"/>
      <w:lvlText w:val="•"/>
      <w:lvlJc w:val="left"/>
      <w:pPr>
        <w:ind w:left="4620" w:hanging="425"/>
      </w:pPr>
      <w:rPr>
        <w:rFonts w:hint="default"/>
      </w:rPr>
    </w:lvl>
    <w:lvl w:ilvl="6" w:tplc="EA963AFE">
      <w:start w:val="1"/>
      <w:numFmt w:val="bullet"/>
      <w:lvlText w:val="•"/>
      <w:lvlJc w:val="left"/>
      <w:pPr>
        <w:ind w:left="5459" w:hanging="425"/>
      </w:pPr>
      <w:rPr>
        <w:rFonts w:hint="default"/>
      </w:rPr>
    </w:lvl>
    <w:lvl w:ilvl="7" w:tplc="A0BA9258">
      <w:start w:val="1"/>
      <w:numFmt w:val="bullet"/>
      <w:lvlText w:val="•"/>
      <w:lvlJc w:val="left"/>
      <w:pPr>
        <w:ind w:left="6298" w:hanging="425"/>
      </w:pPr>
      <w:rPr>
        <w:rFonts w:hint="default"/>
      </w:rPr>
    </w:lvl>
    <w:lvl w:ilvl="8" w:tplc="9CFCF022">
      <w:start w:val="1"/>
      <w:numFmt w:val="bullet"/>
      <w:lvlText w:val="•"/>
      <w:lvlJc w:val="left"/>
      <w:pPr>
        <w:ind w:left="7136" w:hanging="425"/>
      </w:pPr>
      <w:rPr>
        <w:rFonts w:hint="default"/>
      </w:rPr>
    </w:lvl>
  </w:abstractNum>
  <w:abstractNum w:abstractNumId="160" w15:restartNumberingAfterBreak="0">
    <w:nsid w:val="1AAB563E"/>
    <w:multiLevelType w:val="multilevel"/>
    <w:tmpl w:val="92346F76"/>
    <w:lvl w:ilvl="0">
      <w:start w:val="1"/>
      <w:numFmt w:val="decimal"/>
      <w:lvlText w:val="%1."/>
      <w:lvlJc w:val="left"/>
      <w:rPr>
        <w:rFonts w:ascii="Arial" w:eastAsia="Arial" w:hAnsi="Arial" w:cs="Arial"/>
        <w:b/>
        <w:bCs/>
        <w:i w:val="0"/>
        <w:iCs w:val="0"/>
        <w:smallCaps w:val="0"/>
        <w:strike w:val="0"/>
        <w:color w:val="000000"/>
        <w:spacing w:val="0"/>
        <w:w w:val="100"/>
        <w:position w:val="0"/>
        <w:sz w:val="23"/>
        <w:szCs w:val="23"/>
        <w:u w:val="none"/>
        <w:lang w:val="pl-PL"/>
      </w:rPr>
    </w:lvl>
    <w:lvl w:ilvl="1">
      <w:start w:val="1"/>
      <w:numFmt w:val="decimal"/>
      <w:lvlText w:val="%1.%2."/>
      <w:lvlJc w:val="left"/>
      <w:rPr>
        <w:rFonts w:ascii="Arial" w:eastAsia="Arial" w:hAnsi="Arial" w:cs="Arial"/>
        <w:b/>
        <w:bCs/>
        <w:i w:val="0"/>
        <w:iCs w:val="0"/>
        <w:smallCaps w:val="0"/>
        <w:strike w:val="0"/>
        <w:color w:val="000000"/>
        <w:spacing w:val="0"/>
        <w:w w:val="100"/>
        <w:position w:val="0"/>
        <w:sz w:val="23"/>
        <w:szCs w:val="23"/>
        <w:u w:val="none"/>
        <w:lang w:val="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2" w15:restartNumberingAfterBreak="0">
    <w:nsid w:val="1ADD39A6"/>
    <w:multiLevelType w:val="singleLevel"/>
    <w:tmpl w:val="ABB82210"/>
    <w:lvl w:ilvl="0">
      <w:start w:val="1"/>
      <w:numFmt w:val="lowerLetter"/>
      <w:lvlText w:val="%1)"/>
      <w:legacy w:legacy="1" w:legacySpace="0" w:legacyIndent="283"/>
      <w:lvlJc w:val="left"/>
      <w:pPr>
        <w:ind w:left="283" w:hanging="283"/>
      </w:pPr>
    </w:lvl>
  </w:abstractNum>
  <w:abstractNum w:abstractNumId="163" w15:restartNumberingAfterBreak="0">
    <w:nsid w:val="1AE56FDC"/>
    <w:multiLevelType w:val="multilevel"/>
    <w:tmpl w:val="1184782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4" w15:restartNumberingAfterBreak="0">
    <w:nsid w:val="1B193AAC"/>
    <w:multiLevelType w:val="hybridMultilevel"/>
    <w:tmpl w:val="4E4E551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15:restartNumberingAfterBreak="0">
    <w:nsid w:val="1B3B50DF"/>
    <w:multiLevelType w:val="hybridMultilevel"/>
    <w:tmpl w:val="A3183EAA"/>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1B6649F5"/>
    <w:multiLevelType w:val="hybridMultilevel"/>
    <w:tmpl w:val="816A430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7" w15:restartNumberingAfterBreak="0">
    <w:nsid w:val="1BE6099C"/>
    <w:multiLevelType w:val="hybridMultilevel"/>
    <w:tmpl w:val="87E4D93A"/>
    <w:lvl w:ilvl="0" w:tplc="18D8714A">
      <w:numFmt w:val="bullet"/>
      <w:lvlText w:val="–"/>
      <w:lvlJc w:val="left"/>
      <w:pPr>
        <w:ind w:left="392" w:hanging="284"/>
      </w:pPr>
      <w:rPr>
        <w:w w:val="101"/>
      </w:rPr>
    </w:lvl>
    <w:lvl w:ilvl="1" w:tplc="95DE0260">
      <w:numFmt w:val="bullet"/>
      <w:lvlText w:val="•"/>
      <w:lvlJc w:val="left"/>
      <w:pPr>
        <w:ind w:left="1346" w:hanging="284"/>
      </w:pPr>
    </w:lvl>
    <w:lvl w:ilvl="2" w:tplc="7396D404">
      <w:numFmt w:val="bullet"/>
      <w:lvlText w:val="•"/>
      <w:lvlJc w:val="left"/>
      <w:pPr>
        <w:ind w:left="2292" w:hanging="284"/>
      </w:pPr>
    </w:lvl>
    <w:lvl w:ilvl="3" w:tplc="15188F2C">
      <w:numFmt w:val="bullet"/>
      <w:lvlText w:val="•"/>
      <w:lvlJc w:val="left"/>
      <w:pPr>
        <w:ind w:left="3239" w:hanging="284"/>
      </w:pPr>
    </w:lvl>
    <w:lvl w:ilvl="4" w:tplc="FD22BB3A">
      <w:numFmt w:val="bullet"/>
      <w:lvlText w:val="•"/>
      <w:lvlJc w:val="left"/>
      <w:pPr>
        <w:ind w:left="4185" w:hanging="284"/>
      </w:pPr>
    </w:lvl>
    <w:lvl w:ilvl="5" w:tplc="54A25004">
      <w:numFmt w:val="bullet"/>
      <w:lvlText w:val="•"/>
      <w:lvlJc w:val="left"/>
      <w:pPr>
        <w:ind w:left="5132" w:hanging="284"/>
      </w:pPr>
    </w:lvl>
    <w:lvl w:ilvl="6" w:tplc="11460A7A">
      <w:numFmt w:val="bullet"/>
      <w:lvlText w:val="•"/>
      <w:lvlJc w:val="left"/>
      <w:pPr>
        <w:ind w:left="6078" w:hanging="284"/>
      </w:pPr>
    </w:lvl>
    <w:lvl w:ilvl="7" w:tplc="54FA526C">
      <w:numFmt w:val="bullet"/>
      <w:lvlText w:val="•"/>
      <w:lvlJc w:val="left"/>
      <w:pPr>
        <w:ind w:left="7024" w:hanging="284"/>
      </w:pPr>
    </w:lvl>
    <w:lvl w:ilvl="8" w:tplc="82DA7E58">
      <w:numFmt w:val="bullet"/>
      <w:lvlText w:val="•"/>
      <w:lvlJc w:val="left"/>
      <w:pPr>
        <w:ind w:left="7971" w:hanging="284"/>
      </w:pPr>
    </w:lvl>
  </w:abstractNum>
  <w:abstractNum w:abstractNumId="168" w15:restartNumberingAfterBreak="0">
    <w:nsid w:val="1BFF33FF"/>
    <w:multiLevelType w:val="hybridMultilevel"/>
    <w:tmpl w:val="DBB2FD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15:restartNumberingAfterBreak="0">
    <w:nsid w:val="1CC0313D"/>
    <w:multiLevelType w:val="hybridMultilevel"/>
    <w:tmpl w:val="3CEA2EDE"/>
    <w:lvl w:ilvl="0" w:tplc="04150011">
      <w:start w:val="1"/>
      <w:numFmt w:val="lowerLetter"/>
      <w:lvlText w:val="%1)"/>
      <w:lvlJc w:val="left"/>
      <w:pPr>
        <w:tabs>
          <w:tab w:val="num" w:pos="720"/>
        </w:tabs>
        <w:ind w:left="720" w:hanging="360"/>
      </w:pPr>
    </w:lvl>
    <w:lvl w:ilvl="1" w:tplc="1BA853B4">
      <w:start w:val="2"/>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0" w15:restartNumberingAfterBreak="0">
    <w:nsid w:val="1CC277AC"/>
    <w:multiLevelType w:val="hybridMultilevel"/>
    <w:tmpl w:val="AE9E801E"/>
    <w:lvl w:ilvl="0" w:tplc="869EC7DA">
      <w:start w:val="1"/>
      <w:numFmt w:val="bullet"/>
      <w:lvlText w:val=""/>
      <w:lvlJc w:val="left"/>
      <w:pPr>
        <w:ind w:left="1427" w:hanging="360"/>
      </w:pPr>
      <w:rPr>
        <w:rFonts w:ascii="Symbol" w:hAnsi="Symbol" w:hint="default"/>
      </w:rPr>
    </w:lvl>
    <w:lvl w:ilvl="1" w:tplc="04150003" w:tentative="1">
      <w:start w:val="1"/>
      <w:numFmt w:val="bullet"/>
      <w:lvlText w:val="o"/>
      <w:lvlJc w:val="left"/>
      <w:pPr>
        <w:ind w:left="2147" w:hanging="360"/>
      </w:pPr>
      <w:rPr>
        <w:rFonts w:ascii="Courier New" w:hAnsi="Courier New" w:cs="Courier New" w:hint="default"/>
      </w:rPr>
    </w:lvl>
    <w:lvl w:ilvl="2" w:tplc="04150005" w:tentative="1">
      <w:start w:val="1"/>
      <w:numFmt w:val="bullet"/>
      <w:lvlText w:val=""/>
      <w:lvlJc w:val="left"/>
      <w:pPr>
        <w:ind w:left="2867" w:hanging="360"/>
      </w:pPr>
      <w:rPr>
        <w:rFonts w:ascii="Wingdings" w:hAnsi="Wingdings" w:hint="default"/>
      </w:rPr>
    </w:lvl>
    <w:lvl w:ilvl="3" w:tplc="04150001" w:tentative="1">
      <w:start w:val="1"/>
      <w:numFmt w:val="bullet"/>
      <w:lvlText w:val=""/>
      <w:lvlJc w:val="left"/>
      <w:pPr>
        <w:ind w:left="3587" w:hanging="360"/>
      </w:pPr>
      <w:rPr>
        <w:rFonts w:ascii="Symbol" w:hAnsi="Symbol" w:hint="default"/>
      </w:rPr>
    </w:lvl>
    <w:lvl w:ilvl="4" w:tplc="04150003" w:tentative="1">
      <w:start w:val="1"/>
      <w:numFmt w:val="bullet"/>
      <w:lvlText w:val="o"/>
      <w:lvlJc w:val="left"/>
      <w:pPr>
        <w:ind w:left="4307" w:hanging="360"/>
      </w:pPr>
      <w:rPr>
        <w:rFonts w:ascii="Courier New" w:hAnsi="Courier New" w:cs="Courier New" w:hint="default"/>
      </w:rPr>
    </w:lvl>
    <w:lvl w:ilvl="5" w:tplc="04150005" w:tentative="1">
      <w:start w:val="1"/>
      <w:numFmt w:val="bullet"/>
      <w:lvlText w:val=""/>
      <w:lvlJc w:val="left"/>
      <w:pPr>
        <w:ind w:left="5027" w:hanging="360"/>
      </w:pPr>
      <w:rPr>
        <w:rFonts w:ascii="Wingdings" w:hAnsi="Wingdings" w:hint="default"/>
      </w:rPr>
    </w:lvl>
    <w:lvl w:ilvl="6" w:tplc="04150001" w:tentative="1">
      <w:start w:val="1"/>
      <w:numFmt w:val="bullet"/>
      <w:lvlText w:val=""/>
      <w:lvlJc w:val="left"/>
      <w:pPr>
        <w:ind w:left="5747" w:hanging="360"/>
      </w:pPr>
      <w:rPr>
        <w:rFonts w:ascii="Symbol" w:hAnsi="Symbol" w:hint="default"/>
      </w:rPr>
    </w:lvl>
    <w:lvl w:ilvl="7" w:tplc="04150003" w:tentative="1">
      <w:start w:val="1"/>
      <w:numFmt w:val="bullet"/>
      <w:lvlText w:val="o"/>
      <w:lvlJc w:val="left"/>
      <w:pPr>
        <w:ind w:left="6467" w:hanging="360"/>
      </w:pPr>
      <w:rPr>
        <w:rFonts w:ascii="Courier New" w:hAnsi="Courier New" w:cs="Courier New" w:hint="default"/>
      </w:rPr>
    </w:lvl>
    <w:lvl w:ilvl="8" w:tplc="04150005" w:tentative="1">
      <w:start w:val="1"/>
      <w:numFmt w:val="bullet"/>
      <w:lvlText w:val=""/>
      <w:lvlJc w:val="left"/>
      <w:pPr>
        <w:ind w:left="7187" w:hanging="360"/>
      </w:pPr>
      <w:rPr>
        <w:rFonts w:ascii="Wingdings" w:hAnsi="Wingdings" w:hint="default"/>
      </w:rPr>
    </w:lvl>
  </w:abstractNum>
  <w:abstractNum w:abstractNumId="171" w15:restartNumberingAfterBreak="0">
    <w:nsid w:val="1CF35AFF"/>
    <w:multiLevelType w:val="hybridMultilevel"/>
    <w:tmpl w:val="5ACA7D98"/>
    <w:lvl w:ilvl="0" w:tplc="EEE2F7DE">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1D557684"/>
    <w:multiLevelType w:val="hybridMultilevel"/>
    <w:tmpl w:val="CCCE96F8"/>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15:restartNumberingAfterBreak="0">
    <w:nsid w:val="1D754DCB"/>
    <w:multiLevelType w:val="hybridMultilevel"/>
    <w:tmpl w:val="4104816A"/>
    <w:lvl w:ilvl="0" w:tplc="4D62364C">
      <w:start w:val="1"/>
      <w:numFmt w:val="bullet"/>
      <w:lvlText w:val=""/>
      <w:legacy w:legacy="1" w:legacySpace="0" w:legacyIndent="283"/>
      <w:lvlJc w:val="left"/>
      <w:pPr>
        <w:ind w:left="991" w:hanging="283"/>
      </w:pPr>
      <w:rPr>
        <w:rFonts w:ascii="Symbol" w:hAnsi="Symbol" w:hint="default"/>
        <w:sz w:val="20"/>
      </w:rPr>
    </w:lvl>
    <w:lvl w:ilvl="1" w:tplc="04150003">
      <w:start w:val="1"/>
      <w:numFmt w:val="bullet"/>
      <w:lvlText w:val="o"/>
      <w:lvlJc w:val="left"/>
      <w:pPr>
        <w:tabs>
          <w:tab w:val="num" w:pos="2148"/>
        </w:tabs>
        <w:ind w:left="2148" w:hanging="360"/>
      </w:pPr>
      <w:rPr>
        <w:rFonts w:ascii="Courier New" w:hAnsi="Courier New" w:cs="Courier New" w:hint="default"/>
      </w:rPr>
    </w:lvl>
    <w:lvl w:ilvl="2" w:tplc="04150005">
      <w:start w:val="1"/>
      <w:numFmt w:val="bullet"/>
      <w:lvlText w:val=""/>
      <w:lvlJc w:val="left"/>
      <w:pPr>
        <w:tabs>
          <w:tab w:val="num" w:pos="2868"/>
        </w:tabs>
        <w:ind w:left="2868" w:hanging="360"/>
      </w:pPr>
      <w:rPr>
        <w:rFonts w:ascii="Wingdings" w:hAnsi="Wingdings" w:hint="default"/>
      </w:rPr>
    </w:lvl>
    <w:lvl w:ilvl="3" w:tplc="04150001">
      <w:start w:val="1"/>
      <w:numFmt w:val="bullet"/>
      <w:lvlText w:val=""/>
      <w:lvlJc w:val="left"/>
      <w:pPr>
        <w:tabs>
          <w:tab w:val="num" w:pos="3588"/>
        </w:tabs>
        <w:ind w:left="3588" w:hanging="360"/>
      </w:pPr>
      <w:rPr>
        <w:rFonts w:ascii="Symbol" w:hAnsi="Symbol" w:hint="default"/>
      </w:rPr>
    </w:lvl>
    <w:lvl w:ilvl="4" w:tplc="04150003">
      <w:start w:val="1"/>
      <w:numFmt w:val="bullet"/>
      <w:lvlText w:val="o"/>
      <w:lvlJc w:val="left"/>
      <w:pPr>
        <w:tabs>
          <w:tab w:val="num" w:pos="4308"/>
        </w:tabs>
        <w:ind w:left="4308" w:hanging="360"/>
      </w:pPr>
      <w:rPr>
        <w:rFonts w:ascii="Courier New" w:hAnsi="Courier New" w:cs="Courier New" w:hint="default"/>
      </w:rPr>
    </w:lvl>
    <w:lvl w:ilvl="5" w:tplc="04150005">
      <w:start w:val="1"/>
      <w:numFmt w:val="bullet"/>
      <w:lvlText w:val=""/>
      <w:lvlJc w:val="left"/>
      <w:pPr>
        <w:tabs>
          <w:tab w:val="num" w:pos="5028"/>
        </w:tabs>
        <w:ind w:left="5028" w:hanging="360"/>
      </w:pPr>
      <w:rPr>
        <w:rFonts w:ascii="Wingdings" w:hAnsi="Wingdings" w:hint="default"/>
      </w:rPr>
    </w:lvl>
    <w:lvl w:ilvl="6" w:tplc="04150001">
      <w:start w:val="1"/>
      <w:numFmt w:val="bullet"/>
      <w:lvlText w:val=""/>
      <w:lvlJc w:val="left"/>
      <w:pPr>
        <w:tabs>
          <w:tab w:val="num" w:pos="5748"/>
        </w:tabs>
        <w:ind w:left="5748" w:hanging="360"/>
      </w:pPr>
      <w:rPr>
        <w:rFonts w:ascii="Symbol" w:hAnsi="Symbol" w:hint="default"/>
      </w:rPr>
    </w:lvl>
    <w:lvl w:ilvl="7" w:tplc="04150003">
      <w:start w:val="1"/>
      <w:numFmt w:val="bullet"/>
      <w:lvlText w:val="o"/>
      <w:lvlJc w:val="left"/>
      <w:pPr>
        <w:tabs>
          <w:tab w:val="num" w:pos="6468"/>
        </w:tabs>
        <w:ind w:left="6468" w:hanging="360"/>
      </w:pPr>
      <w:rPr>
        <w:rFonts w:ascii="Courier New" w:hAnsi="Courier New" w:cs="Courier New" w:hint="default"/>
      </w:rPr>
    </w:lvl>
    <w:lvl w:ilvl="8" w:tplc="04150005">
      <w:start w:val="1"/>
      <w:numFmt w:val="bullet"/>
      <w:lvlText w:val=""/>
      <w:lvlJc w:val="left"/>
      <w:pPr>
        <w:tabs>
          <w:tab w:val="num" w:pos="7188"/>
        </w:tabs>
        <w:ind w:left="7188" w:hanging="360"/>
      </w:pPr>
      <w:rPr>
        <w:rFonts w:ascii="Wingdings" w:hAnsi="Wingdings" w:hint="default"/>
      </w:rPr>
    </w:lvl>
  </w:abstractNum>
  <w:abstractNum w:abstractNumId="174" w15:restartNumberingAfterBreak="0">
    <w:nsid w:val="1DC01708"/>
    <w:multiLevelType w:val="hybridMultilevel"/>
    <w:tmpl w:val="EBEE8C1E"/>
    <w:lvl w:ilvl="0" w:tplc="1E8C308E">
      <w:start w:val="1"/>
      <w:numFmt w:val="bullet"/>
      <w:lvlText w:val=""/>
      <w:lvlJc w:val="left"/>
      <w:pPr>
        <w:tabs>
          <w:tab w:val="num" w:pos="851"/>
        </w:tabs>
        <w:ind w:left="851" w:hanging="426"/>
      </w:pPr>
      <w:rPr>
        <w:rFonts w:ascii="Symbol" w:hAnsi="Symbol" w:hint="default"/>
        <w:sz w:val="16"/>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5" w15:restartNumberingAfterBreak="0">
    <w:nsid w:val="1DCC60C1"/>
    <w:multiLevelType w:val="hybridMultilevel"/>
    <w:tmpl w:val="17742A16"/>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1DD244FB"/>
    <w:multiLevelType w:val="hybridMultilevel"/>
    <w:tmpl w:val="1E74BA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15:restartNumberingAfterBreak="0">
    <w:nsid w:val="1E235AB7"/>
    <w:multiLevelType w:val="hybridMultilevel"/>
    <w:tmpl w:val="4AC28640"/>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1E6A77BB"/>
    <w:multiLevelType w:val="hybridMultilevel"/>
    <w:tmpl w:val="2C58AB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9" w15:restartNumberingAfterBreak="0">
    <w:nsid w:val="1EC80CA8"/>
    <w:multiLevelType w:val="hybridMultilevel"/>
    <w:tmpl w:val="6BFC1C1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0" w15:restartNumberingAfterBreak="0">
    <w:nsid w:val="1EC94DF9"/>
    <w:multiLevelType w:val="hybridMultilevel"/>
    <w:tmpl w:val="3B2ECCD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1" w15:restartNumberingAfterBreak="0">
    <w:nsid w:val="1F040CF5"/>
    <w:multiLevelType w:val="hybridMultilevel"/>
    <w:tmpl w:val="89448D7C"/>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82" w15:restartNumberingAfterBreak="0">
    <w:nsid w:val="1F0B281D"/>
    <w:multiLevelType w:val="hybridMultilevel"/>
    <w:tmpl w:val="4A9CA86A"/>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1F5400AA"/>
    <w:multiLevelType w:val="hybridMultilevel"/>
    <w:tmpl w:val="2F8C8C9A"/>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15:restartNumberingAfterBreak="0">
    <w:nsid w:val="1F5776A3"/>
    <w:multiLevelType w:val="hybridMultilevel"/>
    <w:tmpl w:val="603C383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5"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6" w15:restartNumberingAfterBreak="0">
    <w:nsid w:val="1FCB7316"/>
    <w:multiLevelType w:val="hybridMultilevel"/>
    <w:tmpl w:val="B2F04B66"/>
    <w:lvl w:ilvl="0" w:tplc="8E9ED342">
      <w:start w:val="1"/>
      <w:numFmt w:val="lowerLetter"/>
      <w:lvlText w:val="%1)"/>
      <w:lvlJc w:val="left"/>
      <w:pPr>
        <w:tabs>
          <w:tab w:val="num" w:pos="39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7" w15:restartNumberingAfterBreak="0">
    <w:nsid w:val="201B6A1F"/>
    <w:multiLevelType w:val="hybridMultilevel"/>
    <w:tmpl w:val="150E3E66"/>
    <w:lvl w:ilvl="0" w:tplc="F4BC8016">
      <w:start w:val="1"/>
      <w:numFmt w:val="bullet"/>
      <w:lvlText w:val=""/>
      <w:lvlJc w:val="left"/>
      <w:pPr>
        <w:tabs>
          <w:tab w:val="num" w:pos="1505"/>
        </w:tabs>
        <w:ind w:left="1505" w:hanging="425"/>
      </w:pPr>
      <w:rPr>
        <w:rFonts w:ascii="Symbol" w:hAnsi="Symbol" w:hint="default"/>
      </w:rPr>
    </w:lvl>
    <w:lvl w:ilvl="1" w:tplc="DF6A7B38">
      <w:start w:val="1"/>
      <w:numFmt w:val="lowerLetter"/>
      <w:lvlText w:val="%2)"/>
      <w:lvlJc w:val="left"/>
      <w:pPr>
        <w:tabs>
          <w:tab w:val="num" w:pos="1505"/>
        </w:tabs>
        <w:ind w:left="1505" w:hanging="425"/>
      </w:p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2071458A"/>
    <w:multiLevelType w:val="hybridMultilevel"/>
    <w:tmpl w:val="05A83F1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9" w15:restartNumberingAfterBreak="0">
    <w:nsid w:val="2094777E"/>
    <w:multiLevelType w:val="hybridMultilevel"/>
    <w:tmpl w:val="E072F912"/>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20DB3814"/>
    <w:multiLevelType w:val="hybridMultilevel"/>
    <w:tmpl w:val="4628E910"/>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2101637A"/>
    <w:multiLevelType w:val="hybridMultilevel"/>
    <w:tmpl w:val="F856BF28"/>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15:restartNumberingAfterBreak="0">
    <w:nsid w:val="21171A62"/>
    <w:multiLevelType w:val="hybridMultilevel"/>
    <w:tmpl w:val="D0D646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217E0BA5"/>
    <w:multiLevelType w:val="hybridMultilevel"/>
    <w:tmpl w:val="EDA2FA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4"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5" w15:restartNumberingAfterBreak="0">
    <w:nsid w:val="21EC0991"/>
    <w:multiLevelType w:val="hybridMultilevel"/>
    <w:tmpl w:val="43125BBC"/>
    <w:lvl w:ilvl="0" w:tplc="D35AB624">
      <w:start w:val="1"/>
      <w:numFmt w:val="bullet"/>
      <w:lvlText w:val="–"/>
      <w:lvlJc w:val="left"/>
      <w:pPr>
        <w:ind w:left="1004" w:hanging="360"/>
      </w:pPr>
      <w:rPr>
        <w:rFonts w:ascii="Times New Roman" w:hAnsi="Times New Roman" w:cs="Times New Roman" w:hint="default"/>
        <w:sz w:val="16"/>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196" w15:restartNumberingAfterBreak="0">
    <w:nsid w:val="224B5F62"/>
    <w:multiLevelType w:val="hybridMultilevel"/>
    <w:tmpl w:val="E3EEC4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7" w15:restartNumberingAfterBreak="0">
    <w:nsid w:val="229F5966"/>
    <w:multiLevelType w:val="hybridMultilevel"/>
    <w:tmpl w:val="CB82BDF0"/>
    <w:lvl w:ilvl="0" w:tplc="042EC6F0">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8" w15:restartNumberingAfterBreak="0">
    <w:nsid w:val="23133DCC"/>
    <w:multiLevelType w:val="hybridMultilevel"/>
    <w:tmpl w:val="FA22A97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0" w15:restartNumberingAfterBreak="0">
    <w:nsid w:val="23B76DB3"/>
    <w:multiLevelType w:val="hybridMultilevel"/>
    <w:tmpl w:val="2DCEA1FA"/>
    <w:lvl w:ilvl="0" w:tplc="6E5C2CA4">
      <w:start w:val="1"/>
      <w:numFmt w:val="upperLetter"/>
      <w:pStyle w:val="A"/>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1" w15:restartNumberingAfterBreak="0">
    <w:nsid w:val="23C45738"/>
    <w:multiLevelType w:val="hybridMultilevel"/>
    <w:tmpl w:val="074EA42C"/>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23E36285"/>
    <w:multiLevelType w:val="hybridMultilevel"/>
    <w:tmpl w:val="84F4E91E"/>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3" w15:restartNumberingAfterBreak="0">
    <w:nsid w:val="23EF39B5"/>
    <w:multiLevelType w:val="hybridMultilevel"/>
    <w:tmpl w:val="164239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4" w15:restartNumberingAfterBreak="0">
    <w:nsid w:val="243661A4"/>
    <w:multiLevelType w:val="hybridMultilevel"/>
    <w:tmpl w:val="2294FAE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05"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6"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07" w15:restartNumberingAfterBreak="0">
    <w:nsid w:val="24C37AA3"/>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08" w15:restartNumberingAfterBreak="0">
    <w:nsid w:val="24D66BAA"/>
    <w:multiLevelType w:val="hybridMultilevel"/>
    <w:tmpl w:val="98C687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9" w15:restartNumberingAfterBreak="0">
    <w:nsid w:val="252820CF"/>
    <w:multiLevelType w:val="hybridMultilevel"/>
    <w:tmpl w:val="D3F4E65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254513C6"/>
    <w:multiLevelType w:val="hybridMultilevel"/>
    <w:tmpl w:val="6FBCE8D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15:restartNumberingAfterBreak="0">
    <w:nsid w:val="25917344"/>
    <w:multiLevelType w:val="hybridMultilevel"/>
    <w:tmpl w:val="20722286"/>
    <w:lvl w:ilvl="0" w:tplc="D53AA6E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2"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3" w15:restartNumberingAfterBreak="0">
    <w:nsid w:val="260120F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14" w15:restartNumberingAfterBreak="0">
    <w:nsid w:val="260708F2"/>
    <w:multiLevelType w:val="hybridMultilevel"/>
    <w:tmpl w:val="9B9C33F2"/>
    <w:lvl w:ilvl="0" w:tplc="14904D3E">
      <w:start w:val="1"/>
      <w:numFmt w:val="lowerLetter"/>
      <w:lvlText w:val="%1)"/>
      <w:lvlJc w:val="left"/>
      <w:pPr>
        <w:tabs>
          <w:tab w:val="num" w:pos="929"/>
        </w:tabs>
        <w:ind w:left="929" w:hanging="360"/>
      </w:pPr>
    </w:lvl>
    <w:lvl w:ilvl="1" w:tplc="04150019">
      <w:start w:val="1"/>
      <w:numFmt w:val="lowerLetter"/>
      <w:lvlText w:val="%2."/>
      <w:lvlJc w:val="left"/>
      <w:pPr>
        <w:tabs>
          <w:tab w:val="num" w:pos="1649"/>
        </w:tabs>
        <w:ind w:left="1649" w:hanging="360"/>
      </w:pPr>
    </w:lvl>
    <w:lvl w:ilvl="2" w:tplc="0415001B">
      <w:start w:val="1"/>
      <w:numFmt w:val="lowerRoman"/>
      <w:lvlText w:val="%3."/>
      <w:lvlJc w:val="right"/>
      <w:pPr>
        <w:tabs>
          <w:tab w:val="num" w:pos="2369"/>
        </w:tabs>
        <w:ind w:left="2369" w:hanging="180"/>
      </w:pPr>
    </w:lvl>
    <w:lvl w:ilvl="3" w:tplc="0415000F">
      <w:start w:val="1"/>
      <w:numFmt w:val="decimal"/>
      <w:lvlText w:val="%4."/>
      <w:lvlJc w:val="left"/>
      <w:pPr>
        <w:tabs>
          <w:tab w:val="num" w:pos="3089"/>
        </w:tabs>
        <w:ind w:left="3089" w:hanging="360"/>
      </w:pPr>
    </w:lvl>
    <w:lvl w:ilvl="4" w:tplc="04150019">
      <w:start w:val="1"/>
      <w:numFmt w:val="lowerLetter"/>
      <w:lvlText w:val="%5."/>
      <w:lvlJc w:val="left"/>
      <w:pPr>
        <w:tabs>
          <w:tab w:val="num" w:pos="3809"/>
        </w:tabs>
        <w:ind w:left="3809" w:hanging="360"/>
      </w:pPr>
    </w:lvl>
    <w:lvl w:ilvl="5" w:tplc="0415001B">
      <w:start w:val="1"/>
      <w:numFmt w:val="lowerRoman"/>
      <w:lvlText w:val="%6."/>
      <w:lvlJc w:val="right"/>
      <w:pPr>
        <w:tabs>
          <w:tab w:val="num" w:pos="4529"/>
        </w:tabs>
        <w:ind w:left="4529" w:hanging="180"/>
      </w:pPr>
    </w:lvl>
    <w:lvl w:ilvl="6" w:tplc="0415000F">
      <w:start w:val="1"/>
      <w:numFmt w:val="decimal"/>
      <w:lvlText w:val="%7."/>
      <w:lvlJc w:val="left"/>
      <w:pPr>
        <w:tabs>
          <w:tab w:val="num" w:pos="5249"/>
        </w:tabs>
        <w:ind w:left="5249" w:hanging="360"/>
      </w:pPr>
    </w:lvl>
    <w:lvl w:ilvl="7" w:tplc="04150019">
      <w:start w:val="1"/>
      <w:numFmt w:val="lowerLetter"/>
      <w:lvlText w:val="%8."/>
      <w:lvlJc w:val="left"/>
      <w:pPr>
        <w:tabs>
          <w:tab w:val="num" w:pos="5969"/>
        </w:tabs>
        <w:ind w:left="5969" w:hanging="360"/>
      </w:pPr>
    </w:lvl>
    <w:lvl w:ilvl="8" w:tplc="0415001B">
      <w:start w:val="1"/>
      <w:numFmt w:val="lowerRoman"/>
      <w:lvlText w:val="%9."/>
      <w:lvlJc w:val="right"/>
      <w:pPr>
        <w:tabs>
          <w:tab w:val="num" w:pos="6689"/>
        </w:tabs>
        <w:ind w:left="6689" w:hanging="180"/>
      </w:pPr>
    </w:lvl>
  </w:abstractNum>
  <w:abstractNum w:abstractNumId="215" w15:restartNumberingAfterBreak="0">
    <w:nsid w:val="26763D41"/>
    <w:multiLevelType w:val="hybridMultilevel"/>
    <w:tmpl w:val="2B664F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6" w15:restartNumberingAfterBreak="0">
    <w:nsid w:val="26A66979"/>
    <w:multiLevelType w:val="hybridMultilevel"/>
    <w:tmpl w:val="B51ED146"/>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26AC3F5D"/>
    <w:multiLevelType w:val="singleLevel"/>
    <w:tmpl w:val="133AFE80"/>
    <w:lvl w:ilvl="0">
      <w:start w:val="1"/>
      <w:numFmt w:val="lowerLetter"/>
      <w:lvlText w:val="%1)"/>
      <w:legacy w:legacy="1" w:legacySpace="0" w:legacyIndent="283"/>
      <w:lvlJc w:val="left"/>
      <w:pPr>
        <w:ind w:left="283" w:hanging="283"/>
      </w:pPr>
      <w:rPr>
        <w:rFonts w:ascii="Times New Roman" w:hAnsi="Times New Roman" w:cs="Times New Roman" w:hint="default"/>
        <w:b w:val="0"/>
        <w:i w:val="0"/>
        <w:sz w:val="20"/>
      </w:rPr>
    </w:lvl>
  </w:abstractNum>
  <w:abstractNum w:abstractNumId="218" w15:restartNumberingAfterBreak="0">
    <w:nsid w:val="26AD76D1"/>
    <w:multiLevelType w:val="hybridMultilevel"/>
    <w:tmpl w:val="FEDA8A4C"/>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9" w15:restartNumberingAfterBreak="0">
    <w:nsid w:val="26E270DB"/>
    <w:multiLevelType w:val="hybridMultilevel"/>
    <w:tmpl w:val="B0B6C82E"/>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273B34E1"/>
    <w:multiLevelType w:val="hybridMultilevel"/>
    <w:tmpl w:val="F0AEE4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15:restartNumberingAfterBreak="0">
    <w:nsid w:val="27910CD4"/>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22" w15:restartNumberingAfterBreak="0">
    <w:nsid w:val="27AE7DD4"/>
    <w:multiLevelType w:val="hybridMultilevel"/>
    <w:tmpl w:val="23B67044"/>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27F655AA"/>
    <w:multiLevelType w:val="hybridMultilevel"/>
    <w:tmpl w:val="3A5A1A40"/>
    <w:lvl w:ilvl="0" w:tplc="85EC16B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28214443"/>
    <w:multiLevelType w:val="hybridMultilevel"/>
    <w:tmpl w:val="B6B24786"/>
    <w:lvl w:ilvl="0" w:tplc="4A7872EE">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5" w15:restartNumberingAfterBreak="0">
    <w:nsid w:val="287D762F"/>
    <w:multiLevelType w:val="hybridMultilevel"/>
    <w:tmpl w:val="73EC7EFA"/>
    <w:lvl w:ilvl="0" w:tplc="B994D754">
      <w:start w:val="1"/>
      <w:numFmt w:val="bullet"/>
      <w:lvlText w:val="-"/>
      <w:lvlJc w:val="left"/>
      <w:pPr>
        <w:ind w:left="360" w:hanging="360"/>
      </w:pPr>
      <w:rPr>
        <w:rFonts w:ascii="Verdana" w:hAnsi="Verdana"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6" w15:restartNumberingAfterBreak="0">
    <w:nsid w:val="28865FCC"/>
    <w:multiLevelType w:val="hybridMultilevel"/>
    <w:tmpl w:val="C380A2F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7"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8" w15:restartNumberingAfterBreak="0">
    <w:nsid w:val="28F32072"/>
    <w:multiLevelType w:val="hybridMultilevel"/>
    <w:tmpl w:val="DC042600"/>
    <w:lvl w:ilvl="0" w:tplc="3ED83F68">
      <w:start w:val="1"/>
      <w:numFmt w:val="lowerLetter"/>
      <w:lvlText w:val="%1)"/>
      <w:lvlJc w:val="left"/>
      <w:pPr>
        <w:ind w:left="433" w:hanging="332"/>
      </w:pPr>
      <w:rPr>
        <w:rFonts w:ascii="Times New Roman" w:eastAsia="Times New Roman" w:hAnsi="Times New Roman" w:hint="default"/>
        <w:w w:val="99"/>
        <w:sz w:val="20"/>
        <w:szCs w:val="20"/>
      </w:rPr>
    </w:lvl>
    <w:lvl w:ilvl="1" w:tplc="FD8A38AC">
      <w:start w:val="1"/>
      <w:numFmt w:val="bullet"/>
      <w:lvlText w:val="•"/>
      <w:lvlJc w:val="left"/>
      <w:pPr>
        <w:ind w:left="878" w:hanging="332"/>
      </w:pPr>
      <w:rPr>
        <w:rFonts w:hint="default"/>
      </w:rPr>
    </w:lvl>
    <w:lvl w:ilvl="2" w:tplc="848A269A">
      <w:start w:val="1"/>
      <w:numFmt w:val="bullet"/>
      <w:lvlText w:val="•"/>
      <w:lvlJc w:val="left"/>
      <w:pPr>
        <w:ind w:left="1324" w:hanging="332"/>
      </w:pPr>
      <w:rPr>
        <w:rFonts w:hint="default"/>
      </w:rPr>
    </w:lvl>
    <w:lvl w:ilvl="3" w:tplc="26AC1374">
      <w:start w:val="1"/>
      <w:numFmt w:val="bullet"/>
      <w:lvlText w:val="•"/>
      <w:lvlJc w:val="left"/>
      <w:pPr>
        <w:ind w:left="1769" w:hanging="332"/>
      </w:pPr>
      <w:rPr>
        <w:rFonts w:hint="default"/>
      </w:rPr>
    </w:lvl>
    <w:lvl w:ilvl="4" w:tplc="8B8CF15E">
      <w:start w:val="1"/>
      <w:numFmt w:val="bullet"/>
      <w:lvlText w:val="•"/>
      <w:lvlJc w:val="left"/>
      <w:pPr>
        <w:ind w:left="2215" w:hanging="332"/>
      </w:pPr>
      <w:rPr>
        <w:rFonts w:hint="default"/>
      </w:rPr>
    </w:lvl>
    <w:lvl w:ilvl="5" w:tplc="5B9287D4">
      <w:start w:val="1"/>
      <w:numFmt w:val="bullet"/>
      <w:lvlText w:val="•"/>
      <w:lvlJc w:val="left"/>
      <w:pPr>
        <w:ind w:left="2660" w:hanging="332"/>
      </w:pPr>
      <w:rPr>
        <w:rFonts w:hint="default"/>
      </w:rPr>
    </w:lvl>
    <w:lvl w:ilvl="6" w:tplc="46627F8E">
      <w:start w:val="1"/>
      <w:numFmt w:val="bullet"/>
      <w:lvlText w:val="•"/>
      <w:lvlJc w:val="left"/>
      <w:pPr>
        <w:ind w:left="3106" w:hanging="332"/>
      </w:pPr>
      <w:rPr>
        <w:rFonts w:hint="default"/>
      </w:rPr>
    </w:lvl>
    <w:lvl w:ilvl="7" w:tplc="10FE1C1C">
      <w:start w:val="1"/>
      <w:numFmt w:val="bullet"/>
      <w:lvlText w:val="•"/>
      <w:lvlJc w:val="left"/>
      <w:pPr>
        <w:ind w:left="3551" w:hanging="332"/>
      </w:pPr>
      <w:rPr>
        <w:rFonts w:hint="default"/>
      </w:rPr>
    </w:lvl>
    <w:lvl w:ilvl="8" w:tplc="DB5252B4">
      <w:start w:val="1"/>
      <w:numFmt w:val="bullet"/>
      <w:lvlText w:val="•"/>
      <w:lvlJc w:val="left"/>
      <w:pPr>
        <w:ind w:left="3996" w:hanging="332"/>
      </w:pPr>
      <w:rPr>
        <w:rFonts w:hint="default"/>
      </w:rPr>
    </w:lvl>
  </w:abstractNum>
  <w:abstractNum w:abstractNumId="229" w15:restartNumberingAfterBreak="0">
    <w:nsid w:val="290A2BA8"/>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30" w15:restartNumberingAfterBreak="0">
    <w:nsid w:val="290F6FC5"/>
    <w:multiLevelType w:val="singleLevel"/>
    <w:tmpl w:val="31063C0A"/>
    <w:lvl w:ilvl="0">
      <w:start w:val="1"/>
      <w:numFmt w:val="decimal"/>
      <w:lvlText w:val="6.3.%1. "/>
      <w:legacy w:legacy="1" w:legacySpace="0" w:legacyIndent="283"/>
      <w:lvlJc w:val="left"/>
      <w:pPr>
        <w:ind w:left="283" w:hanging="283"/>
      </w:pPr>
      <w:rPr>
        <w:b/>
        <w:i w:val="0"/>
        <w:sz w:val="20"/>
      </w:rPr>
    </w:lvl>
  </w:abstractNum>
  <w:abstractNum w:abstractNumId="231" w15:restartNumberingAfterBreak="0">
    <w:nsid w:val="294566A7"/>
    <w:multiLevelType w:val="hybridMultilevel"/>
    <w:tmpl w:val="DEDADAC6"/>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297F15A4"/>
    <w:multiLevelType w:val="hybridMultilevel"/>
    <w:tmpl w:val="D83898F8"/>
    <w:lvl w:ilvl="0" w:tplc="CC7A137E">
      <w:start w:val="1"/>
      <w:numFmt w:val="decimal"/>
      <w:lvlText w:val="%1)"/>
      <w:lvlJc w:val="left"/>
      <w:pPr>
        <w:tabs>
          <w:tab w:val="num" w:pos="340"/>
        </w:tabs>
        <w:ind w:left="340" w:hanging="340"/>
      </w:pPr>
      <w:rPr>
        <w:rFonts w:ascii="Times New Roman" w:hAnsi="Times New Roman" w:cs="Times New Roman" w:hint="default"/>
        <w:b w:val="0"/>
        <w:i w:val="0"/>
        <w:strike w:val="0"/>
        <w:dstrike w:val="0"/>
        <w:sz w:val="20"/>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3" w15:restartNumberingAfterBreak="0">
    <w:nsid w:val="299A3260"/>
    <w:multiLevelType w:val="hybridMultilevel"/>
    <w:tmpl w:val="829E462E"/>
    <w:lvl w:ilvl="0" w:tplc="A9CEEC16">
      <w:start w:val="1"/>
      <w:numFmt w:val="decimal"/>
      <w:lvlText w:val="%1."/>
      <w:lvlJc w:val="left"/>
      <w:pPr>
        <w:ind w:left="397" w:hanging="183"/>
        <w:jc w:val="right"/>
      </w:pPr>
      <w:rPr>
        <w:rFonts w:ascii="Times New Roman" w:eastAsia="Times New Roman" w:hAnsi="Times New Roman" w:cs="Times New Roman" w:hint="default"/>
        <w:spacing w:val="0"/>
        <w:w w:val="99"/>
        <w:sz w:val="18"/>
        <w:szCs w:val="18"/>
      </w:rPr>
    </w:lvl>
    <w:lvl w:ilvl="1" w:tplc="979A5B44">
      <w:numFmt w:val="bullet"/>
      <w:lvlText w:val="•"/>
      <w:lvlJc w:val="left"/>
      <w:pPr>
        <w:ind w:left="1304" w:hanging="183"/>
      </w:pPr>
      <w:rPr>
        <w:rFonts w:hint="default"/>
      </w:rPr>
    </w:lvl>
    <w:lvl w:ilvl="2" w:tplc="95A67018">
      <w:numFmt w:val="bullet"/>
      <w:lvlText w:val="•"/>
      <w:lvlJc w:val="left"/>
      <w:pPr>
        <w:ind w:left="2208" w:hanging="183"/>
      </w:pPr>
      <w:rPr>
        <w:rFonts w:hint="default"/>
      </w:rPr>
    </w:lvl>
    <w:lvl w:ilvl="3" w:tplc="CFCE9246">
      <w:numFmt w:val="bullet"/>
      <w:lvlText w:val="•"/>
      <w:lvlJc w:val="left"/>
      <w:pPr>
        <w:ind w:left="3112" w:hanging="183"/>
      </w:pPr>
      <w:rPr>
        <w:rFonts w:hint="default"/>
      </w:rPr>
    </w:lvl>
    <w:lvl w:ilvl="4" w:tplc="026EB648">
      <w:numFmt w:val="bullet"/>
      <w:lvlText w:val="•"/>
      <w:lvlJc w:val="left"/>
      <w:pPr>
        <w:ind w:left="4016" w:hanging="183"/>
      </w:pPr>
      <w:rPr>
        <w:rFonts w:hint="default"/>
      </w:rPr>
    </w:lvl>
    <w:lvl w:ilvl="5" w:tplc="58FC31CC">
      <w:numFmt w:val="bullet"/>
      <w:lvlText w:val="•"/>
      <w:lvlJc w:val="left"/>
      <w:pPr>
        <w:ind w:left="4920" w:hanging="183"/>
      </w:pPr>
      <w:rPr>
        <w:rFonts w:hint="default"/>
      </w:rPr>
    </w:lvl>
    <w:lvl w:ilvl="6" w:tplc="E46E10C8">
      <w:numFmt w:val="bullet"/>
      <w:lvlText w:val="•"/>
      <w:lvlJc w:val="left"/>
      <w:pPr>
        <w:ind w:left="5824" w:hanging="183"/>
      </w:pPr>
      <w:rPr>
        <w:rFonts w:hint="default"/>
      </w:rPr>
    </w:lvl>
    <w:lvl w:ilvl="7" w:tplc="0A40925E">
      <w:numFmt w:val="bullet"/>
      <w:lvlText w:val="•"/>
      <w:lvlJc w:val="left"/>
      <w:pPr>
        <w:ind w:left="6728" w:hanging="183"/>
      </w:pPr>
      <w:rPr>
        <w:rFonts w:hint="default"/>
      </w:rPr>
    </w:lvl>
    <w:lvl w:ilvl="8" w:tplc="9A38C9A6">
      <w:numFmt w:val="bullet"/>
      <w:lvlText w:val="•"/>
      <w:lvlJc w:val="left"/>
      <w:pPr>
        <w:ind w:left="7632" w:hanging="183"/>
      </w:pPr>
      <w:rPr>
        <w:rFonts w:hint="default"/>
      </w:rPr>
    </w:lvl>
  </w:abstractNum>
  <w:abstractNum w:abstractNumId="234" w15:restartNumberingAfterBreak="0">
    <w:nsid w:val="29BF3234"/>
    <w:multiLevelType w:val="hybridMultilevel"/>
    <w:tmpl w:val="6182379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6" w15:restartNumberingAfterBreak="0">
    <w:nsid w:val="2A67794A"/>
    <w:multiLevelType w:val="hybridMultilevel"/>
    <w:tmpl w:val="B0D0905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7" w15:restartNumberingAfterBreak="0">
    <w:nsid w:val="2A972C88"/>
    <w:multiLevelType w:val="hybridMultilevel"/>
    <w:tmpl w:val="8AD446D6"/>
    <w:lvl w:ilvl="0" w:tplc="95AC7D6E">
      <w:start w:val="1"/>
      <w:numFmt w:val="bullet"/>
      <w:lvlText w:val=""/>
      <w:lvlJc w:val="left"/>
      <w:pPr>
        <w:tabs>
          <w:tab w:val="num" w:pos="567"/>
        </w:tabs>
        <w:ind w:left="567" w:hanging="567"/>
      </w:pPr>
      <w:rPr>
        <w:rFonts w:ascii="Symbol" w:hAnsi="Symbol" w:hint="default"/>
      </w:rPr>
    </w:lvl>
    <w:lvl w:ilvl="1" w:tplc="A1A4A81E">
      <w:start w:val="1"/>
      <w:numFmt w:val="lowerLetter"/>
      <w:lvlText w:val="%2)"/>
      <w:lvlJc w:val="left"/>
      <w:pPr>
        <w:tabs>
          <w:tab w:val="num" w:pos="1440"/>
        </w:tabs>
        <w:ind w:left="1440" w:hanging="360"/>
      </w:p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2B4E0DD3"/>
    <w:multiLevelType w:val="hybridMultilevel"/>
    <w:tmpl w:val="AA1223B8"/>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2BCA1999"/>
    <w:multiLevelType w:val="hybridMultilevel"/>
    <w:tmpl w:val="8522D7CC"/>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0" w15:restartNumberingAfterBreak="0">
    <w:nsid w:val="2BCF59E5"/>
    <w:multiLevelType w:val="hybridMultilevel"/>
    <w:tmpl w:val="B9CE8B78"/>
    <w:lvl w:ilvl="0" w:tplc="04150001">
      <w:start w:val="1"/>
      <w:numFmt w:val="bullet"/>
      <w:lvlText w:val=""/>
      <w:lvlJc w:val="left"/>
      <w:pPr>
        <w:ind w:left="2340" w:hanging="360"/>
      </w:pPr>
      <w:rPr>
        <w:rFonts w:ascii="Symbol" w:hAnsi="Symbol" w:hint="default"/>
      </w:rPr>
    </w:lvl>
    <w:lvl w:ilvl="1" w:tplc="04150003" w:tentative="1">
      <w:start w:val="1"/>
      <w:numFmt w:val="bullet"/>
      <w:lvlText w:val="o"/>
      <w:lvlJc w:val="left"/>
      <w:pPr>
        <w:ind w:left="3060" w:hanging="360"/>
      </w:pPr>
      <w:rPr>
        <w:rFonts w:ascii="Courier New" w:hAnsi="Courier New" w:cs="Courier New" w:hint="default"/>
      </w:rPr>
    </w:lvl>
    <w:lvl w:ilvl="2" w:tplc="04150005" w:tentative="1">
      <w:start w:val="1"/>
      <w:numFmt w:val="bullet"/>
      <w:lvlText w:val=""/>
      <w:lvlJc w:val="left"/>
      <w:pPr>
        <w:ind w:left="3780" w:hanging="360"/>
      </w:pPr>
      <w:rPr>
        <w:rFonts w:ascii="Wingdings" w:hAnsi="Wingdings" w:hint="default"/>
      </w:rPr>
    </w:lvl>
    <w:lvl w:ilvl="3" w:tplc="04150001" w:tentative="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241"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2" w15:restartNumberingAfterBreak="0">
    <w:nsid w:val="2C8E0FE7"/>
    <w:multiLevelType w:val="hybridMultilevel"/>
    <w:tmpl w:val="7F0EA098"/>
    <w:lvl w:ilvl="0" w:tplc="04150017">
      <w:start w:val="1"/>
      <w:numFmt w:val="lowerLetter"/>
      <w:lvlText w:val="%1)"/>
      <w:lvlJc w:val="left"/>
      <w:pPr>
        <w:ind w:left="1069" w:hanging="360"/>
      </w:pPr>
      <w:rPr>
        <w:rFonts w:hint="default"/>
      </w:rPr>
    </w:lvl>
    <w:lvl w:ilvl="1" w:tplc="04150003">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43" w15:restartNumberingAfterBreak="0">
    <w:nsid w:val="2C934659"/>
    <w:multiLevelType w:val="hybridMultilevel"/>
    <w:tmpl w:val="3B3CD050"/>
    <w:lvl w:ilvl="0" w:tplc="95AC7D6E">
      <w:start w:val="1"/>
      <w:numFmt w:val="bullet"/>
      <w:lvlText w:val=""/>
      <w:lvlJc w:val="left"/>
      <w:pPr>
        <w:tabs>
          <w:tab w:val="num" w:pos="567"/>
        </w:tabs>
        <w:ind w:left="567" w:hanging="567"/>
      </w:pPr>
      <w:rPr>
        <w:rFonts w:ascii="Symbol" w:hAnsi="Symbol" w:hint="default"/>
      </w:rPr>
    </w:lvl>
    <w:lvl w:ilvl="1" w:tplc="36FCC8B6">
      <w:start w:val="1"/>
      <w:numFmt w:val="bullet"/>
      <w:lvlText w:val="–"/>
      <w:lvlJc w:val="left"/>
      <w:pPr>
        <w:tabs>
          <w:tab w:val="num" w:pos="1364"/>
        </w:tabs>
        <w:ind w:left="1364" w:hanging="284"/>
      </w:pPr>
      <w:rPr>
        <w:rFonts w:ascii="Times New Roman" w:hAnsi="Times New Roman"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2CA31526"/>
    <w:multiLevelType w:val="hybridMultilevel"/>
    <w:tmpl w:val="07B2BA38"/>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5" w15:restartNumberingAfterBreak="0">
    <w:nsid w:val="2D153856"/>
    <w:multiLevelType w:val="singleLevel"/>
    <w:tmpl w:val="F426F6AA"/>
    <w:lvl w:ilvl="0">
      <w:start w:val="1"/>
      <w:numFmt w:val="lowerLetter"/>
      <w:lvlText w:val="%1)"/>
      <w:legacy w:legacy="1" w:legacySpace="0" w:legacyIndent="283"/>
      <w:lvlJc w:val="left"/>
      <w:pPr>
        <w:ind w:left="283" w:hanging="283"/>
      </w:pPr>
    </w:lvl>
  </w:abstractNum>
  <w:abstractNum w:abstractNumId="246" w15:restartNumberingAfterBreak="0">
    <w:nsid w:val="2D1C5801"/>
    <w:multiLevelType w:val="hybridMultilevel"/>
    <w:tmpl w:val="B220E3B2"/>
    <w:lvl w:ilvl="0" w:tplc="AD5C2B22">
      <w:start w:val="1"/>
      <w:numFmt w:val="lowerLetter"/>
      <w:lvlText w:val="%1)"/>
      <w:lvlJc w:val="left"/>
      <w:pPr>
        <w:ind w:left="433" w:hanging="332"/>
      </w:pPr>
      <w:rPr>
        <w:rFonts w:ascii="Times New Roman" w:eastAsia="Times New Roman" w:hAnsi="Times New Roman" w:hint="default"/>
        <w:w w:val="99"/>
        <w:sz w:val="20"/>
        <w:szCs w:val="20"/>
      </w:rPr>
    </w:lvl>
    <w:lvl w:ilvl="1" w:tplc="423696DC">
      <w:start w:val="1"/>
      <w:numFmt w:val="bullet"/>
      <w:lvlText w:val="•"/>
      <w:lvlJc w:val="left"/>
      <w:pPr>
        <w:ind w:left="878" w:hanging="332"/>
      </w:pPr>
      <w:rPr>
        <w:rFonts w:hint="default"/>
      </w:rPr>
    </w:lvl>
    <w:lvl w:ilvl="2" w:tplc="030C1F08">
      <w:start w:val="1"/>
      <w:numFmt w:val="bullet"/>
      <w:lvlText w:val="•"/>
      <w:lvlJc w:val="left"/>
      <w:pPr>
        <w:ind w:left="1324" w:hanging="332"/>
      </w:pPr>
      <w:rPr>
        <w:rFonts w:hint="default"/>
      </w:rPr>
    </w:lvl>
    <w:lvl w:ilvl="3" w:tplc="F8C433AA">
      <w:start w:val="1"/>
      <w:numFmt w:val="bullet"/>
      <w:lvlText w:val="•"/>
      <w:lvlJc w:val="left"/>
      <w:pPr>
        <w:ind w:left="1769" w:hanging="332"/>
      </w:pPr>
      <w:rPr>
        <w:rFonts w:hint="default"/>
      </w:rPr>
    </w:lvl>
    <w:lvl w:ilvl="4" w:tplc="788C1806">
      <w:start w:val="1"/>
      <w:numFmt w:val="bullet"/>
      <w:lvlText w:val="•"/>
      <w:lvlJc w:val="left"/>
      <w:pPr>
        <w:ind w:left="2215" w:hanging="332"/>
      </w:pPr>
      <w:rPr>
        <w:rFonts w:hint="default"/>
      </w:rPr>
    </w:lvl>
    <w:lvl w:ilvl="5" w:tplc="1A86FCD6">
      <w:start w:val="1"/>
      <w:numFmt w:val="bullet"/>
      <w:lvlText w:val="•"/>
      <w:lvlJc w:val="left"/>
      <w:pPr>
        <w:ind w:left="2660" w:hanging="332"/>
      </w:pPr>
      <w:rPr>
        <w:rFonts w:hint="default"/>
      </w:rPr>
    </w:lvl>
    <w:lvl w:ilvl="6" w:tplc="59F0BE90">
      <w:start w:val="1"/>
      <w:numFmt w:val="bullet"/>
      <w:lvlText w:val="•"/>
      <w:lvlJc w:val="left"/>
      <w:pPr>
        <w:ind w:left="3106" w:hanging="332"/>
      </w:pPr>
      <w:rPr>
        <w:rFonts w:hint="default"/>
      </w:rPr>
    </w:lvl>
    <w:lvl w:ilvl="7" w:tplc="1EF06344">
      <w:start w:val="1"/>
      <w:numFmt w:val="bullet"/>
      <w:lvlText w:val="•"/>
      <w:lvlJc w:val="left"/>
      <w:pPr>
        <w:ind w:left="3551" w:hanging="332"/>
      </w:pPr>
      <w:rPr>
        <w:rFonts w:hint="default"/>
      </w:rPr>
    </w:lvl>
    <w:lvl w:ilvl="8" w:tplc="9440FAC0">
      <w:start w:val="1"/>
      <w:numFmt w:val="bullet"/>
      <w:lvlText w:val="•"/>
      <w:lvlJc w:val="left"/>
      <w:pPr>
        <w:ind w:left="3996" w:hanging="332"/>
      </w:pPr>
      <w:rPr>
        <w:rFonts w:hint="default"/>
      </w:rPr>
    </w:lvl>
  </w:abstractNum>
  <w:abstractNum w:abstractNumId="247" w15:restartNumberingAfterBreak="0">
    <w:nsid w:val="2D1E107C"/>
    <w:multiLevelType w:val="hybridMultilevel"/>
    <w:tmpl w:val="1CD6849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2D5B2896"/>
    <w:multiLevelType w:val="hybridMultilevel"/>
    <w:tmpl w:val="8F0AEB90"/>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9" w15:restartNumberingAfterBreak="0">
    <w:nsid w:val="2D6A0148"/>
    <w:multiLevelType w:val="hybridMultilevel"/>
    <w:tmpl w:val="AF6C6FFA"/>
    <w:lvl w:ilvl="0" w:tplc="2B70D086">
      <w:numFmt w:val="bullet"/>
      <w:lvlText w:val="−"/>
      <w:lvlJc w:val="left"/>
      <w:pPr>
        <w:ind w:left="361" w:hanging="147"/>
      </w:pPr>
      <w:rPr>
        <w:rFonts w:ascii="Times New Roman" w:eastAsia="Times New Roman" w:hAnsi="Times New Roman" w:cs="Times New Roman" w:hint="default"/>
        <w:w w:val="99"/>
        <w:sz w:val="18"/>
        <w:szCs w:val="18"/>
      </w:rPr>
    </w:lvl>
    <w:lvl w:ilvl="1" w:tplc="51E2E676">
      <w:numFmt w:val="bullet"/>
      <w:lvlText w:val="•"/>
      <w:lvlJc w:val="left"/>
      <w:pPr>
        <w:ind w:left="1268" w:hanging="147"/>
      </w:pPr>
      <w:rPr>
        <w:rFonts w:hint="default"/>
      </w:rPr>
    </w:lvl>
    <w:lvl w:ilvl="2" w:tplc="CC0EF02A">
      <w:numFmt w:val="bullet"/>
      <w:lvlText w:val="•"/>
      <w:lvlJc w:val="left"/>
      <w:pPr>
        <w:ind w:left="2176" w:hanging="147"/>
      </w:pPr>
      <w:rPr>
        <w:rFonts w:hint="default"/>
      </w:rPr>
    </w:lvl>
    <w:lvl w:ilvl="3" w:tplc="22462CB8">
      <w:numFmt w:val="bullet"/>
      <w:lvlText w:val="•"/>
      <w:lvlJc w:val="left"/>
      <w:pPr>
        <w:ind w:left="3084" w:hanging="147"/>
      </w:pPr>
      <w:rPr>
        <w:rFonts w:hint="default"/>
      </w:rPr>
    </w:lvl>
    <w:lvl w:ilvl="4" w:tplc="D6528E56">
      <w:numFmt w:val="bullet"/>
      <w:lvlText w:val="•"/>
      <w:lvlJc w:val="left"/>
      <w:pPr>
        <w:ind w:left="3992" w:hanging="147"/>
      </w:pPr>
      <w:rPr>
        <w:rFonts w:hint="default"/>
      </w:rPr>
    </w:lvl>
    <w:lvl w:ilvl="5" w:tplc="EDD47E44">
      <w:numFmt w:val="bullet"/>
      <w:lvlText w:val="•"/>
      <w:lvlJc w:val="left"/>
      <w:pPr>
        <w:ind w:left="4900" w:hanging="147"/>
      </w:pPr>
      <w:rPr>
        <w:rFonts w:hint="default"/>
      </w:rPr>
    </w:lvl>
    <w:lvl w:ilvl="6" w:tplc="76CA911C">
      <w:numFmt w:val="bullet"/>
      <w:lvlText w:val="•"/>
      <w:lvlJc w:val="left"/>
      <w:pPr>
        <w:ind w:left="5808" w:hanging="147"/>
      </w:pPr>
      <w:rPr>
        <w:rFonts w:hint="default"/>
      </w:rPr>
    </w:lvl>
    <w:lvl w:ilvl="7" w:tplc="703E8560">
      <w:numFmt w:val="bullet"/>
      <w:lvlText w:val="•"/>
      <w:lvlJc w:val="left"/>
      <w:pPr>
        <w:ind w:left="6716" w:hanging="147"/>
      </w:pPr>
      <w:rPr>
        <w:rFonts w:hint="default"/>
      </w:rPr>
    </w:lvl>
    <w:lvl w:ilvl="8" w:tplc="3426034E">
      <w:numFmt w:val="bullet"/>
      <w:lvlText w:val="•"/>
      <w:lvlJc w:val="left"/>
      <w:pPr>
        <w:ind w:left="7624" w:hanging="147"/>
      </w:pPr>
      <w:rPr>
        <w:rFonts w:hint="default"/>
      </w:rPr>
    </w:lvl>
  </w:abstractNum>
  <w:abstractNum w:abstractNumId="250" w15:restartNumberingAfterBreak="0">
    <w:nsid w:val="2E2A33C6"/>
    <w:multiLevelType w:val="multilevel"/>
    <w:tmpl w:val="FFC82CE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1" w15:restartNumberingAfterBreak="0">
    <w:nsid w:val="2E897E24"/>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15:restartNumberingAfterBreak="0">
    <w:nsid w:val="2EA11FFA"/>
    <w:multiLevelType w:val="hybridMultilevel"/>
    <w:tmpl w:val="D8CCC5C2"/>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3" w15:restartNumberingAfterBreak="0">
    <w:nsid w:val="2EBA5C33"/>
    <w:multiLevelType w:val="singleLevel"/>
    <w:tmpl w:val="AAF62D9A"/>
    <w:lvl w:ilvl="0">
      <w:start w:val="4"/>
      <w:numFmt w:val="lowerLetter"/>
      <w:lvlText w:val="%1)"/>
      <w:legacy w:legacy="1" w:legacySpace="0" w:legacyIndent="283"/>
      <w:lvlJc w:val="left"/>
      <w:pPr>
        <w:ind w:left="283" w:hanging="283"/>
      </w:pPr>
    </w:lvl>
  </w:abstractNum>
  <w:abstractNum w:abstractNumId="254" w15:restartNumberingAfterBreak="0">
    <w:nsid w:val="2F191321"/>
    <w:multiLevelType w:val="hybridMultilevel"/>
    <w:tmpl w:val="F80A1A3E"/>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5" w15:restartNumberingAfterBreak="0">
    <w:nsid w:val="2F5F0D49"/>
    <w:multiLevelType w:val="hybridMultilevel"/>
    <w:tmpl w:val="AD7C15A2"/>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6" w15:restartNumberingAfterBreak="0">
    <w:nsid w:val="2FA76829"/>
    <w:multiLevelType w:val="hybridMultilevel"/>
    <w:tmpl w:val="541401F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7" w15:restartNumberingAfterBreak="0">
    <w:nsid w:val="30281AE7"/>
    <w:multiLevelType w:val="hybridMultilevel"/>
    <w:tmpl w:val="CBDC5564"/>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30394788"/>
    <w:multiLevelType w:val="hybridMultilevel"/>
    <w:tmpl w:val="E2602D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9" w15:restartNumberingAfterBreak="0">
    <w:nsid w:val="306C6CC2"/>
    <w:multiLevelType w:val="hybridMultilevel"/>
    <w:tmpl w:val="02000AA0"/>
    <w:lvl w:ilvl="0" w:tplc="869EC7D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0"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1" w15:restartNumberingAfterBreak="0">
    <w:nsid w:val="30C52FC2"/>
    <w:multiLevelType w:val="hybridMultilevel"/>
    <w:tmpl w:val="DC5EB8AA"/>
    <w:lvl w:ilvl="0" w:tplc="07A8F236">
      <w:start w:val="1"/>
      <w:numFmt w:val="bullet"/>
      <w:lvlText w:val=""/>
      <w:lvlJc w:val="left"/>
      <w:pPr>
        <w:ind w:left="822" w:hanging="360"/>
      </w:pPr>
      <w:rPr>
        <w:rFonts w:ascii="Symbol" w:eastAsia="Symbol" w:hAnsi="Symbol" w:hint="default"/>
        <w:w w:val="183"/>
        <w:sz w:val="20"/>
        <w:szCs w:val="20"/>
      </w:rPr>
    </w:lvl>
    <w:lvl w:ilvl="1" w:tplc="B956B618">
      <w:start w:val="1"/>
      <w:numFmt w:val="bullet"/>
      <w:lvlText w:val="•"/>
      <w:lvlJc w:val="left"/>
      <w:pPr>
        <w:ind w:left="1221" w:hanging="360"/>
      </w:pPr>
      <w:rPr>
        <w:rFonts w:hint="default"/>
      </w:rPr>
    </w:lvl>
    <w:lvl w:ilvl="2" w:tplc="3CAC09B2">
      <w:start w:val="1"/>
      <w:numFmt w:val="bullet"/>
      <w:lvlText w:val="•"/>
      <w:lvlJc w:val="left"/>
      <w:pPr>
        <w:ind w:left="1619" w:hanging="360"/>
      </w:pPr>
      <w:rPr>
        <w:rFonts w:hint="default"/>
      </w:rPr>
    </w:lvl>
    <w:lvl w:ilvl="3" w:tplc="57B66AC8">
      <w:start w:val="1"/>
      <w:numFmt w:val="bullet"/>
      <w:lvlText w:val="•"/>
      <w:lvlJc w:val="left"/>
      <w:pPr>
        <w:ind w:left="2018" w:hanging="360"/>
      </w:pPr>
      <w:rPr>
        <w:rFonts w:hint="default"/>
      </w:rPr>
    </w:lvl>
    <w:lvl w:ilvl="4" w:tplc="F7B21276">
      <w:start w:val="1"/>
      <w:numFmt w:val="bullet"/>
      <w:lvlText w:val="•"/>
      <w:lvlJc w:val="left"/>
      <w:pPr>
        <w:ind w:left="2417" w:hanging="360"/>
      </w:pPr>
      <w:rPr>
        <w:rFonts w:hint="default"/>
      </w:rPr>
    </w:lvl>
    <w:lvl w:ilvl="5" w:tplc="87EABA6E">
      <w:start w:val="1"/>
      <w:numFmt w:val="bullet"/>
      <w:lvlText w:val="•"/>
      <w:lvlJc w:val="left"/>
      <w:pPr>
        <w:ind w:left="2816" w:hanging="360"/>
      </w:pPr>
      <w:rPr>
        <w:rFonts w:hint="default"/>
      </w:rPr>
    </w:lvl>
    <w:lvl w:ilvl="6" w:tplc="9D485726">
      <w:start w:val="1"/>
      <w:numFmt w:val="bullet"/>
      <w:lvlText w:val="•"/>
      <w:lvlJc w:val="left"/>
      <w:pPr>
        <w:ind w:left="3215" w:hanging="360"/>
      </w:pPr>
      <w:rPr>
        <w:rFonts w:hint="default"/>
      </w:rPr>
    </w:lvl>
    <w:lvl w:ilvl="7" w:tplc="BBFC5E0E">
      <w:start w:val="1"/>
      <w:numFmt w:val="bullet"/>
      <w:lvlText w:val="•"/>
      <w:lvlJc w:val="left"/>
      <w:pPr>
        <w:ind w:left="3614" w:hanging="360"/>
      </w:pPr>
      <w:rPr>
        <w:rFonts w:hint="default"/>
      </w:rPr>
    </w:lvl>
    <w:lvl w:ilvl="8" w:tplc="DCBEF364">
      <w:start w:val="1"/>
      <w:numFmt w:val="bullet"/>
      <w:lvlText w:val="•"/>
      <w:lvlJc w:val="left"/>
      <w:pPr>
        <w:ind w:left="4013" w:hanging="360"/>
      </w:pPr>
      <w:rPr>
        <w:rFonts w:hint="default"/>
      </w:rPr>
    </w:lvl>
  </w:abstractNum>
  <w:abstractNum w:abstractNumId="262" w15:restartNumberingAfterBreak="0">
    <w:nsid w:val="30D359A4"/>
    <w:multiLevelType w:val="hybridMultilevel"/>
    <w:tmpl w:val="62968DF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15:restartNumberingAfterBreak="0">
    <w:nsid w:val="311B0397"/>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64" w15:restartNumberingAfterBreak="0">
    <w:nsid w:val="319562D3"/>
    <w:multiLevelType w:val="singleLevel"/>
    <w:tmpl w:val="114030D4"/>
    <w:lvl w:ilvl="0">
      <w:start w:val="6"/>
      <w:numFmt w:val="decimal"/>
      <w:lvlText w:val="6.3.%1. "/>
      <w:legacy w:legacy="1" w:legacySpace="0" w:legacyIndent="283"/>
      <w:lvlJc w:val="left"/>
      <w:pPr>
        <w:ind w:left="283" w:hanging="283"/>
      </w:pPr>
      <w:rPr>
        <w:b/>
        <w:i w:val="0"/>
        <w:sz w:val="20"/>
      </w:rPr>
    </w:lvl>
  </w:abstractNum>
  <w:abstractNum w:abstractNumId="265" w15:restartNumberingAfterBreak="0">
    <w:nsid w:val="31A261A5"/>
    <w:multiLevelType w:val="hybridMultilevel"/>
    <w:tmpl w:val="85A0B9C6"/>
    <w:lvl w:ilvl="0" w:tplc="04150001">
      <w:start w:val="1"/>
      <w:numFmt w:val="bullet"/>
      <w:lvlText w:val=""/>
      <w:lvlJc w:val="left"/>
      <w:pPr>
        <w:ind w:left="708" w:hanging="360"/>
      </w:pPr>
      <w:rPr>
        <w:rFonts w:ascii="Symbol" w:hAnsi="Symbol" w:hint="default"/>
      </w:rPr>
    </w:lvl>
    <w:lvl w:ilvl="1" w:tplc="04150003" w:tentative="1">
      <w:start w:val="1"/>
      <w:numFmt w:val="bullet"/>
      <w:lvlText w:val="o"/>
      <w:lvlJc w:val="left"/>
      <w:pPr>
        <w:ind w:left="1428" w:hanging="360"/>
      </w:pPr>
      <w:rPr>
        <w:rFonts w:ascii="Courier New" w:hAnsi="Courier New" w:cs="Courier New" w:hint="default"/>
      </w:rPr>
    </w:lvl>
    <w:lvl w:ilvl="2" w:tplc="04150005" w:tentative="1">
      <w:start w:val="1"/>
      <w:numFmt w:val="bullet"/>
      <w:lvlText w:val=""/>
      <w:lvlJc w:val="left"/>
      <w:pPr>
        <w:ind w:left="2148" w:hanging="360"/>
      </w:pPr>
      <w:rPr>
        <w:rFonts w:ascii="Wingdings" w:hAnsi="Wingdings" w:hint="default"/>
      </w:rPr>
    </w:lvl>
    <w:lvl w:ilvl="3" w:tplc="04150001" w:tentative="1">
      <w:start w:val="1"/>
      <w:numFmt w:val="bullet"/>
      <w:lvlText w:val=""/>
      <w:lvlJc w:val="left"/>
      <w:pPr>
        <w:ind w:left="2868" w:hanging="360"/>
      </w:pPr>
      <w:rPr>
        <w:rFonts w:ascii="Symbol" w:hAnsi="Symbol" w:hint="default"/>
      </w:rPr>
    </w:lvl>
    <w:lvl w:ilvl="4" w:tplc="04150003" w:tentative="1">
      <w:start w:val="1"/>
      <w:numFmt w:val="bullet"/>
      <w:lvlText w:val="o"/>
      <w:lvlJc w:val="left"/>
      <w:pPr>
        <w:ind w:left="3588" w:hanging="360"/>
      </w:pPr>
      <w:rPr>
        <w:rFonts w:ascii="Courier New" w:hAnsi="Courier New" w:cs="Courier New" w:hint="default"/>
      </w:rPr>
    </w:lvl>
    <w:lvl w:ilvl="5" w:tplc="04150005" w:tentative="1">
      <w:start w:val="1"/>
      <w:numFmt w:val="bullet"/>
      <w:lvlText w:val=""/>
      <w:lvlJc w:val="left"/>
      <w:pPr>
        <w:ind w:left="4308" w:hanging="360"/>
      </w:pPr>
      <w:rPr>
        <w:rFonts w:ascii="Wingdings" w:hAnsi="Wingdings" w:hint="default"/>
      </w:rPr>
    </w:lvl>
    <w:lvl w:ilvl="6" w:tplc="04150001" w:tentative="1">
      <w:start w:val="1"/>
      <w:numFmt w:val="bullet"/>
      <w:lvlText w:val=""/>
      <w:lvlJc w:val="left"/>
      <w:pPr>
        <w:ind w:left="5028" w:hanging="360"/>
      </w:pPr>
      <w:rPr>
        <w:rFonts w:ascii="Symbol" w:hAnsi="Symbol" w:hint="default"/>
      </w:rPr>
    </w:lvl>
    <w:lvl w:ilvl="7" w:tplc="04150003" w:tentative="1">
      <w:start w:val="1"/>
      <w:numFmt w:val="bullet"/>
      <w:lvlText w:val="o"/>
      <w:lvlJc w:val="left"/>
      <w:pPr>
        <w:ind w:left="5748" w:hanging="360"/>
      </w:pPr>
      <w:rPr>
        <w:rFonts w:ascii="Courier New" w:hAnsi="Courier New" w:cs="Courier New" w:hint="default"/>
      </w:rPr>
    </w:lvl>
    <w:lvl w:ilvl="8" w:tplc="04150005" w:tentative="1">
      <w:start w:val="1"/>
      <w:numFmt w:val="bullet"/>
      <w:lvlText w:val=""/>
      <w:lvlJc w:val="left"/>
      <w:pPr>
        <w:ind w:left="6468" w:hanging="360"/>
      </w:pPr>
      <w:rPr>
        <w:rFonts w:ascii="Wingdings" w:hAnsi="Wingdings" w:hint="default"/>
      </w:rPr>
    </w:lvl>
  </w:abstractNum>
  <w:abstractNum w:abstractNumId="266" w15:restartNumberingAfterBreak="0">
    <w:nsid w:val="321E586E"/>
    <w:multiLevelType w:val="hybridMultilevel"/>
    <w:tmpl w:val="639CE64C"/>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324C507A"/>
    <w:multiLevelType w:val="hybridMultilevel"/>
    <w:tmpl w:val="EC6A4CFE"/>
    <w:lvl w:ilvl="0" w:tplc="16727F9E">
      <w:start w:val="1"/>
      <w:numFmt w:val="bullet"/>
      <w:pStyle w:val="Kokpnormpunkt"/>
      <w:lvlText w:val=""/>
      <w:lvlJc w:val="left"/>
      <w:pPr>
        <w:ind w:left="1174" w:hanging="360"/>
      </w:pPr>
      <w:rPr>
        <w:rFonts w:ascii="Symbol" w:hAnsi="Symbo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268" w15:restartNumberingAfterBreak="0">
    <w:nsid w:val="326A4F12"/>
    <w:multiLevelType w:val="hybridMultilevel"/>
    <w:tmpl w:val="98C687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9" w15:restartNumberingAfterBreak="0">
    <w:nsid w:val="32A058D2"/>
    <w:multiLevelType w:val="hybridMultilevel"/>
    <w:tmpl w:val="8F34667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15:restartNumberingAfterBreak="0">
    <w:nsid w:val="32F6355A"/>
    <w:multiLevelType w:val="hybridMultilevel"/>
    <w:tmpl w:val="DCBA7DA2"/>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71" w15:restartNumberingAfterBreak="0">
    <w:nsid w:val="33AE5FF8"/>
    <w:multiLevelType w:val="hybridMultilevel"/>
    <w:tmpl w:val="E1A4F7E6"/>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2" w15:restartNumberingAfterBreak="0">
    <w:nsid w:val="33C36F7E"/>
    <w:multiLevelType w:val="hybridMultilevel"/>
    <w:tmpl w:val="F28EF57C"/>
    <w:lvl w:ilvl="0" w:tplc="95AC7D6E">
      <w:start w:val="1"/>
      <w:numFmt w:val="bullet"/>
      <w:lvlText w:val=""/>
      <w:lvlJc w:val="left"/>
      <w:pPr>
        <w:tabs>
          <w:tab w:val="num" w:pos="567"/>
        </w:tabs>
        <w:ind w:left="567" w:hanging="567"/>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34211EE3"/>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274" w15:restartNumberingAfterBreak="0">
    <w:nsid w:val="342B1FD0"/>
    <w:multiLevelType w:val="hybridMultilevel"/>
    <w:tmpl w:val="5E266D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15:restartNumberingAfterBreak="0">
    <w:nsid w:val="34305C91"/>
    <w:multiLevelType w:val="hybridMultilevel"/>
    <w:tmpl w:val="001ECC30"/>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6" w15:restartNumberingAfterBreak="0">
    <w:nsid w:val="34346F62"/>
    <w:multiLevelType w:val="hybridMultilevel"/>
    <w:tmpl w:val="B8DC65C8"/>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7" w15:restartNumberingAfterBreak="0">
    <w:nsid w:val="34682B8B"/>
    <w:multiLevelType w:val="multilevel"/>
    <w:tmpl w:val="093CC4AA"/>
    <w:lvl w:ilvl="0">
      <w:start w:val="1"/>
      <w:numFmt w:val="upperRoman"/>
      <w:pStyle w:val="BTTitle1"/>
      <w:lvlText w:val="%1."/>
      <w:lvlJc w:val="left"/>
      <w:pPr>
        <w:ind w:left="360" w:hanging="360"/>
      </w:pPr>
      <w:rPr>
        <w:rFonts w:hint="default"/>
      </w:rPr>
    </w:lvl>
    <w:lvl w:ilvl="1">
      <w:start w:val="1"/>
      <w:numFmt w:val="decimal"/>
      <w:pStyle w:val="BTTitle2"/>
      <w:lvlText w:val="%1. %2."/>
      <w:lvlJc w:val="left"/>
      <w:pPr>
        <w:ind w:left="851" w:hanging="567"/>
      </w:pPr>
      <w:rPr>
        <w:rFonts w:hint="default"/>
      </w:rPr>
    </w:lvl>
    <w:lvl w:ilvl="2">
      <w:start w:val="1"/>
      <w:numFmt w:val="decimal"/>
      <w:pStyle w:val="BTTitle3"/>
      <w:lvlText w:val="%1. %2.%3."/>
      <w:lvlJc w:val="left"/>
      <w:pPr>
        <w:ind w:left="1418" w:hanging="698"/>
      </w:pPr>
      <w:rPr>
        <w:rFonts w:hint="default"/>
      </w:rPr>
    </w:lvl>
    <w:lvl w:ilvl="3">
      <w:start w:val="1"/>
      <w:numFmt w:val="decimal"/>
      <w:pStyle w:val="BTTitle4"/>
      <w:lvlText w:val="%1. %2.%3.%4"/>
      <w:lvlJc w:val="left"/>
      <w:pPr>
        <w:ind w:left="1871" w:hanging="791"/>
      </w:pPr>
      <w:rPr>
        <w:rFonts w:hint="default"/>
        <w:sz w:val="22"/>
      </w:rPr>
    </w:lvl>
    <w:lvl w:ilvl="4">
      <w:start w:val="1"/>
      <w:numFmt w:val="upperLetter"/>
      <w:lvlText w:val="%5"/>
      <w:lvlJc w:val="left"/>
      <w:pPr>
        <w:ind w:left="2232" w:hanging="644"/>
      </w:pPr>
      <w:rPr>
        <w:rFonts w:hint="default"/>
        <w:color w:val="auto"/>
      </w:rPr>
    </w:lvl>
    <w:lvl w:ilvl="5">
      <w:start w:val="1"/>
      <w:numFmt w:val="lowerLetter"/>
      <w:pStyle w:val="BTBullets"/>
      <w:lvlText w:val="%6)"/>
      <w:lvlJc w:val="left"/>
      <w:pPr>
        <w:ind w:left="2736" w:hanging="695"/>
      </w:pPr>
      <w:rPr>
        <w:rFonts w:hint="default"/>
        <w:color w:val="auto"/>
      </w:rPr>
    </w:lvl>
    <w:lvl w:ilvl="6">
      <w:start w:val="1"/>
      <w:numFmt w:val="bullet"/>
      <w:lvlText w:val="-"/>
      <w:lvlJc w:val="left"/>
      <w:pPr>
        <w:ind w:left="2778" w:hanging="453"/>
      </w:pPr>
      <w:rPr>
        <w:rFonts w:ascii="Arial" w:hAnsi="Arial" w:hint="default"/>
        <w:color w:val="auto"/>
      </w:rPr>
    </w:lvl>
    <w:lvl w:ilvl="7">
      <w:start w:val="1"/>
      <w:numFmt w:val="bullet"/>
      <w:lvlText w:val=""/>
      <w:lvlJc w:val="left"/>
      <w:pPr>
        <w:ind w:left="3345" w:hanging="567"/>
      </w:pPr>
      <w:rPr>
        <w:rFonts w:ascii="Symbol" w:hAnsi="Symbol" w:hint="default"/>
        <w:color w:val="auto"/>
      </w:rPr>
    </w:lvl>
    <w:lvl w:ilvl="8">
      <w:start w:val="1"/>
      <w:numFmt w:val="none"/>
      <w:lvlText w:val=""/>
      <w:lvlJc w:val="left"/>
      <w:pPr>
        <w:ind w:left="4320" w:hanging="1440"/>
      </w:pPr>
      <w:rPr>
        <w:rFonts w:hint="default"/>
      </w:rPr>
    </w:lvl>
  </w:abstractNum>
  <w:abstractNum w:abstractNumId="278" w15:restartNumberingAfterBreak="0">
    <w:nsid w:val="3496127E"/>
    <w:multiLevelType w:val="hybridMultilevel"/>
    <w:tmpl w:val="1A627F8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15:restartNumberingAfterBreak="0">
    <w:nsid w:val="34E04265"/>
    <w:multiLevelType w:val="hybridMultilevel"/>
    <w:tmpl w:val="AA563040"/>
    <w:lvl w:ilvl="0" w:tplc="83AAB3F2">
      <w:start w:val="1"/>
      <w:numFmt w:val="bullet"/>
      <w:lvlText w:val="−"/>
      <w:lvlJc w:val="left"/>
      <w:pPr>
        <w:ind w:left="360" w:hanging="360"/>
      </w:pPr>
      <w:rPr>
        <w:rFonts w:ascii="Arial" w:hAnsi="Arial"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0"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281"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82" w15:restartNumberingAfterBreak="0">
    <w:nsid w:val="359562EA"/>
    <w:multiLevelType w:val="hybridMultilevel"/>
    <w:tmpl w:val="D080390A"/>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3" w15:restartNumberingAfterBreak="0">
    <w:nsid w:val="35BC25E2"/>
    <w:multiLevelType w:val="multilevel"/>
    <w:tmpl w:val="EAD6D3C4"/>
    <w:lvl w:ilvl="0">
      <w:start w:val="1"/>
      <w:numFmt w:val="decimal"/>
      <w:lvlText w:val="%1."/>
      <w:lvlJc w:val="left"/>
      <w:pPr>
        <w:ind w:left="360" w:hanging="360"/>
      </w:pPr>
      <w:rPr>
        <w:rFonts w:hint="default"/>
        <w:b/>
        <w:i w:val="0"/>
        <w:sz w:val="20"/>
      </w:rPr>
    </w:lvl>
    <w:lvl w:ilvl="1">
      <w:start w:val="1"/>
      <w:numFmt w:val="decimal"/>
      <w:lvlText w:val="%1.%2."/>
      <w:lvlJc w:val="left"/>
      <w:pPr>
        <w:ind w:left="567" w:hanging="567"/>
      </w:pPr>
      <w:rPr>
        <w:rFonts w:hint="default"/>
      </w:rPr>
    </w:lvl>
    <w:lvl w:ilvl="2">
      <w:start w:val="1"/>
      <w:numFmt w:val="bullet"/>
      <w:lvlText w:val=""/>
      <w:lvlJc w:val="left"/>
      <w:rPr>
        <w:rFonts w:ascii="Symbol" w:hAnsi="Symbo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4"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5"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6" w15:restartNumberingAfterBreak="0">
    <w:nsid w:val="362D1A8B"/>
    <w:multiLevelType w:val="hybridMultilevel"/>
    <w:tmpl w:val="FD0E8722"/>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87" w15:restartNumberingAfterBreak="0">
    <w:nsid w:val="36691C6E"/>
    <w:multiLevelType w:val="hybridMultilevel"/>
    <w:tmpl w:val="83A4C954"/>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37481404"/>
    <w:multiLevelType w:val="hybridMultilevel"/>
    <w:tmpl w:val="D870FFD8"/>
    <w:lvl w:ilvl="0" w:tplc="87622A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9"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90" w15:restartNumberingAfterBreak="0">
    <w:nsid w:val="37AE3D73"/>
    <w:multiLevelType w:val="singleLevel"/>
    <w:tmpl w:val="49FCB7F2"/>
    <w:lvl w:ilvl="0">
      <w:start w:val="3"/>
      <w:numFmt w:val="bullet"/>
      <w:lvlText w:val="-"/>
      <w:lvlJc w:val="left"/>
      <w:pPr>
        <w:tabs>
          <w:tab w:val="num" w:pos="360"/>
        </w:tabs>
        <w:ind w:left="360" w:hanging="360"/>
      </w:pPr>
      <w:rPr>
        <w:rFonts w:ascii="Times New Roman" w:hAnsi="Times New Roman" w:hint="default"/>
      </w:rPr>
    </w:lvl>
  </w:abstractNum>
  <w:abstractNum w:abstractNumId="291"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2" w15:restartNumberingAfterBreak="0">
    <w:nsid w:val="38542EEF"/>
    <w:multiLevelType w:val="hybridMultilevel"/>
    <w:tmpl w:val="7C66B89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3" w15:restartNumberingAfterBreak="0">
    <w:nsid w:val="38717B96"/>
    <w:multiLevelType w:val="hybridMultilevel"/>
    <w:tmpl w:val="DC6485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4" w15:restartNumberingAfterBreak="0">
    <w:nsid w:val="38820FB8"/>
    <w:multiLevelType w:val="hybridMultilevel"/>
    <w:tmpl w:val="930E05E2"/>
    <w:lvl w:ilvl="0" w:tplc="0415001B">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5" w15:restartNumberingAfterBreak="0">
    <w:nsid w:val="388F7AFF"/>
    <w:multiLevelType w:val="hybridMultilevel"/>
    <w:tmpl w:val="D37CBBF4"/>
    <w:lvl w:ilvl="0" w:tplc="95AC7D6E">
      <w:start w:val="1"/>
      <w:numFmt w:val="lowerLetter"/>
      <w:lvlText w:val="%1)"/>
      <w:lvlJc w:val="left"/>
      <w:pPr>
        <w:tabs>
          <w:tab w:val="num" w:pos="360"/>
        </w:tabs>
        <w:ind w:left="360" w:hanging="360"/>
      </w:pPr>
      <w:rPr>
        <w:b w:val="0"/>
        <w:i w:val="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296" w15:restartNumberingAfterBreak="0">
    <w:nsid w:val="38A13E89"/>
    <w:multiLevelType w:val="hybridMultilevel"/>
    <w:tmpl w:val="C23E71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7" w15:restartNumberingAfterBreak="0">
    <w:nsid w:val="38B53B39"/>
    <w:multiLevelType w:val="hybridMultilevel"/>
    <w:tmpl w:val="7E589B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8" w15:restartNumberingAfterBreak="0">
    <w:nsid w:val="391463B1"/>
    <w:multiLevelType w:val="hybridMultilevel"/>
    <w:tmpl w:val="694E2E20"/>
    <w:name w:val="WW8Num3222"/>
    <w:lvl w:ilvl="0" w:tplc="5AB4330A">
      <w:start w:val="1"/>
      <w:numFmt w:val="decimal"/>
      <w:lvlText w:val="%1)"/>
      <w:lvlJc w:val="left"/>
      <w:pPr>
        <w:tabs>
          <w:tab w:val="num" w:pos="360"/>
        </w:tabs>
        <w:ind w:left="360" w:hanging="360"/>
      </w:pPr>
    </w:lvl>
    <w:lvl w:ilvl="1" w:tplc="78500184">
      <w:numFmt w:val="none"/>
      <w:lvlText w:val=""/>
      <w:lvlJc w:val="left"/>
      <w:pPr>
        <w:tabs>
          <w:tab w:val="num" w:pos="-709"/>
        </w:tabs>
      </w:pPr>
    </w:lvl>
    <w:lvl w:ilvl="2" w:tplc="7D909066">
      <w:numFmt w:val="none"/>
      <w:lvlText w:val=""/>
      <w:lvlJc w:val="left"/>
      <w:pPr>
        <w:tabs>
          <w:tab w:val="num" w:pos="-709"/>
        </w:tabs>
      </w:pPr>
    </w:lvl>
    <w:lvl w:ilvl="3" w:tplc="1FB01FFC">
      <w:numFmt w:val="none"/>
      <w:lvlText w:val=""/>
      <w:lvlJc w:val="left"/>
      <w:pPr>
        <w:tabs>
          <w:tab w:val="num" w:pos="-709"/>
        </w:tabs>
      </w:pPr>
    </w:lvl>
    <w:lvl w:ilvl="4" w:tplc="5620A1A0">
      <w:numFmt w:val="none"/>
      <w:lvlText w:val=""/>
      <w:lvlJc w:val="left"/>
      <w:pPr>
        <w:tabs>
          <w:tab w:val="num" w:pos="-709"/>
        </w:tabs>
      </w:pPr>
    </w:lvl>
    <w:lvl w:ilvl="5" w:tplc="25463506">
      <w:numFmt w:val="none"/>
      <w:lvlText w:val=""/>
      <w:lvlJc w:val="left"/>
      <w:pPr>
        <w:tabs>
          <w:tab w:val="num" w:pos="-709"/>
        </w:tabs>
      </w:pPr>
    </w:lvl>
    <w:lvl w:ilvl="6" w:tplc="A7E8E732">
      <w:numFmt w:val="none"/>
      <w:lvlText w:val=""/>
      <w:lvlJc w:val="left"/>
      <w:pPr>
        <w:tabs>
          <w:tab w:val="num" w:pos="-709"/>
        </w:tabs>
      </w:pPr>
    </w:lvl>
    <w:lvl w:ilvl="7" w:tplc="162E37C0">
      <w:numFmt w:val="none"/>
      <w:lvlText w:val=""/>
      <w:lvlJc w:val="left"/>
      <w:pPr>
        <w:tabs>
          <w:tab w:val="num" w:pos="-709"/>
        </w:tabs>
      </w:pPr>
    </w:lvl>
    <w:lvl w:ilvl="8" w:tplc="16DA284A">
      <w:numFmt w:val="none"/>
      <w:lvlText w:val=""/>
      <w:lvlJc w:val="left"/>
      <w:pPr>
        <w:tabs>
          <w:tab w:val="num" w:pos="-709"/>
        </w:tabs>
      </w:pPr>
    </w:lvl>
  </w:abstractNum>
  <w:abstractNum w:abstractNumId="299" w15:restartNumberingAfterBreak="0">
    <w:nsid w:val="39180029"/>
    <w:multiLevelType w:val="hybridMultilevel"/>
    <w:tmpl w:val="9BE880D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00" w15:restartNumberingAfterBreak="0">
    <w:nsid w:val="39F05C4A"/>
    <w:multiLevelType w:val="hybridMultilevel"/>
    <w:tmpl w:val="A8CE7EA0"/>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1" w15:restartNumberingAfterBreak="0">
    <w:nsid w:val="39FB1BDD"/>
    <w:multiLevelType w:val="hybridMultilevel"/>
    <w:tmpl w:val="660E95A6"/>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2" w15:restartNumberingAfterBreak="0">
    <w:nsid w:val="3A2F6775"/>
    <w:multiLevelType w:val="multilevel"/>
    <w:tmpl w:val="A6A221F0"/>
    <w:lvl w:ilvl="0">
      <w:start w:val="1"/>
      <w:numFmt w:val="decimal"/>
      <w:lvlText w:val="%1."/>
      <w:lvlJc w:val="left"/>
      <w:pPr>
        <w:ind w:left="360" w:hanging="360"/>
      </w:pPr>
    </w:lvl>
    <w:lvl w:ilvl="1">
      <w:start w:val="1"/>
      <w:numFmt w:val="bullet"/>
      <w:lvlText w:val=""/>
      <w:lvlJc w:val="left"/>
      <w:pPr>
        <w:ind w:left="144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3" w15:restartNumberingAfterBreak="0">
    <w:nsid w:val="3A396567"/>
    <w:multiLevelType w:val="multilevel"/>
    <w:tmpl w:val="C90C4B64"/>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bullet"/>
      <w:lvlText w:val=""/>
      <w:lvlJc w:val="left"/>
      <w:pPr>
        <w:ind w:left="1146" w:hanging="720"/>
      </w:pPr>
      <w:rPr>
        <w:rFonts w:ascii="Symbol" w:hAnsi="Symbol"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4" w15:restartNumberingAfterBreak="0">
    <w:nsid w:val="3A9A6645"/>
    <w:multiLevelType w:val="singleLevel"/>
    <w:tmpl w:val="671CF7CE"/>
    <w:lvl w:ilvl="0">
      <w:start w:val="25"/>
      <w:numFmt w:val="decimal"/>
      <w:lvlText w:val="%1."/>
      <w:legacy w:legacy="1" w:legacySpace="0" w:legacyIndent="340"/>
      <w:lvlJc w:val="right"/>
      <w:pPr>
        <w:ind w:left="340" w:hanging="340"/>
      </w:pPr>
    </w:lvl>
  </w:abstractNum>
  <w:abstractNum w:abstractNumId="305" w15:restartNumberingAfterBreak="0">
    <w:nsid w:val="3AA50907"/>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06" w15:restartNumberingAfterBreak="0">
    <w:nsid w:val="3AB03769"/>
    <w:multiLevelType w:val="hybridMultilevel"/>
    <w:tmpl w:val="DECA80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7" w15:restartNumberingAfterBreak="0">
    <w:nsid w:val="3ABB608B"/>
    <w:multiLevelType w:val="multilevel"/>
    <w:tmpl w:val="906E79B4"/>
    <w:lvl w:ilvl="0">
      <w:start w:val="1"/>
      <w:numFmt w:val="decimal"/>
      <w:lvlText w:val="%1."/>
      <w:lvlJc w:val="left"/>
      <w:pPr>
        <w:tabs>
          <w:tab w:val="num" w:pos="0"/>
        </w:tabs>
        <w:ind w:left="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440"/>
      </w:pPr>
      <w:rPr>
        <w:rFonts w:hint="default"/>
      </w:rPr>
    </w:lvl>
  </w:abstractNum>
  <w:abstractNum w:abstractNumId="308" w15:restartNumberingAfterBreak="0">
    <w:nsid w:val="3B0F7BB4"/>
    <w:multiLevelType w:val="multilevel"/>
    <w:tmpl w:val="0AFE1A2C"/>
    <w:lvl w:ilvl="0">
      <w:start w:val="1"/>
      <w:numFmt w:val="bullet"/>
      <w:lvlText w:val=""/>
      <w:lvlJc w:val="left"/>
      <w:pPr>
        <w:ind w:left="540" w:hanging="540"/>
      </w:pPr>
      <w:rPr>
        <w:rFonts w:ascii="Symbol" w:hAnsi="Symbol" w:hint="default"/>
      </w:rPr>
    </w:lvl>
    <w:lvl w:ilvl="1">
      <w:start w:val="2"/>
      <w:numFmt w:val="decimal"/>
      <w:lvlText w:val="%1.%2."/>
      <w:lvlJc w:val="left"/>
      <w:pPr>
        <w:ind w:left="1140" w:hanging="54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09" w15:restartNumberingAfterBreak="0">
    <w:nsid w:val="3BA9139B"/>
    <w:multiLevelType w:val="hybridMultilevel"/>
    <w:tmpl w:val="8A96054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0" w15:restartNumberingAfterBreak="0">
    <w:nsid w:val="3C153E8F"/>
    <w:multiLevelType w:val="hybridMultilevel"/>
    <w:tmpl w:val="6930DF16"/>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11" w15:restartNumberingAfterBreak="0">
    <w:nsid w:val="3C3B6925"/>
    <w:multiLevelType w:val="multilevel"/>
    <w:tmpl w:val="084EF26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3C4449FA"/>
    <w:multiLevelType w:val="hybridMultilevel"/>
    <w:tmpl w:val="0EE8164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13" w15:restartNumberingAfterBreak="0">
    <w:nsid w:val="3DBF1270"/>
    <w:multiLevelType w:val="hybridMultilevel"/>
    <w:tmpl w:val="E9EA4172"/>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14" w15:restartNumberingAfterBreak="0">
    <w:nsid w:val="3DCB55DA"/>
    <w:multiLevelType w:val="singleLevel"/>
    <w:tmpl w:val="8B5AA714"/>
    <w:lvl w:ilvl="0">
      <w:start w:val="6"/>
      <w:numFmt w:val="bullet"/>
      <w:lvlText w:val="-"/>
      <w:lvlJc w:val="left"/>
      <w:pPr>
        <w:tabs>
          <w:tab w:val="num" w:pos="360"/>
        </w:tabs>
        <w:ind w:left="360" w:hanging="360"/>
      </w:pPr>
    </w:lvl>
  </w:abstractNum>
  <w:abstractNum w:abstractNumId="315" w15:restartNumberingAfterBreak="0">
    <w:nsid w:val="3DFA52D6"/>
    <w:multiLevelType w:val="hybridMultilevel"/>
    <w:tmpl w:val="665E83A4"/>
    <w:lvl w:ilvl="0" w:tplc="D35AB624">
      <w:start w:val="1"/>
      <w:numFmt w:val="bullet"/>
      <w:lvlText w:val="–"/>
      <w:lvlJc w:val="left"/>
      <w:pPr>
        <w:ind w:left="1428" w:hanging="360"/>
      </w:pPr>
      <w:rPr>
        <w:rFonts w:ascii="Times New Roman" w:hAnsi="Times New Roman" w:cs="Times New Roman" w:hint="default"/>
        <w:sz w:val="16"/>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316" w15:restartNumberingAfterBreak="0">
    <w:nsid w:val="3DFE082F"/>
    <w:multiLevelType w:val="hybridMultilevel"/>
    <w:tmpl w:val="2788D92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7" w15:restartNumberingAfterBreak="0">
    <w:nsid w:val="3E242FCC"/>
    <w:multiLevelType w:val="hybridMultilevel"/>
    <w:tmpl w:val="E5ACB50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8" w15:restartNumberingAfterBreak="0">
    <w:nsid w:val="3E737788"/>
    <w:multiLevelType w:val="hybridMultilevel"/>
    <w:tmpl w:val="C7104E8C"/>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19" w15:restartNumberingAfterBreak="0">
    <w:nsid w:val="3E7F48F6"/>
    <w:multiLevelType w:val="hybridMultilevel"/>
    <w:tmpl w:val="83AAA850"/>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F">
      <w:start w:val="1"/>
      <w:numFmt w:val="decimal"/>
      <w:lvlText w:val="%2."/>
      <w:lvlJc w:val="left"/>
      <w:pPr>
        <w:tabs>
          <w:tab w:val="num" w:pos="1440"/>
        </w:tabs>
        <w:ind w:left="1440" w:hanging="360"/>
      </w:p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20" w15:restartNumberingAfterBreak="0">
    <w:nsid w:val="3EC66F62"/>
    <w:multiLevelType w:val="hybridMultilevel"/>
    <w:tmpl w:val="C67E6D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1" w15:restartNumberingAfterBreak="0">
    <w:nsid w:val="3EC849ED"/>
    <w:multiLevelType w:val="singleLevel"/>
    <w:tmpl w:val="A0E638AC"/>
    <w:lvl w:ilvl="0">
      <w:start w:val="1"/>
      <w:numFmt w:val="lowerLetter"/>
      <w:lvlText w:val="%1)"/>
      <w:legacy w:legacy="1" w:legacySpace="0" w:legacyIndent="283"/>
      <w:lvlJc w:val="left"/>
      <w:pPr>
        <w:ind w:left="283" w:hanging="283"/>
      </w:pPr>
    </w:lvl>
  </w:abstractNum>
  <w:abstractNum w:abstractNumId="322" w15:restartNumberingAfterBreak="0">
    <w:nsid w:val="3EDD5EB5"/>
    <w:multiLevelType w:val="hybridMultilevel"/>
    <w:tmpl w:val="2A8ED57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23" w15:restartNumberingAfterBreak="0">
    <w:nsid w:val="3F66740B"/>
    <w:multiLevelType w:val="hybridMultilevel"/>
    <w:tmpl w:val="42CC1C28"/>
    <w:lvl w:ilvl="0" w:tplc="30F6C0AE">
      <w:start w:val="1"/>
      <w:numFmt w:val="lowerLetter"/>
      <w:lvlText w:val="%1)"/>
      <w:lvlJc w:val="left"/>
      <w:pPr>
        <w:tabs>
          <w:tab w:val="num" w:pos="39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4" w15:restartNumberingAfterBreak="0">
    <w:nsid w:val="3F6C61D2"/>
    <w:multiLevelType w:val="hybridMultilevel"/>
    <w:tmpl w:val="F8B03BB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5" w15:restartNumberingAfterBreak="0">
    <w:nsid w:val="3FB71E43"/>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326" w15:restartNumberingAfterBreak="0">
    <w:nsid w:val="40291724"/>
    <w:multiLevelType w:val="hybridMultilevel"/>
    <w:tmpl w:val="D9BA3F6C"/>
    <w:lvl w:ilvl="0" w:tplc="F2F09DCA">
      <w:start w:val="2"/>
      <w:numFmt w:val="bullet"/>
      <w:lvlText w:val="−"/>
      <w:lvlJc w:val="left"/>
      <w:pPr>
        <w:ind w:left="720" w:hanging="360"/>
      </w:pPr>
      <w:rPr>
        <w:rFonts w:ascii="Times New Roman" w:eastAsia="Times New Roman" w:hAnsi="Times New Roman"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327" w15:restartNumberingAfterBreak="0">
    <w:nsid w:val="404F5C46"/>
    <w:multiLevelType w:val="hybridMultilevel"/>
    <w:tmpl w:val="D038B3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9" w15:restartNumberingAfterBreak="0">
    <w:nsid w:val="40A54365"/>
    <w:multiLevelType w:val="multilevel"/>
    <w:tmpl w:val="9C8087AC"/>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30" w15:restartNumberingAfterBreak="0">
    <w:nsid w:val="40B24098"/>
    <w:multiLevelType w:val="hybridMultilevel"/>
    <w:tmpl w:val="3FDA18A6"/>
    <w:lvl w:ilvl="0" w:tplc="6E0E95F4">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1" w15:restartNumberingAfterBreak="0">
    <w:nsid w:val="40C87E3B"/>
    <w:multiLevelType w:val="hybridMultilevel"/>
    <w:tmpl w:val="DDBAA9F2"/>
    <w:lvl w:ilvl="0" w:tplc="FDB22288">
      <w:start w:val="3"/>
      <w:numFmt w:val="bullet"/>
      <w:lvlText w:val="-"/>
      <w:lvlJc w:val="left"/>
      <w:pPr>
        <w:tabs>
          <w:tab w:val="num" w:pos="421"/>
        </w:tabs>
        <w:ind w:left="421" w:hanging="42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2" w15:restartNumberingAfterBreak="0">
    <w:nsid w:val="41273A60"/>
    <w:multiLevelType w:val="hybridMultilevel"/>
    <w:tmpl w:val="813A196A"/>
    <w:lvl w:ilvl="0" w:tplc="E9A4CC7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3" w15:restartNumberingAfterBreak="0">
    <w:nsid w:val="412F6D46"/>
    <w:multiLevelType w:val="hybridMultilevel"/>
    <w:tmpl w:val="C916D00C"/>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4"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35" w15:restartNumberingAfterBreak="0">
    <w:nsid w:val="41A052D3"/>
    <w:multiLevelType w:val="hybridMultilevel"/>
    <w:tmpl w:val="8306F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6" w15:restartNumberingAfterBreak="0">
    <w:nsid w:val="41B634FE"/>
    <w:multiLevelType w:val="hybridMultilevel"/>
    <w:tmpl w:val="8A28C7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7" w15:restartNumberingAfterBreak="0">
    <w:nsid w:val="41C02206"/>
    <w:multiLevelType w:val="hybridMultilevel"/>
    <w:tmpl w:val="F308173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38" w15:restartNumberingAfterBreak="0">
    <w:nsid w:val="42044A2F"/>
    <w:multiLevelType w:val="hybridMultilevel"/>
    <w:tmpl w:val="AA5E5774"/>
    <w:lvl w:ilvl="0" w:tplc="0B40E93A">
      <w:start w:val="1"/>
      <w:numFmt w:val="bullet"/>
      <w:lvlText w:val="–"/>
      <w:lvlJc w:val="left"/>
      <w:pPr>
        <w:ind w:left="1776" w:hanging="360"/>
      </w:pPr>
      <w:rPr>
        <w:rFonts w:ascii="Times New Roman" w:hAnsi="Times New Roman" w:cs="Times New Roman"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39" w15:restartNumberingAfterBreak="0">
    <w:nsid w:val="42171B9C"/>
    <w:multiLevelType w:val="multilevel"/>
    <w:tmpl w:val="C5329708"/>
    <w:lvl w:ilvl="0">
      <w:start w:val="1"/>
      <w:numFmt w:val="bullet"/>
      <w:lvlText w:val=""/>
      <w:lvlJc w:val="left"/>
      <w:pPr>
        <w:ind w:left="992" w:hanging="708"/>
      </w:pPr>
      <w:rPr>
        <w:rFonts w:ascii="Symbol" w:hAnsi="Symbol" w:hint="default"/>
      </w:rPr>
    </w:lvl>
    <w:lvl w:ilvl="1">
      <w:start w:val="1"/>
      <w:numFmt w:val="decimal"/>
      <w:isLgl/>
      <w:lvlText w:val="%1.%2."/>
      <w:lvlJc w:val="left"/>
      <w:pPr>
        <w:ind w:left="850" w:hanging="708"/>
      </w:pPr>
      <w:rPr>
        <w:rFonts w:hint="default"/>
      </w:rPr>
    </w:lvl>
    <w:lvl w:ilvl="2">
      <w:start w:val="1"/>
      <w:numFmt w:val="decimal"/>
      <w:isLgl/>
      <w:lvlText w:val="%1.%2.%3."/>
      <w:lvlJc w:val="left"/>
      <w:pPr>
        <w:ind w:left="1288" w:hanging="720"/>
      </w:pPr>
      <w:rPr>
        <w:rFonts w:ascii="Times New Roman" w:eastAsia="Calibri" w:hAnsi="Times New Roman" w:cs="Times New Roman"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0" w15:restartNumberingAfterBreak="0">
    <w:nsid w:val="4229528E"/>
    <w:multiLevelType w:val="hybridMultilevel"/>
    <w:tmpl w:val="AF04BBC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15:restartNumberingAfterBreak="0">
    <w:nsid w:val="422B1E38"/>
    <w:multiLevelType w:val="hybridMultilevel"/>
    <w:tmpl w:val="1CAEA306"/>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15:restartNumberingAfterBreak="0">
    <w:nsid w:val="426B5248"/>
    <w:multiLevelType w:val="singleLevel"/>
    <w:tmpl w:val="ABB82210"/>
    <w:lvl w:ilvl="0">
      <w:start w:val="1"/>
      <w:numFmt w:val="lowerLetter"/>
      <w:lvlText w:val="%1)"/>
      <w:legacy w:legacy="1" w:legacySpace="0" w:legacyIndent="283"/>
      <w:lvlJc w:val="left"/>
      <w:pPr>
        <w:ind w:left="283" w:hanging="283"/>
      </w:pPr>
    </w:lvl>
  </w:abstractNum>
  <w:abstractNum w:abstractNumId="343" w15:restartNumberingAfterBreak="0">
    <w:nsid w:val="42F27A86"/>
    <w:multiLevelType w:val="singleLevel"/>
    <w:tmpl w:val="F6641092"/>
    <w:lvl w:ilvl="0">
      <w:start w:val="1"/>
      <w:numFmt w:val="lowerLetter"/>
      <w:lvlText w:val="%1)"/>
      <w:legacy w:legacy="1" w:legacySpace="0" w:legacyIndent="283"/>
      <w:lvlJc w:val="left"/>
      <w:pPr>
        <w:ind w:left="283" w:hanging="283"/>
      </w:pPr>
      <w:rPr>
        <w:rFonts w:cs="Times New Roman"/>
      </w:rPr>
    </w:lvl>
  </w:abstractNum>
  <w:abstractNum w:abstractNumId="344" w15:restartNumberingAfterBreak="0">
    <w:nsid w:val="437B180E"/>
    <w:multiLevelType w:val="hybridMultilevel"/>
    <w:tmpl w:val="E872EF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5" w15:restartNumberingAfterBreak="0">
    <w:nsid w:val="437E742C"/>
    <w:multiLevelType w:val="hybridMultilevel"/>
    <w:tmpl w:val="04267F22"/>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6" w15:restartNumberingAfterBreak="0">
    <w:nsid w:val="43F96C2B"/>
    <w:multiLevelType w:val="hybridMultilevel"/>
    <w:tmpl w:val="C740802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7" w15:restartNumberingAfterBreak="0">
    <w:nsid w:val="4429258A"/>
    <w:multiLevelType w:val="hybridMultilevel"/>
    <w:tmpl w:val="91585DD2"/>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8" w15:restartNumberingAfterBreak="0">
    <w:nsid w:val="44717003"/>
    <w:multiLevelType w:val="hybridMultilevel"/>
    <w:tmpl w:val="27EC013C"/>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49" w15:restartNumberingAfterBreak="0">
    <w:nsid w:val="447B716A"/>
    <w:multiLevelType w:val="hybridMultilevel"/>
    <w:tmpl w:val="9E709CD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50" w15:restartNumberingAfterBreak="0">
    <w:nsid w:val="449A0383"/>
    <w:multiLevelType w:val="hybridMultilevel"/>
    <w:tmpl w:val="BDACEC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51" w15:restartNumberingAfterBreak="0">
    <w:nsid w:val="449B3D87"/>
    <w:multiLevelType w:val="hybridMultilevel"/>
    <w:tmpl w:val="6C00C4C2"/>
    <w:lvl w:ilvl="0" w:tplc="04150011">
      <w:start w:val="1"/>
      <w:numFmt w:val="decimal"/>
      <w:lvlText w:val="%1)"/>
      <w:lvlJc w:val="left"/>
      <w:pPr>
        <w:ind w:left="720" w:hanging="360"/>
      </w:pPr>
      <w:rPr>
        <w:rFonts w:hint="default"/>
      </w:rPr>
    </w:lvl>
    <w:lvl w:ilvl="1" w:tplc="CA9C383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15:restartNumberingAfterBreak="0">
    <w:nsid w:val="450214E7"/>
    <w:multiLevelType w:val="hybridMultilevel"/>
    <w:tmpl w:val="4C5A8F6E"/>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53" w15:restartNumberingAfterBreak="0">
    <w:nsid w:val="45256A05"/>
    <w:multiLevelType w:val="hybridMultilevel"/>
    <w:tmpl w:val="0B68199A"/>
    <w:lvl w:ilvl="0" w:tplc="66AEA8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15:restartNumberingAfterBreak="0">
    <w:nsid w:val="452D22DF"/>
    <w:multiLevelType w:val="singleLevel"/>
    <w:tmpl w:val="DE82C1FC"/>
    <w:lvl w:ilvl="0">
      <w:start w:val="1"/>
      <w:numFmt w:val="lowerLetter"/>
      <w:lvlText w:val="(%1)"/>
      <w:legacy w:legacy="1" w:legacySpace="0" w:legacyIndent="283"/>
      <w:lvlJc w:val="left"/>
      <w:pPr>
        <w:ind w:left="283" w:hanging="283"/>
      </w:pPr>
    </w:lvl>
  </w:abstractNum>
  <w:abstractNum w:abstractNumId="355" w15:restartNumberingAfterBreak="0">
    <w:nsid w:val="45F470B3"/>
    <w:multiLevelType w:val="hybridMultilevel"/>
    <w:tmpl w:val="9CA8854C"/>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56" w15:restartNumberingAfterBreak="0">
    <w:nsid w:val="460902E5"/>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357"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8" w15:restartNumberingAfterBreak="0">
    <w:nsid w:val="46975E68"/>
    <w:multiLevelType w:val="hybridMultilevel"/>
    <w:tmpl w:val="2CB80846"/>
    <w:lvl w:ilvl="0" w:tplc="FE1AC52A">
      <w:start w:val="1"/>
      <w:numFmt w:val="lowerLetter"/>
      <w:lvlText w:val="%1)"/>
      <w:lvlJc w:val="left"/>
      <w:pPr>
        <w:tabs>
          <w:tab w:val="num" w:pos="377"/>
        </w:tabs>
        <w:ind w:left="377" w:hanging="377"/>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59" w15:restartNumberingAfterBreak="0">
    <w:nsid w:val="46AA37DC"/>
    <w:multiLevelType w:val="hybridMultilevel"/>
    <w:tmpl w:val="4F20FF10"/>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0" w15:restartNumberingAfterBreak="0">
    <w:nsid w:val="46B724E1"/>
    <w:multiLevelType w:val="singleLevel"/>
    <w:tmpl w:val="DE82C1FC"/>
    <w:lvl w:ilvl="0">
      <w:start w:val="1"/>
      <w:numFmt w:val="lowerLetter"/>
      <w:lvlText w:val="(%1)"/>
      <w:legacy w:legacy="1" w:legacySpace="0" w:legacyIndent="283"/>
      <w:lvlJc w:val="left"/>
      <w:pPr>
        <w:ind w:left="283" w:hanging="283"/>
      </w:pPr>
    </w:lvl>
  </w:abstractNum>
  <w:abstractNum w:abstractNumId="361" w15:restartNumberingAfterBreak="0">
    <w:nsid w:val="47426617"/>
    <w:multiLevelType w:val="hybridMultilevel"/>
    <w:tmpl w:val="BDC48D1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62" w15:restartNumberingAfterBreak="0">
    <w:nsid w:val="479A32E5"/>
    <w:multiLevelType w:val="hybridMultilevel"/>
    <w:tmpl w:val="96BE836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63" w15:restartNumberingAfterBreak="0">
    <w:nsid w:val="47C34357"/>
    <w:multiLevelType w:val="hybridMultilevel"/>
    <w:tmpl w:val="5D3C3ADE"/>
    <w:lvl w:ilvl="0" w:tplc="09544EDC">
      <w:start w:val="1"/>
      <w:numFmt w:val="decimal"/>
      <w:lvlText w:val="%1)"/>
      <w:lvlJc w:val="right"/>
      <w:pPr>
        <w:ind w:left="720" w:hanging="360"/>
      </w:pPr>
      <w:rPr>
        <w:rFonts w:ascii="Times New Roman" w:hAnsi="Times New Roman" w:cs="Times New Roman" w:hint="default"/>
        <w:b w:val="0"/>
        <w:i w:val="0"/>
        <w:strike w:val="0"/>
        <w:dstrike w:val="0"/>
        <w:sz w:val="20"/>
        <w:u w:val="none"/>
        <w:effect w:val="none"/>
      </w:rPr>
    </w:lvl>
    <w:lvl w:ilvl="1" w:tplc="04150011">
      <w:start w:val="1"/>
      <w:numFmt w:val="decimal"/>
      <w:lvlText w:val="%2)"/>
      <w:lvlJc w:val="left"/>
      <w:pPr>
        <w:ind w:left="1440" w:hanging="360"/>
      </w:pPr>
      <w:rPr>
        <w:b w:val="0"/>
        <w:i w:val="0"/>
        <w:strike w:val="0"/>
        <w:dstrike w:val="0"/>
        <w:sz w:val="20"/>
        <w:u w:val="none"/>
        <w:effect w:val="none"/>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4" w15:restartNumberingAfterBreak="0">
    <w:nsid w:val="47EA29C1"/>
    <w:multiLevelType w:val="hybridMultilevel"/>
    <w:tmpl w:val="026058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15:restartNumberingAfterBreak="0">
    <w:nsid w:val="47F83173"/>
    <w:multiLevelType w:val="hybridMultilevel"/>
    <w:tmpl w:val="86EA2D04"/>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6" w15:restartNumberingAfterBreak="0">
    <w:nsid w:val="481634B6"/>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367" w15:restartNumberingAfterBreak="0">
    <w:nsid w:val="484B35FE"/>
    <w:multiLevelType w:val="hybridMultilevel"/>
    <w:tmpl w:val="168A2A4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8" w15:restartNumberingAfterBreak="0">
    <w:nsid w:val="488302A9"/>
    <w:multiLevelType w:val="hybridMultilevel"/>
    <w:tmpl w:val="898A0E12"/>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9" w15:restartNumberingAfterBreak="0">
    <w:nsid w:val="488569A3"/>
    <w:multiLevelType w:val="hybridMultilevel"/>
    <w:tmpl w:val="C8C813C2"/>
    <w:lvl w:ilvl="0" w:tplc="A5649408">
      <w:start w:val="1"/>
      <w:numFmt w:val="bullet"/>
      <w:lvlText w:val="­"/>
      <w:lvlJc w:val="left"/>
      <w:pPr>
        <w:tabs>
          <w:tab w:val="num" w:pos="397"/>
        </w:tabs>
        <w:ind w:left="397" w:hanging="397"/>
      </w:pPr>
      <w:rPr>
        <w:rFonts w:ascii="Courier New" w:hAnsi="Courier New" w:cs="Courier New"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70" w15:restartNumberingAfterBreak="0">
    <w:nsid w:val="489C524C"/>
    <w:multiLevelType w:val="hybridMultilevel"/>
    <w:tmpl w:val="EE1E9CC6"/>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1" w15:restartNumberingAfterBreak="0">
    <w:nsid w:val="4992261C"/>
    <w:multiLevelType w:val="hybridMultilevel"/>
    <w:tmpl w:val="74F689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2" w15:restartNumberingAfterBreak="0">
    <w:nsid w:val="49DE082F"/>
    <w:multiLevelType w:val="hybridMultilevel"/>
    <w:tmpl w:val="2ABCBE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3" w15:restartNumberingAfterBreak="0">
    <w:nsid w:val="49E93910"/>
    <w:multiLevelType w:val="hybridMultilevel"/>
    <w:tmpl w:val="BCEEB0A4"/>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4" w15:restartNumberingAfterBreak="0">
    <w:nsid w:val="4A067C4B"/>
    <w:multiLevelType w:val="singleLevel"/>
    <w:tmpl w:val="49BC1EC6"/>
    <w:lvl w:ilvl="0">
      <w:start w:val="1"/>
      <w:numFmt w:val="lowerLetter"/>
      <w:lvlText w:val="%1) "/>
      <w:legacy w:legacy="1" w:legacySpace="0" w:legacyIndent="283"/>
      <w:lvlJc w:val="left"/>
      <w:pPr>
        <w:ind w:left="283" w:hanging="283"/>
      </w:pPr>
      <w:rPr>
        <w:b w:val="0"/>
        <w:i w:val="0"/>
        <w:sz w:val="20"/>
      </w:rPr>
    </w:lvl>
  </w:abstractNum>
  <w:abstractNum w:abstractNumId="375" w15:restartNumberingAfterBreak="0">
    <w:nsid w:val="4A141630"/>
    <w:multiLevelType w:val="hybridMultilevel"/>
    <w:tmpl w:val="A330D23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1CFC6064">
      <w:start w:val="1"/>
      <w:numFmt w:val="decimal"/>
      <w:lvlText w:val="%3)"/>
      <w:lvlJc w:val="left"/>
      <w:pPr>
        <w:ind w:left="2868" w:hanging="360"/>
      </w:pPr>
      <w:rPr>
        <w:rFonts w:hint="default"/>
      </w:rPr>
    </w:lvl>
    <w:lvl w:ilvl="3" w:tplc="0415000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76" w15:restartNumberingAfterBreak="0">
    <w:nsid w:val="4A514479"/>
    <w:multiLevelType w:val="hybridMultilevel"/>
    <w:tmpl w:val="28329196"/>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7" w15:restartNumberingAfterBreak="0">
    <w:nsid w:val="4B2345DE"/>
    <w:multiLevelType w:val="singleLevel"/>
    <w:tmpl w:val="782A5878"/>
    <w:lvl w:ilvl="0">
      <w:start w:val="1"/>
      <w:numFmt w:val="bullet"/>
      <w:pStyle w:val="LISTAWYPUNKTOWANA"/>
      <w:lvlText w:val=""/>
      <w:lvlJc w:val="left"/>
      <w:pPr>
        <w:tabs>
          <w:tab w:val="num" w:pos="360"/>
        </w:tabs>
        <w:ind w:left="340" w:hanging="340"/>
      </w:pPr>
      <w:rPr>
        <w:rFonts w:ascii="Symbol" w:hAnsi="Symbol" w:hint="default"/>
      </w:rPr>
    </w:lvl>
  </w:abstractNum>
  <w:abstractNum w:abstractNumId="378" w15:restartNumberingAfterBreak="0">
    <w:nsid w:val="4B832D54"/>
    <w:multiLevelType w:val="hybridMultilevel"/>
    <w:tmpl w:val="3FF61264"/>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79" w15:restartNumberingAfterBreak="0">
    <w:nsid w:val="4BC86C4F"/>
    <w:multiLevelType w:val="hybridMultilevel"/>
    <w:tmpl w:val="B860D9CE"/>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0" w15:restartNumberingAfterBreak="0">
    <w:nsid w:val="4BCA5AE5"/>
    <w:multiLevelType w:val="hybridMultilevel"/>
    <w:tmpl w:val="8CECB8EA"/>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2" w15:restartNumberingAfterBreak="0">
    <w:nsid w:val="4C312DA5"/>
    <w:multiLevelType w:val="singleLevel"/>
    <w:tmpl w:val="04150017"/>
    <w:lvl w:ilvl="0">
      <w:start w:val="1"/>
      <w:numFmt w:val="lowerLetter"/>
      <w:lvlText w:val="%1)"/>
      <w:lvlJc w:val="left"/>
      <w:pPr>
        <w:tabs>
          <w:tab w:val="num" w:pos="360"/>
        </w:tabs>
        <w:ind w:left="360" w:hanging="360"/>
      </w:pPr>
    </w:lvl>
  </w:abstractNum>
  <w:abstractNum w:abstractNumId="383" w15:restartNumberingAfterBreak="0">
    <w:nsid w:val="4C6C7DF3"/>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384" w15:restartNumberingAfterBreak="0">
    <w:nsid w:val="4CDA0DF0"/>
    <w:multiLevelType w:val="hybridMultilevel"/>
    <w:tmpl w:val="CEB20C6E"/>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85" w15:restartNumberingAfterBreak="0">
    <w:nsid w:val="4D087E30"/>
    <w:multiLevelType w:val="hybridMultilevel"/>
    <w:tmpl w:val="B9822D32"/>
    <w:lvl w:ilvl="0" w:tplc="FFFFFFFF">
      <w:start w:val="1"/>
      <w:numFmt w:val="bullet"/>
      <w:lvlText w:val=""/>
      <w:lvlJc w:val="left"/>
      <w:pPr>
        <w:tabs>
          <w:tab w:val="num" w:pos="1276"/>
        </w:tabs>
        <w:ind w:left="1276" w:hanging="426"/>
      </w:pPr>
      <w:rPr>
        <w:rFonts w:ascii="Symbol" w:hAnsi="Symbol" w:hint="default"/>
        <w:sz w:val="16"/>
      </w:rPr>
    </w:lvl>
    <w:lvl w:ilvl="1" w:tplc="FFFFFFFF" w:tentative="1">
      <w:start w:val="1"/>
      <w:numFmt w:val="bullet"/>
      <w:lvlText w:val="o"/>
      <w:lvlJc w:val="left"/>
      <w:pPr>
        <w:tabs>
          <w:tab w:val="num" w:pos="1865"/>
        </w:tabs>
        <w:ind w:left="1865" w:hanging="360"/>
      </w:pPr>
      <w:rPr>
        <w:rFonts w:ascii="Courier New" w:hAnsi="Courier New" w:hint="default"/>
      </w:rPr>
    </w:lvl>
    <w:lvl w:ilvl="2" w:tplc="FFFFFFFF" w:tentative="1">
      <w:start w:val="1"/>
      <w:numFmt w:val="bullet"/>
      <w:lvlText w:val=""/>
      <w:lvlJc w:val="left"/>
      <w:pPr>
        <w:tabs>
          <w:tab w:val="num" w:pos="2585"/>
        </w:tabs>
        <w:ind w:left="2585" w:hanging="360"/>
      </w:pPr>
      <w:rPr>
        <w:rFonts w:ascii="Wingdings" w:hAnsi="Wingdings" w:hint="default"/>
      </w:rPr>
    </w:lvl>
    <w:lvl w:ilvl="3" w:tplc="FFFFFFFF" w:tentative="1">
      <w:start w:val="1"/>
      <w:numFmt w:val="bullet"/>
      <w:lvlText w:val=""/>
      <w:lvlJc w:val="left"/>
      <w:pPr>
        <w:tabs>
          <w:tab w:val="num" w:pos="3305"/>
        </w:tabs>
        <w:ind w:left="3305" w:hanging="360"/>
      </w:pPr>
      <w:rPr>
        <w:rFonts w:ascii="Symbol" w:hAnsi="Symbol" w:hint="default"/>
      </w:rPr>
    </w:lvl>
    <w:lvl w:ilvl="4" w:tplc="FFFFFFFF" w:tentative="1">
      <w:start w:val="1"/>
      <w:numFmt w:val="bullet"/>
      <w:lvlText w:val="o"/>
      <w:lvlJc w:val="left"/>
      <w:pPr>
        <w:tabs>
          <w:tab w:val="num" w:pos="4025"/>
        </w:tabs>
        <w:ind w:left="4025" w:hanging="360"/>
      </w:pPr>
      <w:rPr>
        <w:rFonts w:ascii="Courier New" w:hAnsi="Courier New" w:hint="default"/>
      </w:rPr>
    </w:lvl>
    <w:lvl w:ilvl="5" w:tplc="FFFFFFFF" w:tentative="1">
      <w:start w:val="1"/>
      <w:numFmt w:val="bullet"/>
      <w:lvlText w:val=""/>
      <w:lvlJc w:val="left"/>
      <w:pPr>
        <w:tabs>
          <w:tab w:val="num" w:pos="4745"/>
        </w:tabs>
        <w:ind w:left="4745" w:hanging="360"/>
      </w:pPr>
      <w:rPr>
        <w:rFonts w:ascii="Wingdings" w:hAnsi="Wingdings" w:hint="default"/>
      </w:rPr>
    </w:lvl>
    <w:lvl w:ilvl="6" w:tplc="FFFFFFFF" w:tentative="1">
      <w:start w:val="1"/>
      <w:numFmt w:val="bullet"/>
      <w:lvlText w:val=""/>
      <w:lvlJc w:val="left"/>
      <w:pPr>
        <w:tabs>
          <w:tab w:val="num" w:pos="5465"/>
        </w:tabs>
        <w:ind w:left="5465" w:hanging="360"/>
      </w:pPr>
      <w:rPr>
        <w:rFonts w:ascii="Symbol" w:hAnsi="Symbol" w:hint="default"/>
      </w:rPr>
    </w:lvl>
    <w:lvl w:ilvl="7" w:tplc="FFFFFFFF" w:tentative="1">
      <w:start w:val="1"/>
      <w:numFmt w:val="bullet"/>
      <w:lvlText w:val="o"/>
      <w:lvlJc w:val="left"/>
      <w:pPr>
        <w:tabs>
          <w:tab w:val="num" w:pos="6185"/>
        </w:tabs>
        <w:ind w:left="6185" w:hanging="360"/>
      </w:pPr>
      <w:rPr>
        <w:rFonts w:ascii="Courier New" w:hAnsi="Courier New" w:hint="default"/>
      </w:rPr>
    </w:lvl>
    <w:lvl w:ilvl="8" w:tplc="FFFFFFFF" w:tentative="1">
      <w:start w:val="1"/>
      <w:numFmt w:val="bullet"/>
      <w:lvlText w:val=""/>
      <w:lvlJc w:val="left"/>
      <w:pPr>
        <w:tabs>
          <w:tab w:val="num" w:pos="6905"/>
        </w:tabs>
        <w:ind w:left="6905" w:hanging="360"/>
      </w:pPr>
      <w:rPr>
        <w:rFonts w:ascii="Wingdings" w:hAnsi="Wingdings" w:hint="default"/>
      </w:rPr>
    </w:lvl>
  </w:abstractNum>
  <w:abstractNum w:abstractNumId="386" w15:restartNumberingAfterBreak="0">
    <w:nsid w:val="4D9041D0"/>
    <w:multiLevelType w:val="hybridMultilevel"/>
    <w:tmpl w:val="E86E4B2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7" w15:restartNumberingAfterBreak="0">
    <w:nsid w:val="4E2C35B8"/>
    <w:multiLevelType w:val="hybridMultilevel"/>
    <w:tmpl w:val="2390C52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8" w15:restartNumberingAfterBreak="0">
    <w:nsid w:val="4E7E0C6A"/>
    <w:multiLevelType w:val="hybridMultilevel"/>
    <w:tmpl w:val="FADA151E"/>
    <w:lvl w:ilvl="0" w:tplc="DC5A0E1C">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9" w15:restartNumberingAfterBreak="0">
    <w:nsid w:val="4E9C6A84"/>
    <w:multiLevelType w:val="hybridMultilevel"/>
    <w:tmpl w:val="0D00173A"/>
    <w:lvl w:ilvl="0" w:tplc="04150017">
      <w:start w:val="1"/>
      <w:numFmt w:val="lowerLetter"/>
      <w:lvlText w:val="%1)"/>
      <w:lvlJc w:val="left"/>
      <w:pPr>
        <w:ind w:left="720" w:hanging="360"/>
      </w:pPr>
    </w:lvl>
    <w:lvl w:ilvl="1" w:tplc="9376BAFC">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0" w15:restartNumberingAfterBreak="0">
    <w:nsid w:val="4EA854A2"/>
    <w:multiLevelType w:val="hybridMultilevel"/>
    <w:tmpl w:val="200261A8"/>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91" w15:restartNumberingAfterBreak="0">
    <w:nsid w:val="4EB952F4"/>
    <w:multiLevelType w:val="singleLevel"/>
    <w:tmpl w:val="41826B92"/>
    <w:lvl w:ilvl="0">
      <w:start w:val="1"/>
      <w:numFmt w:val="lowerLetter"/>
      <w:pStyle w:val="Listanumerowana1"/>
      <w:lvlText w:val="%1)"/>
      <w:legacy w:legacy="1" w:legacySpace="0" w:legacyIndent="283"/>
      <w:lvlJc w:val="left"/>
      <w:pPr>
        <w:ind w:left="283" w:hanging="283"/>
      </w:pPr>
    </w:lvl>
  </w:abstractNum>
  <w:abstractNum w:abstractNumId="392" w15:restartNumberingAfterBreak="0">
    <w:nsid w:val="4F511573"/>
    <w:multiLevelType w:val="hybridMultilevel"/>
    <w:tmpl w:val="0EC27938"/>
    <w:lvl w:ilvl="0" w:tplc="FFFFFFFF">
      <w:start w:val="1"/>
      <w:numFmt w:val="bullet"/>
      <w:lvlText w:val=""/>
      <w:lvlJc w:val="left"/>
      <w:pPr>
        <w:tabs>
          <w:tab w:val="num" w:pos="1276"/>
        </w:tabs>
        <w:ind w:left="1276" w:hanging="426"/>
      </w:pPr>
      <w:rPr>
        <w:rFonts w:ascii="Symbol" w:hAnsi="Symbol" w:hint="default"/>
        <w:sz w:val="16"/>
      </w:rPr>
    </w:lvl>
    <w:lvl w:ilvl="1" w:tplc="FFFFFFFF" w:tentative="1">
      <w:start w:val="1"/>
      <w:numFmt w:val="bullet"/>
      <w:lvlText w:val="o"/>
      <w:lvlJc w:val="left"/>
      <w:pPr>
        <w:tabs>
          <w:tab w:val="num" w:pos="1865"/>
        </w:tabs>
        <w:ind w:left="1865" w:hanging="360"/>
      </w:pPr>
      <w:rPr>
        <w:rFonts w:ascii="Courier New" w:hAnsi="Courier New" w:hint="default"/>
      </w:rPr>
    </w:lvl>
    <w:lvl w:ilvl="2" w:tplc="FFFFFFFF" w:tentative="1">
      <w:start w:val="1"/>
      <w:numFmt w:val="bullet"/>
      <w:lvlText w:val=""/>
      <w:lvlJc w:val="left"/>
      <w:pPr>
        <w:tabs>
          <w:tab w:val="num" w:pos="2585"/>
        </w:tabs>
        <w:ind w:left="2585" w:hanging="360"/>
      </w:pPr>
      <w:rPr>
        <w:rFonts w:ascii="Wingdings" w:hAnsi="Wingdings" w:hint="default"/>
      </w:rPr>
    </w:lvl>
    <w:lvl w:ilvl="3" w:tplc="FFFFFFFF" w:tentative="1">
      <w:start w:val="1"/>
      <w:numFmt w:val="bullet"/>
      <w:lvlText w:val=""/>
      <w:lvlJc w:val="left"/>
      <w:pPr>
        <w:tabs>
          <w:tab w:val="num" w:pos="3305"/>
        </w:tabs>
        <w:ind w:left="3305" w:hanging="360"/>
      </w:pPr>
      <w:rPr>
        <w:rFonts w:ascii="Symbol" w:hAnsi="Symbol" w:hint="default"/>
      </w:rPr>
    </w:lvl>
    <w:lvl w:ilvl="4" w:tplc="FFFFFFFF" w:tentative="1">
      <w:start w:val="1"/>
      <w:numFmt w:val="bullet"/>
      <w:lvlText w:val="o"/>
      <w:lvlJc w:val="left"/>
      <w:pPr>
        <w:tabs>
          <w:tab w:val="num" w:pos="4025"/>
        </w:tabs>
        <w:ind w:left="4025" w:hanging="360"/>
      </w:pPr>
      <w:rPr>
        <w:rFonts w:ascii="Courier New" w:hAnsi="Courier New" w:hint="default"/>
      </w:rPr>
    </w:lvl>
    <w:lvl w:ilvl="5" w:tplc="FFFFFFFF" w:tentative="1">
      <w:start w:val="1"/>
      <w:numFmt w:val="bullet"/>
      <w:lvlText w:val=""/>
      <w:lvlJc w:val="left"/>
      <w:pPr>
        <w:tabs>
          <w:tab w:val="num" w:pos="4745"/>
        </w:tabs>
        <w:ind w:left="4745" w:hanging="360"/>
      </w:pPr>
      <w:rPr>
        <w:rFonts w:ascii="Wingdings" w:hAnsi="Wingdings" w:hint="default"/>
      </w:rPr>
    </w:lvl>
    <w:lvl w:ilvl="6" w:tplc="FFFFFFFF" w:tentative="1">
      <w:start w:val="1"/>
      <w:numFmt w:val="bullet"/>
      <w:lvlText w:val=""/>
      <w:lvlJc w:val="left"/>
      <w:pPr>
        <w:tabs>
          <w:tab w:val="num" w:pos="5465"/>
        </w:tabs>
        <w:ind w:left="5465" w:hanging="360"/>
      </w:pPr>
      <w:rPr>
        <w:rFonts w:ascii="Symbol" w:hAnsi="Symbol" w:hint="default"/>
      </w:rPr>
    </w:lvl>
    <w:lvl w:ilvl="7" w:tplc="FFFFFFFF" w:tentative="1">
      <w:start w:val="1"/>
      <w:numFmt w:val="bullet"/>
      <w:lvlText w:val="o"/>
      <w:lvlJc w:val="left"/>
      <w:pPr>
        <w:tabs>
          <w:tab w:val="num" w:pos="6185"/>
        </w:tabs>
        <w:ind w:left="6185" w:hanging="360"/>
      </w:pPr>
      <w:rPr>
        <w:rFonts w:ascii="Courier New" w:hAnsi="Courier New" w:hint="default"/>
      </w:rPr>
    </w:lvl>
    <w:lvl w:ilvl="8" w:tplc="FFFFFFFF" w:tentative="1">
      <w:start w:val="1"/>
      <w:numFmt w:val="bullet"/>
      <w:lvlText w:val=""/>
      <w:lvlJc w:val="left"/>
      <w:pPr>
        <w:tabs>
          <w:tab w:val="num" w:pos="6905"/>
        </w:tabs>
        <w:ind w:left="6905" w:hanging="360"/>
      </w:pPr>
      <w:rPr>
        <w:rFonts w:ascii="Wingdings" w:hAnsi="Wingdings" w:hint="default"/>
      </w:rPr>
    </w:lvl>
  </w:abstractNum>
  <w:abstractNum w:abstractNumId="393"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4" w15:restartNumberingAfterBreak="0">
    <w:nsid w:val="4F954494"/>
    <w:multiLevelType w:val="singleLevel"/>
    <w:tmpl w:val="60308624"/>
    <w:lvl w:ilvl="0">
      <w:start w:val="1"/>
      <w:numFmt w:val="lowerLetter"/>
      <w:lvlText w:val="%1)"/>
      <w:legacy w:legacy="1" w:legacySpace="0" w:legacyIndent="283"/>
      <w:lvlJc w:val="left"/>
      <w:pPr>
        <w:ind w:left="283" w:hanging="283"/>
      </w:pPr>
    </w:lvl>
  </w:abstractNum>
  <w:abstractNum w:abstractNumId="395" w15:restartNumberingAfterBreak="0">
    <w:nsid w:val="4FF371F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396" w15:restartNumberingAfterBreak="0">
    <w:nsid w:val="5008796C"/>
    <w:multiLevelType w:val="hybridMultilevel"/>
    <w:tmpl w:val="0352DC32"/>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7" w15:restartNumberingAfterBreak="0">
    <w:nsid w:val="503A0AD0"/>
    <w:multiLevelType w:val="singleLevel"/>
    <w:tmpl w:val="F12A86FA"/>
    <w:lvl w:ilvl="0">
      <w:start w:val="36"/>
      <w:numFmt w:val="decimal"/>
      <w:lvlText w:val="%1."/>
      <w:legacy w:legacy="1" w:legacySpace="0" w:legacyIndent="340"/>
      <w:lvlJc w:val="left"/>
      <w:pPr>
        <w:ind w:left="453" w:hanging="340"/>
      </w:pPr>
    </w:lvl>
  </w:abstractNum>
  <w:abstractNum w:abstractNumId="398" w15:restartNumberingAfterBreak="0">
    <w:nsid w:val="508700CB"/>
    <w:multiLevelType w:val="singleLevel"/>
    <w:tmpl w:val="D6D8BB3A"/>
    <w:lvl w:ilvl="0">
      <w:start w:val="1"/>
      <w:numFmt w:val="lowerLetter"/>
      <w:lvlText w:val="%1)"/>
      <w:legacy w:legacy="1" w:legacySpace="0" w:legacyIndent="283"/>
      <w:lvlJc w:val="left"/>
      <w:pPr>
        <w:ind w:left="283" w:hanging="283"/>
      </w:pPr>
    </w:lvl>
  </w:abstractNum>
  <w:abstractNum w:abstractNumId="399"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0" w15:restartNumberingAfterBreak="0">
    <w:nsid w:val="50C67AC6"/>
    <w:multiLevelType w:val="hybridMultilevel"/>
    <w:tmpl w:val="E72C2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1" w15:restartNumberingAfterBreak="0">
    <w:nsid w:val="50CF6212"/>
    <w:multiLevelType w:val="hybridMultilevel"/>
    <w:tmpl w:val="54FEFAF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02" w15:restartNumberingAfterBreak="0">
    <w:nsid w:val="50EF2778"/>
    <w:multiLevelType w:val="hybridMultilevel"/>
    <w:tmpl w:val="CE761630"/>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3" w15:restartNumberingAfterBreak="0">
    <w:nsid w:val="50F21AB9"/>
    <w:multiLevelType w:val="hybridMultilevel"/>
    <w:tmpl w:val="B478FE5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04" w15:restartNumberingAfterBreak="0">
    <w:nsid w:val="510026D1"/>
    <w:multiLevelType w:val="singleLevel"/>
    <w:tmpl w:val="A0E638AC"/>
    <w:lvl w:ilvl="0">
      <w:start w:val="1"/>
      <w:numFmt w:val="lowerLetter"/>
      <w:lvlText w:val="%1)"/>
      <w:legacy w:legacy="1" w:legacySpace="0" w:legacyIndent="283"/>
      <w:lvlJc w:val="left"/>
      <w:pPr>
        <w:ind w:left="283" w:hanging="283"/>
      </w:pPr>
    </w:lvl>
  </w:abstractNum>
  <w:abstractNum w:abstractNumId="405"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6" w15:restartNumberingAfterBreak="0">
    <w:nsid w:val="514F7990"/>
    <w:multiLevelType w:val="hybridMultilevel"/>
    <w:tmpl w:val="D5AEEA60"/>
    <w:lvl w:ilvl="0" w:tplc="AEFCA5DA">
      <w:start w:val="1"/>
      <w:numFmt w:val="lowerLetter"/>
      <w:lvlText w:val="%1)"/>
      <w:lvlJc w:val="left"/>
      <w:pPr>
        <w:tabs>
          <w:tab w:val="num" w:pos="720"/>
        </w:tabs>
        <w:ind w:left="720" w:hanging="360"/>
      </w:p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407" w15:restartNumberingAfterBreak="0">
    <w:nsid w:val="51655175"/>
    <w:multiLevelType w:val="hybridMultilevel"/>
    <w:tmpl w:val="5A503A6C"/>
    <w:lvl w:ilvl="0" w:tplc="D35AB624">
      <w:start w:val="1"/>
      <w:numFmt w:val="bullet"/>
      <w:lvlText w:val="–"/>
      <w:lvlJc w:val="left"/>
      <w:pPr>
        <w:ind w:left="1004" w:hanging="360"/>
      </w:pPr>
      <w:rPr>
        <w:rFonts w:ascii="Times New Roman" w:hAnsi="Times New Roman" w:cs="Times New Roman" w:hint="default"/>
        <w:sz w:val="16"/>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408" w15:restartNumberingAfterBreak="0">
    <w:nsid w:val="51B963E2"/>
    <w:multiLevelType w:val="hybridMultilevel"/>
    <w:tmpl w:val="53D21BB8"/>
    <w:lvl w:ilvl="0" w:tplc="04150011">
      <w:start w:val="1"/>
      <w:numFmt w:val="lowerLetter"/>
      <w:lvlText w:val="%1)"/>
      <w:lvlJc w:val="left"/>
      <w:pPr>
        <w:tabs>
          <w:tab w:val="num" w:pos="720"/>
        </w:tabs>
        <w:ind w:left="720" w:hanging="360"/>
      </w:pPr>
    </w:lvl>
    <w:lvl w:ilvl="1" w:tplc="D35AB624">
      <w:start w:val="1"/>
      <w:numFmt w:val="bullet"/>
      <w:lvlText w:val="–"/>
      <w:lvlJc w:val="left"/>
      <w:pPr>
        <w:tabs>
          <w:tab w:val="num" w:pos="1440"/>
        </w:tabs>
        <w:ind w:left="1440" w:hanging="360"/>
      </w:pPr>
      <w:rPr>
        <w:rFonts w:ascii="Times New Roman" w:hAnsi="Times New Roman" w:cs="Times New Roman" w:hint="default"/>
        <w:sz w:val="16"/>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9"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0" w15:restartNumberingAfterBreak="0">
    <w:nsid w:val="521F3EAD"/>
    <w:multiLevelType w:val="multilevel"/>
    <w:tmpl w:val="D7628CE2"/>
    <w:lvl w:ilvl="0">
      <w:start w:val="1"/>
      <w:numFmt w:val="decimal"/>
      <w:lvlText w:val="%1"/>
      <w:lvlJc w:val="left"/>
      <w:pPr>
        <w:ind w:left="707" w:hanging="478"/>
      </w:pPr>
      <w:rPr>
        <w:rFonts w:hint="default"/>
      </w:rPr>
    </w:lvl>
    <w:lvl w:ilvl="1">
      <w:start w:val="4"/>
      <w:numFmt w:val="decimal"/>
      <w:lvlText w:val="%1.%2"/>
      <w:lvlJc w:val="left"/>
      <w:pPr>
        <w:ind w:left="707" w:hanging="478"/>
      </w:pPr>
      <w:rPr>
        <w:rFonts w:hint="default"/>
      </w:rPr>
    </w:lvl>
    <w:lvl w:ilvl="2">
      <w:start w:val="1"/>
      <w:numFmt w:val="decimal"/>
      <w:lvlText w:val="%1.%2.%3."/>
      <w:lvlJc w:val="left"/>
      <w:pPr>
        <w:ind w:left="707" w:hanging="478"/>
      </w:pPr>
      <w:rPr>
        <w:rFonts w:ascii="Times New Roman" w:eastAsia="Times New Roman" w:hAnsi="Times New Roman" w:cs="Times New Roman" w:hint="default"/>
        <w:spacing w:val="0"/>
        <w:w w:val="99"/>
        <w:sz w:val="18"/>
        <w:szCs w:val="18"/>
      </w:rPr>
    </w:lvl>
    <w:lvl w:ilvl="3">
      <w:numFmt w:val="bullet"/>
      <w:lvlText w:val="•"/>
      <w:lvlJc w:val="left"/>
      <w:pPr>
        <w:ind w:left="3304" w:hanging="478"/>
      </w:pPr>
      <w:rPr>
        <w:rFonts w:hint="default"/>
      </w:rPr>
    </w:lvl>
    <w:lvl w:ilvl="4">
      <w:numFmt w:val="bullet"/>
      <w:lvlText w:val="•"/>
      <w:lvlJc w:val="left"/>
      <w:pPr>
        <w:ind w:left="4172" w:hanging="478"/>
      </w:pPr>
      <w:rPr>
        <w:rFonts w:hint="default"/>
      </w:rPr>
    </w:lvl>
    <w:lvl w:ilvl="5">
      <w:numFmt w:val="bullet"/>
      <w:lvlText w:val="•"/>
      <w:lvlJc w:val="left"/>
      <w:pPr>
        <w:ind w:left="5040" w:hanging="478"/>
      </w:pPr>
      <w:rPr>
        <w:rFonts w:hint="default"/>
      </w:rPr>
    </w:lvl>
    <w:lvl w:ilvl="6">
      <w:numFmt w:val="bullet"/>
      <w:lvlText w:val="•"/>
      <w:lvlJc w:val="left"/>
      <w:pPr>
        <w:ind w:left="5908" w:hanging="478"/>
      </w:pPr>
      <w:rPr>
        <w:rFonts w:hint="default"/>
      </w:rPr>
    </w:lvl>
    <w:lvl w:ilvl="7">
      <w:numFmt w:val="bullet"/>
      <w:lvlText w:val="•"/>
      <w:lvlJc w:val="left"/>
      <w:pPr>
        <w:ind w:left="6776" w:hanging="478"/>
      </w:pPr>
      <w:rPr>
        <w:rFonts w:hint="default"/>
      </w:rPr>
    </w:lvl>
    <w:lvl w:ilvl="8">
      <w:numFmt w:val="bullet"/>
      <w:lvlText w:val="•"/>
      <w:lvlJc w:val="left"/>
      <w:pPr>
        <w:ind w:left="7644" w:hanging="478"/>
      </w:pPr>
      <w:rPr>
        <w:rFonts w:hint="default"/>
      </w:rPr>
    </w:lvl>
  </w:abstractNum>
  <w:abstractNum w:abstractNumId="411" w15:restartNumberingAfterBreak="0">
    <w:nsid w:val="52CD4BE8"/>
    <w:multiLevelType w:val="hybridMultilevel"/>
    <w:tmpl w:val="8C2288F2"/>
    <w:lvl w:ilvl="0" w:tplc="869EC7DA">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412" w15:restartNumberingAfterBreak="0">
    <w:nsid w:val="52EC0046"/>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13" w15:restartNumberingAfterBreak="0">
    <w:nsid w:val="533028E6"/>
    <w:multiLevelType w:val="hybridMultilevel"/>
    <w:tmpl w:val="ADCE2AC4"/>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14" w15:restartNumberingAfterBreak="0">
    <w:nsid w:val="535E0845"/>
    <w:multiLevelType w:val="hybridMultilevel"/>
    <w:tmpl w:val="EBFA92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5"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6" w15:restartNumberingAfterBreak="0">
    <w:nsid w:val="541438BD"/>
    <w:multiLevelType w:val="hybridMultilevel"/>
    <w:tmpl w:val="EF4E4CC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15:restartNumberingAfterBreak="0">
    <w:nsid w:val="54307F5A"/>
    <w:multiLevelType w:val="hybridMultilevel"/>
    <w:tmpl w:val="09BCC51A"/>
    <w:lvl w:ilvl="0" w:tplc="075CCAA2">
      <w:start w:val="1"/>
      <w:numFmt w:val="decimal"/>
      <w:lvlText w:val="%1."/>
      <w:lvlJc w:val="left"/>
      <w:pPr>
        <w:ind w:left="504" w:hanging="183"/>
      </w:pPr>
      <w:rPr>
        <w:rFonts w:ascii="Times New Roman" w:eastAsia="Times New Roman" w:hAnsi="Times New Roman" w:cs="Times New Roman" w:hint="default"/>
        <w:spacing w:val="0"/>
        <w:w w:val="99"/>
        <w:sz w:val="18"/>
        <w:szCs w:val="18"/>
      </w:rPr>
    </w:lvl>
    <w:lvl w:ilvl="1" w:tplc="44AE4E64">
      <w:numFmt w:val="bullet"/>
      <w:lvlText w:val="−"/>
      <w:lvlJc w:val="left"/>
      <w:pPr>
        <w:ind w:left="787" w:hanging="164"/>
      </w:pPr>
      <w:rPr>
        <w:rFonts w:ascii="Times New Roman" w:eastAsia="Times New Roman" w:hAnsi="Times New Roman" w:cs="Times New Roman" w:hint="default"/>
        <w:w w:val="99"/>
        <w:sz w:val="18"/>
        <w:szCs w:val="18"/>
      </w:rPr>
    </w:lvl>
    <w:lvl w:ilvl="2" w:tplc="AD2AC64C">
      <w:numFmt w:val="bullet"/>
      <w:lvlText w:val="•"/>
      <w:lvlJc w:val="left"/>
      <w:pPr>
        <w:ind w:left="1744" w:hanging="164"/>
      </w:pPr>
      <w:rPr>
        <w:rFonts w:hint="default"/>
      </w:rPr>
    </w:lvl>
    <w:lvl w:ilvl="3" w:tplc="E236B290">
      <w:numFmt w:val="bullet"/>
      <w:lvlText w:val="•"/>
      <w:lvlJc w:val="left"/>
      <w:pPr>
        <w:ind w:left="2708" w:hanging="164"/>
      </w:pPr>
      <w:rPr>
        <w:rFonts w:hint="default"/>
      </w:rPr>
    </w:lvl>
    <w:lvl w:ilvl="4" w:tplc="DDD86076">
      <w:numFmt w:val="bullet"/>
      <w:lvlText w:val="•"/>
      <w:lvlJc w:val="left"/>
      <w:pPr>
        <w:ind w:left="3673" w:hanging="164"/>
      </w:pPr>
      <w:rPr>
        <w:rFonts w:hint="default"/>
      </w:rPr>
    </w:lvl>
    <w:lvl w:ilvl="5" w:tplc="2D6CE988">
      <w:numFmt w:val="bullet"/>
      <w:lvlText w:val="•"/>
      <w:lvlJc w:val="left"/>
      <w:pPr>
        <w:ind w:left="4637" w:hanging="164"/>
      </w:pPr>
      <w:rPr>
        <w:rFonts w:hint="default"/>
      </w:rPr>
    </w:lvl>
    <w:lvl w:ilvl="6" w:tplc="B6009F06">
      <w:numFmt w:val="bullet"/>
      <w:lvlText w:val="•"/>
      <w:lvlJc w:val="left"/>
      <w:pPr>
        <w:ind w:left="5602" w:hanging="164"/>
      </w:pPr>
      <w:rPr>
        <w:rFonts w:hint="default"/>
      </w:rPr>
    </w:lvl>
    <w:lvl w:ilvl="7" w:tplc="3D380CAC">
      <w:numFmt w:val="bullet"/>
      <w:lvlText w:val="•"/>
      <w:lvlJc w:val="left"/>
      <w:pPr>
        <w:ind w:left="6566" w:hanging="164"/>
      </w:pPr>
      <w:rPr>
        <w:rFonts w:hint="default"/>
      </w:rPr>
    </w:lvl>
    <w:lvl w:ilvl="8" w:tplc="A338059A">
      <w:numFmt w:val="bullet"/>
      <w:lvlText w:val="•"/>
      <w:lvlJc w:val="left"/>
      <w:pPr>
        <w:ind w:left="7531" w:hanging="164"/>
      </w:pPr>
      <w:rPr>
        <w:rFonts w:hint="default"/>
      </w:rPr>
    </w:lvl>
  </w:abstractNum>
  <w:abstractNum w:abstractNumId="418"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9" w15:restartNumberingAfterBreak="0">
    <w:nsid w:val="543672E6"/>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20" w15:restartNumberingAfterBreak="0">
    <w:nsid w:val="54451049"/>
    <w:multiLevelType w:val="hybridMultilevel"/>
    <w:tmpl w:val="F236B1CC"/>
    <w:lvl w:ilvl="0" w:tplc="A194231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1" w15:restartNumberingAfterBreak="0">
    <w:nsid w:val="5462791C"/>
    <w:multiLevelType w:val="hybridMultilevel"/>
    <w:tmpl w:val="E40C2C50"/>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22" w15:restartNumberingAfterBreak="0">
    <w:nsid w:val="5473751D"/>
    <w:multiLevelType w:val="hybridMultilevel"/>
    <w:tmpl w:val="6720A2A0"/>
    <w:lvl w:ilvl="0" w:tplc="61B00CDC">
      <w:start w:val="1"/>
      <w:numFmt w:val="decimal"/>
      <w:pStyle w:val="1"/>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3" w15:restartNumberingAfterBreak="0">
    <w:nsid w:val="54E527A7"/>
    <w:multiLevelType w:val="hybridMultilevel"/>
    <w:tmpl w:val="F06608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15:restartNumberingAfterBreak="0">
    <w:nsid w:val="55637823"/>
    <w:multiLevelType w:val="hybridMultilevel"/>
    <w:tmpl w:val="5858975C"/>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5" w15:restartNumberingAfterBreak="0">
    <w:nsid w:val="556542D6"/>
    <w:multiLevelType w:val="hybridMultilevel"/>
    <w:tmpl w:val="19FC5CCE"/>
    <w:lvl w:ilvl="0" w:tplc="FFFFFFFF">
      <w:numFmt w:val="bullet"/>
      <w:lvlText w:val="–"/>
      <w:lvlJc w:val="left"/>
      <w:pPr>
        <w:tabs>
          <w:tab w:val="num" w:pos="1441"/>
        </w:tabs>
        <w:ind w:left="1441"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6" w15:restartNumberingAfterBreak="0">
    <w:nsid w:val="558B7E70"/>
    <w:multiLevelType w:val="hybridMultilevel"/>
    <w:tmpl w:val="B510A3D8"/>
    <w:lvl w:ilvl="0" w:tplc="8162ED48">
      <w:start w:val="1"/>
      <w:numFmt w:val="bullet"/>
      <w:lvlText w:val="–"/>
      <w:lvlJc w:val="left"/>
      <w:pPr>
        <w:tabs>
          <w:tab w:val="num" w:pos="624"/>
        </w:tabs>
        <w:ind w:left="624" w:hanging="340"/>
      </w:pPr>
      <w:rPr>
        <w:rFonts w:ascii="Times New Roman" w:hAnsi="Times New Roman" w:cs="Times New Roman"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427" w15:restartNumberingAfterBreak="0">
    <w:nsid w:val="55A96E10"/>
    <w:multiLevelType w:val="hybridMultilevel"/>
    <w:tmpl w:val="74822A10"/>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8" w15:restartNumberingAfterBreak="0">
    <w:nsid w:val="55AE4D13"/>
    <w:multiLevelType w:val="hybridMultilevel"/>
    <w:tmpl w:val="619CFE3C"/>
    <w:lvl w:ilvl="0" w:tplc="34F647C2">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9" w15:restartNumberingAfterBreak="0">
    <w:nsid w:val="560A00BE"/>
    <w:multiLevelType w:val="hybridMultilevel"/>
    <w:tmpl w:val="67D0F100"/>
    <w:lvl w:ilvl="0" w:tplc="0B761AF2">
      <w:start w:val="1"/>
      <w:numFmt w:val="bullet"/>
      <w:lvlText w:val="–"/>
      <w:lvlJc w:val="left"/>
      <w:pPr>
        <w:tabs>
          <w:tab w:val="num" w:pos="700"/>
        </w:tabs>
        <w:ind w:left="700" w:hanging="340"/>
      </w:pPr>
      <w:rPr>
        <w:rFonts w:ascii="Times New Roman" w:hAnsi="Times New Roman" w:cs="Times New Roman"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430" w15:restartNumberingAfterBreak="0">
    <w:nsid w:val="568D2C0D"/>
    <w:multiLevelType w:val="singleLevel"/>
    <w:tmpl w:val="C8C26120"/>
    <w:lvl w:ilvl="0">
      <w:start w:val="1"/>
      <w:numFmt w:val="decimal"/>
      <w:lvlText w:val="%1."/>
      <w:legacy w:legacy="1" w:legacySpace="0" w:legacyIndent="288"/>
      <w:lvlJc w:val="left"/>
      <w:pPr>
        <w:ind w:left="288" w:hanging="288"/>
      </w:pPr>
    </w:lvl>
  </w:abstractNum>
  <w:abstractNum w:abstractNumId="431" w15:restartNumberingAfterBreak="0">
    <w:nsid w:val="56927600"/>
    <w:multiLevelType w:val="hybridMultilevel"/>
    <w:tmpl w:val="7F5443AC"/>
    <w:lvl w:ilvl="0" w:tplc="FFFFFFFF">
      <w:start w:val="1"/>
      <w:numFmt w:val="decimal"/>
      <w:lvlText w:val="%1)"/>
      <w:lvlJc w:val="left"/>
      <w:pPr>
        <w:tabs>
          <w:tab w:val="num" w:pos="720"/>
        </w:tabs>
        <w:ind w:left="720" w:hanging="360"/>
      </w:p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432" w15:restartNumberingAfterBreak="0">
    <w:nsid w:val="56BA5415"/>
    <w:multiLevelType w:val="multilevel"/>
    <w:tmpl w:val="EAD6D3C4"/>
    <w:lvl w:ilvl="0">
      <w:start w:val="1"/>
      <w:numFmt w:val="decimal"/>
      <w:lvlText w:val="%1."/>
      <w:lvlJc w:val="left"/>
      <w:pPr>
        <w:ind w:left="360" w:hanging="360"/>
      </w:pPr>
      <w:rPr>
        <w:rFonts w:hint="default"/>
        <w:b/>
        <w:i w:val="0"/>
        <w:sz w:val="20"/>
      </w:rPr>
    </w:lvl>
    <w:lvl w:ilvl="1">
      <w:start w:val="1"/>
      <w:numFmt w:val="decimal"/>
      <w:lvlText w:val="%1.%2."/>
      <w:lvlJc w:val="left"/>
      <w:pPr>
        <w:ind w:left="567" w:hanging="567"/>
      </w:pPr>
      <w:rPr>
        <w:rFonts w:hint="default"/>
      </w:rPr>
    </w:lvl>
    <w:lvl w:ilvl="2">
      <w:start w:val="1"/>
      <w:numFmt w:val="bullet"/>
      <w:lvlText w:val=""/>
      <w:lvlJc w:val="left"/>
      <w:rPr>
        <w:rFonts w:ascii="Symbol" w:hAnsi="Symbo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3" w15:restartNumberingAfterBreak="0">
    <w:nsid w:val="56EB3FCF"/>
    <w:multiLevelType w:val="hybridMultilevel"/>
    <w:tmpl w:val="A3B27986"/>
    <w:lvl w:ilvl="0" w:tplc="04150019">
      <w:start w:val="1"/>
      <w:numFmt w:val="lowerLetter"/>
      <w:lvlText w:val="%1."/>
      <w:lvlJc w:val="left"/>
      <w:pPr>
        <w:ind w:left="720" w:hanging="360"/>
      </w:pPr>
    </w:lvl>
    <w:lvl w:ilvl="1" w:tplc="7A0809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15:restartNumberingAfterBreak="0">
    <w:nsid w:val="571176C8"/>
    <w:multiLevelType w:val="hybridMultilevel"/>
    <w:tmpl w:val="91B07EC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15:restartNumberingAfterBreak="0">
    <w:nsid w:val="577907AE"/>
    <w:multiLevelType w:val="hybridMultilevel"/>
    <w:tmpl w:val="A1E68A90"/>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6" w15:restartNumberingAfterBreak="0">
    <w:nsid w:val="57E531C2"/>
    <w:multiLevelType w:val="singleLevel"/>
    <w:tmpl w:val="21C028C0"/>
    <w:lvl w:ilvl="0">
      <w:start w:val="2"/>
      <w:numFmt w:val="decimal"/>
      <w:lvlText w:val="6.3.%1. "/>
      <w:legacy w:legacy="1" w:legacySpace="0" w:legacyIndent="283"/>
      <w:lvlJc w:val="left"/>
      <w:pPr>
        <w:ind w:left="283" w:hanging="283"/>
      </w:pPr>
      <w:rPr>
        <w:b/>
        <w:i w:val="0"/>
        <w:sz w:val="20"/>
      </w:rPr>
    </w:lvl>
  </w:abstractNum>
  <w:abstractNum w:abstractNumId="437" w15:restartNumberingAfterBreak="0">
    <w:nsid w:val="57F3526E"/>
    <w:multiLevelType w:val="hybridMultilevel"/>
    <w:tmpl w:val="65B0B130"/>
    <w:lvl w:ilvl="0" w:tplc="FFFFFFFF">
      <w:start w:val="1"/>
      <w:numFmt w:val="lowerLetter"/>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8" w15:restartNumberingAfterBreak="0">
    <w:nsid w:val="57F77A34"/>
    <w:multiLevelType w:val="hybridMultilevel"/>
    <w:tmpl w:val="049C0CE0"/>
    <w:lvl w:ilvl="0" w:tplc="334A1E28">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39" w15:restartNumberingAfterBreak="0">
    <w:nsid w:val="58404BE4"/>
    <w:multiLevelType w:val="hybridMultilevel"/>
    <w:tmpl w:val="1BC81E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0" w15:restartNumberingAfterBreak="0">
    <w:nsid w:val="586149F2"/>
    <w:multiLevelType w:val="hybridMultilevel"/>
    <w:tmpl w:val="6C00C4C2"/>
    <w:lvl w:ilvl="0" w:tplc="04150011">
      <w:start w:val="1"/>
      <w:numFmt w:val="decimal"/>
      <w:lvlText w:val="%1)"/>
      <w:lvlJc w:val="left"/>
      <w:pPr>
        <w:ind w:left="720" w:hanging="360"/>
      </w:pPr>
      <w:rPr>
        <w:rFonts w:hint="default"/>
      </w:rPr>
    </w:lvl>
    <w:lvl w:ilvl="1" w:tplc="CA9C383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15:restartNumberingAfterBreak="0">
    <w:nsid w:val="59222E4A"/>
    <w:multiLevelType w:val="multilevel"/>
    <w:tmpl w:val="D4C4E78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2" w15:restartNumberingAfterBreak="0">
    <w:nsid w:val="59711904"/>
    <w:multiLevelType w:val="hybridMultilevel"/>
    <w:tmpl w:val="E86E4B2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3" w15:restartNumberingAfterBreak="0">
    <w:nsid w:val="5AB0485F"/>
    <w:multiLevelType w:val="hybridMultilevel"/>
    <w:tmpl w:val="E6D4E816"/>
    <w:lvl w:ilvl="0" w:tplc="53D0AD82">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4" w15:restartNumberingAfterBreak="0">
    <w:nsid w:val="5AC616BA"/>
    <w:multiLevelType w:val="multilevel"/>
    <w:tmpl w:val="1184782C"/>
    <w:lvl w:ilvl="0">
      <w:start w:val="1"/>
      <w:numFmt w:val="lowerLetter"/>
      <w:lvlText w:val="%1)"/>
      <w:legacy w:legacy="1" w:legacySpace="120" w:legacyIndent="360"/>
      <w:lvlJc w:val="left"/>
      <w:pPr>
        <w:ind w:left="1068" w:hanging="360"/>
      </w:pPr>
    </w:lvl>
    <w:lvl w:ilvl="1">
      <w:start w:val="1"/>
      <w:numFmt w:val="lowerLetter"/>
      <w:lvlText w:val="%2."/>
      <w:legacy w:legacy="1" w:legacySpace="120" w:legacyIndent="360"/>
      <w:lvlJc w:val="left"/>
      <w:pPr>
        <w:ind w:left="1428" w:hanging="360"/>
      </w:pPr>
    </w:lvl>
    <w:lvl w:ilvl="2">
      <w:start w:val="1"/>
      <w:numFmt w:val="lowerRoman"/>
      <w:lvlText w:val="%3."/>
      <w:legacy w:legacy="1" w:legacySpace="120" w:legacyIndent="180"/>
      <w:lvlJc w:val="left"/>
      <w:pPr>
        <w:ind w:left="1608" w:hanging="180"/>
      </w:pPr>
    </w:lvl>
    <w:lvl w:ilvl="3">
      <w:start w:val="1"/>
      <w:numFmt w:val="decimal"/>
      <w:lvlText w:val="%4."/>
      <w:legacy w:legacy="1" w:legacySpace="120" w:legacyIndent="360"/>
      <w:lvlJc w:val="left"/>
      <w:pPr>
        <w:ind w:left="1968" w:hanging="360"/>
      </w:pPr>
    </w:lvl>
    <w:lvl w:ilvl="4">
      <w:start w:val="1"/>
      <w:numFmt w:val="lowerLetter"/>
      <w:lvlText w:val="%5."/>
      <w:legacy w:legacy="1" w:legacySpace="120" w:legacyIndent="360"/>
      <w:lvlJc w:val="left"/>
      <w:pPr>
        <w:ind w:left="2328" w:hanging="360"/>
      </w:pPr>
    </w:lvl>
    <w:lvl w:ilvl="5">
      <w:start w:val="1"/>
      <w:numFmt w:val="lowerRoman"/>
      <w:lvlText w:val="%6."/>
      <w:legacy w:legacy="1" w:legacySpace="120" w:legacyIndent="180"/>
      <w:lvlJc w:val="left"/>
      <w:pPr>
        <w:ind w:left="2508" w:hanging="180"/>
      </w:pPr>
    </w:lvl>
    <w:lvl w:ilvl="6">
      <w:start w:val="1"/>
      <w:numFmt w:val="decimal"/>
      <w:lvlText w:val="%7."/>
      <w:legacy w:legacy="1" w:legacySpace="120" w:legacyIndent="360"/>
      <w:lvlJc w:val="left"/>
      <w:pPr>
        <w:ind w:left="2868" w:hanging="360"/>
      </w:pPr>
    </w:lvl>
    <w:lvl w:ilvl="7">
      <w:start w:val="1"/>
      <w:numFmt w:val="lowerLetter"/>
      <w:lvlText w:val="%8."/>
      <w:legacy w:legacy="1" w:legacySpace="120" w:legacyIndent="360"/>
      <w:lvlJc w:val="left"/>
      <w:pPr>
        <w:ind w:left="3228" w:hanging="360"/>
      </w:pPr>
    </w:lvl>
    <w:lvl w:ilvl="8">
      <w:start w:val="1"/>
      <w:numFmt w:val="lowerRoman"/>
      <w:lvlText w:val="%9."/>
      <w:legacy w:legacy="1" w:legacySpace="120" w:legacyIndent="180"/>
      <w:lvlJc w:val="left"/>
      <w:pPr>
        <w:ind w:left="3408" w:hanging="180"/>
      </w:pPr>
    </w:lvl>
  </w:abstractNum>
  <w:abstractNum w:abstractNumId="445"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46" w15:restartNumberingAfterBreak="0">
    <w:nsid w:val="5AD444B7"/>
    <w:multiLevelType w:val="hybridMultilevel"/>
    <w:tmpl w:val="79B22690"/>
    <w:lvl w:ilvl="0" w:tplc="CB3C6C2A">
      <w:start w:val="1"/>
      <w:numFmt w:val="lowerLetter"/>
      <w:pStyle w:val="a0"/>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7" w15:restartNumberingAfterBreak="0">
    <w:nsid w:val="5AD44DA7"/>
    <w:multiLevelType w:val="hybridMultilevel"/>
    <w:tmpl w:val="8806E7CE"/>
    <w:lvl w:ilvl="0" w:tplc="042EC6F0">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48" w15:restartNumberingAfterBreak="0">
    <w:nsid w:val="5AFE0C81"/>
    <w:multiLevelType w:val="hybridMultilevel"/>
    <w:tmpl w:val="BF28F0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9" w15:restartNumberingAfterBreak="0">
    <w:nsid w:val="5B103887"/>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50" w15:restartNumberingAfterBreak="0">
    <w:nsid w:val="5B4105E5"/>
    <w:multiLevelType w:val="hybridMultilevel"/>
    <w:tmpl w:val="BD1205A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52" w15:restartNumberingAfterBreak="0">
    <w:nsid w:val="5BAA460E"/>
    <w:multiLevelType w:val="hybridMultilevel"/>
    <w:tmpl w:val="830AA8BC"/>
    <w:lvl w:ilvl="0" w:tplc="3E5480C8">
      <w:start w:val="1"/>
      <w:numFmt w:val="bullet"/>
      <w:lvlText w:val=""/>
      <w:lvlJc w:val="left"/>
      <w:rPr>
        <w:rFonts w:ascii="Symbol" w:hAnsi="Symbol" w:hint="default"/>
      </w:rPr>
    </w:lvl>
    <w:lvl w:ilvl="1" w:tplc="206E6E94">
      <w:numFmt w:val="decimal"/>
      <w:lvlText w:val=""/>
      <w:lvlJc w:val="left"/>
    </w:lvl>
    <w:lvl w:ilvl="2" w:tplc="04150005">
      <w:numFmt w:val="decimal"/>
      <w:lvlText w:val=""/>
      <w:lvlJc w:val="left"/>
    </w:lvl>
    <w:lvl w:ilvl="3" w:tplc="04150001">
      <w:numFmt w:val="decimal"/>
      <w:lvlText w:val=""/>
      <w:lvlJc w:val="left"/>
    </w:lvl>
    <w:lvl w:ilvl="4" w:tplc="04150003">
      <w:numFmt w:val="decimal"/>
      <w:lvlText w:val=""/>
      <w:lvlJc w:val="left"/>
    </w:lvl>
    <w:lvl w:ilvl="5" w:tplc="04150005">
      <w:numFmt w:val="decimal"/>
      <w:lvlText w:val=""/>
      <w:lvlJc w:val="left"/>
    </w:lvl>
    <w:lvl w:ilvl="6" w:tplc="04150001">
      <w:numFmt w:val="decimal"/>
      <w:lvlText w:val=""/>
      <w:lvlJc w:val="left"/>
    </w:lvl>
    <w:lvl w:ilvl="7" w:tplc="04150003">
      <w:numFmt w:val="decimal"/>
      <w:lvlText w:val=""/>
      <w:lvlJc w:val="left"/>
    </w:lvl>
    <w:lvl w:ilvl="8" w:tplc="04150005">
      <w:numFmt w:val="decimal"/>
      <w:lvlText w:val=""/>
      <w:lvlJc w:val="left"/>
    </w:lvl>
  </w:abstractNum>
  <w:abstractNum w:abstractNumId="453" w15:restartNumberingAfterBreak="0">
    <w:nsid w:val="5C0A432C"/>
    <w:multiLevelType w:val="hybridMultilevel"/>
    <w:tmpl w:val="4CBA0BE0"/>
    <w:lvl w:ilvl="0" w:tplc="66AEA8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15:restartNumberingAfterBreak="0">
    <w:nsid w:val="5C38161C"/>
    <w:multiLevelType w:val="hybridMultilevel"/>
    <w:tmpl w:val="C2C4510C"/>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55" w15:restartNumberingAfterBreak="0">
    <w:nsid w:val="5CA32313"/>
    <w:multiLevelType w:val="hybridMultilevel"/>
    <w:tmpl w:val="9DDECBA0"/>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56" w15:restartNumberingAfterBreak="0">
    <w:nsid w:val="5D223769"/>
    <w:multiLevelType w:val="hybridMultilevel"/>
    <w:tmpl w:val="F7BC985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57" w15:restartNumberingAfterBreak="0">
    <w:nsid w:val="5D543A90"/>
    <w:multiLevelType w:val="singleLevel"/>
    <w:tmpl w:val="D6D8BB3A"/>
    <w:lvl w:ilvl="0">
      <w:start w:val="1"/>
      <w:numFmt w:val="lowerLetter"/>
      <w:lvlText w:val="%1)"/>
      <w:legacy w:legacy="1" w:legacySpace="0" w:legacyIndent="283"/>
      <w:lvlJc w:val="left"/>
      <w:pPr>
        <w:ind w:left="283" w:hanging="283"/>
      </w:pPr>
    </w:lvl>
  </w:abstractNum>
  <w:abstractNum w:abstractNumId="458" w15:restartNumberingAfterBreak="0">
    <w:nsid w:val="5DBE0873"/>
    <w:multiLevelType w:val="hybridMultilevel"/>
    <w:tmpl w:val="87CE8DD4"/>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59" w15:restartNumberingAfterBreak="0">
    <w:nsid w:val="5DF0050F"/>
    <w:multiLevelType w:val="hybridMultilevel"/>
    <w:tmpl w:val="AF44328E"/>
    <w:lvl w:ilvl="0" w:tplc="0B40E93A">
      <w:start w:val="1"/>
      <w:numFmt w:val="bullet"/>
      <w:lvlText w:val="–"/>
      <w:lvlJc w:val="left"/>
      <w:pPr>
        <w:tabs>
          <w:tab w:val="num" w:pos="624"/>
        </w:tabs>
        <w:ind w:left="624" w:hanging="340"/>
      </w:pPr>
      <w:rPr>
        <w:rFonts w:ascii="Times New Roman" w:hAnsi="Times New Roman" w:cs="Times New Roman"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460" w15:restartNumberingAfterBreak="0">
    <w:nsid w:val="5DF8375E"/>
    <w:multiLevelType w:val="hybridMultilevel"/>
    <w:tmpl w:val="C744354E"/>
    <w:lvl w:ilvl="0" w:tplc="04150001">
      <w:start w:val="1"/>
      <w:numFmt w:val="bullet"/>
      <w:lvlText w:val=""/>
      <w:lvlJc w:val="left"/>
      <w:pPr>
        <w:ind w:left="720" w:hanging="360"/>
      </w:pPr>
      <w:rPr>
        <w:rFonts w:ascii="Symbol" w:hAnsi="Symbol" w:hint="default"/>
      </w:rPr>
    </w:lvl>
    <w:lvl w:ilvl="1" w:tplc="B4C0C9A8">
      <w:numFmt w:val="bullet"/>
      <w:lvlText w:val=""/>
      <w:lvlJc w:val="left"/>
      <w:pPr>
        <w:ind w:left="1440" w:hanging="360"/>
      </w:pPr>
      <w:rPr>
        <w:rFonts w:ascii="Symbol" w:eastAsia="Times New Roman" w:hAnsi="Symbol" w:cs="Times New Roman"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1" w15:restartNumberingAfterBreak="0">
    <w:nsid w:val="5DFA0029"/>
    <w:multiLevelType w:val="hybridMultilevel"/>
    <w:tmpl w:val="9A8EC8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2" w15:restartNumberingAfterBreak="0">
    <w:nsid w:val="5E0D623B"/>
    <w:multiLevelType w:val="hybridMultilevel"/>
    <w:tmpl w:val="09E4BCAE"/>
    <w:lvl w:ilvl="0" w:tplc="0B40E93A">
      <w:start w:val="1"/>
      <w:numFmt w:val="decimal"/>
      <w:isLgl/>
      <w:lvlText w:val="7.%1."/>
      <w:lvlJc w:val="left"/>
      <w:pPr>
        <w:tabs>
          <w:tab w:val="num" w:pos="1785"/>
        </w:tabs>
        <w:ind w:left="1785" w:hanging="705"/>
      </w:pPr>
      <w:rPr>
        <w:b/>
        <w:i w:val="0"/>
      </w:rPr>
    </w:lvl>
    <w:lvl w:ilvl="1" w:tplc="04150003">
      <w:start w:val="1"/>
      <w:numFmt w:val="lowerLetter"/>
      <w:lvlText w:val="%2)"/>
      <w:lvlJc w:val="left"/>
      <w:pPr>
        <w:tabs>
          <w:tab w:val="num" w:pos="1440"/>
        </w:tabs>
        <w:ind w:left="1440" w:hanging="360"/>
      </w:pPr>
      <w:rPr>
        <w:b w:val="0"/>
        <w:i w:val="0"/>
      </w:r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463" w15:restartNumberingAfterBreak="0">
    <w:nsid w:val="5E263293"/>
    <w:multiLevelType w:val="hybridMultilevel"/>
    <w:tmpl w:val="D1148E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4" w15:restartNumberingAfterBreak="0">
    <w:nsid w:val="5E315183"/>
    <w:multiLevelType w:val="hybridMultilevel"/>
    <w:tmpl w:val="8DB860C6"/>
    <w:lvl w:ilvl="0" w:tplc="07B61BB2">
      <w:start w:val="1"/>
      <w:numFmt w:val="bullet"/>
      <w:lvlText w:val=""/>
      <w:lvlJc w:val="left"/>
      <w:pPr>
        <w:tabs>
          <w:tab w:val="num" w:pos="567"/>
        </w:tabs>
        <w:ind w:left="567" w:hanging="567"/>
      </w:pPr>
      <w:rPr>
        <w:rFonts w:ascii="Symbol" w:hAnsi="Symbol" w:hint="default"/>
      </w:rPr>
    </w:lvl>
    <w:lvl w:ilvl="1" w:tplc="10969CB2">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465" w15:restartNumberingAfterBreak="0">
    <w:nsid w:val="5E35628E"/>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66" w15:restartNumberingAfterBreak="0">
    <w:nsid w:val="5E5815FE"/>
    <w:multiLevelType w:val="singleLevel"/>
    <w:tmpl w:val="AE8C9CA0"/>
    <w:lvl w:ilvl="0">
      <w:start w:val="1"/>
      <w:numFmt w:val="decimal"/>
      <w:lvlText w:val="1.4.%1. "/>
      <w:legacy w:legacy="1" w:legacySpace="0" w:legacyIndent="283"/>
      <w:lvlJc w:val="left"/>
      <w:pPr>
        <w:ind w:left="283" w:hanging="283"/>
      </w:pPr>
      <w:rPr>
        <w:b/>
        <w:i w:val="0"/>
        <w:sz w:val="20"/>
      </w:rPr>
    </w:lvl>
  </w:abstractNum>
  <w:abstractNum w:abstractNumId="467"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8" w15:restartNumberingAfterBreak="0">
    <w:nsid w:val="5F034E19"/>
    <w:multiLevelType w:val="hybridMultilevel"/>
    <w:tmpl w:val="C734B6A4"/>
    <w:lvl w:ilvl="0" w:tplc="511E5614">
      <w:start w:val="1"/>
      <w:numFmt w:val="bullet"/>
      <w:lvlText w:val=""/>
      <w:lvlJc w:val="left"/>
      <w:pPr>
        <w:ind w:left="442" w:hanging="284"/>
      </w:pPr>
      <w:rPr>
        <w:rFonts w:ascii="Symbol" w:eastAsia="Symbol" w:hAnsi="Symbol" w:hint="default"/>
        <w:w w:val="184"/>
        <w:sz w:val="24"/>
        <w:szCs w:val="24"/>
      </w:rPr>
    </w:lvl>
    <w:lvl w:ilvl="1" w:tplc="C2A6E45E">
      <w:start w:val="1"/>
      <w:numFmt w:val="bullet"/>
      <w:lvlText w:val="•"/>
      <w:lvlJc w:val="left"/>
      <w:pPr>
        <w:ind w:left="1334" w:hanging="284"/>
      </w:pPr>
      <w:rPr>
        <w:rFonts w:hint="default"/>
      </w:rPr>
    </w:lvl>
    <w:lvl w:ilvl="2" w:tplc="A28E9D7C">
      <w:start w:val="1"/>
      <w:numFmt w:val="bullet"/>
      <w:lvlText w:val="•"/>
      <w:lvlJc w:val="left"/>
      <w:pPr>
        <w:ind w:left="2227" w:hanging="284"/>
      </w:pPr>
      <w:rPr>
        <w:rFonts w:hint="default"/>
      </w:rPr>
    </w:lvl>
    <w:lvl w:ilvl="3" w:tplc="374CAED0">
      <w:start w:val="1"/>
      <w:numFmt w:val="bullet"/>
      <w:lvlText w:val="•"/>
      <w:lvlJc w:val="left"/>
      <w:pPr>
        <w:ind w:left="3120" w:hanging="284"/>
      </w:pPr>
      <w:rPr>
        <w:rFonts w:hint="default"/>
      </w:rPr>
    </w:lvl>
    <w:lvl w:ilvl="4" w:tplc="E7C2811C">
      <w:start w:val="1"/>
      <w:numFmt w:val="bullet"/>
      <w:lvlText w:val="•"/>
      <w:lvlJc w:val="left"/>
      <w:pPr>
        <w:ind w:left="4013" w:hanging="284"/>
      </w:pPr>
      <w:rPr>
        <w:rFonts w:hint="default"/>
      </w:rPr>
    </w:lvl>
    <w:lvl w:ilvl="5" w:tplc="AC0CCCFC">
      <w:start w:val="1"/>
      <w:numFmt w:val="bullet"/>
      <w:lvlText w:val="•"/>
      <w:lvlJc w:val="left"/>
      <w:pPr>
        <w:ind w:left="4906" w:hanging="284"/>
      </w:pPr>
      <w:rPr>
        <w:rFonts w:hint="default"/>
      </w:rPr>
    </w:lvl>
    <w:lvl w:ilvl="6" w:tplc="7F5C661A">
      <w:start w:val="1"/>
      <w:numFmt w:val="bullet"/>
      <w:lvlText w:val="•"/>
      <w:lvlJc w:val="left"/>
      <w:pPr>
        <w:ind w:left="5798" w:hanging="284"/>
      </w:pPr>
      <w:rPr>
        <w:rFonts w:hint="default"/>
      </w:rPr>
    </w:lvl>
    <w:lvl w:ilvl="7" w:tplc="483C7D80">
      <w:start w:val="1"/>
      <w:numFmt w:val="bullet"/>
      <w:lvlText w:val="•"/>
      <w:lvlJc w:val="left"/>
      <w:pPr>
        <w:ind w:left="6691" w:hanging="284"/>
      </w:pPr>
      <w:rPr>
        <w:rFonts w:hint="default"/>
      </w:rPr>
    </w:lvl>
    <w:lvl w:ilvl="8" w:tplc="FF42129C">
      <w:start w:val="1"/>
      <w:numFmt w:val="bullet"/>
      <w:lvlText w:val="•"/>
      <w:lvlJc w:val="left"/>
      <w:pPr>
        <w:ind w:left="7584" w:hanging="284"/>
      </w:pPr>
      <w:rPr>
        <w:rFonts w:hint="default"/>
      </w:rPr>
    </w:lvl>
  </w:abstractNum>
  <w:abstractNum w:abstractNumId="469" w15:restartNumberingAfterBreak="0">
    <w:nsid w:val="5F1447C0"/>
    <w:multiLevelType w:val="multilevel"/>
    <w:tmpl w:val="98B629E4"/>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0" w15:restartNumberingAfterBreak="0">
    <w:nsid w:val="5F441036"/>
    <w:multiLevelType w:val="hybridMultilevel"/>
    <w:tmpl w:val="31C49116"/>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1" w15:restartNumberingAfterBreak="0">
    <w:nsid w:val="5F453694"/>
    <w:multiLevelType w:val="hybridMultilevel"/>
    <w:tmpl w:val="1DB631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2" w15:restartNumberingAfterBreak="0">
    <w:nsid w:val="60172A29"/>
    <w:multiLevelType w:val="hybridMultilevel"/>
    <w:tmpl w:val="69BCE0E4"/>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3" w15:restartNumberingAfterBreak="0">
    <w:nsid w:val="602F24ED"/>
    <w:multiLevelType w:val="hybridMultilevel"/>
    <w:tmpl w:val="BF603FF0"/>
    <w:lvl w:ilvl="0" w:tplc="03EE428C">
      <w:start w:val="39"/>
      <w:numFmt w:val="decimal"/>
      <w:lvlText w:val="%1."/>
      <w:lvlJc w:val="left"/>
      <w:pPr>
        <w:tabs>
          <w:tab w:val="num" w:pos="567"/>
        </w:tabs>
        <w:ind w:left="567" w:hanging="56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74" w15:restartNumberingAfterBreak="0">
    <w:nsid w:val="60FE2901"/>
    <w:multiLevelType w:val="hybridMultilevel"/>
    <w:tmpl w:val="8052407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5" w15:restartNumberingAfterBreak="0">
    <w:nsid w:val="613A2F09"/>
    <w:multiLevelType w:val="hybridMultilevel"/>
    <w:tmpl w:val="98C687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6" w15:restartNumberingAfterBreak="0">
    <w:nsid w:val="6167702B"/>
    <w:multiLevelType w:val="hybridMultilevel"/>
    <w:tmpl w:val="EEE8FC3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77" w15:restartNumberingAfterBreak="0">
    <w:nsid w:val="619B420D"/>
    <w:multiLevelType w:val="hybridMultilevel"/>
    <w:tmpl w:val="C812098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8" w15:restartNumberingAfterBreak="0">
    <w:nsid w:val="61C34D49"/>
    <w:multiLevelType w:val="hybridMultilevel"/>
    <w:tmpl w:val="3DF2EAD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9" w15:restartNumberingAfterBreak="0">
    <w:nsid w:val="621F15E5"/>
    <w:multiLevelType w:val="hybridMultilevel"/>
    <w:tmpl w:val="60A04446"/>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0" w15:restartNumberingAfterBreak="0">
    <w:nsid w:val="62453545"/>
    <w:multiLevelType w:val="hybridMultilevel"/>
    <w:tmpl w:val="923ED844"/>
    <w:lvl w:ilvl="0" w:tplc="04150017">
      <w:start w:val="1"/>
      <w:numFmt w:val="lowerLetter"/>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81" w15:restartNumberingAfterBreak="0">
    <w:nsid w:val="62866EDB"/>
    <w:multiLevelType w:val="hybridMultilevel"/>
    <w:tmpl w:val="51DCDB6C"/>
    <w:lvl w:ilvl="0" w:tplc="6A664736">
      <w:start w:val="1"/>
      <w:numFmt w:val="none"/>
      <w:lvlText w:val="f)"/>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2"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83" w15:restartNumberingAfterBreak="0">
    <w:nsid w:val="62FE6729"/>
    <w:multiLevelType w:val="hybridMultilevel"/>
    <w:tmpl w:val="AD3A1C5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4" w15:restartNumberingAfterBreak="0">
    <w:nsid w:val="634C2529"/>
    <w:multiLevelType w:val="hybridMultilevel"/>
    <w:tmpl w:val="82D0FD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5"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486" w15:restartNumberingAfterBreak="0">
    <w:nsid w:val="63852E31"/>
    <w:multiLevelType w:val="hybridMultilevel"/>
    <w:tmpl w:val="A67EB6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7" w15:restartNumberingAfterBreak="0">
    <w:nsid w:val="63951257"/>
    <w:multiLevelType w:val="hybridMultilevel"/>
    <w:tmpl w:val="6CA42D42"/>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88" w15:restartNumberingAfterBreak="0">
    <w:nsid w:val="63A04028"/>
    <w:multiLevelType w:val="hybridMultilevel"/>
    <w:tmpl w:val="EF341C4C"/>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9"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0"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1" w15:restartNumberingAfterBreak="0">
    <w:nsid w:val="63EC2775"/>
    <w:multiLevelType w:val="hybridMultilevel"/>
    <w:tmpl w:val="DEE8267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92" w15:restartNumberingAfterBreak="0">
    <w:nsid w:val="64055A2E"/>
    <w:multiLevelType w:val="hybridMultilevel"/>
    <w:tmpl w:val="B4780EF8"/>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3" w15:restartNumberingAfterBreak="0">
    <w:nsid w:val="641E1D98"/>
    <w:multiLevelType w:val="hybridMultilevel"/>
    <w:tmpl w:val="2E48D41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94" w15:restartNumberingAfterBreak="0">
    <w:nsid w:val="64960F1C"/>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495"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6"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7" w15:restartNumberingAfterBreak="0">
    <w:nsid w:val="6542656D"/>
    <w:multiLevelType w:val="hybridMultilevel"/>
    <w:tmpl w:val="4DF29E8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8" w15:restartNumberingAfterBreak="0">
    <w:nsid w:val="65703CC4"/>
    <w:multiLevelType w:val="hybridMultilevel"/>
    <w:tmpl w:val="F64A1AEE"/>
    <w:lvl w:ilvl="0" w:tplc="6534E462">
      <w:numFmt w:val="bullet"/>
      <w:lvlText w:val="−"/>
      <w:lvlJc w:val="left"/>
      <w:pPr>
        <w:ind w:left="848" w:hanging="147"/>
      </w:pPr>
      <w:rPr>
        <w:rFonts w:ascii="Times New Roman" w:eastAsia="Times New Roman" w:hAnsi="Times New Roman" w:cs="Times New Roman" w:hint="default"/>
        <w:w w:val="99"/>
        <w:sz w:val="18"/>
        <w:szCs w:val="18"/>
      </w:rPr>
    </w:lvl>
    <w:lvl w:ilvl="1" w:tplc="06C2A36C">
      <w:numFmt w:val="bullet"/>
      <w:lvlText w:val="•"/>
      <w:lvlJc w:val="left"/>
      <w:pPr>
        <w:ind w:left="1692" w:hanging="147"/>
      </w:pPr>
      <w:rPr>
        <w:rFonts w:hint="default"/>
      </w:rPr>
    </w:lvl>
    <w:lvl w:ilvl="2" w:tplc="180A9D10">
      <w:numFmt w:val="bullet"/>
      <w:lvlText w:val="•"/>
      <w:lvlJc w:val="left"/>
      <w:pPr>
        <w:ind w:left="2544" w:hanging="147"/>
      </w:pPr>
      <w:rPr>
        <w:rFonts w:hint="default"/>
      </w:rPr>
    </w:lvl>
    <w:lvl w:ilvl="3" w:tplc="DF787ECC">
      <w:numFmt w:val="bullet"/>
      <w:lvlText w:val="•"/>
      <w:lvlJc w:val="left"/>
      <w:pPr>
        <w:ind w:left="3396" w:hanging="147"/>
      </w:pPr>
      <w:rPr>
        <w:rFonts w:hint="default"/>
      </w:rPr>
    </w:lvl>
    <w:lvl w:ilvl="4" w:tplc="D9D8D0D6">
      <w:numFmt w:val="bullet"/>
      <w:lvlText w:val="•"/>
      <w:lvlJc w:val="left"/>
      <w:pPr>
        <w:ind w:left="4248" w:hanging="147"/>
      </w:pPr>
      <w:rPr>
        <w:rFonts w:hint="default"/>
      </w:rPr>
    </w:lvl>
    <w:lvl w:ilvl="5" w:tplc="1F20659E">
      <w:numFmt w:val="bullet"/>
      <w:lvlText w:val="•"/>
      <w:lvlJc w:val="left"/>
      <w:pPr>
        <w:ind w:left="5100" w:hanging="147"/>
      </w:pPr>
      <w:rPr>
        <w:rFonts w:hint="default"/>
      </w:rPr>
    </w:lvl>
    <w:lvl w:ilvl="6" w:tplc="FF4001D0">
      <w:numFmt w:val="bullet"/>
      <w:lvlText w:val="•"/>
      <w:lvlJc w:val="left"/>
      <w:pPr>
        <w:ind w:left="5952" w:hanging="147"/>
      </w:pPr>
      <w:rPr>
        <w:rFonts w:hint="default"/>
      </w:rPr>
    </w:lvl>
    <w:lvl w:ilvl="7" w:tplc="EBF81854">
      <w:numFmt w:val="bullet"/>
      <w:lvlText w:val="•"/>
      <w:lvlJc w:val="left"/>
      <w:pPr>
        <w:ind w:left="6804" w:hanging="147"/>
      </w:pPr>
      <w:rPr>
        <w:rFonts w:hint="default"/>
      </w:rPr>
    </w:lvl>
    <w:lvl w:ilvl="8" w:tplc="AFA4CAB8">
      <w:numFmt w:val="bullet"/>
      <w:lvlText w:val="•"/>
      <w:lvlJc w:val="left"/>
      <w:pPr>
        <w:ind w:left="7656" w:hanging="147"/>
      </w:pPr>
      <w:rPr>
        <w:rFonts w:hint="default"/>
      </w:rPr>
    </w:lvl>
  </w:abstractNum>
  <w:abstractNum w:abstractNumId="499" w15:restartNumberingAfterBreak="0">
    <w:nsid w:val="66BC032F"/>
    <w:multiLevelType w:val="hybridMultilevel"/>
    <w:tmpl w:val="95B01088"/>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0" w15:restartNumberingAfterBreak="0">
    <w:nsid w:val="66D832FA"/>
    <w:multiLevelType w:val="hybridMultilevel"/>
    <w:tmpl w:val="D9D8BCA8"/>
    <w:lvl w:ilvl="0" w:tplc="EDB02634">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1" w15:restartNumberingAfterBreak="0">
    <w:nsid w:val="66FD4E4A"/>
    <w:multiLevelType w:val="hybridMultilevel"/>
    <w:tmpl w:val="48FC4AC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2" w15:restartNumberingAfterBreak="0">
    <w:nsid w:val="67003C55"/>
    <w:multiLevelType w:val="hybridMultilevel"/>
    <w:tmpl w:val="75164940"/>
    <w:lvl w:ilvl="0" w:tplc="0B40E93A">
      <w:start w:val="1"/>
      <w:numFmt w:val="bullet"/>
      <w:lvlText w:val="–"/>
      <w:lvlJc w:val="left"/>
      <w:pPr>
        <w:ind w:left="1068" w:hanging="360"/>
      </w:pPr>
      <w:rPr>
        <w:rFonts w:ascii="Times New Roman" w:hAnsi="Times New Roman"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03" w15:restartNumberingAfterBreak="0">
    <w:nsid w:val="673C2C92"/>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04" w15:restartNumberingAfterBreak="0">
    <w:nsid w:val="6775409C"/>
    <w:multiLevelType w:val="singleLevel"/>
    <w:tmpl w:val="DE82C1FC"/>
    <w:lvl w:ilvl="0">
      <w:start w:val="1"/>
      <w:numFmt w:val="lowerLetter"/>
      <w:lvlText w:val="(%1)"/>
      <w:legacy w:legacy="1" w:legacySpace="0" w:legacyIndent="283"/>
      <w:lvlJc w:val="left"/>
      <w:pPr>
        <w:ind w:left="283" w:hanging="283"/>
      </w:pPr>
    </w:lvl>
  </w:abstractNum>
  <w:abstractNum w:abstractNumId="505"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06" w15:restartNumberingAfterBreak="0">
    <w:nsid w:val="67AB691B"/>
    <w:multiLevelType w:val="hybridMultilevel"/>
    <w:tmpl w:val="DA6CFBA4"/>
    <w:lvl w:ilvl="0" w:tplc="0B40E93A">
      <w:start w:val="1"/>
      <w:numFmt w:val="bullet"/>
      <w:lvlText w:val="–"/>
      <w:lvlJc w:val="left"/>
      <w:pPr>
        <w:ind w:left="1211" w:hanging="360"/>
      </w:pPr>
      <w:rPr>
        <w:rFonts w:ascii="Times New Roman" w:hAnsi="Times New Roman" w:cs="Times New Roman"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507" w15:restartNumberingAfterBreak="0">
    <w:nsid w:val="685B47CE"/>
    <w:multiLevelType w:val="hybridMultilevel"/>
    <w:tmpl w:val="BEE60A3A"/>
    <w:lvl w:ilvl="0" w:tplc="FFFFFFFF">
      <w:start w:val="1"/>
      <w:numFmt w:val="bullet"/>
      <w:lvlText w:val=""/>
      <w:lvlJc w:val="left"/>
      <w:pPr>
        <w:tabs>
          <w:tab w:val="num" w:pos="425"/>
        </w:tabs>
        <w:ind w:left="425" w:hanging="425"/>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08" w15:restartNumberingAfterBreak="0">
    <w:nsid w:val="68A724AB"/>
    <w:multiLevelType w:val="multilevel"/>
    <w:tmpl w:val="EF16A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9" w15:restartNumberingAfterBreak="0">
    <w:nsid w:val="68DE68B3"/>
    <w:multiLevelType w:val="hybridMultilevel"/>
    <w:tmpl w:val="B2F29A30"/>
    <w:lvl w:ilvl="0" w:tplc="8162ED48">
      <w:start w:val="1"/>
      <w:numFmt w:val="bullet"/>
      <w:lvlText w:val="–"/>
      <w:lvlJc w:val="left"/>
      <w:pPr>
        <w:tabs>
          <w:tab w:val="num" w:pos="624"/>
        </w:tabs>
        <w:ind w:left="624" w:hanging="340"/>
      </w:pPr>
      <w:rPr>
        <w:rFonts w:ascii="Times New Roman" w:hAnsi="Times New Roman" w:cs="Times New Roman" w:hint="default"/>
      </w:rPr>
    </w:lvl>
    <w:lvl w:ilvl="1" w:tplc="BE1AA0D0">
      <w:start w:val="3"/>
      <w:numFmt w:val="lowerLetter"/>
      <w:lvlText w:val="%2)"/>
      <w:lvlJc w:val="left"/>
      <w:pPr>
        <w:tabs>
          <w:tab w:val="num" w:pos="1761"/>
        </w:tabs>
        <w:ind w:left="1761" w:hanging="397"/>
      </w:p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510" w15:restartNumberingAfterBreak="0">
    <w:nsid w:val="68EB5590"/>
    <w:multiLevelType w:val="hybridMultilevel"/>
    <w:tmpl w:val="91BE9FE6"/>
    <w:lvl w:ilvl="0" w:tplc="55B2277E">
      <w:start w:val="1"/>
      <w:numFmt w:val="lowerLetter"/>
      <w:lvlText w:val="%1)"/>
      <w:lvlJc w:val="left"/>
      <w:pPr>
        <w:tabs>
          <w:tab w:val="num" w:pos="1211"/>
        </w:tabs>
        <w:ind w:left="1211" w:hanging="360"/>
      </w:pPr>
    </w:lvl>
    <w:lvl w:ilvl="1" w:tplc="04150019">
      <w:start w:val="1"/>
      <w:numFmt w:val="lowerLetter"/>
      <w:lvlText w:val="%2."/>
      <w:lvlJc w:val="left"/>
      <w:pPr>
        <w:tabs>
          <w:tab w:val="num" w:pos="1931"/>
        </w:tabs>
        <w:ind w:left="1931" w:hanging="360"/>
      </w:pPr>
    </w:lvl>
    <w:lvl w:ilvl="2" w:tplc="0415001B">
      <w:start w:val="1"/>
      <w:numFmt w:val="lowerRoman"/>
      <w:lvlText w:val="%3."/>
      <w:lvlJc w:val="right"/>
      <w:pPr>
        <w:tabs>
          <w:tab w:val="num" w:pos="2651"/>
        </w:tabs>
        <w:ind w:left="2651" w:hanging="180"/>
      </w:pPr>
    </w:lvl>
    <w:lvl w:ilvl="3" w:tplc="0415000F">
      <w:start w:val="1"/>
      <w:numFmt w:val="decimal"/>
      <w:lvlText w:val="%4."/>
      <w:lvlJc w:val="left"/>
      <w:pPr>
        <w:tabs>
          <w:tab w:val="num" w:pos="3371"/>
        </w:tabs>
        <w:ind w:left="3371" w:hanging="360"/>
      </w:pPr>
    </w:lvl>
    <w:lvl w:ilvl="4" w:tplc="04150019">
      <w:start w:val="1"/>
      <w:numFmt w:val="lowerLetter"/>
      <w:lvlText w:val="%5."/>
      <w:lvlJc w:val="left"/>
      <w:pPr>
        <w:tabs>
          <w:tab w:val="num" w:pos="4091"/>
        </w:tabs>
        <w:ind w:left="4091" w:hanging="360"/>
      </w:pPr>
    </w:lvl>
    <w:lvl w:ilvl="5" w:tplc="0415001B">
      <w:start w:val="1"/>
      <w:numFmt w:val="lowerRoman"/>
      <w:lvlText w:val="%6."/>
      <w:lvlJc w:val="right"/>
      <w:pPr>
        <w:tabs>
          <w:tab w:val="num" w:pos="4811"/>
        </w:tabs>
        <w:ind w:left="4811" w:hanging="180"/>
      </w:pPr>
    </w:lvl>
    <w:lvl w:ilvl="6" w:tplc="0415000F">
      <w:start w:val="1"/>
      <w:numFmt w:val="decimal"/>
      <w:lvlText w:val="%7."/>
      <w:lvlJc w:val="left"/>
      <w:pPr>
        <w:tabs>
          <w:tab w:val="num" w:pos="5531"/>
        </w:tabs>
        <w:ind w:left="5531" w:hanging="360"/>
      </w:pPr>
    </w:lvl>
    <w:lvl w:ilvl="7" w:tplc="04150019">
      <w:start w:val="1"/>
      <w:numFmt w:val="lowerLetter"/>
      <w:lvlText w:val="%8."/>
      <w:lvlJc w:val="left"/>
      <w:pPr>
        <w:tabs>
          <w:tab w:val="num" w:pos="6251"/>
        </w:tabs>
        <w:ind w:left="6251" w:hanging="360"/>
      </w:pPr>
    </w:lvl>
    <w:lvl w:ilvl="8" w:tplc="0415001B">
      <w:start w:val="1"/>
      <w:numFmt w:val="lowerRoman"/>
      <w:lvlText w:val="%9."/>
      <w:lvlJc w:val="right"/>
      <w:pPr>
        <w:tabs>
          <w:tab w:val="num" w:pos="6971"/>
        </w:tabs>
        <w:ind w:left="6971" w:hanging="180"/>
      </w:pPr>
    </w:lvl>
  </w:abstractNum>
  <w:abstractNum w:abstractNumId="511" w15:restartNumberingAfterBreak="0">
    <w:nsid w:val="690E1266"/>
    <w:multiLevelType w:val="hybridMultilevel"/>
    <w:tmpl w:val="E80A65CA"/>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12" w15:restartNumberingAfterBreak="0">
    <w:nsid w:val="691E72BD"/>
    <w:multiLevelType w:val="hybridMultilevel"/>
    <w:tmpl w:val="B9D81A6A"/>
    <w:lvl w:ilvl="0" w:tplc="AC06E5E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3" w15:restartNumberingAfterBreak="0">
    <w:nsid w:val="69220CB2"/>
    <w:multiLevelType w:val="hybridMultilevel"/>
    <w:tmpl w:val="6A3AB092"/>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14" w15:restartNumberingAfterBreak="0">
    <w:nsid w:val="692B60C1"/>
    <w:multiLevelType w:val="hybridMultilevel"/>
    <w:tmpl w:val="328EE02A"/>
    <w:lvl w:ilvl="0" w:tplc="B994D754">
      <w:start w:val="1"/>
      <w:numFmt w:val="bullet"/>
      <w:lvlText w:val="-"/>
      <w:lvlJc w:val="left"/>
      <w:pPr>
        <w:ind w:left="720" w:hanging="360"/>
      </w:pPr>
      <w:rPr>
        <w:rFonts w:ascii="Verdana" w:hAnsi="Verdana"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5" w15:restartNumberingAfterBreak="0">
    <w:nsid w:val="69A104FC"/>
    <w:multiLevelType w:val="singleLevel"/>
    <w:tmpl w:val="ABB82210"/>
    <w:lvl w:ilvl="0">
      <w:start w:val="1"/>
      <w:numFmt w:val="lowerLetter"/>
      <w:lvlText w:val="%1)"/>
      <w:legacy w:legacy="1" w:legacySpace="0" w:legacyIndent="283"/>
      <w:lvlJc w:val="left"/>
      <w:pPr>
        <w:ind w:left="991" w:hanging="283"/>
      </w:pPr>
    </w:lvl>
  </w:abstractNum>
  <w:abstractNum w:abstractNumId="516"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17" w15:restartNumberingAfterBreak="0">
    <w:nsid w:val="69F64A9D"/>
    <w:multiLevelType w:val="hybridMultilevel"/>
    <w:tmpl w:val="4274EB4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8" w15:restartNumberingAfterBreak="0">
    <w:nsid w:val="69FE11A7"/>
    <w:multiLevelType w:val="hybridMultilevel"/>
    <w:tmpl w:val="E76A7DA4"/>
    <w:lvl w:ilvl="0" w:tplc="A8A2EAFA">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9" w15:restartNumberingAfterBreak="0">
    <w:nsid w:val="6A4F1805"/>
    <w:multiLevelType w:val="hybridMultilevel"/>
    <w:tmpl w:val="6C4C22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0" w15:restartNumberingAfterBreak="0">
    <w:nsid w:val="6A587879"/>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21" w15:restartNumberingAfterBreak="0">
    <w:nsid w:val="6A6A295E"/>
    <w:multiLevelType w:val="hybridMultilevel"/>
    <w:tmpl w:val="6908B7E4"/>
    <w:lvl w:ilvl="0" w:tplc="266C469C">
      <w:start w:val="1"/>
      <w:numFmt w:val="bullet"/>
      <w:lvlText w:val="–"/>
      <w:lvlJc w:val="left"/>
      <w:pPr>
        <w:ind w:left="516" w:hanging="360"/>
      </w:pPr>
      <w:rPr>
        <w:rFonts w:ascii="Times New Roman" w:eastAsia="Times New Roman" w:hAnsi="Times New Roman" w:cs="Times New Roman" w:hint="default"/>
        <w:sz w:val="16"/>
        <w:szCs w:val="16"/>
      </w:rPr>
    </w:lvl>
    <w:lvl w:ilvl="1" w:tplc="1CDC66B8">
      <w:start w:val="1"/>
      <w:numFmt w:val="bullet"/>
      <w:lvlText w:val="•"/>
      <w:lvlJc w:val="left"/>
      <w:pPr>
        <w:ind w:left="1403" w:hanging="360"/>
      </w:pPr>
    </w:lvl>
    <w:lvl w:ilvl="2" w:tplc="3D426520">
      <w:start w:val="1"/>
      <w:numFmt w:val="bullet"/>
      <w:lvlText w:val="•"/>
      <w:lvlJc w:val="left"/>
      <w:pPr>
        <w:ind w:left="2290" w:hanging="360"/>
      </w:pPr>
    </w:lvl>
    <w:lvl w:ilvl="3" w:tplc="0FBA9C7A">
      <w:start w:val="1"/>
      <w:numFmt w:val="bullet"/>
      <w:lvlText w:val="•"/>
      <w:lvlJc w:val="left"/>
      <w:pPr>
        <w:ind w:left="3177" w:hanging="360"/>
      </w:pPr>
    </w:lvl>
    <w:lvl w:ilvl="4" w:tplc="5DC0E638">
      <w:start w:val="1"/>
      <w:numFmt w:val="bullet"/>
      <w:lvlText w:val="•"/>
      <w:lvlJc w:val="left"/>
      <w:pPr>
        <w:ind w:left="4064" w:hanging="360"/>
      </w:pPr>
    </w:lvl>
    <w:lvl w:ilvl="5" w:tplc="A11C48CE">
      <w:start w:val="1"/>
      <w:numFmt w:val="bullet"/>
      <w:lvlText w:val="•"/>
      <w:lvlJc w:val="left"/>
      <w:pPr>
        <w:ind w:left="4951" w:hanging="360"/>
      </w:pPr>
    </w:lvl>
    <w:lvl w:ilvl="6" w:tplc="6CFED6DE">
      <w:start w:val="1"/>
      <w:numFmt w:val="bullet"/>
      <w:lvlText w:val="•"/>
      <w:lvlJc w:val="left"/>
      <w:pPr>
        <w:ind w:left="5838" w:hanging="360"/>
      </w:pPr>
    </w:lvl>
    <w:lvl w:ilvl="7" w:tplc="AB0C66AE">
      <w:start w:val="1"/>
      <w:numFmt w:val="bullet"/>
      <w:lvlText w:val="•"/>
      <w:lvlJc w:val="left"/>
      <w:pPr>
        <w:ind w:left="6725" w:hanging="360"/>
      </w:pPr>
    </w:lvl>
    <w:lvl w:ilvl="8" w:tplc="9A0AE496">
      <w:start w:val="1"/>
      <w:numFmt w:val="bullet"/>
      <w:lvlText w:val="•"/>
      <w:lvlJc w:val="left"/>
      <w:pPr>
        <w:ind w:left="7612" w:hanging="360"/>
      </w:pPr>
    </w:lvl>
  </w:abstractNum>
  <w:abstractNum w:abstractNumId="522" w15:restartNumberingAfterBreak="0">
    <w:nsid w:val="6A6B4E39"/>
    <w:multiLevelType w:val="hybridMultilevel"/>
    <w:tmpl w:val="7BD2C776"/>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523" w15:restartNumberingAfterBreak="0">
    <w:nsid w:val="6A8C536F"/>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24" w15:restartNumberingAfterBreak="0">
    <w:nsid w:val="6AA75806"/>
    <w:multiLevelType w:val="hybridMultilevel"/>
    <w:tmpl w:val="319A6C98"/>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25" w15:restartNumberingAfterBreak="0">
    <w:nsid w:val="6B3E6B4C"/>
    <w:multiLevelType w:val="hybridMultilevel"/>
    <w:tmpl w:val="6158D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6" w15:restartNumberingAfterBreak="0">
    <w:nsid w:val="6B4343C1"/>
    <w:multiLevelType w:val="hybridMultilevel"/>
    <w:tmpl w:val="EBAA8F9A"/>
    <w:lvl w:ilvl="0" w:tplc="869EC7DA">
      <w:start w:val="1"/>
      <w:numFmt w:val="bullet"/>
      <w:lvlText w:val=""/>
      <w:lvlJc w:val="left"/>
      <w:pPr>
        <w:ind w:left="357" w:hanging="360"/>
      </w:pPr>
      <w:rPr>
        <w:rFonts w:ascii="Symbol" w:hAnsi="Symbol" w:hint="default"/>
      </w:rPr>
    </w:lvl>
    <w:lvl w:ilvl="1" w:tplc="04150003" w:tentative="1">
      <w:start w:val="1"/>
      <w:numFmt w:val="bullet"/>
      <w:lvlText w:val="o"/>
      <w:lvlJc w:val="left"/>
      <w:pPr>
        <w:ind w:left="1077" w:hanging="360"/>
      </w:pPr>
      <w:rPr>
        <w:rFonts w:ascii="Courier New" w:hAnsi="Courier New" w:cs="Courier New" w:hint="default"/>
      </w:rPr>
    </w:lvl>
    <w:lvl w:ilvl="2" w:tplc="04150005" w:tentative="1">
      <w:start w:val="1"/>
      <w:numFmt w:val="bullet"/>
      <w:lvlText w:val=""/>
      <w:lvlJc w:val="left"/>
      <w:pPr>
        <w:ind w:left="1797" w:hanging="360"/>
      </w:pPr>
      <w:rPr>
        <w:rFonts w:ascii="Wingdings" w:hAnsi="Wingdings" w:hint="default"/>
      </w:rPr>
    </w:lvl>
    <w:lvl w:ilvl="3" w:tplc="04150001" w:tentative="1">
      <w:start w:val="1"/>
      <w:numFmt w:val="bullet"/>
      <w:lvlText w:val=""/>
      <w:lvlJc w:val="left"/>
      <w:pPr>
        <w:ind w:left="2517" w:hanging="360"/>
      </w:pPr>
      <w:rPr>
        <w:rFonts w:ascii="Symbol" w:hAnsi="Symbol" w:hint="default"/>
      </w:rPr>
    </w:lvl>
    <w:lvl w:ilvl="4" w:tplc="04150003" w:tentative="1">
      <w:start w:val="1"/>
      <w:numFmt w:val="bullet"/>
      <w:lvlText w:val="o"/>
      <w:lvlJc w:val="left"/>
      <w:pPr>
        <w:ind w:left="3237" w:hanging="360"/>
      </w:pPr>
      <w:rPr>
        <w:rFonts w:ascii="Courier New" w:hAnsi="Courier New" w:cs="Courier New" w:hint="default"/>
      </w:rPr>
    </w:lvl>
    <w:lvl w:ilvl="5" w:tplc="04150005" w:tentative="1">
      <w:start w:val="1"/>
      <w:numFmt w:val="bullet"/>
      <w:lvlText w:val=""/>
      <w:lvlJc w:val="left"/>
      <w:pPr>
        <w:ind w:left="3957" w:hanging="360"/>
      </w:pPr>
      <w:rPr>
        <w:rFonts w:ascii="Wingdings" w:hAnsi="Wingdings" w:hint="default"/>
      </w:rPr>
    </w:lvl>
    <w:lvl w:ilvl="6" w:tplc="04150001" w:tentative="1">
      <w:start w:val="1"/>
      <w:numFmt w:val="bullet"/>
      <w:lvlText w:val=""/>
      <w:lvlJc w:val="left"/>
      <w:pPr>
        <w:ind w:left="4677" w:hanging="360"/>
      </w:pPr>
      <w:rPr>
        <w:rFonts w:ascii="Symbol" w:hAnsi="Symbol" w:hint="default"/>
      </w:rPr>
    </w:lvl>
    <w:lvl w:ilvl="7" w:tplc="04150003" w:tentative="1">
      <w:start w:val="1"/>
      <w:numFmt w:val="bullet"/>
      <w:lvlText w:val="o"/>
      <w:lvlJc w:val="left"/>
      <w:pPr>
        <w:ind w:left="5397" w:hanging="360"/>
      </w:pPr>
      <w:rPr>
        <w:rFonts w:ascii="Courier New" w:hAnsi="Courier New" w:cs="Courier New" w:hint="default"/>
      </w:rPr>
    </w:lvl>
    <w:lvl w:ilvl="8" w:tplc="04150005" w:tentative="1">
      <w:start w:val="1"/>
      <w:numFmt w:val="bullet"/>
      <w:lvlText w:val=""/>
      <w:lvlJc w:val="left"/>
      <w:pPr>
        <w:ind w:left="6117" w:hanging="360"/>
      </w:pPr>
      <w:rPr>
        <w:rFonts w:ascii="Wingdings" w:hAnsi="Wingdings" w:hint="default"/>
      </w:rPr>
    </w:lvl>
  </w:abstractNum>
  <w:abstractNum w:abstractNumId="527" w15:restartNumberingAfterBreak="0">
    <w:nsid w:val="6B51532C"/>
    <w:multiLevelType w:val="hybridMultilevel"/>
    <w:tmpl w:val="9796E47C"/>
    <w:lvl w:ilvl="0" w:tplc="04150017">
      <w:start w:val="1"/>
      <w:numFmt w:val="lowerLetter"/>
      <w:lvlText w:val="%1)"/>
      <w:lvlJc w:val="left"/>
      <w:pPr>
        <w:ind w:left="720" w:hanging="360"/>
      </w:pPr>
    </w:lvl>
    <w:lvl w:ilvl="1" w:tplc="334A1E28">
      <w:start w:val="1"/>
      <w:numFmt w:val="bullet"/>
      <w:lvlText w:val="–"/>
      <w:lvlJc w:val="left"/>
      <w:pPr>
        <w:tabs>
          <w:tab w:val="num" w:pos="1364"/>
        </w:tabs>
        <w:ind w:left="1364" w:hanging="284"/>
      </w:pPr>
      <w:rPr>
        <w:rFonts w:ascii="Times New Roman" w:hAnsi="Times New Roman"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8" w15:restartNumberingAfterBreak="0">
    <w:nsid w:val="6B7D6A77"/>
    <w:multiLevelType w:val="hybridMultilevel"/>
    <w:tmpl w:val="5EFC427A"/>
    <w:lvl w:ilvl="0" w:tplc="C3CE6338">
      <w:start w:val="1"/>
      <w:numFmt w:val="decimal"/>
      <w:lvlText w:val="%1)"/>
      <w:lvlJc w:val="left"/>
      <w:pPr>
        <w:ind w:left="491" w:hanging="353"/>
      </w:pPr>
      <w:rPr>
        <w:rFonts w:ascii="Times New Roman" w:eastAsia="Times New Roman" w:hAnsi="Times New Roman" w:hint="default"/>
        <w:sz w:val="24"/>
        <w:szCs w:val="24"/>
      </w:rPr>
    </w:lvl>
    <w:lvl w:ilvl="1" w:tplc="E20C76D8">
      <w:start w:val="1"/>
      <w:numFmt w:val="bullet"/>
      <w:lvlText w:val="•"/>
      <w:lvlJc w:val="left"/>
      <w:pPr>
        <w:ind w:left="1377" w:hanging="353"/>
      </w:pPr>
      <w:rPr>
        <w:rFonts w:hint="default"/>
      </w:rPr>
    </w:lvl>
    <w:lvl w:ilvl="2" w:tplc="97D8D7E8">
      <w:start w:val="1"/>
      <w:numFmt w:val="bullet"/>
      <w:lvlText w:val="•"/>
      <w:lvlJc w:val="left"/>
      <w:pPr>
        <w:ind w:left="2263" w:hanging="353"/>
      </w:pPr>
      <w:rPr>
        <w:rFonts w:hint="default"/>
      </w:rPr>
    </w:lvl>
    <w:lvl w:ilvl="3" w:tplc="6552927A">
      <w:start w:val="1"/>
      <w:numFmt w:val="bullet"/>
      <w:lvlText w:val="•"/>
      <w:lvlJc w:val="left"/>
      <w:pPr>
        <w:ind w:left="3149" w:hanging="353"/>
      </w:pPr>
      <w:rPr>
        <w:rFonts w:hint="default"/>
      </w:rPr>
    </w:lvl>
    <w:lvl w:ilvl="4" w:tplc="EAE63524">
      <w:start w:val="1"/>
      <w:numFmt w:val="bullet"/>
      <w:lvlText w:val="•"/>
      <w:lvlJc w:val="left"/>
      <w:pPr>
        <w:ind w:left="4035" w:hanging="353"/>
      </w:pPr>
      <w:rPr>
        <w:rFonts w:hint="default"/>
      </w:rPr>
    </w:lvl>
    <w:lvl w:ilvl="5" w:tplc="1AA209FA">
      <w:start w:val="1"/>
      <w:numFmt w:val="bullet"/>
      <w:lvlText w:val="•"/>
      <w:lvlJc w:val="left"/>
      <w:pPr>
        <w:ind w:left="4920" w:hanging="353"/>
      </w:pPr>
      <w:rPr>
        <w:rFonts w:hint="default"/>
      </w:rPr>
    </w:lvl>
    <w:lvl w:ilvl="6" w:tplc="107CB4A6">
      <w:start w:val="1"/>
      <w:numFmt w:val="bullet"/>
      <w:lvlText w:val="•"/>
      <w:lvlJc w:val="left"/>
      <w:pPr>
        <w:ind w:left="5806" w:hanging="353"/>
      </w:pPr>
      <w:rPr>
        <w:rFonts w:hint="default"/>
      </w:rPr>
    </w:lvl>
    <w:lvl w:ilvl="7" w:tplc="FC782A1E">
      <w:start w:val="1"/>
      <w:numFmt w:val="bullet"/>
      <w:lvlText w:val="•"/>
      <w:lvlJc w:val="left"/>
      <w:pPr>
        <w:ind w:left="6692" w:hanging="353"/>
      </w:pPr>
      <w:rPr>
        <w:rFonts w:hint="default"/>
      </w:rPr>
    </w:lvl>
    <w:lvl w:ilvl="8" w:tplc="0E4E3DBC">
      <w:start w:val="1"/>
      <w:numFmt w:val="bullet"/>
      <w:lvlText w:val="•"/>
      <w:lvlJc w:val="left"/>
      <w:pPr>
        <w:ind w:left="7578" w:hanging="353"/>
      </w:pPr>
      <w:rPr>
        <w:rFonts w:hint="default"/>
      </w:rPr>
    </w:lvl>
  </w:abstractNum>
  <w:abstractNum w:abstractNumId="529" w15:restartNumberingAfterBreak="0">
    <w:nsid w:val="6BD64625"/>
    <w:multiLevelType w:val="hybridMultilevel"/>
    <w:tmpl w:val="7D9C4FAA"/>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30" w15:restartNumberingAfterBreak="0">
    <w:nsid w:val="6C3746A3"/>
    <w:multiLevelType w:val="hybridMultilevel"/>
    <w:tmpl w:val="506A41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1" w15:restartNumberingAfterBreak="0">
    <w:nsid w:val="6C3F6E49"/>
    <w:multiLevelType w:val="hybridMultilevel"/>
    <w:tmpl w:val="4E36D014"/>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532" w15:restartNumberingAfterBreak="0">
    <w:nsid w:val="6CB52939"/>
    <w:multiLevelType w:val="hybridMultilevel"/>
    <w:tmpl w:val="7AB87DE0"/>
    <w:lvl w:ilvl="0" w:tplc="F2F09DCA">
      <w:start w:val="2"/>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3"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4"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5" w15:restartNumberingAfterBreak="0">
    <w:nsid w:val="6D4D76AA"/>
    <w:multiLevelType w:val="hybridMultilevel"/>
    <w:tmpl w:val="371A5D5C"/>
    <w:lvl w:ilvl="0" w:tplc="8F6EEDC4">
      <w:start w:val="1"/>
      <w:numFmt w:val="lowerLetter"/>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536" w15:restartNumberingAfterBreak="0">
    <w:nsid w:val="6D4F40A7"/>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37" w15:restartNumberingAfterBreak="0">
    <w:nsid w:val="6D83003F"/>
    <w:multiLevelType w:val="multilevel"/>
    <w:tmpl w:val="607A7F46"/>
    <w:lvl w:ilvl="0">
      <w:start w:val="1"/>
      <w:numFmt w:val="decimal"/>
      <w:lvlText w:val="%1."/>
      <w:lvlJc w:val="left"/>
      <w:pPr>
        <w:ind w:left="708" w:hanging="708"/>
      </w:pPr>
      <w:rPr>
        <w:rFonts w:ascii="Times New Roman" w:eastAsia="Times New Roman" w:hAnsi="Times New Roman" w:cs="Times New Roman" w:hint="default"/>
        <w:b/>
        <w:bCs/>
        <w:spacing w:val="0"/>
        <w:w w:val="99"/>
        <w:sz w:val="18"/>
        <w:szCs w:val="18"/>
      </w:rPr>
    </w:lvl>
    <w:lvl w:ilvl="1">
      <w:start w:val="1"/>
      <w:numFmt w:val="decimal"/>
      <w:lvlText w:val="%1.%2."/>
      <w:lvlJc w:val="left"/>
      <w:pPr>
        <w:ind w:left="708" w:hanging="708"/>
      </w:pPr>
      <w:rPr>
        <w:rFonts w:ascii="Times New Roman" w:eastAsia="Times New Roman" w:hAnsi="Times New Roman" w:cs="Times New Roman" w:hint="default"/>
        <w:spacing w:val="0"/>
        <w:w w:val="99"/>
        <w:sz w:val="18"/>
        <w:szCs w:val="18"/>
      </w:rPr>
    </w:lvl>
    <w:lvl w:ilvl="2">
      <w:numFmt w:val="bullet"/>
      <w:lvlText w:val="-"/>
      <w:lvlJc w:val="left"/>
      <w:pPr>
        <w:ind w:left="533" w:hanging="106"/>
      </w:pPr>
      <w:rPr>
        <w:rFonts w:ascii="Times New Roman" w:eastAsia="Times New Roman" w:hAnsi="Times New Roman" w:cs="Times New Roman" w:hint="default"/>
        <w:w w:val="99"/>
        <w:sz w:val="18"/>
        <w:szCs w:val="18"/>
      </w:rPr>
    </w:lvl>
    <w:lvl w:ilvl="3">
      <w:numFmt w:val="bullet"/>
      <w:lvlText w:val="•"/>
      <w:lvlJc w:val="left"/>
      <w:pPr>
        <w:ind w:left="699" w:hanging="106"/>
      </w:pPr>
      <w:rPr>
        <w:rFonts w:hint="default"/>
      </w:rPr>
    </w:lvl>
    <w:lvl w:ilvl="4">
      <w:numFmt w:val="bullet"/>
      <w:lvlText w:val="•"/>
      <w:lvlJc w:val="left"/>
      <w:pPr>
        <w:ind w:left="1836" w:hanging="106"/>
      </w:pPr>
      <w:rPr>
        <w:rFonts w:hint="default"/>
      </w:rPr>
    </w:lvl>
    <w:lvl w:ilvl="5">
      <w:numFmt w:val="bullet"/>
      <w:lvlText w:val="•"/>
      <w:lvlJc w:val="left"/>
      <w:pPr>
        <w:ind w:left="2973" w:hanging="106"/>
      </w:pPr>
      <w:rPr>
        <w:rFonts w:hint="default"/>
      </w:rPr>
    </w:lvl>
    <w:lvl w:ilvl="6">
      <w:numFmt w:val="bullet"/>
      <w:lvlText w:val="•"/>
      <w:lvlJc w:val="left"/>
      <w:pPr>
        <w:ind w:left="4110" w:hanging="106"/>
      </w:pPr>
      <w:rPr>
        <w:rFonts w:hint="default"/>
      </w:rPr>
    </w:lvl>
    <w:lvl w:ilvl="7">
      <w:numFmt w:val="bullet"/>
      <w:lvlText w:val="•"/>
      <w:lvlJc w:val="left"/>
      <w:pPr>
        <w:ind w:left="5247" w:hanging="106"/>
      </w:pPr>
      <w:rPr>
        <w:rFonts w:hint="default"/>
      </w:rPr>
    </w:lvl>
    <w:lvl w:ilvl="8">
      <w:numFmt w:val="bullet"/>
      <w:lvlText w:val="•"/>
      <w:lvlJc w:val="left"/>
      <w:pPr>
        <w:ind w:left="6384" w:hanging="106"/>
      </w:pPr>
      <w:rPr>
        <w:rFonts w:hint="default"/>
      </w:rPr>
    </w:lvl>
  </w:abstractNum>
  <w:abstractNum w:abstractNumId="538" w15:restartNumberingAfterBreak="0">
    <w:nsid w:val="6DB057C8"/>
    <w:multiLevelType w:val="hybridMultilevel"/>
    <w:tmpl w:val="BC5EF7FE"/>
    <w:lvl w:ilvl="0" w:tplc="FDB22288">
      <w:start w:val="3"/>
      <w:numFmt w:val="bullet"/>
      <w:lvlText w:val="-"/>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9" w15:restartNumberingAfterBreak="0">
    <w:nsid w:val="6E226746"/>
    <w:multiLevelType w:val="hybridMultilevel"/>
    <w:tmpl w:val="5A2CDC40"/>
    <w:lvl w:ilvl="0" w:tplc="03427E72">
      <w:start w:val="1"/>
      <w:numFmt w:val="bullet"/>
      <w:lvlText w:val=""/>
      <w:lvlJc w:val="left"/>
      <w:pPr>
        <w:ind w:left="516" w:hanging="360"/>
      </w:pPr>
      <w:rPr>
        <w:rFonts w:ascii="Symbol" w:eastAsia="Symbol" w:hAnsi="Symbol" w:hint="default"/>
        <w:w w:val="99"/>
        <w:position w:val="1"/>
        <w:sz w:val="20"/>
        <w:szCs w:val="20"/>
      </w:rPr>
    </w:lvl>
    <w:lvl w:ilvl="1" w:tplc="47C01C18">
      <w:start w:val="1"/>
      <w:numFmt w:val="bullet"/>
      <w:lvlText w:val="•"/>
      <w:lvlJc w:val="left"/>
      <w:pPr>
        <w:ind w:left="1403" w:hanging="360"/>
      </w:pPr>
    </w:lvl>
    <w:lvl w:ilvl="2" w:tplc="34C853E4">
      <w:start w:val="1"/>
      <w:numFmt w:val="bullet"/>
      <w:lvlText w:val="•"/>
      <w:lvlJc w:val="left"/>
      <w:pPr>
        <w:ind w:left="2290" w:hanging="360"/>
      </w:pPr>
    </w:lvl>
    <w:lvl w:ilvl="3" w:tplc="D3C0E89A">
      <w:start w:val="1"/>
      <w:numFmt w:val="bullet"/>
      <w:lvlText w:val="•"/>
      <w:lvlJc w:val="left"/>
      <w:pPr>
        <w:ind w:left="3177" w:hanging="360"/>
      </w:pPr>
    </w:lvl>
    <w:lvl w:ilvl="4" w:tplc="DF765FA8">
      <w:start w:val="1"/>
      <w:numFmt w:val="bullet"/>
      <w:lvlText w:val="•"/>
      <w:lvlJc w:val="left"/>
      <w:pPr>
        <w:ind w:left="4064" w:hanging="360"/>
      </w:pPr>
    </w:lvl>
    <w:lvl w:ilvl="5" w:tplc="0F08FE20">
      <w:start w:val="1"/>
      <w:numFmt w:val="bullet"/>
      <w:lvlText w:val="•"/>
      <w:lvlJc w:val="left"/>
      <w:pPr>
        <w:ind w:left="4951" w:hanging="360"/>
      </w:pPr>
    </w:lvl>
    <w:lvl w:ilvl="6" w:tplc="CEBA4DD2">
      <w:start w:val="1"/>
      <w:numFmt w:val="bullet"/>
      <w:lvlText w:val="•"/>
      <w:lvlJc w:val="left"/>
      <w:pPr>
        <w:ind w:left="5838" w:hanging="360"/>
      </w:pPr>
    </w:lvl>
    <w:lvl w:ilvl="7" w:tplc="CA628C7A">
      <w:start w:val="1"/>
      <w:numFmt w:val="bullet"/>
      <w:lvlText w:val="•"/>
      <w:lvlJc w:val="left"/>
      <w:pPr>
        <w:ind w:left="6725" w:hanging="360"/>
      </w:pPr>
    </w:lvl>
    <w:lvl w:ilvl="8" w:tplc="90B61578">
      <w:start w:val="1"/>
      <w:numFmt w:val="bullet"/>
      <w:lvlText w:val="•"/>
      <w:lvlJc w:val="left"/>
      <w:pPr>
        <w:ind w:left="7612" w:hanging="360"/>
      </w:pPr>
    </w:lvl>
  </w:abstractNum>
  <w:abstractNum w:abstractNumId="540" w15:restartNumberingAfterBreak="0">
    <w:nsid w:val="6EC014E1"/>
    <w:multiLevelType w:val="hybridMultilevel"/>
    <w:tmpl w:val="41ACC15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41"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2" w15:restartNumberingAfterBreak="0">
    <w:nsid w:val="6F124754"/>
    <w:multiLevelType w:val="hybridMultilevel"/>
    <w:tmpl w:val="500EBC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3" w15:restartNumberingAfterBreak="0">
    <w:nsid w:val="6F1412AA"/>
    <w:multiLevelType w:val="hybridMultilevel"/>
    <w:tmpl w:val="886E6B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4" w15:restartNumberingAfterBreak="0">
    <w:nsid w:val="6F24168A"/>
    <w:multiLevelType w:val="singleLevel"/>
    <w:tmpl w:val="49BC1EC6"/>
    <w:lvl w:ilvl="0">
      <w:start w:val="1"/>
      <w:numFmt w:val="lowerLetter"/>
      <w:lvlText w:val="%1) "/>
      <w:legacy w:legacy="1" w:legacySpace="0" w:legacyIndent="283"/>
      <w:lvlJc w:val="left"/>
      <w:pPr>
        <w:ind w:left="283" w:hanging="283"/>
      </w:pPr>
      <w:rPr>
        <w:b w:val="0"/>
        <w:i w:val="0"/>
        <w:sz w:val="20"/>
      </w:rPr>
    </w:lvl>
  </w:abstractNum>
  <w:abstractNum w:abstractNumId="545" w15:restartNumberingAfterBreak="0">
    <w:nsid w:val="6F6128DF"/>
    <w:multiLevelType w:val="singleLevel"/>
    <w:tmpl w:val="74F2E6C2"/>
    <w:lvl w:ilvl="0">
      <w:start w:val="1"/>
      <w:numFmt w:val="lowerLetter"/>
      <w:lvlText w:val="%1)"/>
      <w:legacy w:legacy="1" w:legacySpace="0" w:legacyIndent="360"/>
      <w:lvlJc w:val="left"/>
      <w:pPr>
        <w:ind w:left="360" w:hanging="360"/>
      </w:pPr>
    </w:lvl>
  </w:abstractNum>
  <w:abstractNum w:abstractNumId="546" w15:restartNumberingAfterBreak="0">
    <w:nsid w:val="6F7D4D9A"/>
    <w:multiLevelType w:val="hybridMultilevel"/>
    <w:tmpl w:val="B686E73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47" w15:restartNumberingAfterBreak="0">
    <w:nsid w:val="6FD63731"/>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48" w15:restartNumberingAfterBreak="0">
    <w:nsid w:val="6FE5658B"/>
    <w:multiLevelType w:val="multilevel"/>
    <w:tmpl w:val="5CD81E1A"/>
    <w:lvl w:ilvl="0">
      <w:start w:val="1"/>
      <w:numFmt w:val="decimal"/>
      <w:pStyle w:val="czech4"/>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pStyle w:val="czech5"/>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pStyle w:val="Tytu"/>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49" w15:restartNumberingAfterBreak="0">
    <w:nsid w:val="7021799F"/>
    <w:multiLevelType w:val="hybridMultilevel"/>
    <w:tmpl w:val="E3D28CC6"/>
    <w:lvl w:ilvl="0" w:tplc="7D0A56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0" w15:restartNumberingAfterBreak="0">
    <w:nsid w:val="702B6AFF"/>
    <w:multiLevelType w:val="singleLevel"/>
    <w:tmpl w:val="0276E944"/>
    <w:lvl w:ilvl="0">
      <w:start w:val="1"/>
      <w:numFmt w:val="none"/>
      <w:lvlText w:val=""/>
      <w:legacy w:legacy="1" w:legacySpace="0" w:legacyIndent="283"/>
      <w:lvlJc w:val="left"/>
      <w:pPr>
        <w:ind w:left="283" w:hanging="283"/>
      </w:pPr>
      <w:rPr>
        <w:rFonts w:ascii="Symbol" w:hAnsi="Symbol" w:hint="default"/>
        <w:sz w:val="24"/>
      </w:rPr>
    </w:lvl>
  </w:abstractNum>
  <w:abstractNum w:abstractNumId="551" w15:restartNumberingAfterBreak="0">
    <w:nsid w:val="7066580E"/>
    <w:multiLevelType w:val="singleLevel"/>
    <w:tmpl w:val="97343302"/>
    <w:lvl w:ilvl="0">
      <w:start w:val="4"/>
      <w:numFmt w:val="decimal"/>
      <w:lvlText w:val="6.3.%1. "/>
      <w:legacy w:legacy="1" w:legacySpace="0" w:legacyIndent="283"/>
      <w:lvlJc w:val="left"/>
      <w:pPr>
        <w:ind w:left="283" w:hanging="283"/>
      </w:pPr>
      <w:rPr>
        <w:b/>
        <w:i w:val="0"/>
        <w:sz w:val="20"/>
      </w:rPr>
    </w:lvl>
  </w:abstractNum>
  <w:abstractNum w:abstractNumId="552" w15:restartNumberingAfterBreak="0">
    <w:nsid w:val="70956427"/>
    <w:multiLevelType w:val="hybridMultilevel"/>
    <w:tmpl w:val="15B8B090"/>
    <w:lvl w:ilvl="0" w:tplc="28D6E1A6">
      <w:numFmt w:val="bullet"/>
      <w:lvlText w:val="-"/>
      <w:lvlJc w:val="left"/>
      <w:pPr>
        <w:ind w:left="1035" w:hanging="106"/>
      </w:pPr>
      <w:rPr>
        <w:rFonts w:ascii="Times New Roman" w:eastAsia="Times New Roman" w:hAnsi="Times New Roman" w:cs="Times New Roman" w:hint="default"/>
        <w:w w:val="99"/>
        <w:sz w:val="18"/>
        <w:szCs w:val="18"/>
      </w:rPr>
    </w:lvl>
    <w:lvl w:ilvl="1" w:tplc="460EEC64">
      <w:numFmt w:val="bullet"/>
      <w:lvlText w:val="•"/>
      <w:lvlJc w:val="left"/>
      <w:pPr>
        <w:ind w:left="1882" w:hanging="106"/>
      </w:pPr>
      <w:rPr>
        <w:rFonts w:hint="default"/>
      </w:rPr>
    </w:lvl>
    <w:lvl w:ilvl="2" w:tplc="7A0C8EA2">
      <w:numFmt w:val="bullet"/>
      <w:lvlText w:val="•"/>
      <w:lvlJc w:val="left"/>
      <w:pPr>
        <w:ind w:left="2724" w:hanging="106"/>
      </w:pPr>
      <w:rPr>
        <w:rFonts w:hint="default"/>
      </w:rPr>
    </w:lvl>
    <w:lvl w:ilvl="3" w:tplc="7FA67EF2">
      <w:numFmt w:val="bullet"/>
      <w:lvlText w:val="•"/>
      <w:lvlJc w:val="left"/>
      <w:pPr>
        <w:ind w:left="3566" w:hanging="106"/>
      </w:pPr>
      <w:rPr>
        <w:rFonts w:hint="default"/>
      </w:rPr>
    </w:lvl>
    <w:lvl w:ilvl="4" w:tplc="AB766C6A">
      <w:numFmt w:val="bullet"/>
      <w:lvlText w:val="•"/>
      <w:lvlJc w:val="left"/>
      <w:pPr>
        <w:ind w:left="4408" w:hanging="106"/>
      </w:pPr>
      <w:rPr>
        <w:rFonts w:hint="default"/>
      </w:rPr>
    </w:lvl>
    <w:lvl w:ilvl="5" w:tplc="7CDC7D38">
      <w:numFmt w:val="bullet"/>
      <w:lvlText w:val="•"/>
      <w:lvlJc w:val="left"/>
      <w:pPr>
        <w:ind w:left="5250" w:hanging="106"/>
      </w:pPr>
      <w:rPr>
        <w:rFonts w:hint="default"/>
      </w:rPr>
    </w:lvl>
    <w:lvl w:ilvl="6" w:tplc="6EB8F1E0">
      <w:numFmt w:val="bullet"/>
      <w:lvlText w:val="•"/>
      <w:lvlJc w:val="left"/>
      <w:pPr>
        <w:ind w:left="6092" w:hanging="106"/>
      </w:pPr>
      <w:rPr>
        <w:rFonts w:hint="default"/>
      </w:rPr>
    </w:lvl>
    <w:lvl w:ilvl="7" w:tplc="B0901C72">
      <w:numFmt w:val="bullet"/>
      <w:lvlText w:val="•"/>
      <w:lvlJc w:val="left"/>
      <w:pPr>
        <w:ind w:left="6934" w:hanging="106"/>
      </w:pPr>
      <w:rPr>
        <w:rFonts w:hint="default"/>
      </w:rPr>
    </w:lvl>
    <w:lvl w:ilvl="8" w:tplc="88E09D68">
      <w:numFmt w:val="bullet"/>
      <w:lvlText w:val="•"/>
      <w:lvlJc w:val="left"/>
      <w:pPr>
        <w:ind w:left="7776" w:hanging="106"/>
      </w:pPr>
      <w:rPr>
        <w:rFonts w:hint="default"/>
      </w:rPr>
    </w:lvl>
  </w:abstractNum>
  <w:abstractNum w:abstractNumId="553" w15:restartNumberingAfterBreak="0">
    <w:nsid w:val="711B6A06"/>
    <w:multiLevelType w:val="hybridMultilevel"/>
    <w:tmpl w:val="7A7EC7F8"/>
    <w:lvl w:ilvl="0" w:tplc="FFFFFFFF">
      <w:start w:val="1"/>
      <w:numFmt w:val="bullet"/>
      <w:lvlText w:val="–"/>
      <w:lvlJc w:val="left"/>
      <w:pPr>
        <w:tabs>
          <w:tab w:val="num" w:pos="453"/>
        </w:tabs>
        <w:ind w:left="453" w:hanging="170"/>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4"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55" w15:restartNumberingAfterBreak="0">
    <w:nsid w:val="71341EAC"/>
    <w:multiLevelType w:val="hybridMultilevel"/>
    <w:tmpl w:val="A846272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56" w15:restartNumberingAfterBreak="0">
    <w:nsid w:val="71396D22"/>
    <w:multiLevelType w:val="hybridMultilevel"/>
    <w:tmpl w:val="6B7A96F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7" w15:restartNumberingAfterBreak="0">
    <w:nsid w:val="716E553D"/>
    <w:multiLevelType w:val="hybridMultilevel"/>
    <w:tmpl w:val="75B0410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8"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59" w15:restartNumberingAfterBreak="0">
    <w:nsid w:val="725E4B4A"/>
    <w:multiLevelType w:val="hybridMultilevel"/>
    <w:tmpl w:val="34BEEB04"/>
    <w:lvl w:ilvl="0" w:tplc="D35AB624">
      <w:start w:val="1"/>
      <w:numFmt w:val="bullet"/>
      <w:lvlText w:val="–"/>
      <w:lvlJc w:val="left"/>
      <w:pPr>
        <w:ind w:left="699" w:hanging="360"/>
      </w:pPr>
      <w:rPr>
        <w:rFonts w:ascii="Times New Roman" w:hAnsi="Times New Roman" w:cs="Times New Roman" w:hint="default"/>
        <w:sz w:val="16"/>
      </w:rPr>
    </w:lvl>
    <w:lvl w:ilvl="1" w:tplc="04150003">
      <w:start w:val="1"/>
      <w:numFmt w:val="bullet"/>
      <w:lvlText w:val="o"/>
      <w:lvlJc w:val="left"/>
      <w:pPr>
        <w:ind w:left="1419" w:hanging="360"/>
      </w:pPr>
      <w:rPr>
        <w:rFonts w:ascii="Courier New" w:hAnsi="Courier New" w:cs="Courier New" w:hint="default"/>
      </w:rPr>
    </w:lvl>
    <w:lvl w:ilvl="2" w:tplc="04150005">
      <w:start w:val="1"/>
      <w:numFmt w:val="bullet"/>
      <w:lvlText w:val=""/>
      <w:lvlJc w:val="left"/>
      <w:pPr>
        <w:ind w:left="2139" w:hanging="360"/>
      </w:pPr>
      <w:rPr>
        <w:rFonts w:ascii="Wingdings" w:hAnsi="Wingdings" w:hint="default"/>
      </w:rPr>
    </w:lvl>
    <w:lvl w:ilvl="3" w:tplc="04150001">
      <w:start w:val="1"/>
      <w:numFmt w:val="bullet"/>
      <w:lvlText w:val=""/>
      <w:lvlJc w:val="left"/>
      <w:pPr>
        <w:ind w:left="2859" w:hanging="360"/>
      </w:pPr>
      <w:rPr>
        <w:rFonts w:ascii="Symbol" w:hAnsi="Symbol" w:hint="default"/>
      </w:rPr>
    </w:lvl>
    <w:lvl w:ilvl="4" w:tplc="04150003">
      <w:start w:val="1"/>
      <w:numFmt w:val="bullet"/>
      <w:lvlText w:val="o"/>
      <w:lvlJc w:val="left"/>
      <w:pPr>
        <w:ind w:left="3579" w:hanging="360"/>
      </w:pPr>
      <w:rPr>
        <w:rFonts w:ascii="Courier New" w:hAnsi="Courier New" w:cs="Courier New" w:hint="default"/>
      </w:rPr>
    </w:lvl>
    <w:lvl w:ilvl="5" w:tplc="04150005">
      <w:start w:val="1"/>
      <w:numFmt w:val="bullet"/>
      <w:lvlText w:val=""/>
      <w:lvlJc w:val="left"/>
      <w:pPr>
        <w:ind w:left="4299" w:hanging="360"/>
      </w:pPr>
      <w:rPr>
        <w:rFonts w:ascii="Wingdings" w:hAnsi="Wingdings" w:hint="default"/>
      </w:rPr>
    </w:lvl>
    <w:lvl w:ilvl="6" w:tplc="04150001">
      <w:start w:val="1"/>
      <w:numFmt w:val="bullet"/>
      <w:lvlText w:val=""/>
      <w:lvlJc w:val="left"/>
      <w:pPr>
        <w:ind w:left="5019" w:hanging="360"/>
      </w:pPr>
      <w:rPr>
        <w:rFonts w:ascii="Symbol" w:hAnsi="Symbol" w:hint="default"/>
      </w:rPr>
    </w:lvl>
    <w:lvl w:ilvl="7" w:tplc="04150003">
      <w:start w:val="1"/>
      <w:numFmt w:val="bullet"/>
      <w:lvlText w:val="o"/>
      <w:lvlJc w:val="left"/>
      <w:pPr>
        <w:ind w:left="5739" w:hanging="360"/>
      </w:pPr>
      <w:rPr>
        <w:rFonts w:ascii="Courier New" w:hAnsi="Courier New" w:cs="Courier New" w:hint="default"/>
      </w:rPr>
    </w:lvl>
    <w:lvl w:ilvl="8" w:tplc="04150005">
      <w:start w:val="1"/>
      <w:numFmt w:val="bullet"/>
      <w:lvlText w:val=""/>
      <w:lvlJc w:val="left"/>
      <w:pPr>
        <w:ind w:left="6459" w:hanging="360"/>
      </w:pPr>
      <w:rPr>
        <w:rFonts w:ascii="Wingdings" w:hAnsi="Wingdings" w:hint="default"/>
      </w:rPr>
    </w:lvl>
  </w:abstractNum>
  <w:abstractNum w:abstractNumId="560" w15:restartNumberingAfterBreak="0">
    <w:nsid w:val="72A32E29"/>
    <w:multiLevelType w:val="hybridMultilevel"/>
    <w:tmpl w:val="A6B27D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1" w15:restartNumberingAfterBreak="0">
    <w:nsid w:val="72AC7642"/>
    <w:multiLevelType w:val="hybridMultilevel"/>
    <w:tmpl w:val="3CBEA836"/>
    <w:lvl w:ilvl="0" w:tplc="04150001">
      <w:start w:val="1"/>
      <w:numFmt w:val="bullet"/>
      <w:lvlText w:val=""/>
      <w:lvlJc w:val="left"/>
      <w:pPr>
        <w:ind w:left="720" w:hanging="360"/>
      </w:pPr>
      <w:rPr>
        <w:rFonts w:ascii="Symbol" w:hAnsi="Symbol" w:hint="default"/>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2" w15:restartNumberingAfterBreak="0">
    <w:nsid w:val="72E461B0"/>
    <w:multiLevelType w:val="hybridMultilevel"/>
    <w:tmpl w:val="EF3ED4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3" w15:restartNumberingAfterBreak="0">
    <w:nsid w:val="73067C70"/>
    <w:multiLevelType w:val="hybridMultilevel"/>
    <w:tmpl w:val="42AADFE6"/>
    <w:lvl w:ilvl="0" w:tplc="005AC5B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64" w15:restartNumberingAfterBreak="0">
    <w:nsid w:val="73491776"/>
    <w:multiLevelType w:val="hybridMultilevel"/>
    <w:tmpl w:val="2584B22A"/>
    <w:lvl w:ilvl="0" w:tplc="FFFFFFFF">
      <w:start w:val="1"/>
      <w:numFmt w:val="decimal"/>
      <w:isLgl/>
      <w:lvlText w:val="%1.2."/>
      <w:lvlJc w:val="left"/>
      <w:pPr>
        <w:tabs>
          <w:tab w:val="num" w:pos="1785"/>
        </w:tabs>
        <w:ind w:left="1785" w:hanging="705"/>
      </w:pPr>
      <w:rPr>
        <w:b/>
        <w:i w:val="0"/>
      </w:rPr>
    </w:lvl>
    <w:lvl w:ilvl="1" w:tplc="FFFFFFFF">
      <w:start w:val="1"/>
      <w:numFmt w:val="decimal"/>
      <w:isLgl/>
      <w:lvlText w:val="1.%2."/>
      <w:lvlJc w:val="left"/>
      <w:pPr>
        <w:tabs>
          <w:tab w:val="num" w:pos="1785"/>
        </w:tabs>
        <w:ind w:left="1785" w:hanging="705"/>
      </w:pPr>
      <w:rPr>
        <w:b/>
        <w:i w:val="0"/>
      </w:rPr>
    </w:lvl>
    <w:lvl w:ilvl="2" w:tplc="FFFFFFFF">
      <w:start w:val="1"/>
      <w:numFmt w:val="bullet"/>
      <w:lvlText w:val=""/>
      <w:lvlJc w:val="left"/>
      <w:pPr>
        <w:tabs>
          <w:tab w:val="num" w:pos="2405"/>
        </w:tabs>
        <w:ind w:left="2405" w:hanging="425"/>
      </w:pPr>
      <w:rPr>
        <w:rFonts w:ascii="Symbol" w:hAnsi="Symbol" w:hint="default"/>
        <w:b/>
        <w:i w:val="0"/>
      </w:rPr>
    </w:lvl>
    <w:lvl w:ilvl="3" w:tplc="FFFFFFFF">
      <w:start w:val="1"/>
      <w:numFmt w:val="lowerLetter"/>
      <w:lvlText w:val="%4)"/>
      <w:lvlJc w:val="left"/>
      <w:pPr>
        <w:tabs>
          <w:tab w:val="num" w:pos="2880"/>
        </w:tabs>
        <w:ind w:left="2880" w:hanging="360"/>
      </w:pPr>
      <w:rPr>
        <w:b w:val="0"/>
        <w:i w:val="0"/>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65" w15:restartNumberingAfterBreak="0">
    <w:nsid w:val="734A258F"/>
    <w:multiLevelType w:val="hybridMultilevel"/>
    <w:tmpl w:val="4D44A970"/>
    <w:lvl w:ilvl="0" w:tplc="EAE0284A">
      <w:start w:val="1"/>
      <w:numFmt w:val="decimal"/>
      <w:pStyle w:val="specyfikacje"/>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6" w15:restartNumberingAfterBreak="0">
    <w:nsid w:val="73B7749F"/>
    <w:multiLevelType w:val="hybridMultilevel"/>
    <w:tmpl w:val="788CF47C"/>
    <w:lvl w:ilvl="0" w:tplc="DC0EB93A">
      <w:numFmt w:val="bullet"/>
      <w:lvlText w:val="−"/>
      <w:lvlJc w:val="left"/>
      <w:pPr>
        <w:ind w:left="281" w:hanging="147"/>
      </w:pPr>
      <w:rPr>
        <w:rFonts w:ascii="Times New Roman" w:eastAsia="Times New Roman" w:hAnsi="Times New Roman" w:cs="Times New Roman" w:hint="default"/>
        <w:w w:val="99"/>
        <w:sz w:val="18"/>
        <w:szCs w:val="18"/>
      </w:rPr>
    </w:lvl>
    <w:lvl w:ilvl="1" w:tplc="6B10BC94">
      <w:numFmt w:val="bullet"/>
      <w:lvlText w:val="•"/>
      <w:lvlJc w:val="left"/>
      <w:pPr>
        <w:ind w:left="1188" w:hanging="147"/>
      </w:pPr>
      <w:rPr>
        <w:rFonts w:hint="default"/>
      </w:rPr>
    </w:lvl>
    <w:lvl w:ilvl="2" w:tplc="FF422D2E">
      <w:numFmt w:val="bullet"/>
      <w:lvlText w:val="•"/>
      <w:lvlJc w:val="left"/>
      <w:pPr>
        <w:ind w:left="2096" w:hanging="147"/>
      </w:pPr>
      <w:rPr>
        <w:rFonts w:hint="default"/>
      </w:rPr>
    </w:lvl>
    <w:lvl w:ilvl="3" w:tplc="89088A58">
      <w:numFmt w:val="bullet"/>
      <w:lvlText w:val="•"/>
      <w:lvlJc w:val="left"/>
      <w:pPr>
        <w:ind w:left="3004" w:hanging="147"/>
      </w:pPr>
      <w:rPr>
        <w:rFonts w:hint="default"/>
      </w:rPr>
    </w:lvl>
    <w:lvl w:ilvl="4" w:tplc="E69C770C">
      <w:numFmt w:val="bullet"/>
      <w:lvlText w:val="•"/>
      <w:lvlJc w:val="left"/>
      <w:pPr>
        <w:ind w:left="3912" w:hanging="147"/>
      </w:pPr>
      <w:rPr>
        <w:rFonts w:hint="default"/>
      </w:rPr>
    </w:lvl>
    <w:lvl w:ilvl="5" w:tplc="76701648">
      <w:numFmt w:val="bullet"/>
      <w:lvlText w:val="•"/>
      <w:lvlJc w:val="left"/>
      <w:pPr>
        <w:ind w:left="4820" w:hanging="147"/>
      </w:pPr>
      <w:rPr>
        <w:rFonts w:hint="default"/>
      </w:rPr>
    </w:lvl>
    <w:lvl w:ilvl="6" w:tplc="2F0658CE">
      <w:numFmt w:val="bullet"/>
      <w:lvlText w:val="•"/>
      <w:lvlJc w:val="left"/>
      <w:pPr>
        <w:ind w:left="5728" w:hanging="147"/>
      </w:pPr>
      <w:rPr>
        <w:rFonts w:hint="default"/>
      </w:rPr>
    </w:lvl>
    <w:lvl w:ilvl="7" w:tplc="47B2FA8C">
      <w:numFmt w:val="bullet"/>
      <w:lvlText w:val="•"/>
      <w:lvlJc w:val="left"/>
      <w:pPr>
        <w:ind w:left="6636" w:hanging="147"/>
      </w:pPr>
      <w:rPr>
        <w:rFonts w:hint="default"/>
      </w:rPr>
    </w:lvl>
    <w:lvl w:ilvl="8" w:tplc="5D167B4E">
      <w:numFmt w:val="bullet"/>
      <w:lvlText w:val="•"/>
      <w:lvlJc w:val="left"/>
      <w:pPr>
        <w:ind w:left="7544" w:hanging="147"/>
      </w:pPr>
      <w:rPr>
        <w:rFonts w:hint="default"/>
      </w:rPr>
    </w:lvl>
  </w:abstractNum>
  <w:abstractNum w:abstractNumId="567" w15:restartNumberingAfterBreak="0">
    <w:nsid w:val="73C93D60"/>
    <w:multiLevelType w:val="hybridMultilevel"/>
    <w:tmpl w:val="73727A36"/>
    <w:lvl w:ilvl="0" w:tplc="0B40E93A">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68" w15:restartNumberingAfterBreak="0">
    <w:nsid w:val="73CC38CD"/>
    <w:multiLevelType w:val="hybridMultilevel"/>
    <w:tmpl w:val="BE986A6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9" w15:restartNumberingAfterBreak="0">
    <w:nsid w:val="73EF684B"/>
    <w:multiLevelType w:val="hybridMultilevel"/>
    <w:tmpl w:val="8138A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0" w15:restartNumberingAfterBreak="0">
    <w:nsid w:val="73FB34A0"/>
    <w:multiLevelType w:val="singleLevel"/>
    <w:tmpl w:val="04150017"/>
    <w:lvl w:ilvl="0">
      <w:start w:val="1"/>
      <w:numFmt w:val="lowerLetter"/>
      <w:lvlText w:val="%1)"/>
      <w:lvlJc w:val="left"/>
      <w:pPr>
        <w:tabs>
          <w:tab w:val="num" w:pos="360"/>
        </w:tabs>
        <w:ind w:left="360" w:hanging="360"/>
      </w:pPr>
    </w:lvl>
  </w:abstractNum>
  <w:abstractNum w:abstractNumId="571" w15:restartNumberingAfterBreak="0">
    <w:nsid w:val="73FC69EA"/>
    <w:multiLevelType w:val="hybridMultilevel"/>
    <w:tmpl w:val="1D84C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2" w15:restartNumberingAfterBreak="0">
    <w:nsid w:val="73FE2345"/>
    <w:multiLevelType w:val="hybridMultilevel"/>
    <w:tmpl w:val="ACB07A24"/>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73" w15:restartNumberingAfterBreak="0">
    <w:nsid w:val="747F0248"/>
    <w:multiLevelType w:val="hybridMultilevel"/>
    <w:tmpl w:val="73424FB2"/>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4"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75" w15:restartNumberingAfterBreak="0">
    <w:nsid w:val="752014D4"/>
    <w:multiLevelType w:val="hybridMultilevel"/>
    <w:tmpl w:val="71A8A1EE"/>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76" w15:restartNumberingAfterBreak="0">
    <w:nsid w:val="756D2D8C"/>
    <w:multiLevelType w:val="hybridMultilevel"/>
    <w:tmpl w:val="3E78E9B6"/>
    <w:lvl w:ilvl="0" w:tplc="D4C4FF32">
      <w:start w:val="1"/>
      <w:numFmt w:val="bullet"/>
      <w:lvlText w:val="­"/>
      <w:lvlJc w:val="left"/>
      <w:pPr>
        <w:ind w:left="720" w:hanging="360"/>
      </w:pPr>
      <w:rPr>
        <w:rFonts w:ascii="Courier New" w:hAnsi="Courier New"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7"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75CC6D7B"/>
    <w:multiLevelType w:val="hybridMultilevel"/>
    <w:tmpl w:val="C20E06A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79" w15:restartNumberingAfterBreak="0">
    <w:nsid w:val="75EE6F41"/>
    <w:multiLevelType w:val="hybridMultilevel"/>
    <w:tmpl w:val="D91CB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0" w15:restartNumberingAfterBreak="0">
    <w:nsid w:val="761C641E"/>
    <w:multiLevelType w:val="hybridMultilevel"/>
    <w:tmpl w:val="6D90963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81" w15:restartNumberingAfterBreak="0">
    <w:nsid w:val="766F5938"/>
    <w:multiLevelType w:val="hybridMultilevel"/>
    <w:tmpl w:val="FE6E565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82" w15:restartNumberingAfterBreak="0">
    <w:nsid w:val="768402B8"/>
    <w:multiLevelType w:val="hybridMultilevel"/>
    <w:tmpl w:val="8B2A2F56"/>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83" w15:restartNumberingAfterBreak="0">
    <w:nsid w:val="76A86AFA"/>
    <w:multiLevelType w:val="singleLevel"/>
    <w:tmpl w:val="359E7B10"/>
    <w:lvl w:ilvl="0">
      <w:start w:val="43"/>
      <w:numFmt w:val="decimal"/>
      <w:lvlText w:val="%1."/>
      <w:legacy w:legacy="1" w:legacySpace="0" w:legacyIndent="283"/>
      <w:lvlJc w:val="left"/>
      <w:pPr>
        <w:ind w:left="283" w:hanging="283"/>
      </w:pPr>
    </w:lvl>
  </w:abstractNum>
  <w:abstractNum w:abstractNumId="584" w15:restartNumberingAfterBreak="0">
    <w:nsid w:val="76CF40FF"/>
    <w:multiLevelType w:val="hybridMultilevel"/>
    <w:tmpl w:val="0D8277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5" w15:restartNumberingAfterBreak="0">
    <w:nsid w:val="76E63541"/>
    <w:multiLevelType w:val="singleLevel"/>
    <w:tmpl w:val="547813BE"/>
    <w:lvl w:ilvl="0">
      <w:start w:val="1"/>
      <w:numFmt w:val="decimal"/>
      <w:lvlText w:val="1.4.%1. "/>
      <w:legacy w:legacy="1" w:legacySpace="0" w:legacyIndent="283"/>
      <w:lvlJc w:val="left"/>
      <w:pPr>
        <w:ind w:left="283" w:hanging="283"/>
      </w:pPr>
      <w:rPr>
        <w:b/>
        <w:i w:val="0"/>
        <w:sz w:val="20"/>
      </w:rPr>
    </w:lvl>
  </w:abstractNum>
  <w:abstractNum w:abstractNumId="586"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87" w15:restartNumberingAfterBreak="0">
    <w:nsid w:val="771F38FC"/>
    <w:multiLevelType w:val="hybridMultilevel"/>
    <w:tmpl w:val="CAEEA1B8"/>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88" w15:restartNumberingAfterBreak="0">
    <w:nsid w:val="775B3E5A"/>
    <w:multiLevelType w:val="multilevel"/>
    <w:tmpl w:val="68445436"/>
    <w:lvl w:ilvl="0">
      <w:start w:val="4"/>
      <w:numFmt w:val="decimal"/>
      <w:lvlText w:val="%1."/>
      <w:lvlJc w:val="left"/>
      <w:pPr>
        <w:ind w:left="630" w:hanging="630"/>
      </w:pPr>
      <w:rPr>
        <w:rFonts w:hint="default"/>
      </w:rPr>
    </w:lvl>
    <w:lvl w:ilvl="1">
      <w:start w:val="3"/>
      <w:numFmt w:val="decimal"/>
      <w:lvlText w:val="%1.%2."/>
      <w:lvlJc w:val="left"/>
      <w:pPr>
        <w:ind w:left="730" w:hanging="720"/>
      </w:pPr>
      <w:rPr>
        <w:rFonts w:hint="default"/>
      </w:rPr>
    </w:lvl>
    <w:lvl w:ilvl="2">
      <w:start w:val="2"/>
      <w:numFmt w:val="decimal"/>
      <w:lvlText w:val="%1.%2.%3."/>
      <w:lvlJc w:val="left"/>
      <w:pPr>
        <w:ind w:left="1100" w:hanging="1080"/>
      </w:pPr>
      <w:rPr>
        <w:rFonts w:hint="default"/>
      </w:rPr>
    </w:lvl>
    <w:lvl w:ilvl="3">
      <w:start w:val="1"/>
      <w:numFmt w:val="decimal"/>
      <w:lvlText w:val="%1.%2.%3.%4."/>
      <w:lvlJc w:val="left"/>
      <w:pPr>
        <w:ind w:left="1110" w:hanging="1080"/>
      </w:pPr>
      <w:rPr>
        <w:rFonts w:hint="default"/>
      </w:rPr>
    </w:lvl>
    <w:lvl w:ilvl="4">
      <w:start w:val="1"/>
      <w:numFmt w:val="decimal"/>
      <w:lvlText w:val="%1.%2.%3.%4.%5."/>
      <w:lvlJc w:val="left"/>
      <w:pPr>
        <w:ind w:left="1480" w:hanging="1440"/>
      </w:pPr>
      <w:rPr>
        <w:rFonts w:hint="default"/>
      </w:rPr>
    </w:lvl>
    <w:lvl w:ilvl="5">
      <w:start w:val="1"/>
      <w:numFmt w:val="decimal"/>
      <w:lvlText w:val="%1.%2.%3.%4.%5.%6."/>
      <w:lvlJc w:val="left"/>
      <w:pPr>
        <w:ind w:left="1850" w:hanging="1800"/>
      </w:pPr>
      <w:rPr>
        <w:rFonts w:hint="default"/>
      </w:rPr>
    </w:lvl>
    <w:lvl w:ilvl="6">
      <w:start w:val="1"/>
      <w:numFmt w:val="decimal"/>
      <w:lvlText w:val="%1.%2.%3.%4.%5.%6.%7."/>
      <w:lvlJc w:val="left"/>
      <w:pPr>
        <w:ind w:left="1860" w:hanging="1800"/>
      </w:pPr>
      <w:rPr>
        <w:rFonts w:hint="default"/>
      </w:rPr>
    </w:lvl>
    <w:lvl w:ilvl="7">
      <w:start w:val="1"/>
      <w:numFmt w:val="decimal"/>
      <w:lvlText w:val="%1.%2.%3.%4.%5.%6.%7.%8."/>
      <w:lvlJc w:val="left"/>
      <w:pPr>
        <w:ind w:left="2230" w:hanging="2160"/>
      </w:pPr>
      <w:rPr>
        <w:rFonts w:hint="default"/>
      </w:rPr>
    </w:lvl>
    <w:lvl w:ilvl="8">
      <w:start w:val="1"/>
      <w:numFmt w:val="decimal"/>
      <w:lvlText w:val="%1.%2.%3.%4.%5.%6.%7.%8.%9."/>
      <w:lvlJc w:val="left"/>
      <w:pPr>
        <w:ind w:left="2600" w:hanging="2520"/>
      </w:pPr>
      <w:rPr>
        <w:rFonts w:hint="default"/>
      </w:rPr>
    </w:lvl>
  </w:abstractNum>
  <w:abstractNum w:abstractNumId="589" w15:restartNumberingAfterBreak="0">
    <w:nsid w:val="77635559"/>
    <w:multiLevelType w:val="hybridMultilevel"/>
    <w:tmpl w:val="E1EA6C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0"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91" w15:restartNumberingAfterBreak="0">
    <w:nsid w:val="778617C6"/>
    <w:multiLevelType w:val="hybridMultilevel"/>
    <w:tmpl w:val="7294FCD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2" w15:restartNumberingAfterBreak="0">
    <w:nsid w:val="778A2CF9"/>
    <w:multiLevelType w:val="hybridMultilevel"/>
    <w:tmpl w:val="F9E46070"/>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93" w15:restartNumberingAfterBreak="0">
    <w:nsid w:val="779D0BAA"/>
    <w:multiLevelType w:val="multilevel"/>
    <w:tmpl w:val="29C2759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Zero"/>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594" w15:restartNumberingAfterBreak="0">
    <w:nsid w:val="77A255EE"/>
    <w:multiLevelType w:val="hybridMultilevel"/>
    <w:tmpl w:val="CA48D48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5" w15:restartNumberingAfterBreak="0">
    <w:nsid w:val="77C05DE1"/>
    <w:multiLevelType w:val="hybridMultilevel"/>
    <w:tmpl w:val="98C687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6" w15:restartNumberingAfterBreak="0">
    <w:nsid w:val="780C46E0"/>
    <w:multiLevelType w:val="hybridMultilevel"/>
    <w:tmpl w:val="7AFC949C"/>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97" w15:restartNumberingAfterBreak="0">
    <w:nsid w:val="78D14809"/>
    <w:multiLevelType w:val="hybridMultilevel"/>
    <w:tmpl w:val="9D5C803C"/>
    <w:lvl w:ilvl="0" w:tplc="86165F32">
      <w:start w:val="1"/>
      <w:numFmt w:val="bullet"/>
      <w:lvlText w:val=""/>
      <w:lvlJc w:val="left"/>
      <w:pPr>
        <w:tabs>
          <w:tab w:val="num" w:pos="1004"/>
        </w:tabs>
        <w:ind w:left="1004" w:hanging="360"/>
      </w:pPr>
      <w:rPr>
        <w:rFonts w:ascii="Symbol" w:hAnsi="Symbol"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hint="default"/>
      </w:rPr>
    </w:lvl>
    <w:lvl w:ilvl="3" w:tplc="04150001">
      <w:start w:val="1"/>
      <w:numFmt w:val="bullet"/>
      <w:lvlText w:val=""/>
      <w:lvlJc w:val="left"/>
      <w:pPr>
        <w:tabs>
          <w:tab w:val="num" w:pos="3164"/>
        </w:tabs>
        <w:ind w:left="3164" w:hanging="360"/>
      </w:pPr>
      <w:rPr>
        <w:rFonts w:ascii="Symbol" w:hAnsi="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hint="default"/>
      </w:rPr>
    </w:lvl>
    <w:lvl w:ilvl="6" w:tplc="04150001">
      <w:start w:val="1"/>
      <w:numFmt w:val="bullet"/>
      <w:lvlText w:val=""/>
      <w:lvlJc w:val="left"/>
      <w:pPr>
        <w:tabs>
          <w:tab w:val="num" w:pos="5324"/>
        </w:tabs>
        <w:ind w:left="5324" w:hanging="360"/>
      </w:pPr>
      <w:rPr>
        <w:rFonts w:ascii="Symbol" w:hAnsi="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hint="default"/>
      </w:rPr>
    </w:lvl>
  </w:abstractNum>
  <w:abstractNum w:abstractNumId="598"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99" w15:restartNumberingAfterBreak="0">
    <w:nsid w:val="78F055F9"/>
    <w:multiLevelType w:val="hybridMultilevel"/>
    <w:tmpl w:val="D47E5C32"/>
    <w:lvl w:ilvl="0" w:tplc="6DAE2168">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0" w15:restartNumberingAfterBreak="0">
    <w:nsid w:val="79447EFF"/>
    <w:multiLevelType w:val="singleLevel"/>
    <w:tmpl w:val="AD645008"/>
    <w:lvl w:ilvl="0">
      <w:numFmt w:val="bullet"/>
      <w:lvlText w:val="-"/>
      <w:lvlJc w:val="left"/>
      <w:pPr>
        <w:tabs>
          <w:tab w:val="num" w:pos="360"/>
        </w:tabs>
        <w:ind w:left="360" w:hanging="360"/>
      </w:pPr>
    </w:lvl>
  </w:abstractNum>
  <w:abstractNum w:abstractNumId="601" w15:restartNumberingAfterBreak="0">
    <w:nsid w:val="79904B91"/>
    <w:multiLevelType w:val="hybridMultilevel"/>
    <w:tmpl w:val="71CAF3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2" w15:restartNumberingAfterBreak="0">
    <w:nsid w:val="79A2161F"/>
    <w:multiLevelType w:val="hybridMultilevel"/>
    <w:tmpl w:val="A8BCD2EE"/>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03" w15:restartNumberingAfterBreak="0">
    <w:nsid w:val="7A6134B2"/>
    <w:multiLevelType w:val="hybridMultilevel"/>
    <w:tmpl w:val="85080BBE"/>
    <w:lvl w:ilvl="0" w:tplc="0415000F">
      <w:start w:val="1"/>
      <w:numFmt w:val="decimal"/>
      <w:lvlText w:val="%1."/>
      <w:lvlJc w:val="left"/>
      <w:pPr>
        <w:ind w:left="720" w:hanging="360"/>
      </w:pPr>
    </w:lvl>
    <w:lvl w:ilvl="1" w:tplc="F05C902C">
      <w:start w:val="1"/>
      <w:numFmt w:val="upp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4" w15:restartNumberingAfterBreak="0">
    <w:nsid w:val="7A986D90"/>
    <w:multiLevelType w:val="hybridMultilevel"/>
    <w:tmpl w:val="DD3034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5" w15:restartNumberingAfterBreak="0">
    <w:nsid w:val="7AE74710"/>
    <w:multiLevelType w:val="hybridMultilevel"/>
    <w:tmpl w:val="3CC4BB3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6" w15:restartNumberingAfterBreak="0">
    <w:nsid w:val="7B302774"/>
    <w:multiLevelType w:val="hybridMultilevel"/>
    <w:tmpl w:val="9E4082B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7" w15:restartNumberingAfterBreak="0">
    <w:nsid w:val="7B9C5B13"/>
    <w:multiLevelType w:val="hybridMultilevel"/>
    <w:tmpl w:val="4B98967E"/>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08" w15:restartNumberingAfterBreak="0">
    <w:nsid w:val="7C1C07F6"/>
    <w:multiLevelType w:val="singleLevel"/>
    <w:tmpl w:val="37C62814"/>
    <w:lvl w:ilvl="0">
      <w:start w:val="2"/>
      <w:numFmt w:val="decimal"/>
      <w:lvlText w:val="2.3.%1. "/>
      <w:legacy w:legacy="1" w:legacySpace="0" w:legacyIndent="283"/>
      <w:lvlJc w:val="left"/>
      <w:pPr>
        <w:ind w:left="283" w:hanging="283"/>
      </w:pPr>
      <w:rPr>
        <w:b/>
        <w:i w:val="0"/>
        <w:sz w:val="20"/>
      </w:rPr>
    </w:lvl>
  </w:abstractNum>
  <w:abstractNum w:abstractNumId="609" w15:restartNumberingAfterBreak="0">
    <w:nsid w:val="7C203C5B"/>
    <w:multiLevelType w:val="hybridMultilevel"/>
    <w:tmpl w:val="273212C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0" w15:restartNumberingAfterBreak="0">
    <w:nsid w:val="7C424F03"/>
    <w:multiLevelType w:val="hybridMultilevel"/>
    <w:tmpl w:val="E306DD42"/>
    <w:lvl w:ilvl="0" w:tplc="648CB558">
      <w:start w:val="1"/>
      <w:numFmt w:val="lowerLetter"/>
      <w:lvlText w:val="%1)"/>
      <w:lvlJc w:val="left"/>
      <w:pPr>
        <w:tabs>
          <w:tab w:val="num" w:pos="39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11" w15:restartNumberingAfterBreak="0">
    <w:nsid w:val="7C5528CA"/>
    <w:multiLevelType w:val="singleLevel"/>
    <w:tmpl w:val="EEE68A9C"/>
    <w:lvl w:ilvl="0">
      <w:start w:val="4"/>
      <w:numFmt w:val="decimal"/>
      <w:lvlText w:val="2.3.%1. "/>
      <w:legacy w:legacy="1" w:legacySpace="0" w:legacyIndent="283"/>
      <w:lvlJc w:val="left"/>
      <w:pPr>
        <w:ind w:left="283" w:hanging="283"/>
      </w:pPr>
      <w:rPr>
        <w:b/>
        <w:i w:val="0"/>
        <w:sz w:val="20"/>
      </w:rPr>
    </w:lvl>
  </w:abstractNum>
  <w:abstractNum w:abstractNumId="612" w15:restartNumberingAfterBreak="0">
    <w:nsid w:val="7C8E2803"/>
    <w:multiLevelType w:val="singleLevel"/>
    <w:tmpl w:val="C576DBD4"/>
    <w:lvl w:ilvl="0">
      <w:start w:val="1"/>
      <w:numFmt w:val="bullet"/>
      <w:lvlText w:val="-"/>
      <w:lvlJc w:val="left"/>
      <w:pPr>
        <w:tabs>
          <w:tab w:val="num" w:pos="360"/>
        </w:tabs>
        <w:ind w:left="360" w:hanging="360"/>
      </w:pPr>
    </w:lvl>
  </w:abstractNum>
  <w:abstractNum w:abstractNumId="613" w15:restartNumberingAfterBreak="0">
    <w:nsid w:val="7C981BAE"/>
    <w:multiLevelType w:val="hybridMultilevel"/>
    <w:tmpl w:val="5388DE5C"/>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14"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15" w15:restartNumberingAfterBreak="0">
    <w:nsid w:val="7D1847CB"/>
    <w:multiLevelType w:val="hybridMultilevel"/>
    <w:tmpl w:val="F4AAAE2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16"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17"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18" w15:restartNumberingAfterBreak="0">
    <w:nsid w:val="7D9C1E61"/>
    <w:multiLevelType w:val="hybridMultilevel"/>
    <w:tmpl w:val="4984BB28"/>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619"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20" w15:restartNumberingAfterBreak="0">
    <w:nsid w:val="7DFA230B"/>
    <w:multiLevelType w:val="hybridMultilevel"/>
    <w:tmpl w:val="1BFC016A"/>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1" w15:restartNumberingAfterBreak="0">
    <w:nsid w:val="7E427201"/>
    <w:multiLevelType w:val="hybridMultilevel"/>
    <w:tmpl w:val="CEB826CC"/>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22" w15:restartNumberingAfterBreak="0">
    <w:nsid w:val="7EB9577B"/>
    <w:multiLevelType w:val="hybridMultilevel"/>
    <w:tmpl w:val="AB78C478"/>
    <w:lvl w:ilvl="0" w:tplc="04150001">
      <w:start w:val="1"/>
      <w:numFmt w:val="bullet"/>
      <w:lvlText w:val="–"/>
      <w:lvlJc w:val="left"/>
      <w:pPr>
        <w:tabs>
          <w:tab w:val="num" w:pos="453"/>
        </w:tabs>
        <w:ind w:left="453" w:hanging="17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23" w15:restartNumberingAfterBreak="0">
    <w:nsid w:val="7EDE6B73"/>
    <w:multiLevelType w:val="hybridMultilevel"/>
    <w:tmpl w:val="849CC9B6"/>
    <w:lvl w:ilvl="0" w:tplc="FB92B688">
      <w:start w:val="1"/>
      <w:numFmt w:val="bullet"/>
      <w:lvlText w:val=""/>
      <w:lvlJc w:val="left"/>
      <w:pPr>
        <w:tabs>
          <w:tab w:val="num" w:pos="1276"/>
        </w:tabs>
        <w:ind w:left="1276" w:hanging="426"/>
      </w:pPr>
      <w:rPr>
        <w:rFonts w:ascii="Symbol" w:hAnsi="Symbol" w:hint="default"/>
        <w:sz w:val="16"/>
      </w:rPr>
    </w:lvl>
    <w:lvl w:ilvl="1" w:tplc="04150003" w:tentative="1">
      <w:start w:val="1"/>
      <w:numFmt w:val="bullet"/>
      <w:lvlText w:val="o"/>
      <w:lvlJc w:val="left"/>
      <w:pPr>
        <w:tabs>
          <w:tab w:val="num" w:pos="1609"/>
        </w:tabs>
        <w:ind w:left="1609" w:hanging="360"/>
      </w:pPr>
      <w:rPr>
        <w:rFonts w:ascii="Courier New" w:hAnsi="Courier New" w:hint="default"/>
      </w:rPr>
    </w:lvl>
    <w:lvl w:ilvl="2" w:tplc="04150005" w:tentative="1">
      <w:start w:val="1"/>
      <w:numFmt w:val="bullet"/>
      <w:lvlText w:val=""/>
      <w:lvlJc w:val="left"/>
      <w:pPr>
        <w:tabs>
          <w:tab w:val="num" w:pos="2329"/>
        </w:tabs>
        <w:ind w:left="2329" w:hanging="360"/>
      </w:pPr>
      <w:rPr>
        <w:rFonts w:ascii="Wingdings" w:hAnsi="Wingdings" w:hint="default"/>
      </w:rPr>
    </w:lvl>
    <w:lvl w:ilvl="3" w:tplc="04150001" w:tentative="1">
      <w:start w:val="1"/>
      <w:numFmt w:val="bullet"/>
      <w:lvlText w:val=""/>
      <w:lvlJc w:val="left"/>
      <w:pPr>
        <w:tabs>
          <w:tab w:val="num" w:pos="3049"/>
        </w:tabs>
        <w:ind w:left="3049" w:hanging="360"/>
      </w:pPr>
      <w:rPr>
        <w:rFonts w:ascii="Symbol" w:hAnsi="Symbol" w:hint="default"/>
      </w:rPr>
    </w:lvl>
    <w:lvl w:ilvl="4" w:tplc="04150003" w:tentative="1">
      <w:start w:val="1"/>
      <w:numFmt w:val="bullet"/>
      <w:lvlText w:val="o"/>
      <w:lvlJc w:val="left"/>
      <w:pPr>
        <w:tabs>
          <w:tab w:val="num" w:pos="3769"/>
        </w:tabs>
        <w:ind w:left="3769" w:hanging="360"/>
      </w:pPr>
      <w:rPr>
        <w:rFonts w:ascii="Courier New" w:hAnsi="Courier New" w:hint="default"/>
      </w:rPr>
    </w:lvl>
    <w:lvl w:ilvl="5" w:tplc="04150005" w:tentative="1">
      <w:start w:val="1"/>
      <w:numFmt w:val="bullet"/>
      <w:lvlText w:val=""/>
      <w:lvlJc w:val="left"/>
      <w:pPr>
        <w:tabs>
          <w:tab w:val="num" w:pos="4489"/>
        </w:tabs>
        <w:ind w:left="4489" w:hanging="360"/>
      </w:pPr>
      <w:rPr>
        <w:rFonts w:ascii="Wingdings" w:hAnsi="Wingdings" w:hint="default"/>
      </w:rPr>
    </w:lvl>
    <w:lvl w:ilvl="6" w:tplc="04150001" w:tentative="1">
      <w:start w:val="1"/>
      <w:numFmt w:val="bullet"/>
      <w:lvlText w:val=""/>
      <w:lvlJc w:val="left"/>
      <w:pPr>
        <w:tabs>
          <w:tab w:val="num" w:pos="5209"/>
        </w:tabs>
        <w:ind w:left="5209" w:hanging="360"/>
      </w:pPr>
      <w:rPr>
        <w:rFonts w:ascii="Symbol" w:hAnsi="Symbol" w:hint="default"/>
      </w:rPr>
    </w:lvl>
    <w:lvl w:ilvl="7" w:tplc="04150003" w:tentative="1">
      <w:start w:val="1"/>
      <w:numFmt w:val="bullet"/>
      <w:lvlText w:val="o"/>
      <w:lvlJc w:val="left"/>
      <w:pPr>
        <w:tabs>
          <w:tab w:val="num" w:pos="5929"/>
        </w:tabs>
        <w:ind w:left="5929" w:hanging="360"/>
      </w:pPr>
      <w:rPr>
        <w:rFonts w:ascii="Courier New" w:hAnsi="Courier New" w:hint="default"/>
      </w:rPr>
    </w:lvl>
    <w:lvl w:ilvl="8" w:tplc="04150005" w:tentative="1">
      <w:start w:val="1"/>
      <w:numFmt w:val="bullet"/>
      <w:lvlText w:val=""/>
      <w:lvlJc w:val="left"/>
      <w:pPr>
        <w:tabs>
          <w:tab w:val="num" w:pos="6649"/>
        </w:tabs>
        <w:ind w:left="6649" w:hanging="360"/>
      </w:pPr>
      <w:rPr>
        <w:rFonts w:ascii="Wingdings" w:hAnsi="Wingdings" w:hint="default"/>
      </w:rPr>
    </w:lvl>
  </w:abstractNum>
  <w:abstractNum w:abstractNumId="624" w15:restartNumberingAfterBreak="0">
    <w:nsid w:val="7F330E44"/>
    <w:multiLevelType w:val="singleLevel"/>
    <w:tmpl w:val="C3C4CFF2"/>
    <w:lvl w:ilvl="0">
      <w:start w:val="3"/>
      <w:numFmt w:val="bullet"/>
      <w:lvlText w:val="-"/>
      <w:lvlJc w:val="left"/>
      <w:pPr>
        <w:tabs>
          <w:tab w:val="num" w:pos="360"/>
        </w:tabs>
        <w:ind w:left="360" w:hanging="360"/>
      </w:pPr>
      <w:rPr>
        <w:rFonts w:hint="default"/>
      </w:rPr>
    </w:lvl>
  </w:abstractNum>
  <w:abstractNum w:abstractNumId="625" w15:restartNumberingAfterBreak="0">
    <w:nsid w:val="7F4D07DA"/>
    <w:multiLevelType w:val="hybridMultilevel"/>
    <w:tmpl w:val="BF3AB016"/>
    <w:lvl w:ilvl="0" w:tplc="8456718E">
      <w:start w:val="1"/>
      <w:numFmt w:val="bullet"/>
      <w:lvlText w:val=""/>
      <w:lvlJc w:val="left"/>
      <w:pPr>
        <w:tabs>
          <w:tab w:val="num" w:pos="814"/>
        </w:tabs>
        <w:ind w:left="814" w:hanging="360"/>
      </w:pPr>
      <w:rPr>
        <w:rFonts w:ascii="Symbol" w:hAnsi="Symbol" w:hint="default"/>
        <w:spacing w:val="0"/>
        <w:position w:val="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26" w15:restartNumberingAfterBreak="0">
    <w:nsid w:val="7F5D761C"/>
    <w:multiLevelType w:val="hybridMultilevel"/>
    <w:tmpl w:val="DAD81E58"/>
    <w:lvl w:ilvl="0" w:tplc="24563AB8">
      <w:start w:val="1"/>
      <w:numFmt w:val="bullet"/>
      <w:lvlText w:val="-"/>
      <w:lvlJc w:val="left"/>
      <w:pPr>
        <w:ind w:left="720" w:hanging="360"/>
      </w:pPr>
      <w:rPr>
        <w:rFonts w:ascii="Times New Roman" w:hAnsi="Times New Roman" w:cs="Times New Roman"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7" w15:restartNumberingAfterBreak="0">
    <w:nsid w:val="7F7C7D0E"/>
    <w:multiLevelType w:val="hybridMultilevel"/>
    <w:tmpl w:val="B2480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8" w15:restartNumberingAfterBreak="0">
    <w:nsid w:val="7FD43CA7"/>
    <w:multiLevelType w:val="hybridMultilevel"/>
    <w:tmpl w:val="2D5CB0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9" w15:restartNumberingAfterBreak="0">
    <w:nsid w:val="7FD96F99"/>
    <w:multiLevelType w:val="hybridMultilevel"/>
    <w:tmpl w:val="42EE1D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73256191">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390740342">
    <w:abstractNumId w:val="1"/>
  </w:num>
  <w:num w:numId="3" w16cid:durableId="1685548232">
    <w:abstractNumId w:val="548"/>
  </w:num>
  <w:num w:numId="4" w16cid:durableId="245652391">
    <w:abstractNumId w:val="2"/>
  </w:num>
  <w:num w:numId="5" w16cid:durableId="1248078243">
    <w:abstractNumId w:val="391"/>
    <w:lvlOverride w:ilvl="0">
      <w:startOverride w:val="1"/>
    </w:lvlOverride>
  </w:num>
  <w:num w:numId="6" w16cid:durableId="623541217">
    <w:abstractNumId w:val="377"/>
  </w:num>
  <w:num w:numId="7" w16cid:durableId="2021085599">
    <w:abstractNumId w:val="3"/>
  </w:num>
  <w:num w:numId="8" w16cid:durableId="907108831">
    <w:abstractNumId w:val="288"/>
  </w:num>
  <w:num w:numId="9" w16cid:durableId="2106144495">
    <w:abstractNumId w:val="108"/>
  </w:num>
  <w:num w:numId="10" w16cid:durableId="1728608139">
    <w:abstractNumId w:val="563"/>
  </w:num>
  <w:num w:numId="11" w16cid:durableId="1306928635">
    <w:abstractNumId w:val="331"/>
  </w:num>
  <w:num w:numId="12" w16cid:durableId="1662730314">
    <w:abstractNumId w:val="508"/>
  </w:num>
  <w:num w:numId="13" w16cid:durableId="1605113650">
    <w:abstractNumId w:val="441"/>
  </w:num>
  <w:num w:numId="14" w16cid:durableId="1248615477">
    <w:abstractNumId w:val="52"/>
  </w:num>
  <w:num w:numId="15" w16cid:durableId="325985301">
    <w:abstractNumId w:val="140"/>
  </w:num>
  <w:num w:numId="16" w16cid:durableId="1434591624">
    <w:abstractNumId w:val="294"/>
  </w:num>
  <w:num w:numId="17" w16cid:durableId="133721047">
    <w:abstractNumId w:val="423"/>
  </w:num>
  <w:num w:numId="18" w16cid:durableId="682633021">
    <w:abstractNumId w:val="558"/>
  </w:num>
  <w:num w:numId="19" w16cid:durableId="1023364979">
    <w:abstractNumId w:val="71"/>
  </w:num>
  <w:num w:numId="20" w16cid:durableId="1358190263">
    <w:abstractNumId w:val="227"/>
  </w:num>
  <w:num w:numId="21" w16cid:durableId="1247377198">
    <w:abstractNumId w:val="55"/>
  </w:num>
  <w:num w:numId="22" w16cid:durableId="264272670">
    <w:abstractNumId w:val="328"/>
  </w:num>
  <w:num w:numId="23" w16cid:durableId="1855610963">
    <w:abstractNumId w:val="554"/>
  </w:num>
  <w:num w:numId="24" w16cid:durableId="1166166182">
    <w:abstractNumId w:val="29"/>
  </w:num>
  <w:num w:numId="25" w16cid:durableId="1750537540">
    <w:abstractNumId w:val="418"/>
  </w:num>
  <w:num w:numId="26" w16cid:durableId="1575623271">
    <w:abstractNumId w:val="586"/>
  </w:num>
  <w:num w:numId="27" w16cid:durableId="2041006569">
    <w:abstractNumId w:val="133"/>
  </w:num>
  <w:num w:numId="28" w16cid:durableId="1661538240">
    <w:abstractNumId w:val="415"/>
  </w:num>
  <w:num w:numId="29" w16cid:durableId="1120225162">
    <w:abstractNumId w:val="285"/>
  </w:num>
  <w:num w:numId="30" w16cid:durableId="1836072659">
    <w:abstractNumId w:val="127"/>
  </w:num>
  <w:num w:numId="31" w16cid:durableId="1645624999">
    <w:abstractNumId w:val="533"/>
  </w:num>
  <w:num w:numId="32" w16cid:durableId="1673409097">
    <w:abstractNumId w:val="43"/>
  </w:num>
  <w:num w:numId="33" w16cid:durableId="741293041">
    <w:abstractNumId w:val="496"/>
  </w:num>
  <w:num w:numId="34" w16cid:durableId="76446292">
    <w:abstractNumId w:val="467"/>
  </w:num>
  <w:num w:numId="35" w16cid:durableId="401366466">
    <w:abstractNumId w:val="616"/>
  </w:num>
  <w:num w:numId="36" w16cid:durableId="1661619849">
    <w:abstractNumId w:val="541"/>
  </w:num>
  <w:num w:numId="37" w16cid:durableId="1911111194">
    <w:abstractNumId w:val="598"/>
  </w:num>
  <w:num w:numId="38" w16cid:durableId="1048381544">
    <w:abstractNumId w:val="399"/>
  </w:num>
  <w:num w:numId="39" w16cid:durableId="1039627224">
    <w:abstractNumId w:val="93"/>
  </w:num>
  <w:num w:numId="40" w16cid:durableId="1155754719">
    <w:abstractNumId w:val="194"/>
  </w:num>
  <w:num w:numId="41" w16cid:durableId="1402412291">
    <w:abstractNumId w:val="161"/>
  </w:num>
  <w:num w:numId="42" w16cid:durableId="1064640248">
    <w:abstractNumId w:val="291"/>
  </w:num>
  <w:num w:numId="43" w16cid:durableId="1566185901">
    <w:abstractNumId w:val="393"/>
  </w:num>
  <w:num w:numId="44" w16cid:durableId="824669446">
    <w:abstractNumId w:val="357"/>
  </w:num>
  <w:num w:numId="45" w16cid:durableId="360783711">
    <w:abstractNumId w:val="241"/>
  </w:num>
  <w:num w:numId="46" w16cid:durableId="442193070">
    <w:abstractNumId w:val="534"/>
  </w:num>
  <w:num w:numId="47" w16cid:durableId="468281856">
    <w:abstractNumId w:val="485"/>
  </w:num>
  <w:num w:numId="48" w16cid:durableId="1763381347">
    <w:abstractNumId w:val="199"/>
  </w:num>
  <w:num w:numId="49" w16cid:durableId="973481318">
    <w:abstractNumId w:val="619"/>
  </w:num>
  <w:num w:numId="50" w16cid:durableId="1195120268">
    <w:abstractNumId w:val="590"/>
  </w:num>
  <w:num w:numId="51" w16cid:durableId="1997344419">
    <w:abstractNumId w:val="185"/>
  </w:num>
  <w:num w:numId="52" w16cid:durableId="61366776">
    <w:abstractNumId w:val="118"/>
  </w:num>
  <w:num w:numId="53" w16cid:durableId="981890750">
    <w:abstractNumId w:val="76"/>
  </w:num>
  <w:num w:numId="54" w16cid:durableId="796802863">
    <w:abstractNumId w:val="136"/>
  </w:num>
  <w:num w:numId="55" w16cid:durableId="994605335">
    <w:abstractNumId w:val="409"/>
  </w:num>
  <w:num w:numId="56" w16cid:durableId="1271625814">
    <w:abstractNumId w:val="381"/>
  </w:num>
  <w:num w:numId="57" w16cid:durableId="1812557358">
    <w:abstractNumId w:val="61"/>
  </w:num>
  <w:num w:numId="58" w16cid:durableId="1519274320">
    <w:abstractNumId w:val="260"/>
  </w:num>
  <w:num w:numId="59" w16cid:durableId="232351397">
    <w:abstractNumId w:val="235"/>
  </w:num>
  <w:num w:numId="60" w16cid:durableId="573973424">
    <w:abstractNumId w:val="516"/>
  </w:num>
  <w:num w:numId="61" w16cid:durableId="1117523806">
    <w:abstractNumId w:val="505"/>
  </w:num>
  <w:num w:numId="62" w16cid:durableId="1163087875">
    <w:abstractNumId w:val="495"/>
  </w:num>
  <w:num w:numId="63" w16cid:durableId="1047337900">
    <w:abstractNumId w:val="451"/>
  </w:num>
  <w:num w:numId="64" w16cid:durableId="1983195796">
    <w:abstractNumId w:val="490"/>
  </w:num>
  <w:num w:numId="65" w16cid:durableId="316148030">
    <w:abstractNumId w:val="128"/>
  </w:num>
  <w:num w:numId="66" w16cid:durableId="852913375">
    <w:abstractNumId w:val="85"/>
  </w:num>
  <w:num w:numId="67" w16cid:durableId="1245262692">
    <w:abstractNumId w:val="617"/>
  </w:num>
  <w:num w:numId="68" w16cid:durableId="1502041264">
    <w:abstractNumId w:val="75"/>
  </w:num>
  <w:num w:numId="69" w16cid:durableId="236323304">
    <w:abstractNumId w:val="405"/>
  </w:num>
  <w:num w:numId="70" w16cid:durableId="1065296038">
    <w:abstractNumId w:val="103"/>
  </w:num>
  <w:num w:numId="71" w16cid:durableId="185564700">
    <w:abstractNumId w:val="614"/>
  </w:num>
  <w:num w:numId="72" w16cid:durableId="466243660">
    <w:abstractNumId w:val="334"/>
  </w:num>
  <w:num w:numId="73" w16cid:durableId="585962192">
    <w:abstractNumId w:val="212"/>
  </w:num>
  <w:num w:numId="74" w16cid:durableId="1985308367">
    <w:abstractNumId w:val="206"/>
  </w:num>
  <w:num w:numId="75" w16cid:durableId="2092772454">
    <w:abstractNumId w:val="289"/>
  </w:num>
  <w:num w:numId="76" w16cid:durableId="1164979602">
    <w:abstractNumId w:val="31"/>
  </w:num>
  <w:num w:numId="77" w16cid:durableId="1377780979">
    <w:abstractNumId w:val="155"/>
  </w:num>
  <w:num w:numId="78" w16cid:durableId="1162508406">
    <w:abstractNumId w:val="284"/>
  </w:num>
  <w:num w:numId="79" w16cid:durableId="460608970">
    <w:abstractNumId w:val="574"/>
  </w:num>
  <w:num w:numId="80" w16cid:durableId="1650592454">
    <w:abstractNumId w:val="489"/>
  </w:num>
  <w:num w:numId="81" w16cid:durableId="1339845451">
    <w:abstractNumId w:val="84"/>
  </w:num>
  <w:num w:numId="82" w16cid:durableId="112479982">
    <w:abstractNumId w:val="205"/>
  </w:num>
  <w:num w:numId="83" w16cid:durableId="415589659">
    <w:abstractNumId w:val="445"/>
  </w:num>
  <w:num w:numId="84" w16cid:durableId="1973123724">
    <w:abstractNumId w:val="95"/>
  </w:num>
  <w:num w:numId="85" w16cid:durableId="1411582612">
    <w:abstractNumId w:val="281"/>
  </w:num>
  <w:num w:numId="86" w16cid:durableId="561791906">
    <w:abstractNumId w:val="482"/>
  </w:num>
  <w:num w:numId="87" w16cid:durableId="736900436">
    <w:abstractNumId w:val="158"/>
  </w:num>
  <w:num w:numId="88" w16cid:durableId="1971595237">
    <w:abstractNumId w:val="478"/>
  </w:num>
  <w:num w:numId="89" w16cid:durableId="1222326181">
    <w:abstractNumId w:val="375"/>
  </w:num>
  <w:num w:numId="90" w16cid:durableId="1330408461">
    <w:abstractNumId w:val="156"/>
  </w:num>
  <w:num w:numId="91" w16cid:durableId="1611472699">
    <w:abstractNumId w:val="242"/>
  </w:num>
  <w:num w:numId="92" w16cid:durableId="629436940">
    <w:abstractNumId w:val="556"/>
  </w:num>
  <w:num w:numId="93" w16cid:durableId="86391679">
    <w:abstractNumId w:val="506"/>
  </w:num>
  <w:num w:numId="94" w16cid:durableId="983126656">
    <w:abstractNumId w:val="502"/>
  </w:num>
  <w:num w:numId="95" w16cid:durableId="393117031">
    <w:abstractNumId w:val="428"/>
  </w:num>
  <w:num w:numId="96" w16cid:durableId="1474519191">
    <w:abstractNumId w:val="411"/>
  </w:num>
  <w:num w:numId="97" w16cid:durableId="829909326">
    <w:abstractNumId w:val="557"/>
  </w:num>
  <w:num w:numId="98" w16cid:durableId="1401095656">
    <w:abstractNumId w:val="592"/>
  </w:num>
  <w:num w:numId="99" w16cid:durableId="690570383">
    <w:abstractNumId w:val="492"/>
  </w:num>
  <w:num w:numId="100" w16cid:durableId="1848212218">
    <w:abstractNumId w:val="526"/>
  </w:num>
  <w:num w:numId="101" w16cid:durableId="65154825">
    <w:abstractNumId w:val="179"/>
  </w:num>
  <w:num w:numId="102" w16cid:durableId="890190834">
    <w:abstractNumId w:val="621"/>
  </w:num>
  <w:num w:numId="103" w16cid:durableId="1847162345">
    <w:abstractNumId w:val="307"/>
  </w:num>
  <w:num w:numId="104" w16cid:durableId="240649712">
    <w:abstractNumId w:val="593"/>
  </w:num>
  <w:num w:numId="105" w16cid:durableId="1497065253">
    <w:abstractNumId w:val="77"/>
  </w:num>
  <w:num w:numId="106" w16cid:durableId="179729117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45502742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91477608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76672863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43408974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629704515">
    <w:abstractNumId w:val="139"/>
  </w:num>
  <w:num w:numId="112" w16cid:durableId="1415394304">
    <w:abstractNumId w:val="265"/>
  </w:num>
  <w:num w:numId="113" w16cid:durableId="138772460">
    <w:abstractNumId w:val="178"/>
  </w:num>
  <w:num w:numId="114" w16cid:durableId="1012299343">
    <w:abstractNumId w:val="333"/>
  </w:num>
  <w:num w:numId="115" w16cid:durableId="1439987093">
    <w:abstractNumId w:val="134"/>
  </w:num>
  <w:num w:numId="116" w16cid:durableId="1504010923">
    <w:abstractNumId w:val="469"/>
  </w:num>
  <w:num w:numId="117" w16cid:durableId="1222524343">
    <w:abstractNumId w:val="312"/>
  </w:num>
  <w:num w:numId="118" w16cid:durableId="1170752991">
    <w:abstractNumId w:val="305"/>
  </w:num>
  <w:num w:numId="119" w16cid:durableId="114212042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230657576">
    <w:abstractNumId w:val="376"/>
  </w:num>
  <w:num w:numId="121" w16cid:durableId="1778330188">
    <w:abstractNumId w:val="48"/>
  </w:num>
  <w:num w:numId="122" w16cid:durableId="1881236453">
    <w:abstractNumId w:val="49"/>
  </w:num>
  <w:num w:numId="123" w16cid:durableId="284044645">
    <w:abstractNumId w:val="447"/>
  </w:num>
  <w:num w:numId="124" w16cid:durableId="2052918924">
    <w:abstractNumId w:val="514"/>
  </w:num>
  <w:num w:numId="125" w16cid:durableId="859009562">
    <w:abstractNumId w:val="197"/>
  </w:num>
  <w:num w:numId="126" w16cid:durableId="641274377">
    <w:abstractNumId w:val="338"/>
  </w:num>
  <w:num w:numId="127" w16cid:durableId="82216366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613785027">
    <w:abstractNumId w:val="226"/>
  </w:num>
  <w:num w:numId="129" w16cid:durableId="1782803710">
    <w:abstractNumId w:val="615"/>
  </w:num>
  <w:num w:numId="130" w16cid:durableId="473841601">
    <w:abstractNumId w:val="303"/>
  </w:num>
  <w:num w:numId="131" w16cid:durableId="364404851">
    <w:abstractNumId w:val="308"/>
  </w:num>
  <w:num w:numId="132" w16cid:durableId="1881866392">
    <w:abstractNumId w:val="240"/>
  </w:num>
  <w:num w:numId="133" w16cid:durableId="1856964384">
    <w:abstractNumId w:val="259"/>
  </w:num>
  <w:num w:numId="134" w16cid:durableId="940450633">
    <w:abstractNumId w:val="114"/>
  </w:num>
  <w:num w:numId="135" w16cid:durableId="598370895">
    <w:abstractNumId w:val="460"/>
  </w:num>
  <w:num w:numId="136" w16cid:durableId="1404986801">
    <w:abstractNumId w:val="479"/>
  </w:num>
  <w:num w:numId="137" w16cid:durableId="289672327">
    <w:abstractNumId w:val="339"/>
  </w:num>
  <w:num w:numId="138" w16cid:durableId="1279410082">
    <w:abstractNumId w:val="571"/>
  </w:num>
  <w:num w:numId="139" w16cid:durableId="1326979062">
    <w:abstractNumId w:val="39"/>
  </w:num>
  <w:num w:numId="140" w16cid:durableId="1412971416">
    <w:abstractNumId w:val="531"/>
  </w:num>
  <w:num w:numId="141" w16cid:durableId="1465851929">
    <w:abstractNumId w:val="160"/>
  </w:num>
  <w:num w:numId="142" w16cid:durableId="1180586541">
    <w:abstractNumId w:val="311"/>
  </w:num>
  <w:num w:numId="143" w16cid:durableId="226574009">
    <w:abstractNumId w:val="588"/>
  </w:num>
  <w:num w:numId="144" w16cid:durableId="131169307">
    <w:abstractNumId w:val="170"/>
  </w:num>
  <w:num w:numId="145" w16cid:durableId="157162049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1945357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112745464">
    <w:abstractNumId w:val="110"/>
  </w:num>
  <w:num w:numId="148" w16cid:durableId="1194802618">
    <w:abstractNumId w:val="433"/>
  </w:num>
  <w:num w:numId="149" w16cid:durableId="1449471313">
    <w:abstractNumId w:val="626"/>
  </w:num>
  <w:num w:numId="150" w16cid:durableId="1260524241">
    <w:abstractNumId w:val="269"/>
  </w:num>
  <w:num w:numId="151" w16cid:durableId="620459053">
    <w:abstractNumId w:val="40"/>
  </w:num>
  <w:num w:numId="152" w16cid:durableId="604775056">
    <w:abstractNumId w:val="153"/>
  </w:num>
  <w:num w:numId="153" w16cid:durableId="1828546601">
    <w:abstractNumId w:val="480"/>
  </w:num>
  <w:num w:numId="154" w16cid:durableId="1784769158">
    <w:abstractNumId w:val="560"/>
  </w:num>
  <w:num w:numId="155" w16cid:durableId="163402361">
    <w:abstractNumId w:val="274"/>
  </w:num>
  <w:num w:numId="156" w16cid:durableId="846404309">
    <w:abstractNumId w:val="131"/>
  </w:num>
  <w:num w:numId="157" w16cid:durableId="1864243194">
    <w:abstractNumId w:val="400"/>
  </w:num>
  <w:num w:numId="158" w16cid:durableId="933170737">
    <w:abstractNumId w:val="126"/>
  </w:num>
  <w:num w:numId="159" w16cid:durableId="279528440">
    <w:abstractNumId w:val="120"/>
  </w:num>
  <w:num w:numId="160" w16cid:durableId="949047628">
    <w:abstractNumId w:val="414"/>
  </w:num>
  <w:num w:numId="161" w16cid:durableId="1359625412">
    <w:abstractNumId w:val="519"/>
  </w:num>
  <w:num w:numId="162" w16cid:durableId="45883370">
    <w:abstractNumId w:val="512"/>
  </w:num>
  <w:num w:numId="163" w16cid:durableId="1528568470">
    <w:abstractNumId w:val="430"/>
  </w:num>
  <w:num w:numId="164" w16cid:durableId="1156992130">
    <w:abstractNumId w:val="430"/>
    <w:lvlOverride w:ilvl="0">
      <w:lvl w:ilvl="0">
        <w:start w:val="1"/>
        <w:numFmt w:val="decimal"/>
        <w:lvlText w:val="%1."/>
        <w:legacy w:legacy="1" w:legacySpace="0" w:legacyIndent="288"/>
        <w:lvlJc w:val="left"/>
        <w:pPr>
          <w:ind w:left="288" w:hanging="288"/>
        </w:pPr>
      </w:lvl>
    </w:lvlOverride>
  </w:num>
  <w:num w:numId="165" w16cid:durableId="731999699">
    <w:abstractNumId w:val="430"/>
    <w:lvlOverride w:ilvl="0">
      <w:lvl w:ilvl="0">
        <w:start w:val="1"/>
        <w:numFmt w:val="decimal"/>
        <w:lvlText w:val="%1."/>
        <w:legacy w:legacy="1" w:legacySpace="0" w:legacyIndent="288"/>
        <w:lvlJc w:val="left"/>
        <w:pPr>
          <w:ind w:left="288" w:hanging="288"/>
        </w:pPr>
      </w:lvl>
    </w:lvlOverride>
  </w:num>
  <w:num w:numId="166" w16cid:durableId="868034187">
    <w:abstractNumId w:val="430"/>
    <w:lvlOverride w:ilvl="0">
      <w:lvl w:ilvl="0">
        <w:start w:val="1"/>
        <w:numFmt w:val="decimal"/>
        <w:lvlText w:val="%1."/>
        <w:legacy w:legacy="1" w:legacySpace="0" w:legacyIndent="288"/>
        <w:lvlJc w:val="left"/>
        <w:pPr>
          <w:ind w:left="288" w:hanging="288"/>
        </w:pPr>
      </w:lvl>
    </w:lvlOverride>
  </w:num>
  <w:num w:numId="167" w16cid:durableId="1830321946">
    <w:abstractNumId w:val="151"/>
  </w:num>
  <w:num w:numId="168" w16cid:durableId="1002657930">
    <w:abstractNumId w:val="504"/>
  </w:num>
  <w:num w:numId="169" w16cid:durableId="414203261">
    <w:abstractNumId w:val="354"/>
  </w:num>
  <w:num w:numId="170" w16cid:durableId="581331055">
    <w:abstractNumId w:val="360"/>
  </w:num>
  <w:num w:numId="171" w16cid:durableId="683286952">
    <w:abstractNumId w:val="220"/>
  </w:num>
  <w:num w:numId="172" w16cid:durableId="2131849898">
    <w:abstractNumId w:val="35"/>
  </w:num>
  <w:num w:numId="173" w16cid:durableId="442920068">
    <w:abstractNumId w:val="474"/>
  </w:num>
  <w:num w:numId="174" w16cid:durableId="2020111565">
    <w:abstractNumId w:val="584"/>
  </w:num>
  <w:num w:numId="175" w16cid:durableId="270600120">
    <w:abstractNumId w:val="255"/>
  </w:num>
  <w:num w:numId="176" w16cid:durableId="1909803567">
    <w:abstractNumId w:val="107"/>
  </w:num>
  <w:num w:numId="177" w16cid:durableId="1032609120">
    <w:abstractNumId w:val="601"/>
  </w:num>
  <w:num w:numId="178" w16cid:durableId="641734635">
    <w:abstractNumId w:val="99"/>
  </w:num>
  <w:num w:numId="179" w16cid:durableId="904417655">
    <w:abstractNumId w:val="278"/>
  </w:num>
  <w:num w:numId="180" w16cid:durableId="1960212779">
    <w:abstractNumId w:val="359"/>
  </w:num>
  <w:num w:numId="181" w16cid:durableId="2100056632">
    <w:abstractNumId w:val="620"/>
  </w:num>
  <w:num w:numId="182" w16cid:durableId="1531869823">
    <w:abstractNumId w:val="609"/>
  </w:num>
  <w:num w:numId="183" w16cid:durableId="1791242110">
    <w:abstractNumId w:val="346"/>
  </w:num>
  <w:num w:numId="184" w16cid:durableId="2142770081">
    <w:abstractNumId w:val="130"/>
  </w:num>
  <w:num w:numId="185" w16cid:durableId="1578511226">
    <w:abstractNumId w:val="210"/>
  </w:num>
  <w:num w:numId="186" w16cid:durableId="1083651460">
    <w:abstractNumId w:val="309"/>
  </w:num>
  <w:num w:numId="187" w16cid:durableId="669137002">
    <w:abstractNumId w:val="483"/>
  </w:num>
  <w:num w:numId="188" w16cid:durableId="885796052">
    <w:abstractNumId w:val="340"/>
  </w:num>
  <w:num w:numId="189" w16cid:durableId="1030305901">
    <w:abstractNumId w:val="172"/>
  </w:num>
  <w:num w:numId="190" w16cid:durableId="833033348">
    <w:abstractNumId w:val="50"/>
  </w:num>
  <w:num w:numId="191" w16cid:durableId="1364787613">
    <w:abstractNumId w:val="606"/>
  </w:num>
  <w:num w:numId="192" w16cid:durableId="1886484947">
    <w:abstractNumId w:val="576"/>
  </w:num>
  <w:num w:numId="193" w16cid:durableId="6974149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208156305">
    <w:abstractNumId w:val="497"/>
  </w:num>
  <w:num w:numId="195" w16cid:durableId="1794472709">
    <w:abstractNumId w:val="164"/>
  </w:num>
  <w:num w:numId="196" w16cid:durableId="1079257361">
    <w:abstractNumId w:val="150"/>
  </w:num>
  <w:num w:numId="197" w16cid:durableId="102625025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16cid:durableId="1055080409">
    <w:abstractNumId w:val="369"/>
  </w:num>
  <w:num w:numId="199" w16cid:durableId="1347824544">
    <w:abstractNumId w:val="262"/>
  </w:num>
  <w:num w:numId="200" w16cid:durableId="1125806575">
    <w:abstractNumId w:val="67"/>
  </w:num>
  <w:num w:numId="201" w16cid:durableId="103090992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56815321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817183323">
    <w:abstractNumId w:val="522"/>
  </w:num>
  <w:num w:numId="204" w16cid:durableId="112901141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108740498">
    <w:abstractNumId w:val="4"/>
    <w:lvlOverride w:ilvl="0">
      <w:lvl w:ilvl="0">
        <w:start w:val="1"/>
        <w:numFmt w:val="bullet"/>
        <w:lvlText w:val=""/>
        <w:legacy w:legacy="1" w:legacySpace="0" w:legacyIndent="283"/>
        <w:lvlJc w:val="left"/>
        <w:pPr>
          <w:ind w:left="283" w:hanging="283"/>
        </w:pPr>
        <w:rPr>
          <w:rFonts w:ascii="Symbol" w:hAnsi="Symbol" w:hint="default"/>
          <w:sz w:val="24"/>
        </w:rPr>
      </w:lvl>
    </w:lvlOverride>
  </w:num>
  <w:num w:numId="206" w16cid:durableId="291835576">
    <w:abstractNumId w:val="6"/>
  </w:num>
  <w:num w:numId="207" w16cid:durableId="1066303230">
    <w:abstractNumId w:val="7"/>
  </w:num>
  <w:num w:numId="208" w16cid:durableId="1087923480">
    <w:abstractNumId w:val="167"/>
  </w:num>
  <w:num w:numId="209" w16cid:durableId="164990124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39470056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16cid:durableId="717630835">
    <w:abstractNumId w:val="11"/>
  </w:num>
  <w:num w:numId="212" w16cid:durableId="2123920342">
    <w:abstractNumId w:val="14"/>
  </w:num>
  <w:num w:numId="213" w16cid:durableId="1595480493">
    <w:abstractNumId w:val="15"/>
  </w:num>
  <w:num w:numId="214" w16cid:durableId="120273969">
    <w:abstractNumId w:val="20"/>
  </w:num>
  <w:num w:numId="215" w16cid:durableId="1450706260">
    <w:abstractNumId w:val="21"/>
  </w:num>
  <w:num w:numId="216" w16cid:durableId="25047907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183502827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07820911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46951781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16cid:durableId="625625008">
    <w:abstractNumId w:val="203"/>
  </w:num>
  <w:num w:numId="221" w16cid:durableId="1892770637">
    <w:abstractNumId w:val="372"/>
  </w:num>
  <w:num w:numId="222" w16cid:durableId="123705946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56310185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360282387">
    <w:abstractNumId w:val="290"/>
  </w:num>
  <w:num w:numId="225" w16cid:durableId="177892878">
    <w:abstractNumId w:val="404"/>
  </w:num>
  <w:num w:numId="226" w16cid:durableId="1738933866">
    <w:abstractNumId w:val="321"/>
  </w:num>
  <w:num w:numId="227" w16cid:durableId="171353121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134520762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204166515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53693907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76102591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576090191">
    <w:abstractNumId w:val="6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22541136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583415936">
    <w:abstractNumId w:val="5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89924305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184072986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16cid:durableId="1295984032">
    <w:abstractNumId w:val="228"/>
  </w:num>
  <w:num w:numId="238" w16cid:durableId="1926039052">
    <w:abstractNumId w:val="246"/>
  </w:num>
  <w:num w:numId="239" w16cid:durableId="939217564">
    <w:abstractNumId w:val="528"/>
  </w:num>
  <w:num w:numId="240" w16cid:durableId="137842627">
    <w:abstractNumId w:val="468"/>
  </w:num>
  <w:num w:numId="241" w16cid:durableId="122810286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16cid:durableId="1698458007">
    <w:abstractNumId w:val="97"/>
  </w:num>
  <w:num w:numId="243" w16cid:durableId="1289118215">
    <w:abstractNumId w:val="0"/>
    <w:lvlOverride w:ilvl="0">
      <w:startOverride w:val="1"/>
    </w:lvlOverride>
  </w:num>
  <w:num w:numId="244" w16cid:durableId="1690452933">
    <w:abstractNumId w:val="457"/>
    <w:lvlOverride w:ilvl="0">
      <w:startOverride w:val="1"/>
    </w:lvlOverride>
  </w:num>
  <w:num w:numId="245" w16cid:durableId="1544636879">
    <w:abstractNumId w:val="157"/>
    <w:lvlOverride w:ilvl="0">
      <w:startOverride w:val="1"/>
    </w:lvlOverride>
  </w:num>
  <w:num w:numId="246" w16cid:durableId="494682912">
    <w:abstractNumId w:val="4"/>
    <w:lvlOverride w:ilvl="0">
      <w:lvl w:ilvl="0">
        <w:numFmt w:val="bullet"/>
        <w:lvlText w:val=""/>
        <w:legacy w:legacy="1" w:legacySpace="0" w:legacyIndent="284"/>
        <w:lvlJc w:val="left"/>
        <w:pPr>
          <w:ind w:left="284" w:hanging="284"/>
        </w:pPr>
        <w:rPr>
          <w:rFonts w:ascii="Symbol" w:hAnsi="Symbol" w:hint="default"/>
          <w:sz w:val="20"/>
        </w:rPr>
      </w:lvl>
    </w:lvlOverride>
  </w:num>
  <w:num w:numId="247" w16cid:durableId="754475417">
    <w:abstractNumId w:val="398"/>
    <w:lvlOverride w:ilvl="0">
      <w:startOverride w:val="1"/>
    </w:lvlOverride>
  </w:num>
  <w:num w:numId="248" w16cid:durableId="422264084">
    <w:abstractNumId w:val="304"/>
    <w:lvlOverride w:ilvl="0">
      <w:startOverride w:val="25"/>
    </w:lvlOverride>
  </w:num>
  <w:num w:numId="249" w16cid:durableId="1574899768">
    <w:abstractNumId w:val="217"/>
    <w:lvlOverride w:ilvl="0">
      <w:startOverride w:val="1"/>
    </w:lvlOverride>
  </w:num>
  <w:num w:numId="250" w16cid:durableId="1162818039">
    <w:abstractNumId w:val="435"/>
  </w:num>
  <w:num w:numId="251" w16cid:durableId="532427617">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10022644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16cid:durableId="1899168826">
    <w:abstractNumId w:val="5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16cid:durableId="2106532518">
    <w:abstractNumId w:val="387"/>
  </w:num>
  <w:num w:numId="255" w16cid:durableId="815029471">
    <w:abstractNumId w:val="540"/>
  </w:num>
  <w:num w:numId="256" w16cid:durableId="1845514059">
    <w:abstractNumId w:val="501"/>
  </w:num>
  <w:num w:numId="257" w16cid:durableId="2537102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16cid:durableId="354502834">
    <w:abstractNumId w:val="37"/>
  </w:num>
  <w:num w:numId="259" w16cid:durableId="2071534941">
    <w:abstractNumId w:val="578"/>
  </w:num>
  <w:num w:numId="260" w16cid:durableId="1166289938">
    <w:abstractNumId w:val="499"/>
  </w:num>
  <w:num w:numId="261" w16cid:durableId="1120146631">
    <w:abstractNumId w:val="517"/>
  </w:num>
  <w:num w:numId="262" w16cid:durableId="1254631151">
    <w:abstractNumId w:val="184"/>
  </w:num>
  <w:num w:numId="263" w16cid:durableId="674847333">
    <w:abstractNumId w:val="365"/>
  </w:num>
  <w:num w:numId="264" w16cid:durableId="276496671">
    <w:abstractNumId w:val="373"/>
  </w:num>
  <w:num w:numId="265" w16cid:durableId="138812300">
    <w:abstractNumId w:val="256"/>
  </w:num>
  <w:num w:numId="266" w16cid:durableId="1669748086">
    <w:abstractNumId w:val="596"/>
  </w:num>
  <w:num w:numId="267" w16cid:durableId="2080327501">
    <w:abstractNumId w:val="317"/>
  </w:num>
  <w:num w:numId="268" w16cid:durableId="1682853329">
    <w:abstractNumId w:val="275"/>
  </w:num>
  <w:num w:numId="269" w16cid:durableId="73625388">
    <w:abstractNumId w:val="236"/>
  </w:num>
  <w:num w:numId="270" w16cid:durableId="1549681105">
    <w:abstractNumId w:val="202"/>
  </w:num>
  <w:num w:numId="271" w16cid:durableId="487088068">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2092004619">
    <w:abstractNumId w:val="342"/>
    <w:lvlOverride w:ilvl="0">
      <w:startOverride w:val="1"/>
    </w:lvlOverride>
  </w:num>
  <w:num w:numId="273" w16cid:durableId="766274716">
    <w:abstractNumId w:val="162"/>
    <w:lvlOverride w:ilvl="0">
      <w:startOverride w:val="1"/>
    </w:lvlOverride>
  </w:num>
  <w:num w:numId="274" w16cid:durableId="175462641">
    <w:abstractNumId w:val="44"/>
    <w:lvlOverride w:ilvl="0">
      <w:startOverride w:val="1"/>
    </w:lvlOverride>
  </w:num>
  <w:num w:numId="275" w16cid:durableId="740445268">
    <w:abstractNumId w:val="253"/>
    <w:lvlOverride w:ilvl="0">
      <w:startOverride w:val="4"/>
    </w:lvlOverride>
  </w:num>
  <w:num w:numId="276" w16cid:durableId="835147629">
    <w:abstractNumId w:val="515"/>
    <w:lvlOverride w:ilvl="0">
      <w:startOverride w:val="1"/>
    </w:lvlOverride>
  </w:num>
  <w:num w:numId="277" w16cid:durableId="779422936">
    <w:abstractNumId w:val="583"/>
    <w:lvlOverride w:ilvl="0">
      <w:startOverride w:val="43"/>
    </w:lvlOverride>
  </w:num>
  <w:num w:numId="278" w16cid:durableId="1531801872">
    <w:abstractNumId w:val="132"/>
  </w:num>
  <w:num w:numId="279" w16cid:durableId="253902230">
    <w:abstractNumId w:val="406"/>
    <w:lvlOverride w:ilvl="0">
      <w:startOverride w:val="1"/>
    </w:lvlOverride>
    <w:lvlOverride w:ilvl="1"/>
    <w:lvlOverride w:ilvl="2"/>
    <w:lvlOverride w:ilvl="3"/>
    <w:lvlOverride w:ilvl="4"/>
    <w:lvlOverride w:ilvl="5"/>
    <w:lvlOverride w:ilvl="6"/>
    <w:lvlOverride w:ilvl="7"/>
    <w:lvlOverride w:ilvl="8"/>
  </w:num>
  <w:num w:numId="280" w16cid:durableId="1062143286">
    <w:abstractNumId w:val="56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353578988">
    <w:abstractNumId w:val="209"/>
  </w:num>
  <w:num w:numId="282" w16cid:durableId="110226635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428741800">
    <w:abstractNumId w:val="600"/>
  </w:num>
  <w:num w:numId="284" w16cid:durableId="1302072656">
    <w:abstractNumId w:val="570"/>
    <w:lvlOverride w:ilvl="0">
      <w:startOverride w:val="1"/>
    </w:lvlOverride>
  </w:num>
  <w:num w:numId="285" w16cid:durableId="2092770424">
    <w:abstractNumId w:val="4"/>
    <w:lvlOverride w:ilvl="0">
      <w:lvl w:ilvl="0">
        <w:numFmt w:val="bullet"/>
        <w:lvlText w:val=""/>
        <w:legacy w:legacy="1" w:legacySpace="0" w:legacyIndent="360"/>
        <w:lvlJc w:val="left"/>
        <w:pPr>
          <w:ind w:left="360" w:hanging="360"/>
        </w:pPr>
        <w:rPr>
          <w:rFonts w:ascii="Symbol" w:hAnsi="Symbol" w:hint="default"/>
        </w:rPr>
      </w:lvl>
    </w:lvlOverride>
  </w:num>
  <w:num w:numId="286" w16cid:durableId="1288850731">
    <w:abstractNumId w:val="476"/>
  </w:num>
  <w:num w:numId="287" w16cid:durableId="376129627">
    <w:abstractNumId w:val="545"/>
    <w:lvlOverride w:ilvl="0">
      <w:startOverride w:val="1"/>
    </w:lvlOverride>
  </w:num>
  <w:num w:numId="288" w16cid:durableId="1544442333">
    <w:abstractNumId w:val="129"/>
  </w:num>
  <w:num w:numId="289" w16cid:durableId="362286325">
    <w:abstractNumId w:val="350"/>
  </w:num>
  <w:num w:numId="290" w16cid:durableId="302657508">
    <w:abstractNumId w:val="464"/>
  </w:num>
  <w:num w:numId="291" w16cid:durableId="1275793488">
    <w:abstractNumId w:val="201"/>
  </w:num>
  <w:num w:numId="292" w16cid:durableId="1943411456">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16cid:durableId="1394818240">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16cid:durableId="1848788131">
    <w:abstractNumId w:val="4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16cid:durableId="1306853468">
    <w:abstractNumId w:val="4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16cid:durableId="1705010644">
    <w:abstractNumId w:val="16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16cid:durableId="181170272">
    <w:abstractNumId w:val="40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16cid:durableId="886456119">
    <w:abstractNumId w:val="3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1579241727">
    <w:abstractNumId w:val="1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1785266585">
    <w:abstractNumId w:val="612"/>
  </w:num>
  <w:num w:numId="301" w16cid:durableId="357049496">
    <w:abstractNumId w:val="198"/>
  </w:num>
  <w:num w:numId="302" w16cid:durableId="1351882319">
    <w:abstractNumId w:val="141"/>
  </w:num>
  <w:num w:numId="303" w16cid:durableId="1593539375">
    <w:abstractNumId w:val="602"/>
  </w:num>
  <w:num w:numId="304" w16cid:durableId="1216814955">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16cid:durableId="94477175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16cid:durableId="1525361214">
    <w:abstractNumId w:val="3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16cid:durableId="527720524">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1412387198">
    <w:abstractNumId w:val="472"/>
  </w:num>
  <w:num w:numId="309" w16cid:durableId="2085450425">
    <w:abstractNumId w:val="559"/>
  </w:num>
  <w:num w:numId="310" w16cid:durableId="824054987">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16cid:durableId="1522667839">
    <w:abstractNumId w:val="407"/>
  </w:num>
  <w:num w:numId="312" w16cid:durableId="717554053">
    <w:abstractNumId w:val="195"/>
  </w:num>
  <w:num w:numId="313" w16cid:durableId="895897531">
    <w:abstractNumId w:val="42"/>
  </w:num>
  <w:num w:numId="314" w16cid:durableId="1433546951">
    <w:abstractNumId w:val="315"/>
  </w:num>
  <w:num w:numId="315" w16cid:durableId="793720566">
    <w:abstractNumId w:val="5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16cid:durableId="753939458">
    <w:abstractNumId w:val="6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16cid:durableId="1274752704">
    <w:abstractNumId w:val="111"/>
  </w:num>
  <w:num w:numId="318" w16cid:durableId="1998000568">
    <w:abstractNumId w:val="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16cid:durableId="1481263933">
    <w:abstractNumId w:val="148"/>
  </w:num>
  <w:num w:numId="320" w16cid:durableId="942417896">
    <w:abstractNumId w:val="4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16cid:durableId="1662151830">
    <w:abstractNumId w:val="188"/>
  </w:num>
  <w:num w:numId="322" w16cid:durableId="1460610752">
    <w:abstractNumId w:val="89"/>
  </w:num>
  <w:num w:numId="323" w16cid:durableId="641545871">
    <w:abstractNumId w:val="106"/>
  </w:num>
  <w:num w:numId="324" w16cid:durableId="1357729997">
    <w:abstractNumId w:val="425"/>
  </w:num>
  <w:num w:numId="325" w16cid:durableId="1481966300">
    <w:abstractNumId w:val="458"/>
  </w:num>
  <w:num w:numId="326" w16cid:durableId="634063632">
    <w:abstractNumId w:val="56"/>
  </w:num>
  <w:num w:numId="327" w16cid:durableId="122772511">
    <w:abstractNumId w:val="245"/>
    <w:lvlOverride w:ilvl="0">
      <w:startOverride w:val="1"/>
    </w:lvlOverride>
  </w:num>
  <w:num w:numId="328" w16cid:durableId="1878279709">
    <w:abstractNumId w:val="587"/>
  </w:num>
  <w:num w:numId="329" w16cid:durableId="1560676294">
    <w:abstractNumId w:val="4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16cid:durableId="305822936">
    <w:abstractNumId w:val="78"/>
  </w:num>
  <w:num w:numId="331" w16cid:durableId="1952854263">
    <w:abstractNumId w:val="607"/>
  </w:num>
  <w:num w:numId="332" w16cid:durableId="962422411">
    <w:abstractNumId w:val="352"/>
  </w:num>
  <w:num w:numId="333" w16cid:durableId="226965859">
    <w:abstractNumId w:val="382"/>
    <w:lvlOverride w:ilvl="0">
      <w:startOverride w:val="1"/>
    </w:lvlOverride>
  </w:num>
  <w:num w:numId="334" w16cid:durableId="845361664">
    <w:abstractNumId w:val="459"/>
  </w:num>
  <w:num w:numId="335" w16cid:durableId="824052407">
    <w:abstractNumId w:val="524"/>
  </w:num>
  <w:num w:numId="336" w16cid:durableId="1048917883">
    <w:abstractNumId w:val="310"/>
  </w:num>
  <w:num w:numId="337" w16cid:durableId="780804542">
    <w:abstractNumId w:val="68"/>
  </w:num>
  <w:num w:numId="338" w16cid:durableId="1929656650">
    <w:abstractNumId w:val="513"/>
  </w:num>
  <w:num w:numId="339" w16cid:durableId="310641764">
    <w:abstractNumId w:val="239"/>
  </w:num>
  <w:num w:numId="340" w16cid:durableId="562448478">
    <w:abstractNumId w:val="182"/>
  </w:num>
  <w:num w:numId="341" w16cid:durableId="1621451579">
    <w:abstractNumId w:val="64"/>
  </w:num>
  <w:num w:numId="342" w16cid:durableId="293490730">
    <w:abstractNumId w:val="348"/>
  </w:num>
  <w:num w:numId="343" w16cid:durableId="31349254">
    <w:abstractNumId w:val="455"/>
  </w:num>
  <w:num w:numId="344" w16cid:durableId="109400485">
    <w:abstractNumId w:val="5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504517201">
    <w:abstractNumId w:val="79"/>
  </w:num>
  <w:num w:numId="346" w16cid:durableId="2060010806">
    <w:abstractNumId w:val="177"/>
  </w:num>
  <w:num w:numId="347" w16cid:durableId="1351224233">
    <w:abstractNumId w:val="487"/>
  </w:num>
  <w:num w:numId="348" w16cid:durableId="1635212977">
    <w:abstractNumId w:val="413"/>
  </w:num>
  <w:num w:numId="349" w16cid:durableId="996373135">
    <w:abstractNumId w:val="222"/>
  </w:num>
  <w:num w:numId="350" w16cid:durableId="1044600832">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16cid:durableId="1268272525">
    <w:abstractNumId w:val="575"/>
  </w:num>
  <w:num w:numId="352" w16cid:durableId="297490767">
    <w:abstractNumId w:val="286"/>
  </w:num>
  <w:num w:numId="353" w16cid:durableId="1971550060">
    <w:abstractNumId w:val="378"/>
  </w:num>
  <w:num w:numId="354" w16cid:durableId="1820882050">
    <w:abstractNumId w:val="493"/>
  </w:num>
  <w:num w:numId="355" w16cid:durableId="293416484">
    <w:abstractNumId w:val="173"/>
  </w:num>
  <w:num w:numId="356" w16cid:durableId="1832209166">
    <w:abstractNumId w:val="266"/>
  </w:num>
  <w:num w:numId="357" w16cid:durableId="762801857">
    <w:abstractNumId w:val="355"/>
  </w:num>
  <w:num w:numId="358" w16cid:durableId="2012830999">
    <w:abstractNumId w:val="181"/>
  </w:num>
  <w:num w:numId="359" w16cid:durableId="532117596">
    <w:abstractNumId w:val="219"/>
  </w:num>
  <w:num w:numId="360" w16cid:durableId="1183472640">
    <w:abstractNumId w:val="272"/>
  </w:num>
  <w:num w:numId="361" w16cid:durableId="3180560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16cid:durableId="758987909">
    <w:abstractNumId w:val="394"/>
    <w:lvlOverride w:ilvl="0">
      <w:startOverride w:val="1"/>
    </w:lvlOverride>
  </w:num>
  <w:num w:numId="363" w16cid:durableId="613755187">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4" w16cid:durableId="9794278">
    <w:abstractNumId w:val="237"/>
    <w:lvlOverride w:ilvl="0"/>
    <w:lvlOverride w:ilvl="1">
      <w:startOverride w:val="1"/>
    </w:lvlOverride>
    <w:lvlOverride w:ilvl="2"/>
    <w:lvlOverride w:ilvl="3"/>
    <w:lvlOverride w:ilvl="4"/>
    <w:lvlOverride w:ilvl="5"/>
    <w:lvlOverride w:ilvl="6"/>
    <w:lvlOverride w:ilvl="7"/>
    <w:lvlOverride w:ilvl="8"/>
  </w:num>
  <w:num w:numId="365" w16cid:durableId="1164511757">
    <w:abstractNumId w:val="98"/>
  </w:num>
  <w:num w:numId="366" w16cid:durableId="465127776">
    <w:abstractNumId w:val="5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16cid:durableId="298613383">
    <w:abstractNumId w:val="567"/>
  </w:num>
  <w:num w:numId="368" w16cid:durableId="2000963374">
    <w:abstractNumId w:val="368"/>
  </w:num>
  <w:num w:numId="369" w16cid:durableId="1815366958">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16cid:durableId="1322153140">
    <w:abstractNumId w:val="370"/>
  </w:num>
  <w:num w:numId="371" w16cid:durableId="174460176">
    <w:abstractNumId w:val="187"/>
    <w:lvlOverride w:ilvl="0"/>
    <w:lvlOverride w:ilvl="1">
      <w:startOverride w:val="1"/>
    </w:lvlOverride>
    <w:lvlOverride w:ilvl="2"/>
    <w:lvlOverride w:ilvl="3"/>
    <w:lvlOverride w:ilvl="4"/>
    <w:lvlOverride w:ilvl="5"/>
    <w:lvlOverride w:ilvl="6"/>
    <w:lvlOverride w:ilvl="7"/>
    <w:lvlOverride w:ilvl="8"/>
  </w:num>
  <w:num w:numId="372" w16cid:durableId="134998449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175537575">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16cid:durableId="73959695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16cid:durableId="320697114">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16cid:durableId="174536483">
    <w:abstractNumId w:val="529"/>
  </w:num>
  <w:num w:numId="377" w16cid:durableId="797798019">
    <w:abstractNumId w:val="149"/>
  </w:num>
  <w:num w:numId="378" w16cid:durableId="1532955472">
    <w:abstractNumId w:val="314"/>
  </w:num>
  <w:num w:numId="379" w16cid:durableId="1191796269">
    <w:abstractNumId w:val="231"/>
  </w:num>
  <w:num w:numId="380" w16cid:durableId="1552185560">
    <w:abstractNumId w:val="299"/>
  </w:num>
  <w:num w:numId="381" w16cid:durableId="1682929850">
    <w:abstractNumId w:val="247"/>
  </w:num>
  <w:num w:numId="382" w16cid:durableId="1690334469">
    <w:abstractNumId w:val="88"/>
  </w:num>
  <w:num w:numId="383" w16cid:durableId="251160875">
    <w:abstractNumId w:val="2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16cid:durableId="1724865397">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5" w16cid:durableId="1115638154">
    <w:abstractNumId w:val="421"/>
  </w:num>
  <w:num w:numId="386" w16cid:durableId="1956522043">
    <w:abstractNumId w:val="175"/>
  </w:num>
  <w:num w:numId="387" w16cid:durableId="787437033">
    <w:abstractNumId w:val="313"/>
  </w:num>
  <w:num w:numId="388" w16cid:durableId="1181892422">
    <w:abstractNumId w:val="125"/>
  </w:num>
  <w:num w:numId="389" w16cid:durableId="1492024964">
    <w:abstractNumId w:val="138"/>
  </w:num>
  <w:num w:numId="390" w16cid:durableId="647445377">
    <w:abstractNumId w:val="438"/>
  </w:num>
  <w:num w:numId="391" w16cid:durableId="1376589020">
    <w:abstractNumId w:val="257"/>
  </w:num>
  <w:num w:numId="392" w16cid:durableId="895818742">
    <w:abstractNumId w:val="216"/>
  </w:num>
  <w:num w:numId="393" w16cid:durableId="934509142">
    <w:abstractNumId w:val="420"/>
  </w:num>
  <w:num w:numId="394" w16cid:durableId="154303932">
    <w:abstractNumId w:val="511"/>
  </w:num>
  <w:num w:numId="395" w16cid:durableId="531648671">
    <w:abstractNumId w:val="190"/>
  </w:num>
  <w:num w:numId="396" w16cid:durableId="1179658053">
    <w:abstractNumId w:val="5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16cid:durableId="1274628070">
    <w:abstractNumId w:val="102"/>
  </w:num>
  <w:num w:numId="398" w16cid:durableId="1009915458">
    <w:abstractNumId w:val="597"/>
  </w:num>
  <w:num w:numId="399" w16cid:durableId="542056448">
    <w:abstractNumId w:val="349"/>
  </w:num>
  <w:num w:numId="400" w16cid:durableId="1097562748">
    <w:abstractNumId w:val="47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1" w16cid:durableId="1485660816">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16cid:durableId="377976061">
    <w:abstractNumId w:val="243"/>
  </w:num>
  <w:num w:numId="403" w16cid:durableId="446003345">
    <w:abstractNumId w:val="429"/>
  </w:num>
  <w:num w:numId="404" w16cid:durableId="1468283670">
    <w:abstractNumId w:val="491"/>
  </w:num>
  <w:num w:numId="405" w16cid:durableId="1674643063">
    <w:abstractNumId w:val="507"/>
  </w:num>
  <w:num w:numId="406" w16cid:durableId="932664547">
    <w:abstractNumId w:val="94"/>
  </w:num>
  <w:num w:numId="407" w16cid:durableId="934360876">
    <w:abstractNumId w:val="362"/>
  </w:num>
  <w:num w:numId="408" w16cid:durableId="1258714403">
    <w:abstractNumId w:val="580"/>
  </w:num>
  <w:num w:numId="409" w16cid:durableId="1073159318">
    <w:abstractNumId w:val="319"/>
    <w:lvlOverride w:ilvl="0"/>
    <w:lvlOverride w:ilvl="1">
      <w:startOverride w:val="1"/>
    </w:lvlOverride>
    <w:lvlOverride w:ilvl="2"/>
    <w:lvlOverride w:ilvl="3"/>
    <w:lvlOverride w:ilvl="4"/>
    <w:lvlOverride w:ilvl="5"/>
    <w:lvlOverride w:ilvl="6"/>
    <w:lvlOverride w:ilvl="7"/>
    <w:lvlOverride w:ilvl="8"/>
  </w:num>
  <w:num w:numId="410" w16cid:durableId="873347237">
    <w:abstractNumId w:val="6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1" w16cid:durableId="375853500">
    <w:abstractNumId w:val="582"/>
  </w:num>
  <w:num w:numId="412" w16cid:durableId="319770498">
    <w:abstractNumId w:val="287"/>
  </w:num>
  <w:num w:numId="413" w16cid:durableId="1793789669">
    <w:abstractNumId w:val="384"/>
  </w:num>
  <w:num w:numId="414" w16cid:durableId="371536612">
    <w:abstractNumId w:val="248"/>
  </w:num>
  <w:num w:numId="415" w16cid:durableId="660234714">
    <w:abstractNumId w:val="165"/>
  </w:num>
  <w:num w:numId="416" w16cid:durableId="752167205">
    <w:abstractNumId w:val="454"/>
  </w:num>
  <w:num w:numId="417" w16cid:durableId="449593505">
    <w:abstractNumId w:val="234"/>
  </w:num>
  <w:num w:numId="418" w16cid:durableId="1130901716">
    <w:abstractNumId w:val="62"/>
  </w:num>
  <w:num w:numId="419" w16cid:durableId="1421831865">
    <w:abstractNumId w:val="456"/>
  </w:num>
  <w:num w:numId="420" w16cid:durableId="1394742358">
    <w:abstractNumId w:val="270"/>
  </w:num>
  <w:num w:numId="421" w16cid:durableId="1057892950">
    <w:abstractNumId w:val="585"/>
    <w:lvlOverride w:ilvl="0">
      <w:startOverride w:val="1"/>
    </w:lvlOverride>
  </w:num>
  <w:num w:numId="422" w16cid:durableId="1780567247">
    <w:abstractNumId w:val="585"/>
    <w:lvlOverride w:ilvl="0">
      <w:lvl w:ilvl="0">
        <w:start w:val="1"/>
        <w:numFmt w:val="decimal"/>
        <w:lvlText w:val="1.4.%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lvlOverride>
  </w:num>
  <w:num w:numId="423" w16cid:durableId="1082411452">
    <w:abstractNumId w:val="361"/>
  </w:num>
  <w:num w:numId="424" w16cid:durableId="996107043">
    <w:abstractNumId w:val="337"/>
  </w:num>
  <w:num w:numId="425" w16cid:durableId="2130932455">
    <w:abstractNumId w:val="555"/>
  </w:num>
  <w:num w:numId="426" w16cid:durableId="614556059">
    <w:abstractNumId w:val="318"/>
  </w:num>
  <w:num w:numId="427" w16cid:durableId="183445733">
    <w:abstractNumId w:val="144"/>
  </w:num>
  <w:num w:numId="428" w16cid:durableId="1357465386">
    <w:abstractNumId w:val="322"/>
  </w:num>
  <w:num w:numId="429" w16cid:durableId="960309127">
    <w:abstractNumId w:val="613"/>
  </w:num>
  <w:num w:numId="430" w16cid:durableId="1189761456">
    <w:abstractNumId w:val="403"/>
  </w:num>
  <w:num w:numId="431" w16cid:durableId="997031424">
    <w:abstractNumId w:val="109"/>
  </w:num>
  <w:num w:numId="432" w16cid:durableId="1854102989">
    <w:abstractNumId w:val="426"/>
  </w:num>
  <w:num w:numId="433" w16cid:durableId="1726102247">
    <w:abstractNumId w:val="509"/>
    <w:lvlOverride w:ilvl="0"/>
    <w:lvlOverride w:ilvl="1">
      <w:startOverride w:val="3"/>
    </w:lvlOverride>
    <w:lvlOverride w:ilvl="2"/>
    <w:lvlOverride w:ilvl="3"/>
    <w:lvlOverride w:ilvl="4"/>
    <w:lvlOverride w:ilvl="5"/>
    <w:lvlOverride w:ilvl="6"/>
    <w:lvlOverride w:ilvl="7"/>
    <w:lvlOverride w:ilvl="8"/>
  </w:num>
  <w:num w:numId="434" w16cid:durableId="1081177245">
    <w:abstractNumId w:val="280"/>
    <w:lvlOverride w:ilvl="0">
      <w:startOverride w:val="1"/>
    </w:lvlOverride>
  </w:num>
  <w:num w:numId="435" w16cid:durableId="826366058">
    <w:abstractNumId w:val="577"/>
  </w:num>
  <w:num w:numId="436" w16cid:durableId="310136986">
    <w:abstractNumId w:val="572"/>
  </w:num>
  <w:num w:numId="437" w16cid:durableId="563178822">
    <w:abstractNumId w:val="115"/>
  </w:num>
  <w:num w:numId="438" w16cid:durableId="713504815">
    <w:abstractNumId w:val="380"/>
  </w:num>
  <w:num w:numId="439" w16cid:durableId="1417438943">
    <w:abstractNumId w:val="53"/>
  </w:num>
  <w:num w:numId="440" w16cid:durableId="752623550">
    <w:abstractNumId w:val="546"/>
  </w:num>
  <w:num w:numId="441" w16cid:durableId="1024751896">
    <w:abstractNumId w:val="581"/>
  </w:num>
  <w:num w:numId="442" w16cid:durableId="833647719">
    <w:abstractNumId w:val="238"/>
  </w:num>
  <w:num w:numId="443" w16cid:durableId="701170497">
    <w:abstractNumId w:val="189"/>
  </w:num>
  <w:num w:numId="444" w16cid:durableId="758722198">
    <w:abstractNumId w:val="3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5" w16cid:durableId="402993289">
    <w:abstractNumId w:val="390"/>
  </w:num>
  <w:num w:numId="446" w16cid:durableId="1618680711">
    <w:abstractNumId w:val="51"/>
  </w:num>
  <w:num w:numId="447" w16cid:durableId="176471789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8" w16cid:durableId="17748616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9" w16cid:durableId="1595433398">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0" w16cid:durableId="1186405901">
    <w:abstractNumId w:val="5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1" w16cid:durableId="1878545859">
    <w:abstractNumId w:val="5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2" w16cid:durableId="1814982533">
    <w:abstractNumId w:val="624"/>
  </w:num>
  <w:num w:numId="453" w16cid:durableId="1118718601">
    <w:abstractNumId w:val="316"/>
  </w:num>
  <w:num w:numId="454" w16cid:durableId="515728326">
    <w:abstractNumId w:val="174"/>
  </w:num>
  <w:num w:numId="455" w16cid:durableId="1572500061">
    <w:abstractNumId w:val="385"/>
  </w:num>
  <w:num w:numId="456" w16cid:durableId="2129815696">
    <w:abstractNumId w:val="623"/>
  </w:num>
  <w:num w:numId="457" w16cid:durableId="856504588">
    <w:abstractNumId w:val="392"/>
  </w:num>
  <w:num w:numId="458" w16cid:durableId="118650252">
    <w:abstractNumId w:val="537"/>
  </w:num>
  <w:num w:numId="459" w16cid:durableId="1654673850">
    <w:abstractNumId w:val="471"/>
  </w:num>
  <w:num w:numId="460" w16cid:durableId="1652445491">
    <w:abstractNumId w:val="410"/>
  </w:num>
  <w:num w:numId="461" w16cid:durableId="1113093633">
    <w:abstractNumId w:val="123"/>
  </w:num>
  <w:num w:numId="462" w16cid:durableId="611477979">
    <w:abstractNumId w:val="566"/>
  </w:num>
  <w:num w:numId="463" w16cid:durableId="796290556">
    <w:abstractNumId w:val="498"/>
  </w:num>
  <w:num w:numId="464" w16cid:durableId="1237940234">
    <w:abstractNumId w:val="552"/>
  </w:num>
  <w:num w:numId="465" w16cid:durableId="895163912">
    <w:abstractNumId w:val="72"/>
  </w:num>
  <w:num w:numId="466" w16cid:durableId="1150290981">
    <w:abstractNumId w:val="417"/>
  </w:num>
  <w:num w:numId="467" w16cid:durableId="1333727069">
    <w:abstractNumId w:val="233"/>
  </w:num>
  <w:num w:numId="468" w16cid:durableId="799766822">
    <w:abstractNumId w:val="249"/>
  </w:num>
  <w:num w:numId="469" w16cid:durableId="1741979536">
    <w:abstractNumId w:val="4"/>
    <w:lvlOverride w:ilvl="0">
      <w:lvl w:ilvl="0">
        <w:numFmt w:val="bullet"/>
        <w:lvlText w:val="-"/>
        <w:legacy w:legacy="1" w:legacySpace="0" w:legacyIndent="360"/>
        <w:lvlJc w:val="left"/>
        <w:pPr>
          <w:ind w:left="360" w:hanging="360"/>
        </w:pPr>
      </w:lvl>
    </w:lvlOverride>
  </w:num>
  <w:num w:numId="470" w16cid:durableId="600184818">
    <w:abstractNumId w:val="388"/>
  </w:num>
  <w:num w:numId="471" w16cid:durableId="1843885256">
    <w:abstractNumId w:val="119"/>
  </w:num>
  <w:num w:numId="472" w16cid:durableId="782067390">
    <w:abstractNumId w:val="279"/>
  </w:num>
  <w:num w:numId="473" w16cid:durableId="138799577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4" w16cid:durableId="12809888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5" w16cid:durableId="852457976">
    <w:abstractNumId w:val="163"/>
  </w:num>
  <w:num w:numId="476" w16cid:durableId="167950663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7" w16cid:durableId="1217816047">
    <w:abstractNumId w:val="466"/>
  </w:num>
  <w:num w:numId="478" w16cid:durableId="77097424">
    <w:abstractNumId w:val="70"/>
  </w:num>
  <w:num w:numId="479" w16cid:durableId="1189876644">
    <w:abstractNumId w:val="608"/>
  </w:num>
  <w:num w:numId="480" w16cid:durableId="1778208000">
    <w:abstractNumId w:val="611"/>
  </w:num>
  <w:num w:numId="481" w16cid:durableId="738941456">
    <w:abstractNumId w:val="105"/>
  </w:num>
  <w:num w:numId="482" w16cid:durableId="2031299691">
    <w:abstractNumId w:val="374"/>
  </w:num>
  <w:num w:numId="483" w16cid:durableId="1595747476">
    <w:abstractNumId w:val="544"/>
  </w:num>
  <w:num w:numId="484" w16cid:durableId="1295674925">
    <w:abstractNumId w:val="86"/>
  </w:num>
  <w:num w:numId="485" w16cid:durableId="2038699980">
    <w:abstractNumId w:val="395"/>
  </w:num>
  <w:num w:numId="486" w16cid:durableId="751510273">
    <w:abstractNumId w:val="90"/>
  </w:num>
  <w:num w:numId="487" w16cid:durableId="2080668716">
    <w:abstractNumId w:val="419"/>
  </w:num>
  <w:num w:numId="488" w16cid:durableId="484510976">
    <w:abstractNumId w:val="520"/>
  </w:num>
  <w:num w:numId="489" w16cid:durableId="707602694">
    <w:abstractNumId w:val="273"/>
  </w:num>
  <w:num w:numId="490" w16cid:durableId="231695080">
    <w:abstractNumId w:val="229"/>
  </w:num>
  <w:num w:numId="491" w16cid:durableId="1152915625">
    <w:abstractNumId w:val="41"/>
  </w:num>
  <w:num w:numId="492" w16cid:durableId="20133041">
    <w:abstractNumId w:val="366"/>
  </w:num>
  <w:num w:numId="493" w16cid:durableId="1342270969">
    <w:abstractNumId w:val="547"/>
  </w:num>
  <w:num w:numId="494" w16cid:durableId="1910573079">
    <w:abstractNumId w:val="494"/>
  </w:num>
  <w:num w:numId="495" w16cid:durableId="798843843">
    <w:abstractNumId w:val="465"/>
  </w:num>
  <w:num w:numId="496" w16cid:durableId="1551572919">
    <w:abstractNumId w:val="207"/>
  </w:num>
  <w:num w:numId="497" w16cid:durableId="889341500">
    <w:abstractNumId w:val="536"/>
  </w:num>
  <w:num w:numId="498" w16cid:durableId="1447625951">
    <w:abstractNumId w:val="523"/>
  </w:num>
  <w:num w:numId="499" w16cid:durableId="187380256">
    <w:abstractNumId w:val="230"/>
  </w:num>
  <w:num w:numId="500" w16cid:durableId="1742675783">
    <w:abstractNumId w:val="436"/>
  </w:num>
  <w:num w:numId="501" w16cid:durableId="254100048">
    <w:abstractNumId w:val="551"/>
  </w:num>
  <w:num w:numId="502" w16cid:durableId="1828017046">
    <w:abstractNumId w:val="104"/>
  </w:num>
  <w:num w:numId="503" w16cid:durableId="1921328760">
    <w:abstractNumId w:val="550"/>
  </w:num>
  <w:num w:numId="504" w16cid:durableId="717751029">
    <w:abstractNumId w:val="80"/>
  </w:num>
  <w:num w:numId="505" w16cid:durableId="943852095">
    <w:abstractNumId w:val="503"/>
  </w:num>
  <w:num w:numId="506" w16cid:durableId="396324011">
    <w:abstractNumId w:val="112"/>
  </w:num>
  <w:num w:numId="507" w16cid:durableId="1887721240">
    <w:abstractNumId w:val="122"/>
  </w:num>
  <w:num w:numId="508" w16cid:durableId="1360819097">
    <w:abstractNumId w:val="264"/>
  </w:num>
  <w:num w:numId="509" w16cid:durableId="1155801581">
    <w:abstractNumId w:val="449"/>
  </w:num>
  <w:num w:numId="510" w16cid:durableId="1545871105">
    <w:abstractNumId w:val="325"/>
  </w:num>
  <w:num w:numId="511" w16cid:durableId="1849909788">
    <w:abstractNumId w:val="383"/>
  </w:num>
  <w:num w:numId="512" w16cid:durableId="1272400725">
    <w:abstractNumId w:val="152"/>
  </w:num>
  <w:num w:numId="513" w16cid:durableId="1391265568">
    <w:abstractNumId w:val="412"/>
  </w:num>
  <w:num w:numId="514" w16cid:durableId="1692024703">
    <w:abstractNumId w:val="221"/>
  </w:num>
  <w:num w:numId="515" w16cid:durableId="1888375680">
    <w:abstractNumId w:val="87"/>
  </w:num>
  <w:num w:numId="516" w16cid:durableId="1081833988">
    <w:abstractNumId w:val="263"/>
  </w:num>
  <w:num w:numId="517" w16cid:durableId="1756200541">
    <w:abstractNumId w:val="356"/>
  </w:num>
  <w:num w:numId="518" w16cid:durableId="1330789812">
    <w:abstractNumId w:val="213"/>
  </w:num>
  <w:num w:numId="519" w16cid:durableId="253629588">
    <w:abstractNumId w:val="69"/>
  </w:num>
  <w:num w:numId="520" w16cid:durableId="1536962261">
    <w:abstractNumId w:val="397"/>
  </w:num>
  <w:num w:numId="521" w16cid:durableId="1728800236">
    <w:abstractNumId w:val="444"/>
  </w:num>
  <w:num w:numId="522" w16cid:durableId="101326112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3" w16cid:durableId="452940308">
    <w:abstractNumId w:val="9"/>
  </w:num>
  <w:num w:numId="524" w16cid:durableId="906652567">
    <w:abstractNumId w:val="12"/>
  </w:num>
  <w:num w:numId="525" w16cid:durableId="1327898199">
    <w:abstractNumId w:val="18"/>
  </w:num>
  <w:num w:numId="526" w16cid:durableId="1254556363">
    <w:abstractNumId w:val="23"/>
  </w:num>
  <w:num w:numId="527" w16cid:durableId="573390783">
    <w:abstractNumId w:val="24"/>
  </w:num>
  <w:num w:numId="528" w16cid:durableId="1991204806">
    <w:abstractNumId w:val="25"/>
  </w:num>
  <w:num w:numId="529" w16cid:durableId="73789836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16cid:durableId="1316228905">
    <w:abstractNumId w:val="261"/>
  </w:num>
  <w:num w:numId="531" w16cid:durableId="995454447">
    <w:abstractNumId w:val="573"/>
  </w:num>
  <w:num w:numId="532" w16cid:durableId="243536851">
    <w:abstractNumId w:val="254"/>
  </w:num>
  <w:num w:numId="533" w16cid:durableId="1707946703">
    <w:abstractNumId w:val="341"/>
  </w:num>
  <w:num w:numId="534" w16cid:durableId="1962833918">
    <w:abstractNumId w:val="579"/>
  </w:num>
  <w:num w:numId="535" w16cid:durableId="283509132">
    <w:abstractNumId w:val="327"/>
  </w:num>
  <w:num w:numId="536" w16cid:durableId="1872452243">
    <w:abstractNumId w:val="191"/>
  </w:num>
  <w:num w:numId="537" w16cid:durableId="1887066165">
    <w:abstractNumId w:val="440"/>
  </w:num>
  <w:num w:numId="538" w16cid:durableId="80883366">
    <w:abstractNumId w:val="117"/>
  </w:num>
  <w:num w:numId="539" w16cid:durableId="50614718">
    <w:abstractNumId w:val="351"/>
  </w:num>
  <w:num w:numId="540" w16cid:durableId="851333446">
    <w:abstractNumId w:val="176"/>
  </w:num>
  <w:num w:numId="541" w16cid:durableId="814108625">
    <w:abstractNumId w:val="268"/>
  </w:num>
  <w:num w:numId="542" w16cid:durableId="359668566">
    <w:abstractNumId w:val="371"/>
  </w:num>
  <w:num w:numId="543" w16cid:durableId="871846915">
    <w:abstractNumId w:val="208"/>
  </w:num>
  <w:num w:numId="544" w16cid:durableId="1981305231">
    <w:abstractNumId w:val="595"/>
  </w:num>
  <w:num w:numId="545" w16cid:durableId="556815407">
    <w:abstractNumId w:val="475"/>
  </w:num>
  <w:num w:numId="546" w16cid:durableId="1589195399">
    <w:abstractNumId w:val="65"/>
  </w:num>
  <w:num w:numId="547" w16cid:durableId="1374889626">
    <w:abstractNumId w:val="168"/>
  </w:num>
  <w:num w:numId="548" w16cid:durableId="1390307087">
    <w:abstractNumId w:val="461"/>
  </w:num>
  <w:num w:numId="549" w16cid:durableId="592013352">
    <w:abstractNumId w:val="142"/>
  </w:num>
  <w:num w:numId="550" w16cid:durableId="18946465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1" w16cid:durableId="2056929619">
    <w:abstractNumId w:val="277"/>
  </w:num>
  <w:num w:numId="552" w16cid:durableId="59255786">
    <w:abstractNumId w:val="54"/>
  </w:num>
  <w:num w:numId="553" w16cid:durableId="1320966391">
    <w:abstractNumId w:val="463"/>
  </w:num>
  <w:num w:numId="554" w16cid:durableId="165941770">
    <w:abstractNumId w:val="34"/>
  </w:num>
  <w:num w:numId="555" w16cid:durableId="928394106">
    <w:abstractNumId w:val="113"/>
  </w:num>
  <w:num w:numId="556" w16cid:durableId="393233883">
    <w:abstractNumId w:val="628"/>
  </w:num>
  <w:num w:numId="557" w16cid:durableId="697048541">
    <w:abstractNumId w:val="589"/>
  </w:num>
  <w:num w:numId="558" w16cid:durableId="1765346988">
    <w:abstractNumId w:val="192"/>
  </w:num>
  <w:num w:numId="559" w16cid:durableId="650601161">
    <w:abstractNumId w:val="434"/>
  </w:num>
  <w:num w:numId="560" w16cid:durableId="31149421">
    <w:abstractNumId w:val="530"/>
  </w:num>
  <w:num w:numId="561" w16cid:durableId="1916893771">
    <w:abstractNumId w:val="33"/>
  </w:num>
  <w:num w:numId="562" w16cid:durableId="1332874843">
    <w:abstractNumId w:val="258"/>
  </w:num>
  <w:num w:numId="563" w16cid:durableId="1028870050">
    <w:abstractNumId w:val="353"/>
  </w:num>
  <w:num w:numId="564" w16cid:durableId="248541701">
    <w:abstractNumId w:val="453"/>
  </w:num>
  <w:num w:numId="565" w16cid:durableId="1414661910">
    <w:abstractNumId w:val="448"/>
  </w:num>
  <w:num w:numId="566" w16cid:durableId="445078952">
    <w:abstractNumId w:val="604"/>
  </w:num>
  <w:num w:numId="567" w16cid:durableId="51927279">
    <w:abstractNumId w:val="629"/>
  </w:num>
  <w:num w:numId="568" w16cid:durableId="1714304783">
    <w:abstractNumId w:val="542"/>
  </w:num>
  <w:num w:numId="569" w16cid:durableId="526872716">
    <w:abstractNumId w:val="306"/>
  </w:num>
  <w:num w:numId="570" w16cid:durableId="1396659334">
    <w:abstractNumId w:val="180"/>
  </w:num>
  <w:num w:numId="571" w16cid:durableId="1792627697">
    <w:abstractNumId w:val="439"/>
  </w:num>
  <w:num w:numId="572" w16cid:durableId="1645313726">
    <w:abstractNumId w:val="569"/>
  </w:num>
  <w:num w:numId="573" w16cid:durableId="864825778">
    <w:abstractNumId w:val="320"/>
  </w:num>
  <w:num w:numId="574" w16cid:durableId="1045831979">
    <w:abstractNumId w:val="543"/>
  </w:num>
  <w:num w:numId="575" w16cid:durableId="53549413">
    <w:abstractNumId w:val="484"/>
  </w:num>
  <w:num w:numId="576" w16cid:durableId="1340739889">
    <w:abstractNumId w:val="335"/>
  </w:num>
  <w:num w:numId="577" w16cid:durableId="3752338">
    <w:abstractNumId w:val="562"/>
  </w:num>
  <w:num w:numId="578" w16cid:durableId="893085449">
    <w:abstractNumId w:val="297"/>
  </w:num>
  <w:num w:numId="579" w16cid:durableId="1558668940">
    <w:abstractNumId w:val="486"/>
  </w:num>
  <w:num w:numId="580" w16cid:durableId="656959377">
    <w:abstractNumId w:val="594"/>
  </w:num>
  <w:num w:numId="581" w16cid:durableId="533615316">
    <w:abstractNumId w:val="146"/>
  </w:num>
  <w:num w:numId="582" w16cid:durableId="1261372574">
    <w:abstractNumId w:val="296"/>
  </w:num>
  <w:num w:numId="583" w16cid:durableId="106898572">
    <w:abstractNumId w:val="627"/>
  </w:num>
  <w:num w:numId="584" w16cid:durableId="295572836">
    <w:abstractNumId w:val="452"/>
  </w:num>
  <w:num w:numId="585" w16cid:durableId="1939018705">
    <w:abstractNumId w:val="565"/>
  </w:num>
  <w:num w:numId="586" w16cid:durableId="1724406958">
    <w:abstractNumId w:val="267"/>
  </w:num>
  <w:num w:numId="587" w16cid:durableId="1336151209">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8" w16cid:durableId="1509172898">
    <w:abstractNumId w:val="561"/>
  </w:num>
  <w:num w:numId="589" w16cid:durableId="1708330900">
    <w:abstractNumId w:val="293"/>
  </w:num>
  <w:num w:numId="590" w16cid:durableId="1110586341">
    <w:abstractNumId w:val="91"/>
  </w:num>
  <w:num w:numId="591" w16cid:durableId="253169199">
    <w:abstractNumId w:val="625"/>
  </w:num>
  <w:num w:numId="592" w16cid:durableId="378825355">
    <w:abstractNumId w:val="143"/>
  </w:num>
  <w:num w:numId="593" w16cid:durableId="1486163916">
    <w:abstractNumId w:val="336"/>
  </w:num>
  <w:num w:numId="594" w16cid:durableId="232857819">
    <w:abstractNumId w:val="250"/>
  </w:num>
  <w:num w:numId="595" w16cid:durableId="1010369775">
    <w:abstractNumId w:val="215"/>
  </w:num>
  <w:num w:numId="596" w16cid:durableId="828011535">
    <w:abstractNumId w:val="45"/>
  </w:num>
  <w:num w:numId="597" w16cid:durableId="1354188451">
    <w:abstractNumId w:val="477"/>
  </w:num>
  <w:num w:numId="598" w16cid:durableId="2117365023">
    <w:abstractNumId w:val="6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9" w16cid:durableId="1134519746">
    <w:abstractNumId w:val="401"/>
  </w:num>
  <w:num w:numId="600" w16cid:durableId="1998878264">
    <w:abstractNumId w:val="57"/>
  </w:num>
  <w:num w:numId="601" w16cid:durableId="1996907238">
    <w:abstractNumId w:val="364"/>
  </w:num>
  <w:num w:numId="602" w16cid:durableId="1709333588">
    <w:abstractNumId w:val="416"/>
  </w:num>
  <w:num w:numId="603" w16cid:durableId="335504439">
    <w:abstractNumId w:val="450"/>
  </w:num>
  <w:num w:numId="604" w16cid:durableId="1632441033">
    <w:abstractNumId w:val="32"/>
  </w:num>
  <w:num w:numId="605" w16cid:durableId="152379718">
    <w:abstractNumId w:val="66"/>
  </w:num>
  <w:num w:numId="606" w16cid:durableId="966546550">
    <w:abstractNumId w:val="344"/>
  </w:num>
  <w:num w:numId="607" w16cid:durableId="1463231232">
    <w:abstractNumId w:val="432"/>
  </w:num>
  <w:num w:numId="608" w16cid:durableId="1019623737">
    <w:abstractNumId w:val="283"/>
  </w:num>
  <w:num w:numId="609" w16cid:durableId="843473041">
    <w:abstractNumId w:val="538"/>
  </w:num>
  <w:num w:numId="610" w16cid:durableId="751045798">
    <w:abstractNumId w:val="446"/>
  </w:num>
  <w:num w:numId="611" w16cid:durableId="1959949379">
    <w:abstractNumId w:val="442"/>
  </w:num>
  <w:num w:numId="612" w16cid:durableId="844125414">
    <w:abstractNumId w:val="386"/>
  </w:num>
  <w:num w:numId="613" w16cid:durableId="1748533096">
    <w:abstractNumId w:val="63"/>
  </w:num>
  <w:num w:numId="614" w16cid:durableId="253903177">
    <w:abstractNumId w:val="225"/>
  </w:num>
  <w:num w:numId="615" w16cid:durableId="1887326950">
    <w:abstractNumId w:val="159"/>
  </w:num>
  <w:num w:numId="616" w16cid:durableId="1022705461">
    <w:abstractNumId w:val="47"/>
  </w:num>
  <w:num w:numId="617" w16cid:durableId="170990929">
    <w:abstractNumId w:val="446"/>
    <w:lvlOverride w:ilvl="0">
      <w:startOverride w:val="1"/>
    </w:lvlOverride>
  </w:num>
  <w:num w:numId="618" w16cid:durableId="208692339">
    <w:abstractNumId w:val="77"/>
    <w:lvlOverride w:ilvl="0">
      <w:lvl w:ilvl="0">
        <w:start w:val="1"/>
        <w:numFmt w:val="decimal"/>
        <w:pStyle w:val="WD2"/>
        <w:lvlText w:val="%1."/>
        <w:lvlJc w:val="left"/>
        <w:pPr>
          <w:ind w:left="360" w:hanging="360"/>
        </w:pPr>
        <w:rPr>
          <w:rFonts w:hint="default"/>
          <w:b/>
          <w:i w:val="0"/>
          <w:sz w:val="20"/>
        </w:rPr>
      </w:lvl>
    </w:lvlOverride>
    <w:lvlOverride w:ilvl="1">
      <w:lvl w:ilvl="1">
        <w:start w:val="1"/>
        <w:numFmt w:val="decimal"/>
        <w:pStyle w:val="WD3"/>
        <w:lvlText w:val="%1.%2."/>
        <w:lvlJc w:val="left"/>
        <w:pPr>
          <w:ind w:left="567" w:hanging="567"/>
        </w:pPr>
        <w:rPr>
          <w:rFonts w:hint="default"/>
        </w:rPr>
      </w:lvl>
    </w:lvlOverride>
    <w:lvlOverride w:ilvl="2">
      <w:lvl w:ilvl="2">
        <w:start w:val="1"/>
        <w:numFmt w:val="decimal"/>
        <w:pStyle w:val="WD4"/>
        <w:lvlText w:val="%1.%2.%3."/>
        <w:lvlJc w:val="left"/>
        <w:pPr>
          <w:ind w:left="0" w:firstLine="0"/>
        </w:pPr>
        <w:rPr>
          <w:rFonts w:hint="default"/>
          <w:color w:val="auto"/>
        </w:rPr>
      </w:lvl>
    </w:lvlOverride>
    <w:lvlOverride w:ilvl="3">
      <w:lvl w:ilvl="3">
        <w:start w:val="1"/>
        <w:numFmt w:val="decimal"/>
        <w:pStyle w:val="WD5"/>
        <w:lvlText w:val="%1.%2.%3.%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19" w16cid:durableId="1572764167">
    <w:abstractNumId w:val="422"/>
  </w:num>
  <w:num w:numId="620" w16cid:durableId="258369599">
    <w:abstractNumId w:val="121"/>
  </w:num>
  <w:num w:numId="621" w16cid:durableId="372968123">
    <w:abstractNumId w:val="38"/>
  </w:num>
  <w:num w:numId="622" w16cid:durableId="1755778221">
    <w:abstractNumId w:val="200"/>
  </w:num>
  <w:num w:numId="623" w16cid:durableId="1940480791">
    <w:abstractNumId w:val="422"/>
    <w:lvlOverride w:ilvl="0">
      <w:startOverride w:val="1"/>
    </w:lvlOverride>
  </w:num>
  <w:num w:numId="624" w16cid:durableId="814371144">
    <w:abstractNumId w:val="200"/>
    <w:lvlOverride w:ilvl="0">
      <w:startOverride w:val="1"/>
    </w:lvlOverride>
  </w:num>
  <w:num w:numId="625" w16cid:durableId="1423531304">
    <w:abstractNumId w:val="251"/>
  </w:num>
  <w:num w:numId="626" w16cid:durableId="1897810231">
    <w:abstractNumId w:val="603"/>
  </w:num>
  <w:num w:numId="627" w16cid:durableId="1413043871">
    <w:abstractNumId w:val="539"/>
  </w:num>
  <w:num w:numId="628" w16cid:durableId="1481388628">
    <w:abstractNumId w:val="302"/>
  </w:num>
  <w:num w:numId="629" w16cid:durableId="506747824">
    <w:abstractNumId w:val="521"/>
  </w:num>
  <w:num w:numId="630" w16cid:durableId="1258292441">
    <w:abstractNumId w:val="36"/>
  </w:num>
  <w:num w:numId="631" w16cid:durableId="969163077">
    <w:abstractNumId w:val="345"/>
  </w:num>
  <w:num w:numId="632" w16cid:durableId="281301755">
    <w:abstractNumId w:val="83"/>
  </w:num>
  <w:num w:numId="633" w16cid:durableId="250504299">
    <w:abstractNumId w:val="470"/>
  </w:num>
  <w:num w:numId="634" w16cid:durableId="1501848831">
    <w:abstractNumId w:val="532"/>
  </w:num>
  <w:num w:numId="635" w16cid:durableId="674770054">
    <w:abstractNumId w:val="326"/>
  </w:num>
  <w:num w:numId="636" w16cid:durableId="1941179387">
    <w:abstractNumId w:val="396"/>
  </w:num>
  <w:num w:numId="637" w16cid:durableId="2014530489">
    <w:abstractNumId w:val="300"/>
  </w:num>
  <w:num w:numId="638" w16cid:durableId="38672829">
    <w:abstractNumId w:val="58"/>
  </w:num>
  <w:num w:numId="639" w16cid:durableId="1042367725">
    <w:abstractNumId w:val="549"/>
  </w:num>
  <w:num w:numId="640" w16cid:durableId="844050421">
    <w:abstractNumId w:val="301"/>
  </w:num>
  <w:num w:numId="641" w16cid:durableId="538978577">
    <w:abstractNumId w:val="424"/>
  </w:num>
  <w:num w:numId="642" w16cid:durableId="230388847">
    <w:abstractNumId w:val="218"/>
  </w:num>
  <w:num w:numId="643" w16cid:durableId="2125229252">
    <w:abstractNumId w:val="183"/>
  </w:num>
  <w:num w:numId="644" w16cid:durableId="1053623057">
    <w:abstractNumId w:val="402"/>
  </w:num>
  <w:num w:numId="645" w16cid:durableId="898982660">
    <w:abstractNumId w:val="276"/>
  </w:num>
  <w:num w:numId="646" w16cid:durableId="817842204">
    <w:abstractNumId w:val="59"/>
  </w:num>
  <w:num w:numId="647" w16cid:durableId="1426414666">
    <w:abstractNumId w:val="74"/>
  </w:num>
  <w:num w:numId="648" w16cid:durableId="1528104732">
    <w:abstractNumId w:val="591"/>
  </w:num>
  <w:num w:numId="649" w16cid:durableId="715155464">
    <w:abstractNumId w:val="427"/>
  </w:num>
  <w:num w:numId="650" w16cid:durableId="1079836704">
    <w:abstractNumId w:val="292"/>
  </w:num>
  <w:num w:numId="651" w16cid:durableId="1500539489">
    <w:abstractNumId w:val="367"/>
  </w:num>
  <w:num w:numId="652" w16cid:durableId="2138835676">
    <w:abstractNumId w:val="324"/>
  </w:num>
  <w:num w:numId="653" w16cid:durableId="467091255">
    <w:abstractNumId w:val="193"/>
  </w:num>
  <w:num w:numId="654" w16cid:durableId="1971979373">
    <w:abstractNumId w:val="488"/>
  </w:num>
  <w:num w:numId="655" w16cid:durableId="1987977224">
    <w:abstractNumId w:val="271"/>
  </w:num>
  <w:num w:numId="656" w16cid:durableId="867641721">
    <w:abstractNumId w:val="244"/>
  </w:num>
  <w:num w:numId="657" w16cid:durableId="268393278">
    <w:abstractNumId w:val="145"/>
  </w:num>
  <w:num w:numId="658" w16cid:durableId="1271622780">
    <w:abstractNumId w:val="282"/>
  </w:num>
  <w:num w:numId="659" w16cid:durableId="766122387">
    <w:abstractNumId w:val="116"/>
  </w:num>
  <w:num w:numId="660" w16cid:durableId="1906792519">
    <w:abstractNumId w:val="347"/>
  </w:num>
  <w:num w:numId="661" w16cid:durableId="1539509469">
    <w:abstractNumId w:val="46"/>
  </w:num>
  <w:num w:numId="662" w16cid:durableId="762993983">
    <w:abstractNumId w:val="223"/>
  </w:num>
  <w:num w:numId="663" w16cid:durableId="1854758519">
    <w:abstractNumId w:val="60"/>
  </w:num>
  <w:num w:numId="664" w16cid:durableId="1636057031">
    <w:abstractNumId w:val="358"/>
  </w:num>
  <w:num w:numId="665" w16cid:durableId="2008169785">
    <w:abstractNumId w:val="343"/>
  </w:num>
  <w:num w:numId="666" w16cid:durableId="654459541">
    <w:abstractNumId w:val="4"/>
    <w:lvlOverride w:ilvl="0">
      <w:lvl w:ilvl="0">
        <w:start w:val="1"/>
        <w:numFmt w:val="bullet"/>
        <w:lvlText w:val=""/>
        <w:legacy w:legacy="1" w:legacySpace="0" w:legacyIndent="283"/>
        <w:lvlJc w:val="left"/>
        <w:pPr>
          <w:ind w:left="619" w:hanging="283"/>
        </w:pPr>
        <w:rPr>
          <w:rFonts w:ascii="Symbol" w:hAnsi="Symbol" w:hint="default"/>
        </w:rPr>
      </w:lvl>
    </w:lvlOverride>
  </w:num>
  <w:num w:numId="667" w16cid:durableId="70753317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8" w16cid:durableId="493224346">
    <w:abstractNumId w:val="525"/>
  </w:num>
  <w:num w:numId="669" w16cid:durableId="857695862">
    <w:abstractNumId w:val="171"/>
  </w:num>
  <w:num w:numId="670" w16cid:durableId="159169313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1" w16cid:durableId="11032053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2" w16cid:durableId="188039017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3" w16cid:durableId="161424666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4" w16cid:durableId="127948292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5" w16cid:durableId="186551340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6" w16cid:durableId="46527164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7" w16cid:durableId="119211140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8" w16cid:durableId="9557159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9" w16cid:durableId="33746939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0" w16cid:durableId="194288274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1" w16cid:durableId="65268053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2" w16cid:durableId="22807786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3" w16cid:durableId="168316806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4" w16cid:durableId="137222414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5" w16cid:durableId="20441180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6" w16cid:durableId="14308901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7" w16cid:durableId="37161250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hideSpellingErrors/>
  <w:hideGrammaticalErrors/>
  <w:proofState w:spelling="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08"/>
  <w:hyphenationZone w:val="425"/>
  <w:evenAndOddHeaders/>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AD6"/>
    <w:rsid w:val="00000A35"/>
    <w:rsid w:val="00002478"/>
    <w:rsid w:val="00003E05"/>
    <w:rsid w:val="00005523"/>
    <w:rsid w:val="000103FC"/>
    <w:rsid w:val="0001103E"/>
    <w:rsid w:val="00012141"/>
    <w:rsid w:val="00014D13"/>
    <w:rsid w:val="00015739"/>
    <w:rsid w:val="00016081"/>
    <w:rsid w:val="000227F5"/>
    <w:rsid w:val="00023E79"/>
    <w:rsid w:val="000246D8"/>
    <w:rsid w:val="00025805"/>
    <w:rsid w:val="00025DAB"/>
    <w:rsid w:val="00027947"/>
    <w:rsid w:val="00032627"/>
    <w:rsid w:val="00032A5D"/>
    <w:rsid w:val="00033267"/>
    <w:rsid w:val="000339BC"/>
    <w:rsid w:val="0003480C"/>
    <w:rsid w:val="00034A60"/>
    <w:rsid w:val="00035558"/>
    <w:rsid w:val="00036E0B"/>
    <w:rsid w:val="00036FDD"/>
    <w:rsid w:val="00037892"/>
    <w:rsid w:val="00037BD8"/>
    <w:rsid w:val="00041806"/>
    <w:rsid w:val="000433CB"/>
    <w:rsid w:val="000468D6"/>
    <w:rsid w:val="00047B74"/>
    <w:rsid w:val="00050015"/>
    <w:rsid w:val="00051EF2"/>
    <w:rsid w:val="0005238D"/>
    <w:rsid w:val="00052645"/>
    <w:rsid w:val="00052749"/>
    <w:rsid w:val="00052A96"/>
    <w:rsid w:val="0005331C"/>
    <w:rsid w:val="000548E3"/>
    <w:rsid w:val="0005494D"/>
    <w:rsid w:val="00056E15"/>
    <w:rsid w:val="00061070"/>
    <w:rsid w:val="00061660"/>
    <w:rsid w:val="00062325"/>
    <w:rsid w:val="0006445B"/>
    <w:rsid w:val="00065498"/>
    <w:rsid w:val="00070595"/>
    <w:rsid w:val="00071243"/>
    <w:rsid w:val="00072240"/>
    <w:rsid w:val="0007493A"/>
    <w:rsid w:val="00074E75"/>
    <w:rsid w:val="0007687D"/>
    <w:rsid w:val="0007793B"/>
    <w:rsid w:val="000801DA"/>
    <w:rsid w:val="00085232"/>
    <w:rsid w:val="0008569F"/>
    <w:rsid w:val="000857D4"/>
    <w:rsid w:val="00085E8C"/>
    <w:rsid w:val="00091F64"/>
    <w:rsid w:val="000920F6"/>
    <w:rsid w:val="00093476"/>
    <w:rsid w:val="00093D43"/>
    <w:rsid w:val="00095533"/>
    <w:rsid w:val="000A0030"/>
    <w:rsid w:val="000A042C"/>
    <w:rsid w:val="000A0C65"/>
    <w:rsid w:val="000A0EFE"/>
    <w:rsid w:val="000A16F3"/>
    <w:rsid w:val="000A2710"/>
    <w:rsid w:val="000A43A8"/>
    <w:rsid w:val="000A509E"/>
    <w:rsid w:val="000A655A"/>
    <w:rsid w:val="000B2336"/>
    <w:rsid w:val="000B2664"/>
    <w:rsid w:val="000B2B8C"/>
    <w:rsid w:val="000B4267"/>
    <w:rsid w:val="000B4CB5"/>
    <w:rsid w:val="000B5C73"/>
    <w:rsid w:val="000B5E2F"/>
    <w:rsid w:val="000C00E9"/>
    <w:rsid w:val="000C23A8"/>
    <w:rsid w:val="000C316B"/>
    <w:rsid w:val="000C591E"/>
    <w:rsid w:val="000C5944"/>
    <w:rsid w:val="000C5E31"/>
    <w:rsid w:val="000C6576"/>
    <w:rsid w:val="000C793C"/>
    <w:rsid w:val="000C7C35"/>
    <w:rsid w:val="000D0BAF"/>
    <w:rsid w:val="000D0F39"/>
    <w:rsid w:val="000D16D0"/>
    <w:rsid w:val="000D1D79"/>
    <w:rsid w:val="000D2D7E"/>
    <w:rsid w:val="000D325E"/>
    <w:rsid w:val="000D4393"/>
    <w:rsid w:val="000D4744"/>
    <w:rsid w:val="000D4B0E"/>
    <w:rsid w:val="000D4D4C"/>
    <w:rsid w:val="000D5613"/>
    <w:rsid w:val="000D728A"/>
    <w:rsid w:val="000E0C98"/>
    <w:rsid w:val="000E12AC"/>
    <w:rsid w:val="000E16FD"/>
    <w:rsid w:val="000E25A3"/>
    <w:rsid w:val="000E56A0"/>
    <w:rsid w:val="000E625F"/>
    <w:rsid w:val="000E6278"/>
    <w:rsid w:val="000E6ADF"/>
    <w:rsid w:val="000E6BF8"/>
    <w:rsid w:val="000E7AB2"/>
    <w:rsid w:val="000E7AB3"/>
    <w:rsid w:val="000E7C49"/>
    <w:rsid w:val="000E7FF2"/>
    <w:rsid w:val="000F1DF7"/>
    <w:rsid w:val="000F257F"/>
    <w:rsid w:val="000F2FFC"/>
    <w:rsid w:val="000F3BAB"/>
    <w:rsid w:val="000F4CA9"/>
    <w:rsid w:val="000F5F6F"/>
    <w:rsid w:val="0010131C"/>
    <w:rsid w:val="00102851"/>
    <w:rsid w:val="001029AC"/>
    <w:rsid w:val="00103DA1"/>
    <w:rsid w:val="0010480D"/>
    <w:rsid w:val="00107F5A"/>
    <w:rsid w:val="00112EF3"/>
    <w:rsid w:val="00113796"/>
    <w:rsid w:val="00113847"/>
    <w:rsid w:val="00113EAC"/>
    <w:rsid w:val="00114027"/>
    <w:rsid w:val="00114061"/>
    <w:rsid w:val="001152EC"/>
    <w:rsid w:val="0011546E"/>
    <w:rsid w:val="0011562B"/>
    <w:rsid w:val="001159BF"/>
    <w:rsid w:val="00115A6E"/>
    <w:rsid w:val="001163C9"/>
    <w:rsid w:val="001165CE"/>
    <w:rsid w:val="001168C2"/>
    <w:rsid w:val="00117B1F"/>
    <w:rsid w:val="00120844"/>
    <w:rsid w:val="001218A9"/>
    <w:rsid w:val="001234A2"/>
    <w:rsid w:val="00125B03"/>
    <w:rsid w:val="00126559"/>
    <w:rsid w:val="00127703"/>
    <w:rsid w:val="00127B72"/>
    <w:rsid w:val="00134EFD"/>
    <w:rsid w:val="0013558D"/>
    <w:rsid w:val="00136E35"/>
    <w:rsid w:val="001421E6"/>
    <w:rsid w:val="00142D9A"/>
    <w:rsid w:val="0014744E"/>
    <w:rsid w:val="00152043"/>
    <w:rsid w:val="00152481"/>
    <w:rsid w:val="00152C9D"/>
    <w:rsid w:val="00153E19"/>
    <w:rsid w:val="00155D4E"/>
    <w:rsid w:val="00156083"/>
    <w:rsid w:val="001577FA"/>
    <w:rsid w:val="00157C63"/>
    <w:rsid w:val="00160F9B"/>
    <w:rsid w:val="001611EE"/>
    <w:rsid w:val="0016290F"/>
    <w:rsid w:val="00164797"/>
    <w:rsid w:val="001651D8"/>
    <w:rsid w:val="001675ED"/>
    <w:rsid w:val="00170522"/>
    <w:rsid w:val="001712B3"/>
    <w:rsid w:val="001714E1"/>
    <w:rsid w:val="0017194F"/>
    <w:rsid w:val="00171CAE"/>
    <w:rsid w:val="00172131"/>
    <w:rsid w:val="0017339C"/>
    <w:rsid w:val="00175941"/>
    <w:rsid w:val="00176EFA"/>
    <w:rsid w:val="0017774F"/>
    <w:rsid w:val="0018010B"/>
    <w:rsid w:val="00181AC9"/>
    <w:rsid w:val="00181D2B"/>
    <w:rsid w:val="00181F74"/>
    <w:rsid w:val="00182621"/>
    <w:rsid w:val="00182901"/>
    <w:rsid w:val="001841EB"/>
    <w:rsid w:val="001846D6"/>
    <w:rsid w:val="0018481D"/>
    <w:rsid w:val="00186140"/>
    <w:rsid w:val="0018761D"/>
    <w:rsid w:val="001933C3"/>
    <w:rsid w:val="001934F0"/>
    <w:rsid w:val="00196586"/>
    <w:rsid w:val="001967CE"/>
    <w:rsid w:val="001A5080"/>
    <w:rsid w:val="001A7BD4"/>
    <w:rsid w:val="001A7E57"/>
    <w:rsid w:val="001B02B7"/>
    <w:rsid w:val="001B2897"/>
    <w:rsid w:val="001B4DED"/>
    <w:rsid w:val="001B550E"/>
    <w:rsid w:val="001B741E"/>
    <w:rsid w:val="001B7C22"/>
    <w:rsid w:val="001C272F"/>
    <w:rsid w:val="001C35AB"/>
    <w:rsid w:val="001C391A"/>
    <w:rsid w:val="001C41EE"/>
    <w:rsid w:val="001C46BE"/>
    <w:rsid w:val="001C54A0"/>
    <w:rsid w:val="001C6378"/>
    <w:rsid w:val="001D15D6"/>
    <w:rsid w:val="001D3EF7"/>
    <w:rsid w:val="001D452C"/>
    <w:rsid w:val="001D466C"/>
    <w:rsid w:val="001D4DED"/>
    <w:rsid w:val="001D75AC"/>
    <w:rsid w:val="001E2BCC"/>
    <w:rsid w:val="001E3079"/>
    <w:rsid w:val="001E40C0"/>
    <w:rsid w:val="001E5577"/>
    <w:rsid w:val="001E7A10"/>
    <w:rsid w:val="001E7B93"/>
    <w:rsid w:val="001F06F9"/>
    <w:rsid w:val="001F1D8C"/>
    <w:rsid w:val="001F4425"/>
    <w:rsid w:val="001F48B3"/>
    <w:rsid w:val="001F5C5D"/>
    <w:rsid w:val="001F6227"/>
    <w:rsid w:val="001F7F09"/>
    <w:rsid w:val="002010DB"/>
    <w:rsid w:val="0020238D"/>
    <w:rsid w:val="002023A4"/>
    <w:rsid w:val="00202781"/>
    <w:rsid w:val="002036AF"/>
    <w:rsid w:val="00203CD0"/>
    <w:rsid w:val="00204933"/>
    <w:rsid w:val="002049A8"/>
    <w:rsid w:val="002064C0"/>
    <w:rsid w:val="002129CE"/>
    <w:rsid w:val="00214883"/>
    <w:rsid w:val="0021530A"/>
    <w:rsid w:val="00215995"/>
    <w:rsid w:val="00215D5F"/>
    <w:rsid w:val="00216E17"/>
    <w:rsid w:val="00216E7F"/>
    <w:rsid w:val="002172D1"/>
    <w:rsid w:val="00220D74"/>
    <w:rsid w:val="002213A2"/>
    <w:rsid w:val="00221A06"/>
    <w:rsid w:val="002220F8"/>
    <w:rsid w:val="00223DD8"/>
    <w:rsid w:val="0022634D"/>
    <w:rsid w:val="00231BC1"/>
    <w:rsid w:val="00233127"/>
    <w:rsid w:val="00234EAF"/>
    <w:rsid w:val="00235927"/>
    <w:rsid w:val="00237732"/>
    <w:rsid w:val="00240615"/>
    <w:rsid w:val="002424BD"/>
    <w:rsid w:val="00242B90"/>
    <w:rsid w:val="0024340F"/>
    <w:rsid w:val="00243527"/>
    <w:rsid w:val="0024774D"/>
    <w:rsid w:val="002477BD"/>
    <w:rsid w:val="00247CAF"/>
    <w:rsid w:val="0025010D"/>
    <w:rsid w:val="0025124A"/>
    <w:rsid w:val="0025216B"/>
    <w:rsid w:val="00252A9E"/>
    <w:rsid w:val="00253338"/>
    <w:rsid w:val="002557C1"/>
    <w:rsid w:val="00260C53"/>
    <w:rsid w:val="0026116A"/>
    <w:rsid w:val="0026121E"/>
    <w:rsid w:val="00262966"/>
    <w:rsid w:val="00262B17"/>
    <w:rsid w:val="00263DF5"/>
    <w:rsid w:val="00271FFC"/>
    <w:rsid w:val="0027383C"/>
    <w:rsid w:val="00273886"/>
    <w:rsid w:val="00274C5E"/>
    <w:rsid w:val="002751CD"/>
    <w:rsid w:val="00275235"/>
    <w:rsid w:val="00276318"/>
    <w:rsid w:val="00276F91"/>
    <w:rsid w:val="0027762A"/>
    <w:rsid w:val="00280E40"/>
    <w:rsid w:val="002821D5"/>
    <w:rsid w:val="00282A27"/>
    <w:rsid w:val="002862ED"/>
    <w:rsid w:val="0028639E"/>
    <w:rsid w:val="00286CDB"/>
    <w:rsid w:val="00290F7C"/>
    <w:rsid w:val="0029266D"/>
    <w:rsid w:val="002929C2"/>
    <w:rsid w:val="00293D75"/>
    <w:rsid w:val="00294B41"/>
    <w:rsid w:val="00294DE1"/>
    <w:rsid w:val="002958BC"/>
    <w:rsid w:val="00295969"/>
    <w:rsid w:val="00295B8F"/>
    <w:rsid w:val="00296019"/>
    <w:rsid w:val="00296E0A"/>
    <w:rsid w:val="00297B57"/>
    <w:rsid w:val="002A0269"/>
    <w:rsid w:val="002A2038"/>
    <w:rsid w:val="002A2F8D"/>
    <w:rsid w:val="002A33DE"/>
    <w:rsid w:val="002A6667"/>
    <w:rsid w:val="002B0037"/>
    <w:rsid w:val="002B6A00"/>
    <w:rsid w:val="002C09DA"/>
    <w:rsid w:val="002C16EF"/>
    <w:rsid w:val="002C30B2"/>
    <w:rsid w:val="002C3BEB"/>
    <w:rsid w:val="002C4111"/>
    <w:rsid w:val="002C71F8"/>
    <w:rsid w:val="002C76D3"/>
    <w:rsid w:val="002C779A"/>
    <w:rsid w:val="002C7812"/>
    <w:rsid w:val="002C7997"/>
    <w:rsid w:val="002D04AC"/>
    <w:rsid w:val="002D1DE1"/>
    <w:rsid w:val="002D23DB"/>
    <w:rsid w:val="002D360A"/>
    <w:rsid w:val="002D6245"/>
    <w:rsid w:val="002D6B82"/>
    <w:rsid w:val="002D6E24"/>
    <w:rsid w:val="002E012C"/>
    <w:rsid w:val="002E136B"/>
    <w:rsid w:val="002E1BFA"/>
    <w:rsid w:val="002E4A64"/>
    <w:rsid w:val="002E51E4"/>
    <w:rsid w:val="002E6CB3"/>
    <w:rsid w:val="002E6E4C"/>
    <w:rsid w:val="002E7730"/>
    <w:rsid w:val="002E77F6"/>
    <w:rsid w:val="002F15AA"/>
    <w:rsid w:val="002F1AF2"/>
    <w:rsid w:val="002F285F"/>
    <w:rsid w:val="002F29FB"/>
    <w:rsid w:val="002F3058"/>
    <w:rsid w:val="002F316E"/>
    <w:rsid w:val="002F4A2F"/>
    <w:rsid w:val="002F5767"/>
    <w:rsid w:val="002F57F4"/>
    <w:rsid w:val="002F6955"/>
    <w:rsid w:val="002F7504"/>
    <w:rsid w:val="002F754A"/>
    <w:rsid w:val="00301756"/>
    <w:rsid w:val="00302592"/>
    <w:rsid w:val="00303475"/>
    <w:rsid w:val="00304DF6"/>
    <w:rsid w:val="00306821"/>
    <w:rsid w:val="0030696F"/>
    <w:rsid w:val="00307447"/>
    <w:rsid w:val="00307FF4"/>
    <w:rsid w:val="00310D24"/>
    <w:rsid w:val="00311114"/>
    <w:rsid w:val="0031156F"/>
    <w:rsid w:val="00311716"/>
    <w:rsid w:val="0031237E"/>
    <w:rsid w:val="003147BF"/>
    <w:rsid w:val="0031483D"/>
    <w:rsid w:val="00314E38"/>
    <w:rsid w:val="0031630B"/>
    <w:rsid w:val="00316B3C"/>
    <w:rsid w:val="0032127B"/>
    <w:rsid w:val="00323782"/>
    <w:rsid w:val="003239E0"/>
    <w:rsid w:val="00324AA7"/>
    <w:rsid w:val="00324D32"/>
    <w:rsid w:val="00326E94"/>
    <w:rsid w:val="00327DF1"/>
    <w:rsid w:val="0033345A"/>
    <w:rsid w:val="00334BAF"/>
    <w:rsid w:val="00335110"/>
    <w:rsid w:val="00335607"/>
    <w:rsid w:val="00336638"/>
    <w:rsid w:val="00337A3F"/>
    <w:rsid w:val="00342E42"/>
    <w:rsid w:val="00343F89"/>
    <w:rsid w:val="00344C9E"/>
    <w:rsid w:val="00346290"/>
    <w:rsid w:val="003462A4"/>
    <w:rsid w:val="00346936"/>
    <w:rsid w:val="0035011E"/>
    <w:rsid w:val="00350600"/>
    <w:rsid w:val="00351B05"/>
    <w:rsid w:val="003544EF"/>
    <w:rsid w:val="003550B3"/>
    <w:rsid w:val="00355114"/>
    <w:rsid w:val="003569ED"/>
    <w:rsid w:val="00357220"/>
    <w:rsid w:val="0036151C"/>
    <w:rsid w:val="00361A35"/>
    <w:rsid w:val="00361E54"/>
    <w:rsid w:val="0036212C"/>
    <w:rsid w:val="00363A07"/>
    <w:rsid w:val="00371519"/>
    <w:rsid w:val="00372EF5"/>
    <w:rsid w:val="00374088"/>
    <w:rsid w:val="0037448C"/>
    <w:rsid w:val="003758E1"/>
    <w:rsid w:val="003763E8"/>
    <w:rsid w:val="00376558"/>
    <w:rsid w:val="003769B7"/>
    <w:rsid w:val="0038152E"/>
    <w:rsid w:val="00381576"/>
    <w:rsid w:val="0038297A"/>
    <w:rsid w:val="00382983"/>
    <w:rsid w:val="00382BF2"/>
    <w:rsid w:val="00383E95"/>
    <w:rsid w:val="00385A48"/>
    <w:rsid w:val="00386A93"/>
    <w:rsid w:val="00391E87"/>
    <w:rsid w:val="003957C4"/>
    <w:rsid w:val="003975C9"/>
    <w:rsid w:val="003A00DB"/>
    <w:rsid w:val="003A1119"/>
    <w:rsid w:val="003A22E4"/>
    <w:rsid w:val="003A2F7F"/>
    <w:rsid w:val="003A37CB"/>
    <w:rsid w:val="003A3C5B"/>
    <w:rsid w:val="003A43C1"/>
    <w:rsid w:val="003A4C71"/>
    <w:rsid w:val="003A66BF"/>
    <w:rsid w:val="003B145F"/>
    <w:rsid w:val="003B150E"/>
    <w:rsid w:val="003B1E8D"/>
    <w:rsid w:val="003B2BC9"/>
    <w:rsid w:val="003B3976"/>
    <w:rsid w:val="003B3BB6"/>
    <w:rsid w:val="003B53A9"/>
    <w:rsid w:val="003B6551"/>
    <w:rsid w:val="003B69B7"/>
    <w:rsid w:val="003B6AB1"/>
    <w:rsid w:val="003C0134"/>
    <w:rsid w:val="003C1983"/>
    <w:rsid w:val="003C1F19"/>
    <w:rsid w:val="003C3078"/>
    <w:rsid w:val="003C33A2"/>
    <w:rsid w:val="003C6CFC"/>
    <w:rsid w:val="003C72E8"/>
    <w:rsid w:val="003C7542"/>
    <w:rsid w:val="003C77F2"/>
    <w:rsid w:val="003D057C"/>
    <w:rsid w:val="003D0F96"/>
    <w:rsid w:val="003D1B04"/>
    <w:rsid w:val="003D2757"/>
    <w:rsid w:val="003D2C96"/>
    <w:rsid w:val="003D476C"/>
    <w:rsid w:val="003D588E"/>
    <w:rsid w:val="003D5B84"/>
    <w:rsid w:val="003E1484"/>
    <w:rsid w:val="003E2ACE"/>
    <w:rsid w:val="003E2F4A"/>
    <w:rsid w:val="003E304D"/>
    <w:rsid w:val="003E34C3"/>
    <w:rsid w:val="003E410D"/>
    <w:rsid w:val="003E4A20"/>
    <w:rsid w:val="003E4A80"/>
    <w:rsid w:val="003F02F5"/>
    <w:rsid w:val="003F188B"/>
    <w:rsid w:val="003F2F05"/>
    <w:rsid w:val="003F7609"/>
    <w:rsid w:val="003F78D5"/>
    <w:rsid w:val="004006EA"/>
    <w:rsid w:val="00402448"/>
    <w:rsid w:val="004032E0"/>
    <w:rsid w:val="00404321"/>
    <w:rsid w:val="00407145"/>
    <w:rsid w:val="00410EA7"/>
    <w:rsid w:val="004116C4"/>
    <w:rsid w:val="004142A8"/>
    <w:rsid w:val="004155A7"/>
    <w:rsid w:val="00416E02"/>
    <w:rsid w:val="00417251"/>
    <w:rsid w:val="004172F3"/>
    <w:rsid w:val="0042063B"/>
    <w:rsid w:val="00420F8E"/>
    <w:rsid w:val="00422478"/>
    <w:rsid w:val="00423BA4"/>
    <w:rsid w:val="00424E7A"/>
    <w:rsid w:val="00425190"/>
    <w:rsid w:val="00426708"/>
    <w:rsid w:val="00426887"/>
    <w:rsid w:val="0042694D"/>
    <w:rsid w:val="00427539"/>
    <w:rsid w:val="00427BD7"/>
    <w:rsid w:val="0043029A"/>
    <w:rsid w:val="004310F9"/>
    <w:rsid w:val="00431227"/>
    <w:rsid w:val="00433292"/>
    <w:rsid w:val="00433840"/>
    <w:rsid w:val="00437B56"/>
    <w:rsid w:val="0044134B"/>
    <w:rsid w:val="00443CC4"/>
    <w:rsid w:val="00444685"/>
    <w:rsid w:val="00444AE3"/>
    <w:rsid w:val="00444E10"/>
    <w:rsid w:val="00445596"/>
    <w:rsid w:val="00445D65"/>
    <w:rsid w:val="00447B9D"/>
    <w:rsid w:val="004504A3"/>
    <w:rsid w:val="00453475"/>
    <w:rsid w:val="00454069"/>
    <w:rsid w:val="004549D7"/>
    <w:rsid w:val="004551ED"/>
    <w:rsid w:val="004557EF"/>
    <w:rsid w:val="00455B8B"/>
    <w:rsid w:val="004603BD"/>
    <w:rsid w:val="0046088F"/>
    <w:rsid w:val="00461EEC"/>
    <w:rsid w:val="00462480"/>
    <w:rsid w:val="004628CA"/>
    <w:rsid w:val="00462DF4"/>
    <w:rsid w:val="004633BD"/>
    <w:rsid w:val="0046362A"/>
    <w:rsid w:val="0046448F"/>
    <w:rsid w:val="004645FE"/>
    <w:rsid w:val="004660B0"/>
    <w:rsid w:val="00466AD6"/>
    <w:rsid w:val="00467BEC"/>
    <w:rsid w:val="00467FC3"/>
    <w:rsid w:val="0047163D"/>
    <w:rsid w:val="00473386"/>
    <w:rsid w:val="00477F2D"/>
    <w:rsid w:val="00480960"/>
    <w:rsid w:val="00481ECC"/>
    <w:rsid w:val="00482FC6"/>
    <w:rsid w:val="0048540F"/>
    <w:rsid w:val="00485CD7"/>
    <w:rsid w:val="0048698E"/>
    <w:rsid w:val="004872F1"/>
    <w:rsid w:val="00493AF0"/>
    <w:rsid w:val="0049478D"/>
    <w:rsid w:val="004A0CAD"/>
    <w:rsid w:val="004A2B04"/>
    <w:rsid w:val="004A324B"/>
    <w:rsid w:val="004A4A45"/>
    <w:rsid w:val="004A6E54"/>
    <w:rsid w:val="004A711F"/>
    <w:rsid w:val="004A7455"/>
    <w:rsid w:val="004B057B"/>
    <w:rsid w:val="004B05CA"/>
    <w:rsid w:val="004B31ED"/>
    <w:rsid w:val="004B4167"/>
    <w:rsid w:val="004B4544"/>
    <w:rsid w:val="004B644D"/>
    <w:rsid w:val="004B7396"/>
    <w:rsid w:val="004C04D9"/>
    <w:rsid w:val="004C1C6C"/>
    <w:rsid w:val="004C48A0"/>
    <w:rsid w:val="004C69AE"/>
    <w:rsid w:val="004D15F5"/>
    <w:rsid w:val="004D27AA"/>
    <w:rsid w:val="004D2BF1"/>
    <w:rsid w:val="004D6796"/>
    <w:rsid w:val="004D7874"/>
    <w:rsid w:val="004D7D21"/>
    <w:rsid w:val="004E0F1A"/>
    <w:rsid w:val="004E189F"/>
    <w:rsid w:val="004E18D4"/>
    <w:rsid w:val="004E23D7"/>
    <w:rsid w:val="004E4DC5"/>
    <w:rsid w:val="004F0344"/>
    <w:rsid w:val="004F075D"/>
    <w:rsid w:val="004F0AD4"/>
    <w:rsid w:val="004F0FE5"/>
    <w:rsid w:val="004F584B"/>
    <w:rsid w:val="004F672E"/>
    <w:rsid w:val="004F6826"/>
    <w:rsid w:val="004F69A5"/>
    <w:rsid w:val="00500485"/>
    <w:rsid w:val="00502455"/>
    <w:rsid w:val="00502543"/>
    <w:rsid w:val="00502B29"/>
    <w:rsid w:val="00503554"/>
    <w:rsid w:val="00506B6A"/>
    <w:rsid w:val="00507A3D"/>
    <w:rsid w:val="00510529"/>
    <w:rsid w:val="00514FBF"/>
    <w:rsid w:val="00515961"/>
    <w:rsid w:val="0051682D"/>
    <w:rsid w:val="005168AF"/>
    <w:rsid w:val="005178B1"/>
    <w:rsid w:val="00517D30"/>
    <w:rsid w:val="00521218"/>
    <w:rsid w:val="00521DD3"/>
    <w:rsid w:val="00522F69"/>
    <w:rsid w:val="00527E23"/>
    <w:rsid w:val="00527F14"/>
    <w:rsid w:val="00531688"/>
    <w:rsid w:val="0053522F"/>
    <w:rsid w:val="0053569F"/>
    <w:rsid w:val="00535F05"/>
    <w:rsid w:val="00540167"/>
    <w:rsid w:val="0054019C"/>
    <w:rsid w:val="00540943"/>
    <w:rsid w:val="00541FA7"/>
    <w:rsid w:val="00543860"/>
    <w:rsid w:val="005456A0"/>
    <w:rsid w:val="00546453"/>
    <w:rsid w:val="005464C8"/>
    <w:rsid w:val="00546CBB"/>
    <w:rsid w:val="00551ADD"/>
    <w:rsid w:val="00552EFE"/>
    <w:rsid w:val="00553117"/>
    <w:rsid w:val="00553C8F"/>
    <w:rsid w:val="00554C9F"/>
    <w:rsid w:val="005552D2"/>
    <w:rsid w:val="005564D7"/>
    <w:rsid w:val="005568DA"/>
    <w:rsid w:val="0056002F"/>
    <w:rsid w:val="00561245"/>
    <w:rsid w:val="00564793"/>
    <w:rsid w:val="00564BA5"/>
    <w:rsid w:val="00565AA6"/>
    <w:rsid w:val="0056637A"/>
    <w:rsid w:val="00566690"/>
    <w:rsid w:val="00566FC8"/>
    <w:rsid w:val="00570BCB"/>
    <w:rsid w:val="00571A2B"/>
    <w:rsid w:val="00572660"/>
    <w:rsid w:val="005730B3"/>
    <w:rsid w:val="00575CA7"/>
    <w:rsid w:val="00576E9C"/>
    <w:rsid w:val="005843E5"/>
    <w:rsid w:val="00584633"/>
    <w:rsid w:val="00584816"/>
    <w:rsid w:val="00587396"/>
    <w:rsid w:val="00587AA3"/>
    <w:rsid w:val="00591209"/>
    <w:rsid w:val="00591795"/>
    <w:rsid w:val="00592B6A"/>
    <w:rsid w:val="00593597"/>
    <w:rsid w:val="0059362F"/>
    <w:rsid w:val="00593634"/>
    <w:rsid w:val="00595694"/>
    <w:rsid w:val="005956C8"/>
    <w:rsid w:val="005A11A1"/>
    <w:rsid w:val="005A2815"/>
    <w:rsid w:val="005A282F"/>
    <w:rsid w:val="005A3AA2"/>
    <w:rsid w:val="005A3E10"/>
    <w:rsid w:val="005A5951"/>
    <w:rsid w:val="005A631E"/>
    <w:rsid w:val="005A7243"/>
    <w:rsid w:val="005A7687"/>
    <w:rsid w:val="005B106C"/>
    <w:rsid w:val="005B1BA5"/>
    <w:rsid w:val="005B2094"/>
    <w:rsid w:val="005B36BF"/>
    <w:rsid w:val="005B46B8"/>
    <w:rsid w:val="005B4724"/>
    <w:rsid w:val="005B4A9B"/>
    <w:rsid w:val="005B59F4"/>
    <w:rsid w:val="005B5E8C"/>
    <w:rsid w:val="005B67BF"/>
    <w:rsid w:val="005B6A0C"/>
    <w:rsid w:val="005B7551"/>
    <w:rsid w:val="005C0D37"/>
    <w:rsid w:val="005C328C"/>
    <w:rsid w:val="005C4123"/>
    <w:rsid w:val="005C521A"/>
    <w:rsid w:val="005C5E02"/>
    <w:rsid w:val="005C70E2"/>
    <w:rsid w:val="005D0005"/>
    <w:rsid w:val="005D0732"/>
    <w:rsid w:val="005D0806"/>
    <w:rsid w:val="005D0E7A"/>
    <w:rsid w:val="005D1B73"/>
    <w:rsid w:val="005D22BC"/>
    <w:rsid w:val="005D2E4A"/>
    <w:rsid w:val="005D337A"/>
    <w:rsid w:val="005D499F"/>
    <w:rsid w:val="005D758A"/>
    <w:rsid w:val="005D7E40"/>
    <w:rsid w:val="005D7ED3"/>
    <w:rsid w:val="005E0B1F"/>
    <w:rsid w:val="005E1313"/>
    <w:rsid w:val="005E14D2"/>
    <w:rsid w:val="005E2C66"/>
    <w:rsid w:val="005E3874"/>
    <w:rsid w:val="005E3C87"/>
    <w:rsid w:val="005E770B"/>
    <w:rsid w:val="005E7C4E"/>
    <w:rsid w:val="005F105F"/>
    <w:rsid w:val="005F1654"/>
    <w:rsid w:val="005F19BB"/>
    <w:rsid w:val="005F1C16"/>
    <w:rsid w:val="005F62A5"/>
    <w:rsid w:val="005F67DC"/>
    <w:rsid w:val="00600A30"/>
    <w:rsid w:val="00600C2E"/>
    <w:rsid w:val="00602364"/>
    <w:rsid w:val="006042F4"/>
    <w:rsid w:val="006052FE"/>
    <w:rsid w:val="006061BB"/>
    <w:rsid w:val="00606F22"/>
    <w:rsid w:val="00607A20"/>
    <w:rsid w:val="00611D30"/>
    <w:rsid w:val="006122BE"/>
    <w:rsid w:val="00612F8B"/>
    <w:rsid w:val="00613025"/>
    <w:rsid w:val="00614154"/>
    <w:rsid w:val="00614A88"/>
    <w:rsid w:val="006178E2"/>
    <w:rsid w:val="00621562"/>
    <w:rsid w:val="006226B2"/>
    <w:rsid w:val="00622AC6"/>
    <w:rsid w:val="006230C9"/>
    <w:rsid w:val="00623EA6"/>
    <w:rsid w:val="00625EEF"/>
    <w:rsid w:val="006305C9"/>
    <w:rsid w:val="00636068"/>
    <w:rsid w:val="00637FAD"/>
    <w:rsid w:val="00640942"/>
    <w:rsid w:val="00641894"/>
    <w:rsid w:val="00641E16"/>
    <w:rsid w:val="006424B3"/>
    <w:rsid w:val="0064357B"/>
    <w:rsid w:val="0064769E"/>
    <w:rsid w:val="00647D82"/>
    <w:rsid w:val="00647FB8"/>
    <w:rsid w:val="00650AD8"/>
    <w:rsid w:val="00650EEB"/>
    <w:rsid w:val="00654D6C"/>
    <w:rsid w:val="00656255"/>
    <w:rsid w:val="00656980"/>
    <w:rsid w:val="00657032"/>
    <w:rsid w:val="00660E6A"/>
    <w:rsid w:val="0066197B"/>
    <w:rsid w:val="0066264B"/>
    <w:rsid w:val="006637BB"/>
    <w:rsid w:val="00663818"/>
    <w:rsid w:val="0066690E"/>
    <w:rsid w:val="006709B5"/>
    <w:rsid w:val="006712FB"/>
    <w:rsid w:val="0067138D"/>
    <w:rsid w:val="0067231D"/>
    <w:rsid w:val="006723C8"/>
    <w:rsid w:val="00673D5A"/>
    <w:rsid w:val="00674E05"/>
    <w:rsid w:val="00676E2B"/>
    <w:rsid w:val="006771A7"/>
    <w:rsid w:val="00684B06"/>
    <w:rsid w:val="006868D6"/>
    <w:rsid w:val="00686E41"/>
    <w:rsid w:val="0068742C"/>
    <w:rsid w:val="00690937"/>
    <w:rsid w:val="00690C77"/>
    <w:rsid w:val="006912B4"/>
    <w:rsid w:val="00691654"/>
    <w:rsid w:val="006922BB"/>
    <w:rsid w:val="00692C91"/>
    <w:rsid w:val="0069557A"/>
    <w:rsid w:val="006956A0"/>
    <w:rsid w:val="00697168"/>
    <w:rsid w:val="00697687"/>
    <w:rsid w:val="006A0516"/>
    <w:rsid w:val="006A240C"/>
    <w:rsid w:val="006A2C6F"/>
    <w:rsid w:val="006A3A45"/>
    <w:rsid w:val="006A4466"/>
    <w:rsid w:val="006A4555"/>
    <w:rsid w:val="006A4664"/>
    <w:rsid w:val="006A4CB6"/>
    <w:rsid w:val="006A5081"/>
    <w:rsid w:val="006A58C1"/>
    <w:rsid w:val="006A61B3"/>
    <w:rsid w:val="006B1348"/>
    <w:rsid w:val="006B144B"/>
    <w:rsid w:val="006B218B"/>
    <w:rsid w:val="006B23B5"/>
    <w:rsid w:val="006B5D44"/>
    <w:rsid w:val="006B5FD4"/>
    <w:rsid w:val="006C15F7"/>
    <w:rsid w:val="006C186C"/>
    <w:rsid w:val="006C3C43"/>
    <w:rsid w:val="006C3D7A"/>
    <w:rsid w:val="006C61F0"/>
    <w:rsid w:val="006C6EA4"/>
    <w:rsid w:val="006D0A64"/>
    <w:rsid w:val="006D1C44"/>
    <w:rsid w:val="006D4E29"/>
    <w:rsid w:val="006D5388"/>
    <w:rsid w:val="006D539C"/>
    <w:rsid w:val="006D55F9"/>
    <w:rsid w:val="006D618C"/>
    <w:rsid w:val="006D656F"/>
    <w:rsid w:val="006E0B4B"/>
    <w:rsid w:val="006E0DC9"/>
    <w:rsid w:val="006E253C"/>
    <w:rsid w:val="006E3748"/>
    <w:rsid w:val="006E4276"/>
    <w:rsid w:val="006E505E"/>
    <w:rsid w:val="006E5B78"/>
    <w:rsid w:val="006E7F94"/>
    <w:rsid w:val="006F02E7"/>
    <w:rsid w:val="006F0C04"/>
    <w:rsid w:val="006F0C87"/>
    <w:rsid w:val="006F15FD"/>
    <w:rsid w:val="006F3C90"/>
    <w:rsid w:val="006F429D"/>
    <w:rsid w:val="006F54F5"/>
    <w:rsid w:val="006F576C"/>
    <w:rsid w:val="006F5DB0"/>
    <w:rsid w:val="007000CC"/>
    <w:rsid w:val="00701841"/>
    <w:rsid w:val="00701ACC"/>
    <w:rsid w:val="0070482D"/>
    <w:rsid w:val="00704A41"/>
    <w:rsid w:val="00704F18"/>
    <w:rsid w:val="007053F1"/>
    <w:rsid w:val="007055C0"/>
    <w:rsid w:val="007063D9"/>
    <w:rsid w:val="00706AB3"/>
    <w:rsid w:val="00706AD4"/>
    <w:rsid w:val="00707769"/>
    <w:rsid w:val="007101F3"/>
    <w:rsid w:val="00710E97"/>
    <w:rsid w:val="007112D5"/>
    <w:rsid w:val="00711AA6"/>
    <w:rsid w:val="007151F7"/>
    <w:rsid w:val="00716595"/>
    <w:rsid w:val="00716757"/>
    <w:rsid w:val="00720C98"/>
    <w:rsid w:val="00720CD6"/>
    <w:rsid w:val="00720F40"/>
    <w:rsid w:val="00722D8D"/>
    <w:rsid w:val="00722FF8"/>
    <w:rsid w:val="0072425C"/>
    <w:rsid w:val="007242A0"/>
    <w:rsid w:val="007242CB"/>
    <w:rsid w:val="00725239"/>
    <w:rsid w:val="007254D2"/>
    <w:rsid w:val="00726CE3"/>
    <w:rsid w:val="00730800"/>
    <w:rsid w:val="0073100D"/>
    <w:rsid w:val="00731455"/>
    <w:rsid w:val="00734936"/>
    <w:rsid w:val="00734CC2"/>
    <w:rsid w:val="00734F5F"/>
    <w:rsid w:val="0074018B"/>
    <w:rsid w:val="0074072E"/>
    <w:rsid w:val="007408ED"/>
    <w:rsid w:val="00741877"/>
    <w:rsid w:val="0074271E"/>
    <w:rsid w:val="00742CDF"/>
    <w:rsid w:val="00743280"/>
    <w:rsid w:val="007451B8"/>
    <w:rsid w:val="00745927"/>
    <w:rsid w:val="00750D5B"/>
    <w:rsid w:val="00751F9E"/>
    <w:rsid w:val="00753EF1"/>
    <w:rsid w:val="00760573"/>
    <w:rsid w:val="007615A9"/>
    <w:rsid w:val="007619C9"/>
    <w:rsid w:val="00762338"/>
    <w:rsid w:val="00763F80"/>
    <w:rsid w:val="00765AF7"/>
    <w:rsid w:val="00766619"/>
    <w:rsid w:val="00766A9E"/>
    <w:rsid w:val="00771244"/>
    <w:rsid w:val="00771BCB"/>
    <w:rsid w:val="00773280"/>
    <w:rsid w:val="00774A78"/>
    <w:rsid w:val="00775BA4"/>
    <w:rsid w:val="00775F24"/>
    <w:rsid w:val="00776777"/>
    <w:rsid w:val="00776801"/>
    <w:rsid w:val="00777BD8"/>
    <w:rsid w:val="00781085"/>
    <w:rsid w:val="007812EF"/>
    <w:rsid w:val="00782616"/>
    <w:rsid w:val="00782D2E"/>
    <w:rsid w:val="00783637"/>
    <w:rsid w:val="00783BF0"/>
    <w:rsid w:val="00785DA7"/>
    <w:rsid w:val="00785F99"/>
    <w:rsid w:val="00786494"/>
    <w:rsid w:val="00786F41"/>
    <w:rsid w:val="0079100D"/>
    <w:rsid w:val="007946B9"/>
    <w:rsid w:val="00794B4A"/>
    <w:rsid w:val="007956A7"/>
    <w:rsid w:val="00795900"/>
    <w:rsid w:val="00795D24"/>
    <w:rsid w:val="00795D4D"/>
    <w:rsid w:val="00795FB3"/>
    <w:rsid w:val="00796836"/>
    <w:rsid w:val="00797527"/>
    <w:rsid w:val="0079755A"/>
    <w:rsid w:val="00797D72"/>
    <w:rsid w:val="007A457D"/>
    <w:rsid w:val="007A4A6C"/>
    <w:rsid w:val="007A7CF5"/>
    <w:rsid w:val="007B213C"/>
    <w:rsid w:val="007B2712"/>
    <w:rsid w:val="007B4B30"/>
    <w:rsid w:val="007B4B44"/>
    <w:rsid w:val="007B5CB1"/>
    <w:rsid w:val="007B62DC"/>
    <w:rsid w:val="007C0F2B"/>
    <w:rsid w:val="007C34FB"/>
    <w:rsid w:val="007C3543"/>
    <w:rsid w:val="007C58AF"/>
    <w:rsid w:val="007C5E78"/>
    <w:rsid w:val="007C613C"/>
    <w:rsid w:val="007C7197"/>
    <w:rsid w:val="007C7E6F"/>
    <w:rsid w:val="007D0CF5"/>
    <w:rsid w:val="007D1FF2"/>
    <w:rsid w:val="007D2C27"/>
    <w:rsid w:val="007D4D04"/>
    <w:rsid w:val="007D4D33"/>
    <w:rsid w:val="007D5682"/>
    <w:rsid w:val="007D5E13"/>
    <w:rsid w:val="007D69A4"/>
    <w:rsid w:val="007D7FC6"/>
    <w:rsid w:val="007E063B"/>
    <w:rsid w:val="007E1FA2"/>
    <w:rsid w:val="007E24A3"/>
    <w:rsid w:val="007E2C74"/>
    <w:rsid w:val="007E4615"/>
    <w:rsid w:val="007E6153"/>
    <w:rsid w:val="007E7441"/>
    <w:rsid w:val="007F0CD4"/>
    <w:rsid w:val="007F0D73"/>
    <w:rsid w:val="007F3697"/>
    <w:rsid w:val="007F39C0"/>
    <w:rsid w:val="007F4959"/>
    <w:rsid w:val="007F55DA"/>
    <w:rsid w:val="007F564C"/>
    <w:rsid w:val="007F5D50"/>
    <w:rsid w:val="008004A4"/>
    <w:rsid w:val="0080279E"/>
    <w:rsid w:val="008056E9"/>
    <w:rsid w:val="008067AE"/>
    <w:rsid w:val="00806D5B"/>
    <w:rsid w:val="00807DC2"/>
    <w:rsid w:val="008107FB"/>
    <w:rsid w:val="00811C3C"/>
    <w:rsid w:val="0081268C"/>
    <w:rsid w:val="008145ED"/>
    <w:rsid w:val="008148EE"/>
    <w:rsid w:val="00815677"/>
    <w:rsid w:val="00815E95"/>
    <w:rsid w:val="0081689B"/>
    <w:rsid w:val="00817F1E"/>
    <w:rsid w:val="0082025C"/>
    <w:rsid w:val="00820680"/>
    <w:rsid w:val="0082076A"/>
    <w:rsid w:val="00821340"/>
    <w:rsid w:val="008222AF"/>
    <w:rsid w:val="0082574A"/>
    <w:rsid w:val="00825D49"/>
    <w:rsid w:val="00826A57"/>
    <w:rsid w:val="008273FC"/>
    <w:rsid w:val="00827AE9"/>
    <w:rsid w:val="008300D0"/>
    <w:rsid w:val="008303E0"/>
    <w:rsid w:val="00830C97"/>
    <w:rsid w:val="008312F7"/>
    <w:rsid w:val="00832647"/>
    <w:rsid w:val="00832B66"/>
    <w:rsid w:val="00833313"/>
    <w:rsid w:val="0083379F"/>
    <w:rsid w:val="00833F27"/>
    <w:rsid w:val="0083573E"/>
    <w:rsid w:val="008357F9"/>
    <w:rsid w:val="00841577"/>
    <w:rsid w:val="008419F5"/>
    <w:rsid w:val="00841C31"/>
    <w:rsid w:val="0084275B"/>
    <w:rsid w:val="00843D72"/>
    <w:rsid w:val="0084455D"/>
    <w:rsid w:val="00845EE1"/>
    <w:rsid w:val="00845F03"/>
    <w:rsid w:val="00846BB6"/>
    <w:rsid w:val="00846BF9"/>
    <w:rsid w:val="008470D7"/>
    <w:rsid w:val="0084746D"/>
    <w:rsid w:val="00847859"/>
    <w:rsid w:val="00847CEF"/>
    <w:rsid w:val="00850824"/>
    <w:rsid w:val="00851A7A"/>
    <w:rsid w:val="008524F9"/>
    <w:rsid w:val="00852948"/>
    <w:rsid w:val="008532B3"/>
    <w:rsid w:val="00853CE5"/>
    <w:rsid w:val="008545A9"/>
    <w:rsid w:val="00854984"/>
    <w:rsid w:val="00854F5A"/>
    <w:rsid w:val="008553F9"/>
    <w:rsid w:val="0085603A"/>
    <w:rsid w:val="0085615F"/>
    <w:rsid w:val="00856781"/>
    <w:rsid w:val="00857BD2"/>
    <w:rsid w:val="00860108"/>
    <w:rsid w:val="00860891"/>
    <w:rsid w:val="008638FA"/>
    <w:rsid w:val="00865764"/>
    <w:rsid w:val="008657AD"/>
    <w:rsid w:val="00867F67"/>
    <w:rsid w:val="008707E4"/>
    <w:rsid w:val="00871BAE"/>
    <w:rsid w:val="008726B1"/>
    <w:rsid w:val="008736E7"/>
    <w:rsid w:val="00873C33"/>
    <w:rsid w:val="00874F51"/>
    <w:rsid w:val="00875F08"/>
    <w:rsid w:val="00877191"/>
    <w:rsid w:val="0087765B"/>
    <w:rsid w:val="00880628"/>
    <w:rsid w:val="008807F1"/>
    <w:rsid w:val="0088152E"/>
    <w:rsid w:val="00882181"/>
    <w:rsid w:val="008843DF"/>
    <w:rsid w:val="00887190"/>
    <w:rsid w:val="008879E9"/>
    <w:rsid w:val="00887DB2"/>
    <w:rsid w:val="00890D12"/>
    <w:rsid w:val="008918F0"/>
    <w:rsid w:val="00891F0A"/>
    <w:rsid w:val="00892ACF"/>
    <w:rsid w:val="008943FC"/>
    <w:rsid w:val="00895B98"/>
    <w:rsid w:val="008962BE"/>
    <w:rsid w:val="00896FFF"/>
    <w:rsid w:val="0089706E"/>
    <w:rsid w:val="008975A7"/>
    <w:rsid w:val="008A260B"/>
    <w:rsid w:val="008A322E"/>
    <w:rsid w:val="008A4CC3"/>
    <w:rsid w:val="008A5D0C"/>
    <w:rsid w:val="008A6DB7"/>
    <w:rsid w:val="008A7B20"/>
    <w:rsid w:val="008B7145"/>
    <w:rsid w:val="008C0B65"/>
    <w:rsid w:val="008C4DFB"/>
    <w:rsid w:val="008C5B8E"/>
    <w:rsid w:val="008C790F"/>
    <w:rsid w:val="008D1898"/>
    <w:rsid w:val="008D2C6E"/>
    <w:rsid w:val="008D377E"/>
    <w:rsid w:val="008D3DB2"/>
    <w:rsid w:val="008D4768"/>
    <w:rsid w:val="008D5A8B"/>
    <w:rsid w:val="008D6575"/>
    <w:rsid w:val="008D712A"/>
    <w:rsid w:val="008D79C3"/>
    <w:rsid w:val="008E0199"/>
    <w:rsid w:val="008E16F8"/>
    <w:rsid w:val="008E2090"/>
    <w:rsid w:val="008E24B4"/>
    <w:rsid w:val="008E258A"/>
    <w:rsid w:val="008E4601"/>
    <w:rsid w:val="008E4A0B"/>
    <w:rsid w:val="008E6110"/>
    <w:rsid w:val="008E672B"/>
    <w:rsid w:val="008F33C0"/>
    <w:rsid w:val="008F371F"/>
    <w:rsid w:val="008F3D54"/>
    <w:rsid w:val="008F4E81"/>
    <w:rsid w:val="008F6218"/>
    <w:rsid w:val="008F6393"/>
    <w:rsid w:val="008F7538"/>
    <w:rsid w:val="00902232"/>
    <w:rsid w:val="0090234D"/>
    <w:rsid w:val="00902CDB"/>
    <w:rsid w:val="0090335B"/>
    <w:rsid w:val="00903F4A"/>
    <w:rsid w:val="0090402A"/>
    <w:rsid w:val="009051AF"/>
    <w:rsid w:val="0090572C"/>
    <w:rsid w:val="00905CB1"/>
    <w:rsid w:val="00906BEF"/>
    <w:rsid w:val="00907606"/>
    <w:rsid w:val="00907D01"/>
    <w:rsid w:val="00910118"/>
    <w:rsid w:val="00910299"/>
    <w:rsid w:val="00912167"/>
    <w:rsid w:val="00913166"/>
    <w:rsid w:val="0091409E"/>
    <w:rsid w:val="009142B6"/>
    <w:rsid w:val="0091437C"/>
    <w:rsid w:val="0091483C"/>
    <w:rsid w:val="00914ECF"/>
    <w:rsid w:val="00915A0A"/>
    <w:rsid w:val="00915B99"/>
    <w:rsid w:val="009160D5"/>
    <w:rsid w:val="009210E3"/>
    <w:rsid w:val="00921B21"/>
    <w:rsid w:val="0092438D"/>
    <w:rsid w:val="0092556B"/>
    <w:rsid w:val="00925C32"/>
    <w:rsid w:val="00926B82"/>
    <w:rsid w:val="009277DE"/>
    <w:rsid w:val="00930446"/>
    <w:rsid w:val="00930D13"/>
    <w:rsid w:val="00931E54"/>
    <w:rsid w:val="00932A99"/>
    <w:rsid w:val="00937E77"/>
    <w:rsid w:val="00940DEA"/>
    <w:rsid w:val="00941414"/>
    <w:rsid w:val="009415C9"/>
    <w:rsid w:val="009415D7"/>
    <w:rsid w:val="00941A76"/>
    <w:rsid w:val="009420D5"/>
    <w:rsid w:val="00942B36"/>
    <w:rsid w:val="009434A3"/>
    <w:rsid w:val="00943D02"/>
    <w:rsid w:val="00944D68"/>
    <w:rsid w:val="00945766"/>
    <w:rsid w:val="009463E9"/>
    <w:rsid w:val="009466B5"/>
    <w:rsid w:val="00946765"/>
    <w:rsid w:val="009500F9"/>
    <w:rsid w:val="00950E9E"/>
    <w:rsid w:val="009520AE"/>
    <w:rsid w:val="009520FE"/>
    <w:rsid w:val="009529CC"/>
    <w:rsid w:val="00952C7C"/>
    <w:rsid w:val="0095348C"/>
    <w:rsid w:val="009543F6"/>
    <w:rsid w:val="00954F79"/>
    <w:rsid w:val="00956D57"/>
    <w:rsid w:val="00957A5D"/>
    <w:rsid w:val="00961995"/>
    <w:rsid w:val="00963130"/>
    <w:rsid w:val="009655DF"/>
    <w:rsid w:val="00965619"/>
    <w:rsid w:val="00966780"/>
    <w:rsid w:val="0096702D"/>
    <w:rsid w:val="00967384"/>
    <w:rsid w:val="00967A06"/>
    <w:rsid w:val="009728C8"/>
    <w:rsid w:val="009728EE"/>
    <w:rsid w:val="00972E4E"/>
    <w:rsid w:val="0097556A"/>
    <w:rsid w:val="00980766"/>
    <w:rsid w:val="00981051"/>
    <w:rsid w:val="00982C08"/>
    <w:rsid w:val="00983509"/>
    <w:rsid w:val="00983564"/>
    <w:rsid w:val="00983F60"/>
    <w:rsid w:val="009848D5"/>
    <w:rsid w:val="0098656E"/>
    <w:rsid w:val="00986EC6"/>
    <w:rsid w:val="009870CB"/>
    <w:rsid w:val="0098752C"/>
    <w:rsid w:val="00991625"/>
    <w:rsid w:val="009918A0"/>
    <w:rsid w:val="00992596"/>
    <w:rsid w:val="00993FEA"/>
    <w:rsid w:val="009961AB"/>
    <w:rsid w:val="00996502"/>
    <w:rsid w:val="00997EF7"/>
    <w:rsid w:val="009A1728"/>
    <w:rsid w:val="009A1C5B"/>
    <w:rsid w:val="009A1DEE"/>
    <w:rsid w:val="009A41D3"/>
    <w:rsid w:val="009A426C"/>
    <w:rsid w:val="009A5A6C"/>
    <w:rsid w:val="009A5FB7"/>
    <w:rsid w:val="009A6F69"/>
    <w:rsid w:val="009A7036"/>
    <w:rsid w:val="009A760B"/>
    <w:rsid w:val="009B088A"/>
    <w:rsid w:val="009B1053"/>
    <w:rsid w:val="009B3919"/>
    <w:rsid w:val="009B3D87"/>
    <w:rsid w:val="009B614D"/>
    <w:rsid w:val="009B63C0"/>
    <w:rsid w:val="009B7AA1"/>
    <w:rsid w:val="009C0211"/>
    <w:rsid w:val="009C3F7E"/>
    <w:rsid w:val="009C4359"/>
    <w:rsid w:val="009C4C3E"/>
    <w:rsid w:val="009C5C3C"/>
    <w:rsid w:val="009C643E"/>
    <w:rsid w:val="009D0111"/>
    <w:rsid w:val="009D162B"/>
    <w:rsid w:val="009D208D"/>
    <w:rsid w:val="009D3475"/>
    <w:rsid w:val="009D3E87"/>
    <w:rsid w:val="009D4D84"/>
    <w:rsid w:val="009D5BB8"/>
    <w:rsid w:val="009D6C67"/>
    <w:rsid w:val="009D7ABC"/>
    <w:rsid w:val="009E18D0"/>
    <w:rsid w:val="009E1CD1"/>
    <w:rsid w:val="009E373C"/>
    <w:rsid w:val="009E3A8B"/>
    <w:rsid w:val="009E436E"/>
    <w:rsid w:val="009E4556"/>
    <w:rsid w:val="009E555B"/>
    <w:rsid w:val="009E5BAE"/>
    <w:rsid w:val="009E78B1"/>
    <w:rsid w:val="009F09F7"/>
    <w:rsid w:val="009F628F"/>
    <w:rsid w:val="009F6B79"/>
    <w:rsid w:val="009F6C69"/>
    <w:rsid w:val="00A01362"/>
    <w:rsid w:val="00A01C51"/>
    <w:rsid w:val="00A039FA"/>
    <w:rsid w:val="00A047BD"/>
    <w:rsid w:val="00A05CB9"/>
    <w:rsid w:val="00A0666A"/>
    <w:rsid w:val="00A073B1"/>
    <w:rsid w:val="00A073EE"/>
    <w:rsid w:val="00A10D6E"/>
    <w:rsid w:val="00A12479"/>
    <w:rsid w:val="00A12D91"/>
    <w:rsid w:val="00A13D0B"/>
    <w:rsid w:val="00A150FC"/>
    <w:rsid w:val="00A20259"/>
    <w:rsid w:val="00A21105"/>
    <w:rsid w:val="00A213BD"/>
    <w:rsid w:val="00A23393"/>
    <w:rsid w:val="00A23DB0"/>
    <w:rsid w:val="00A25C7C"/>
    <w:rsid w:val="00A26E58"/>
    <w:rsid w:val="00A27076"/>
    <w:rsid w:val="00A275E7"/>
    <w:rsid w:val="00A3029F"/>
    <w:rsid w:val="00A32AA4"/>
    <w:rsid w:val="00A33091"/>
    <w:rsid w:val="00A33FBB"/>
    <w:rsid w:val="00A37283"/>
    <w:rsid w:val="00A37421"/>
    <w:rsid w:val="00A37B3E"/>
    <w:rsid w:val="00A37CB3"/>
    <w:rsid w:val="00A37D1A"/>
    <w:rsid w:val="00A4035F"/>
    <w:rsid w:val="00A40CFF"/>
    <w:rsid w:val="00A40E7A"/>
    <w:rsid w:val="00A4140D"/>
    <w:rsid w:val="00A42504"/>
    <w:rsid w:val="00A43A1D"/>
    <w:rsid w:val="00A4410B"/>
    <w:rsid w:val="00A44396"/>
    <w:rsid w:val="00A4450A"/>
    <w:rsid w:val="00A450AC"/>
    <w:rsid w:val="00A45E9A"/>
    <w:rsid w:val="00A47EB4"/>
    <w:rsid w:val="00A50F9A"/>
    <w:rsid w:val="00A51F45"/>
    <w:rsid w:val="00A52B0D"/>
    <w:rsid w:val="00A54247"/>
    <w:rsid w:val="00A54387"/>
    <w:rsid w:val="00A544C1"/>
    <w:rsid w:val="00A5499A"/>
    <w:rsid w:val="00A55375"/>
    <w:rsid w:val="00A5577A"/>
    <w:rsid w:val="00A56470"/>
    <w:rsid w:val="00A57AAB"/>
    <w:rsid w:val="00A57CB9"/>
    <w:rsid w:val="00A60F91"/>
    <w:rsid w:val="00A618D6"/>
    <w:rsid w:val="00A61B82"/>
    <w:rsid w:val="00A631E9"/>
    <w:rsid w:val="00A634B2"/>
    <w:rsid w:val="00A65A3E"/>
    <w:rsid w:val="00A66263"/>
    <w:rsid w:val="00A70ACD"/>
    <w:rsid w:val="00A71CD9"/>
    <w:rsid w:val="00A72FCD"/>
    <w:rsid w:val="00A74BB2"/>
    <w:rsid w:val="00A813FF"/>
    <w:rsid w:val="00A8297A"/>
    <w:rsid w:val="00A82F66"/>
    <w:rsid w:val="00A83011"/>
    <w:rsid w:val="00A84DF1"/>
    <w:rsid w:val="00A84F02"/>
    <w:rsid w:val="00A850FD"/>
    <w:rsid w:val="00A852FB"/>
    <w:rsid w:val="00A85615"/>
    <w:rsid w:val="00A87BDE"/>
    <w:rsid w:val="00A87EB2"/>
    <w:rsid w:val="00A87F8B"/>
    <w:rsid w:val="00A90A0F"/>
    <w:rsid w:val="00A90DBD"/>
    <w:rsid w:val="00A91331"/>
    <w:rsid w:val="00A93CFD"/>
    <w:rsid w:val="00A94CAC"/>
    <w:rsid w:val="00A97159"/>
    <w:rsid w:val="00A976FC"/>
    <w:rsid w:val="00AA0498"/>
    <w:rsid w:val="00AA4BB1"/>
    <w:rsid w:val="00AA5D9B"/>
    <w:rsid w:val="00AA7800"/>
    <w:rsid w:val="00AB0B8F"/>
    <w:rsid w:val="00AB34D2"/>
    <w:rsid w:val="00AB38B3"/>
    <w:rsid w:val="00AB75F8"/>
    <w:rsid w:val="00AC0582"/>
    <w:rsid w:val="00AC10D9"/>
    <w:rsid w:val="00AC221E"/>
    <w:rsid w:val="00AC24AA"/>
    <w:rsid w:val="00AC3BFA"/>
    <w:rsid w:val="00AC3C68"/>
    <w:rsid w:val="00AC515B"/>
    <w:rsid w:val="00AC634D"/>
    <w:rsid w:val="00AC6A02"/>
    <w:rsid w:val="00AC7712"/>
    <w:rsid w:val="00AC7827"/>
    <w:rsid w:val="00AD370B"/>
    <w:rsid w:val="00AD4BF9"/>
    <w:rsid w:val="00AD6CAB"/>
    <w:rsid w:val="00AD72B8"/>
    <w:rsid w:val="00AD7FB1"/>
    <w:rsid w:val="00AE05AB"/>
    <w:rsid w:val="00AE0F51"/>
    <w:rsid w:val="00AE16B9"/>
    <w:rsid w:val="00AE1B67"/>
    <w:rsid w:val="00AE2325"/>
    <w:rsid w:val="00AE26A5"/>
    <w:rsid w:val="00AE3918"/>
    <w:rsid w:val="00AE3D0C"/>
    <w:rsid w:val="00AE3DEE"/>
    <w:rsid w:val="00AE4607"/>
    <w:rsid w:val="00AE48B8"/>
    <w:rsid w:val="00AE6262"/>
    <w:rsid w:val="00AE69D1"/>
    <w:rsid w:val="00AF0448"/>
    <w:rsid w:val="00AF17D6"/>
    <w:rsid w:val="00AF197B"/>
    <w:rsid w:val="00AF1CB6"/>
    <w:rsid w:val="00AF2FEA"/>
    <w:rsid w:val="00AF3EEF"/>
    <w:rsid w:val="00AF67D7"/>
    <w:rsid w:val="00AF7705"/>
    <w:rsid w:val="00B00BAE"/>
    <w:rsid w:val="00B018E1"/>
    <w:rsid w:val="00B02402"/>
    <w:rsid w:val="00B02980"/>
    <w:rsid w:val="00B02AAE"/>
    <w:rsid w:val="00B0310B"/>
    <w:rsid w:val="00B0375B"/>
    <w:rsid w:val="00B0460E"/>
    <w:rsid w:val="00B04D24"/>
    <w:rsid w:val="00B04FAA"/>
    <w:rsid w:val="00B103B6"/>
    <w:rsid w:val="00B10661"/>
    <w:rsid w:val="00B10748"/>
    <w:rsid w:val="00B10A08"/>
    <w:rsid w:val="00B11106"/>
    <w:rsid w:val="00B11EC2"/>
    <w:rsid w:val="00B128A5"/>
    <w:rsid w:val="00B12ABE"/>
    <w:rsid w:val="00B12D58"/>
    <w:rsid w:val="00B14187"/>
    <w:rsid w:val="00B14B07"/>
    <w:rsid w:val="00B15207"/>
    <w:rsid w:val="00B1647E"/>
    <w:rsid w:val="00B1771D"/>
    <w:rsid w:val="00B17CBD"/>
    <w:rsid w:val="00B22365"/>
    <w:rsid w:val="00B22892"/>
    <w:rsid w:val="00B23526"/>
    <w:rsid w:val="00B244DF"/>
    <w:rsid w:val="00B24879"/>
    <w:rsid w:val="00B26005"/>
    <w:rsid w:val="00B27154"/>
    <w:rsid w:val="00B2758F"/>
    <w:rsid w:val="00B27BE2"/>
    <w:rsid w:val="00B27FEA"/>
    <w:rsid w:val="00B3066D"/>
    <w:rsid w:val="00B30B92"/>
    <w:rsid w:val="00B31A7F"/>
    <w:rsid w:val="00B32313"/>
    <w:rsid w:val="00B32CCD"/>
    <w:rsid w:val="00B34681"/>
    <w:rsid w:val="00B42D50"/>
    <w:rsid w:val="00B44001"/>
    <w:rsid w:val="00B4471E"/>
    <w:rsid w:val="00B44F60"/>
    <w:rsid w:val="00B44FDB"/>
    <w:rsid w:val="00B50065"/>
    <w:rsid w:val="00B50CDC"/>
    <w:rsid w:val="00B5187E"/>
    <w:rsid w:val="00B51F11"/>
    <w:rsid w:val="00B52688"/>
    <w:rsid w:val="00B528AA"/>
    <w:rsid w:val="00B52D11"/>
    <w:rsid w:val="00B53775"/>
    <w:rsid w:val="00B548FF"/>
    <w:rsid w:val="00B54CE6"/>
    <w:rsid w:val="00B55DF8"/>
    <w:rsid w:val="00B6000C"/>
    <w:rsid w:val="00B61716"/>
    <w:rsid w:val="00B649F1"/>
    <w:rsid w:val="00B65959"/>
    <w:rsid w:val="00B65A79"/>
    <w:rsid w:val="00B662A4"/>
    <w:rsid w:val="00B7169F"/>
    <w:rsid w:val="00B723F1"/>
    <w:rsid w:val="00B7283B"/>
    <w:rsid w:val="00B73CCE"/>
    <w:rsid w:val="00B7415C"/>
    <w:rsid w:val="00B7448C"/>
    <w:rsid w:val="00B8463C"/>
    <w:rsid w:val="00B84C72"/>
    <w:rsid w:val="00B858D1"/>
    <w:rsid w:val="00B869A2"/>
    <w:rsid w:val="00B91669"/>
    <w:rsid w:val="00B92D8E"/>
    <w:rsid w:val="00B9535F"/>
    <w:rsid w:val="00B956E7"/>
    <w:rsid w:val="00B96AC0"/>
    <w:rsid w:val="00B971D9"/>
    <w:rsid w:val="00B9782D"/>
    <w:rsid w:val="00BA02BD"/>
    <w:rsid w:val="00BA04C5"/>
    <w:rsid w:val="00BA15B1"/>
    <w:rsid w:val="00BA28F7"/>
    <w:rsid w:val="00BA29D6"/>
    <w:rsid w:val="00BA2A7C"/>
    <w:rsid w:val="00BA3C7D"/>
    <w:rsid w:val="00BA427C"/>
    <w:rsid w:val="00BA5156"/>
    <w:rsid w:val="00BA6316"/>
    <w:rsid w:val="00BA75A5"/>
    <w:rsid w:val="00BA7935"/>
    <w:rsid w:val="00BA7ADB"/>
    <w:rsid w:val="00BB016C"/>
    <w:rsid w:val="00BB0294"/>
    <w:rsid w:val="00BB0791"/>
    <w:rsid w:val="00BB10EE"/>
    <w:rsid w:val="00BB1DD8"/>
    <w:rsid w:val="00BB2C7B"/>
    <w:rsid w:val="00BB3A15"/>
    <w:rsid w:val="00BB4124"/>
    <w:rsid w:val="00BB6595"/>
    <w:rsid w:val="00BB7C36"/>
    <w:rsid w:val="00BC027C"/>
    <w:rsid w:val="00BC1DB5"/>
    <w:rsid w:val="00BC252A"/>
    <w:rsid w:val="00BC4010"/>
    <w:rsid w:val="00BC49DA"/>
    <w:rsid w:val="00BC4BE8"/>
    <w:rsid w:val="00BC5A9C"/>
    <w:rsid w:val="00BD5DDD"/>
    <w:rsid w:val="00BD6705"/>
    <w:rsid w:val="00BD6854"/>
    <w:rsid w:val="00BD7C94"/>
    <w:rsid w:val="00BE1130"/>
    <w:rsid w:val="00BE2246"/>
    <w:rsid w:val="00BE336A"/>
    <w:rsid w:val="00BE4545"/>
    <w:rsid w:val="00BE4AE0"/>
    <w:rsid w:val="00BE55DD"/>
    <w:rsid w:val="00BF3021"/>
    <w:rsid w:val="00BF5545"/>
    <w:rsid w:val="00BF59E6"/>
    <w:rsid w:val="00BF6085"/>
    <w:rsid w:val="00BF7568"/>
    <w:rsid w:val="00BF799A"/>
    <w:rsid w:val="00BF79F5"/>
    <w:rsid w:val="00C0125A"/>
    <w:rsid w:val="00C01510"/>
    <w:rsid w:val="00C017DE"/>
    <w:rsid w:val="00C03C77"/>
    <w:rsid w:val="00C0429F"/>
    <w:rsid w:val="00C04381"/>
    <w:rsid w:val="00C04A37"/>
    <w:rsid w:val="00C05416"/>
    <w:rsid w:val="00C0557D"/>
    <w:rsid w:val="00C06B9B"/>
    <w:rsid w:val="00C06D20"/>
    <w:rsid w:val="00C10E26"/>
    <w:rsid w:val="00C10F6E"/>
    <w:rsid w:val="00C114ED"/>
    <w:rsid w:val="00C12693"/>
    <w:rsid w:val="00C13375"/>
    <w:rsid w:val="00C14D92"/>
    <w:rsid w:val="00C15829"/>
    <w:rsid w:val="00C15A55"/>
    <w:rsid w:val="00C16F00"/>
    <w:rsid w:val="00C174F8"/>
    <w:rsid w:val="00C17DAA"/>
    <w:rsid w:val="00C21DD4"/>
    <w:rsid w:val="00C22269"/>
    <w:rsid w:val="00C22CA2"/>
    <w:rsid w:val="00C22CC1"/>
    <w:rsid w:val="00C23415"/>
    <w:rsid w:val="00C24167"/>
    <w:rsid w:val="00C25A94"/>
    <w:rsid w:val="00C269C1"/>
    <w:rsid w:val="00C30485"/>
    <w:rsid w:val="00C318AA"/>
    <w:rsid w:val="00C31CE9"/>
    <w:rsid w:val="00C3268F"/>
    <w:rsid w:val="00C342B9"/>
    <w:rsid w:val="00C3430F"/>
    <w:rsid w:val="00C34621"/>
    <w:rsid w:val="00C357DC"/>
    <w:rsid w:val="00C35A9B"/>
    <w:rsid w:val="00C40D81"/>
    <w:rsid w:val="00C41026"/>
    <w:rsid w:val="00C414D8"/>
    <w:rsid w:val="00C41510"/>
    <w:rsid w:val="00C441FC"/>
    <w:rsid w:val="00C44664"/>
    <w:rsid w:val="00C4566B"/>
    <w:rsid w:val="00C46696"/>
    <w:rsid w:val="00C47680"/>
    <w:rsid w:val="00C51F99"/>
    <w:rsid w:val="00C528F2"/>
    <w:rsid w:val="00C5385D"/>
    <w:rsid w:val="00C54F47"/>
    <w:rsid w:val="00C5699D"/>
    <w:rsid w:val="00C56C60"/>
    <w:rsid w:val="00C60AE8"/>
    <w:rsid w:val="00C640AE"/>
    <w:rsid w:val="00C64F95"/>
    <w:rsid w:val="00C66709"/>
    <w:rsid w:val="00C70CB4"/>
    <w:rsid w:val="00C730AC"/>
    <w:rsid w:val="00C7330F"/>
    <w:rsid w:val="00C7535D"/>
    <w:rsid w:val="00C75516"/>
    <w:rsid w:val="00C7588A"/>
    <w:rsid w:val="00C802EB"/>
    <w:rsid w:val="00C80339"/>
    <w:rsid w:val="00C8224E"/>
    <w:rsid w:val="00C83783"/>
    <w:rsid w:val="00C852BC"/>
    <w:rsid w:val="00C8675D"/>
    <w:rsid w:val="00C87464"/>
    <w:rsid w:val="00C87677"/>
    <w:rsid w:val="00C876F0"/>
    <w:rsid w:val="00C9049B"/>
    <w:rsid w:val="00C91A1D"/>
    <w:rsid w:val="00C91BCB"/>
    <w:rsid w:val="00C92610"/>
    <w:rsid w:val="00C92E89"/>
    <w:rsid w:val="00C93B7F"/>
    <w:rsid w:val="00C9490C"/>
    <w:rsid w:val="00C949AD"/>
    <w:rsid w:val="00C95AD3"/>
    <w:rsid w:val="00CA0CC5"/>
    <w:rsid w:val="00CA233D"/>
    <w:rsid w:val="00CA4918"/>
    <w:rsid w:val="00CA5741"/>
    <w:rsid w:val="00CA6053"/>
    <w:rsid w:val="00CA6A23"/>
    <w:rsid w:val="00CB0C04"/>
    <w:rsid w:val="00CB0C64"/>
    <w:rsid w:val="00CB29A9"/>
    <w:rsid w:val="00CB4683"/>
    <w:rsid w:val="00CB5010"/>
    <w:rsid w:val="00CC331D"/>
    <w:rsid w:val="00CC673F"/>
    <w:rsid w:val="00CD3CDF"/>
    <w:rsid w:val="00CD69F1"/>
    <w:rsid w:val="00CD6CC0"/>
    <w:rsid w:val="00CE0466"/>
    <w:rsid w:val="00CE1332"/>
    <w:rsid w:val="00CE28F8"/>
    <w:rsid w:val="00CE7302"/>
    <w:rsid w:val="00CE7AD9"/>
    <w:rsid w:val="00CF1C56"/>
    <w:rsid w:val="00CF20C6"/>
    <w:rsid w:val="00CF3A27"/>
    <w:rsid w:val="00CF511B"/>
    <w:rsid w:val="00CF5914"/>
    <w:rsid w:val="00CF7963"/>
    <w:rsid w:val="00D00930"/>
    <w:rsid w:val="00D00E47"/>
    <w:rsid w:val="00D02BCB"/>
    <w:rsid w:val="00D05670"/>
    <w:rsid w:val="00D10F6C"/>
    <w:rsid w:val="00D118E3"/>
    <w:rsid w:val="00D11B3C"/>
    <w:rsid w:val="00D150E7"/>
    <w:rsid w:val="00D16E28"/>
    <w:rsid w:val="00D20A57"/>
    <w:rsid w:val="00D20B06"/>
    <w:rsid w:val="00D23AE0"/>
    <w:rsid w:val="00D244A1"/>
    <w:rsid w:val="00D24C98"/>
    <w:rsid w:val="00D2797B"/>
    <w:rsid w:val="00D318FB"/>
    <w:rsid w:val="00D32405"/>
    <w:rsid w:val="00D32DDC"/>
    <w:rsid w:val="00D33B56"/>
    <w:rsid w:val="00D33FC1"/>
    <w:rsid w:val="00D345E6"/>
    <w:rsid w:val="00D4299A"/>
    <w:rsid w:val="00D4443F"/>
    <w:rsid w:val="00D446EB"/>
    <w:rsid w:val="00D45B2B"/>
    <w:rsid w:val="00D5172A"/>
    <w:rsid w:val="00D54270"/>
    <w:rsid w:val="00D54384"/>
    <w:rsid w:val="00D54718"/>
    <w:rsid w:val="00D57DBC"/>
    <w:rsid w:val="00D62078"/>
    <w:rsid w:val="00D6604B"/>
    <w:rsid w:val="00D67986"/>
    <w:rsid w:val="00D679C2"/>
    <w:rsid w:val="00D700FB"/>
    <w:rsid w:val="00D70473"/>
    <w:rsid w:val="00D71C45"/>
    <w:rsid w:val="00D73356"/>
    <w:rsid w:val="00D7471A"/>
    <w:rsid w:val="00D759C3"/>
    <w:rsid w:val="00D80241"/>
    <w:rsid w:val="00D803C3"/>
    <w:rsid w:val="00D81788"/>
    <w:rsid w:val="00D83C71"/>
    <w:rsid w:val="00D85976"/>
    <w:rsid w:val="00D85A88"/>
    <w:rsid w:val="00D85F8B"/>
    <w:rsid w:val="00D864D1"/>
    <w:rsid w:val="00D8795F"/>
    <w:rsid w:val="00D92198"/>
    <w:rsid w:val="00D92473"/>
    <w:rsid w:val="00D92A08"/>
    <w:rsid w:val="00D9369B"/>
    <w:rsid w:val="00D93836"/>
    <w:rsid w:val="00D93BAD"/>
    <w:rsid w:val="00D94C52"/>
    <w:rsid w:val="00D94CD6"/>
    <w:rsid w:val="00DA0009"/>
    <w:rsid w:val="00DA04A6"/>
    <w:rsid w:val="00DA0FA8"/>
    <w:rsid w:val="00DA28A7"/>
    <w:rsid w:val="00DA326D"/>
    <w:rsid w:val="00DA3B26"/>
    <w:rsid w:val="00DA4115"/>
    <w:rsid w:val="00DA54C0"/>
    <w:rsid w:val="00DA687A"/>
    <w:rsid w:val="00DA73F4"/>
    <w:rsid w:val="00DA7BCB"/>
    <w:rsid w:val="00DB1824"/>
    <w:rsid w:val="00DB1EE5"/>
    <w:rsid w:val="00DB2532"/>
    <w:rsid w:val="00DB4AAF"/>
    <w:rsid w:val="00DB6653"/>
    <w:rsid w:val="00DB6A82"/>
    <w:rsid w:val="00DB6F2A"/>
    <w:rsid w:val="00DC0D91"/>
    <w:rsid w:val="00DC12C3"/>
    <w:rsid w:val="00DC143A"/>
    <w:rsid w:val="00DC2D75"/>
    <w:rsid w:val="00DC424B"/>
    <w:rsid w:val="00DC4EC0"/>
    <w:rsid w:val="00DC5749"/>
    <w:rsid w:val="00DD0093"/>
    <w:rsid w:val="00DD1819"/>
    <w:rsid w:val="00DD3358"/>
    <w:rsid w:val="00DD3E7E"/>
    <w:rsid w:val="00DE067A"/>
    <w:rsid w:val="00DE2746"/>
    <w:rsid w:val="00DE376D"/>
    <w:rsid w:val="00DE3DC0"/>
    <w:rsid w:val="00DE5089"/>
    <w:rsid w:val="00DE52A6"/>
    <w:rsid w:val="00DE5C66"/>
    <w:rsid w:val="00DE67D5"/>
    <w:rsid w:val="00DF22BF"/>
    <w:rsid w:val="00DF38C7"/>
    <w:rsid w:val="00DF3E5F"/>
    <w:rsid w:val="00DF669E"/>
    <w:rsid w:val="00E01550"/>
    <w:rsid w:val="00E019CE"/>
    <w:rsid w:val="00E01B1E"/>
    <w:rsid w:val="00E01CE8"/>
    <w:rsid w:val="00E0248A"/>
    <w:rsid w:val="00E0416F"/>
    <w:rsid w:val="00E06AAE"/>
    <w:rsid w:val="00E07FD0"/>
    <w:rsid w:val="00E1279C"/>
    <w:rsid w:val="00E128F6"/>
    <w:rsid w:val="00E13DF5"/>
    <w:rsid w:val="00E15A46"/>
    <w:rsid w:val="00E167F6"/>
    <w:rsid w:val="00E22FDE"/>
    <w:rsid w:val="00E2390F"/>
    <w:rsid w:val="00E243C7"/>
    <w:rsid w:val="00E248CB"/>
    <w:rsid w:val="00E24E3C"/>
    <w:rsid w:val="00E25113"/>
    <w:rsid w:val="00E251A4"/>
    <w:rsid w:val="00E26CC2"/>
    <w:rsid w:val="00E3096B"/>
    <w:rsid w:val="00E31DA9"/>
    <w:rsid w:val="00E32413"/>
    <w:rsid w:val="00E32A0C"/>
    <w:rsid w:val="00E331CA"/>
    <w:rsid w:val="00E33E27"/>
    <w:rsid w:val="00E36797"/>
    <w:rsid w:val="00E40BA0"/>
    <w:rsid w:val="00E410BD"/>
    <w:rsid w:val="00E411C0"/>
    <w:rsid w:val="00E41681"/>
    <w:rsid w:val="00E4219F"/>
    <w:rsid w:val="00E42466"/>
    <w:rsid w:val="00E430FA"/>
    <w:rsid w:val="00E4357B"/>
    <w:rsid w:val="00E4476B"/>
    <w:rsid w:val="00E44867"/>
    <w:rsid w:val="00E45F39"/>
    <w:rsid w:val="00E46002"/>
    <w:rsid w:val="00E4650D"/>
    <w:rsid w:val="00E4766E"/>
    <w:rsid w:val="00E47B31"/>
    <w:rsid w:val="00E5053A"/>
    <w:rsid w:val="00E50BEA"/>
    <w:rsid w:val="00E50DFE"/>
    <w:rsid w:val="00E5178B"/>
    <w:rsid w:val="00E524EB"/>
    <w:rsid w:val="00E52DAC"/>
    <w:rsid w:val="00E52F0C"/>
    <w:rsid w:val="00E56022"/>
    <w:rsid w:val="00E57CA1"/>
    <w:rsid w:val="00E616F0"/>
    <w:rsid w:val="00E61D76"/>
    <w:rsid w:val="00E6270E"/>
    <w:rsid w:val="00E639D4"/>
    <w:rsid w:val="00E71B49"/>
    <w:rsid w:val="00E71CAA"/>
    <w:rsid w:val="00E726A2"/>
    <w:rsid w:val="00E72BF4"/>
    <w:rsid w:val="00E72BFA"/>
    <w:rsid w:val="00E73B98"/>
    <w:rsid w:val="00E7572F"/>
    <w:rsid w:val="00E75C8B"/>
    <w:rsid w:val="00E76CB0"/>
    <w:rsid w:val="00E8002F"/>
    <w:rsid w:val="00E82EA1"/>
    <w:rsid w:val="00E82F70"/>
    <w:rsid w:val="00E83095"/>
    <w:rsid w:val="00E83D29"/>
    <w:rsid w:val="00E84750"/>
    <w:rsid w:val="00E86628"/>
    <w:rsid w:val="00E86925"/>
    <w:rsid w:val="00E86F28"/>
    <w:rsid w:val="00E871C7"/>
    <w:rsid w:val="00E87408"/>
    <w:rsid w:val="00E94CAA"/>
    <w:rsid w:val="00E960CF"/>
    <w:rsid w:val="00E9619F"/>
    <w:rsid w:val="00EA4933"/>
    <w:rsid w:val="00EA5A9A"/>
    <w:rsid w:val="00EB01D2"/>
    <w:rsid w:val="00EB20CB"/>
    <w:rsid w:val="00EB2E21"/>
    <w:rsid w:val="00EB3F3C"/>
    <w:rsid w:val="00EB4342"/>
    <w:rsid w:val="00EB43A9"/>
    <w:rsid w:val="00EB442E"/>
    <w:rsid w:val="00EB4D43"/>
    <w:rsid w:val="00EB5ACA"/>
    <w:rsid w:val="00EB5B64"/>
    <w:rsid w:val="00EB680D"/>
    <w:rsid w:val="00EB737A"/>
    <w:rsid w:val="00EB7A4A"/>
    <w:rsid w:val="00EC122C"/>
    <w:rsid w:val="00EC35E2"/>
    <w:rsid w:val="00EC45D6"/>
    <w:rsid w:val="00EC49E9"/>
    <w:rsid w:val="00EC71E0"/>
    <w:rsid w:val="00EC7DF2"/>
    <w:rsid w:val="00ED04D7"/>
    <w:rsid w:val="00ED0A28"/>
    <w:rsid w:val="00ED10D7"/>
    <w:rsid w:val="00ED2A19"/>
    <w:rsid w:val="00ED2D85"/>
    <w:rsid w:val="00ED331A"/>
    <w:rsid w:val="00ED3498"/>
    <w:rsid w:val="00ED4ACE"/>
    <w:rsid w:val="00ED5E27"/>
    <w:rsid w:val="00ED609F"/>
    <w:rsid w:val="00ED6DFD"/>
    <w:rsid w:val="00ED7F20"/>
    <w:rsid w:val="00EE0399"/>
    <w:rsid w:val="00EE2C89"/>
    <w:rsid w:val="00EE5F0D"/>
    <w:rsid w:val="00EE65CE"/>
    <w:rsid w:val="00EE683E"/>
    <w:rsid w:val="00EE6C50"/>
    <w:rsid w:val="00EE7411"/>
    <w:rsid w:val="00EE745E"/>
    <w:rsid w:val="00EF0CA4"/>
    <w:rsid w:val="00EF4541"/>
    <w:rsid w:val="00EF4ECD"/>
    <w:rsid w:val="00EF4ED5"/>
    <w:rsid w:val="00EF7385"/>
    <w:rsid w:val="00F00E7E"/>
    <w:rsid w:val="00F017E0"/>
    <w:rsid w:val="00F01D27"/>
    <w:rsid w:val="00F01E5E"/>
    <w:rsid w:val="00F01F67"/>
    <w:rsid w:val="00F02DDA"/>
    <w:rsid w:val="00F046D3"/>
    <w:rsid w:val="00F05456"/>
    <w:rsid w:val="00F066CB"/>
    <w:rsid w:val="00F07512"/>
    <w:rsid w:val="00F11674"/>
    <w:rsid w:val="00F13399"/>
    <w:rsid w:val="00F14E56"/>
    <w:rsid w:val="00F159A1"/>
    <w:rsid w:val="00F15D5E"/>
    <w:rsid w:val="00F16E3E"/>
    <w:rsid w:val="00F17344"/>
    <w:rsid w:val="00F203C2"/>
    <w:rsid w:val="00F20D10"/>
    <w:rsid w:val="00F212DF"/>
    <w:rsid w:val="00F2166E"/>
    <w:rsid w:val="00F21F9A"/>
    <w:rsid w:val="00F2486B"/>
    <w:rsid w:val="00F25231"/>
    <w:rsid w:val="00F26113"/>
    <w:rsid w:val="00F279D0"/>
    <w:rsid w:val="00F318BE"/>
    <w:rsid w:val="00F32E2F"/>
    <w:rsid w:val="00F34489"/>
    <w:rsid w:val="00F350D5"/>
    <w:rsid w:val="00F35F2F"/>
    <w:rsid w:val="00F370CD"/>
    <w:rsid w:val="00F412CF"/>
    <w:rsid w:val="00F41C09"/>
    <w:rsid w:val="00F43785"/>
    <w:rsid w:val="00F453D1"/>
    <w:rsid w:val="00F4684A"/>
    <w:rsid w:val="00F4688A"/>
    <w:rsid w:val="00F46E79"/>
    <w:rsid w:val="00F50602"/>
    <w:rsid w:val="00F5363E"/>
    <w:rsid w:val="00F5381B"/>
    <w:rsid w:val="00F54FF2"/>
    <w:rsid w:val="00F65175"/>
    <w:rsid w:val="00F708A9"/>
    <w:rsid w:val="00F70DDF"/>
    <w:rsid w:val="00F7151D"/>
    <w:rsid w:val="00F72F9C"/>
    <w:rsid w:val="00F739F9"/>
    <w:rsid w:val="00F746A4"/>
    <w:rsid w:val="00F7594D"/>
    <w:rsid w:val="00F829E4"/>
    <w:rsid w:val="00F835FA"/>
    <w:rsid w:val="00F83E07"/>
    <w:rsid w:val="00F83F68"/>
    <w:rsid w:val="00F843DC"/>
    <w:rsid w:val="00F844D4"/>
    <w:rsid w:val="00F84C2C"/>
    <w:rsid w:val="00F90188"/>
    <w:rsid w:val="00F91AAB"/>
    <w:rsid w:val="00F92E87"/>
    <w:rsid w:val="00F96173"/>
    <w:rsid w:val="00F96979"/>
    <w:rsid w:val="00F96BC8"/>
    <w:rsid w:val="00F9706A"/>
    <w:rsid w:val="00F974DC"/>
    <w:rsid w:val="00F97C81"/>
    <w:rsid w:val="00FA0254"/>
    <w:rsid w:val="00FA0D9D"/>
    <w:rsid w:val="00FA33F7"/>
    <w:rsid w:val="00FA40F2"/>
    <w:rsid w:val="00FA48D4"/>
    <w:rsid w:val="00FA6439"/>
    <w:rsid w:val="00FA659A"/>
    <w:rsid w:val="00FA6B54"/>
    <w:rsid w:val="00FB18B0"/>
    <w:rsid w:val="00FB281D"/>
    <w:rsid w:val="00FB513E"/>
    <w:rsid w:val="00FB57AA"/>
    <w:rsid w:val="00FB605C"/>
    <w:rsid w:val="00FB7727"/>
    <w:rsid w:val="00FB7C03"/>
    <w:rsid w:val="00FC03B3"/>
    <w:rsid w:val="00FC232D"/>
    <w:rsid w:val="00FC33DB"/>
    <w:rsid w:val="00FC42B5"/>
    <w:rsid w:val="00FC4CE4"/>
    <w:rsid w:val="00FC6FFB"/>
    <w:rsid w:val="00FD210E"/>
    <w:rsid w:val="00FD2561"/>
    <w:rsid w:val="00FD4D12"/>
    <w:rsid w:val="00FD5783"/>
    <w:rsid w:val="00FD6EF0"/>
    <w:rsid w:val="00FD766F"/>
    <w:rsid w:val="00FE04A2"/>
    <w:rsid w:val="00FE05C8"/>
    <w:rsid w:val="00FE0D1E"/>
    <w:rsid w:val="00FE11EA"/>
    <w:rsid w:val="00FE1453"/>
    <w:rsid w:val="00FE26D4"/>
    <w:rsid w:val="00FE3599"/>
    <w:rsid w:val="00FE50BC"/>
    <w:rsid w:val="00FF2022"/>
    <w:rsid w:val="00FF440C"/>
    <w:rsid w:val="00FF462A"/>
    <w:rsid w:val="00FF4F29"/>
    <w:rsid w:val="00FF588A"/>
    <w:rsid w:val="00FF703F"/>
    <w:rsid w:val="00FF7D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78FE10"/>
  <w15:chartTrackingRefBased/>
  <w15:docId w15:val="{5ED379F6-ACA1-4906-B348-B4B778E0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lsdException w:name="Document Map" w:semiHidden="1" w:uiPriority="0" w:unhideWhenUsed="1"/>
    <w:lsdException w:name="Plain Text" w:semiHidden="1" w:uiPriority="0" w:unhideWhenUsed="1"/>
    <w:lsdException w:name="E-mail Signature" w:semiHidden="1" w:uiPriority="0"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208D"/>
    <w:pPr>
      <w:jc w:val="both"/>
    </w:pPr>
    <w:rPr>
      <w:rFonts w:ascii="Times New Roman" w:eastAsia="Times New Roman" w:hAnsi="Times New Roman"/>
    </w:rPr>
  </w:style>
  <w:style w:type="paragraph" w:styleId="Nagwek1">
    <w:name w:val="heading 1"/>
    <w:aliases w:val="N 1,Title 1"/>
    <w:basedOn w:val="Normalny"/>
    <w:next w:val="Normalny"/>
    <w:link w:val="Nagwek1Znak"/>
    <w:uiPriority w:val="99"/>
    <w:qFormat/>
    <w:rsid w:val="00466AD6"/>
    <w:pPr>
      <w:keepNext/>
      <w:spacing w:before="240" w:after="60"/>
      <w:outlineLvl w:val="0"/>
    </w:pPr>
    <w:rPr>
      <w:b/>
      <w:spacing w:val="-3"/>
      <w:kern w:val="28"/>
      <w:sz w:val="28"/>
    </w:rPr>
  </w:style>
  <w:style w:type="paragraph" w:styleId="Nagwek2">
    <w:name w:val="heading 2"/>
    <w:basedOn w:val="Normalny"/>
    <w:next w:val="Normalny"/>
    <w:link w:val="Nagwek2Znak"/>
    <w:uiPriority w:val="99"/>
    <w:qFormat/>
    <w:rsid w:val="00466AD6"/>
    <w:pPr>
      <w:keepNext/>
      <w:spacing w:before="240" w:after="60"/>
      <w:outlineLvl w:val="1"/>
    </w:pPr>
    <w:rPr>
      <w:b/>
      <w:spacing w:val="-3"/>
      <w:sz w:val="28"/>
    </w:rPr>
  </w:style>
  <w:style w:type="paragraph" w:styleId="Nagwek3">
    <w:name w:val="heading 3"/>
    <w:basedOn w:val="Normalny"/>
    <w:next w:val="Normalny"/>
    <w:link w:val="Nagwek3Znak"/>
    <w:uiPriority w:val="99"/>
    <w:qFormat/>
    <w:rsid w:val="00466AD6"/>
    <w:pPr>
      <w:keepNext/>
      <w:spacing w:before="200" w:after="200"/>
      <w:jc w:val="center"/>
      <w:outlineLvl w:val="2"/>
    </w:pPr>
    <w:rPr>
      <w:b/>
    </w:rPr>
  </w:style>
  <w:style w:type="paragraph" w:styleId="Nagwek4">
    <w:name w:val="heading 4"/>
    <w:basedOn w:val="Normalny"/>
    <w:next w:val="Normalny"/>
    <w:link w:val="Nagwek4Znak"/>
    <w:uiPriority w:val="99"/>
    <w:qFormat/>
    <w:rsid w:val="00466AD6"/>
    <w:pPr>
      <w:keepNext/>
      <w:outlineLvl w:val="3"/>
    </w:pPr>
    <w:rPr>
      <w:b/>
      <w:color w:val="FFFF00"/>
    </w:rPr>
  </w:style>
  <w:style w:type="paragraph" w:styleId="Nagwek5">
    <w:name w:val="heading 5"/>
    <w:basedOn w:val="Normalny"/>
    <w:next w:val="Normalny"/>
    <w:link w:val="Nagwek5Znak"/>
    <w:uiPriority w:val="9"/>
    <w:qFormat/>
    <w:rsid w:val="00466AD6"/>
    <w:pPr>
      <w:spacing w:before="80" w:after="80"/>
      <w:outlineLvl w:val="4"/>
    </w:pPr>
    <w:rPr>
      <w:b/>
    </w:rPr>
  </w:style>
  <w:style w:type="paragraph" w:styleId="Nagwek6">
    <w:name w:val="heading 6"/>
    <w:basedOn w:val="Normalny"/>
    <w:next w:val="Normalny"/>
    <w:link w:val="Nagwek6Znak"/>
    <w:uiPriority w:val="99"/>
    <w:qFormat/>
    <w:rsid w:val="00466AD6"/>
    <w:pPr>
      <w:keepNext/>
      <w:outlineLvl w:val="5"/>
    </w:pPr>
    <w:rPr>
      <w:b/>
      <w:color w:val="000000"/>
    </w:rPr>
  </w:style>
  <w:style w:type="paragraph" w:styleId="Nagwek7">
    <w:name w:val="heading 7"/>
    <w:basedOn w:val="Normalny"/>
    <w:next w:val="Normalny"/>
    <w:link w:val="Nagwek7Znak"/>
    <w:uiPriority w:val="99"/>
    <w:qFormat/>
    <w:rsid w:val="00466AD6"/>
    <w:pPr>
      <w:keepNext/>
      <w:spacing w:after="120"/>
      <w:outlineLvl w:val="6"/>
    </w:pPr>
    <w:rPr>
      <w:u w:val="single"/>
    </w:rPr>
  </w:style>
  <w:style w:type="paragraph" w:styleId="Nagwek8">
    <w:name w:val="heading 8"/>
    <w:basedOn w:val="Normalny"/>
    <w:next w:val="Normalny"/>
    <w:link w:val="Nagwek8Znak"/>
    <w:uiPriority w:val="99"/>
    <w:qFormat/>
    <w:rsid w:val="00466AD6"/>
    <w:pPr>
      <w:spacing w:before="240" w:after="60"/>
      <w:outlineLvl w:val="7"/>
    </w:pPr>
    <w:rPr>
      <w:i/>
      <w:iCs/>
      <w:sz w:val="24"/>
      <w:szCs w:val="24"/>
    </w:rPr>
  </w:style>
  <w:style w:type="paragraph" w:styleId="Nagwek9">
    <w:name w:val="heading 9"/>
    <w:basedOn w:val="Normalny"/>
    <w:next w:val="Normalny"/>
    <w:link w:val="Nagwek9Znak"/>
    <w:uiPriority w:val="99"/>
    <w:qFormat/>
    <w:rsid w:val="00466AD6"/>
    <w:pPr>
      <w:keepNext/>
      <w:spacing w:line="360" w:lineRule="auto"/>
      <w:jc w:val="center"/>
      <w:outlineLvl w:val="8"/>
    </w:pPr>
    <w:rPr>
      <w:b/>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 1 Znak,Title 1 Znak"/>
    <w:link w:val="Nagwek1"/>
    <w:uiPriority w:val="99"/>
    <w:rsid w:val="00466AD6"/>
    <w:rPr>
      <w:rFonts w:ascii="Times New Roman" w:eastAsia="Times New Roman" w:hAnsi="Times New Roman" w:cs="Times New Roman"/>
      <w:b/>
      <w:spacing w:val="-3"/>
      <w:kern w:val="28"/>
      <w:sz w:val="28"/>
      <w:szCs w:val="20"/>
      <w:lang w:eastAsia="pl-PL"/>
    </w:rPr>
  </w:style>
  <w:style w:type="character" w:customStyle="1" w:styleId="Nagwek2Znak">
    <w:name w:val="Nagłówek 2 Znak"/>
    <w:link w:val="Nagwek2"/>
    <w:uiPriority w:val="9"/>
    <w:rsid w:val="00466AD6"/>
    <w:rPr>
      <w:rFonts w:ascii="Times New Roman" w:eastAsia="Times New Roman" w:hAnsi="Times New Roman" w:cs="Times New Roman"/>
      <w:b/>
      <w:spacing w:val="-3"/>
      <w:sz w:val="28"/>
      <w:szCs w:val="20"/>
      <w:lang w:eastAsia="pl-PL"/>
    </w:rPr>
  </w:style>
  <w:style w:type="character" w:customStyle="1" w:styleId="Nagwek3Znak">
    <w:name w:val="Nagłówek 3 Znak"/>
    <w:link w:val="Nagwek3"/>
    <w:uiPriority w:val="99"/>
    <w:rsid w:val="00466AD6"/>
    <w:rPr>
      <w:rFonts w:ascii="Times New Roman" w:eastAsia="Times New Roman" w:hAnsi="Times New Roman" w:cs="Times New Roman"/>
      <w:b/>
      <w:sz w:val="20"/>
      <w:szCs w:val="20"/>
      <w:lang w:eastAsia="pl-PL"/>
    </w:rPr>
  </w:style>
  <w:style w:type="character" w:customStyle="1" w:styleId="Nagwek4Znak">
    <w:name w:val="Nagłówek 4 Znak"/>
    <w:link w:val="Nagwek4"/>
    <w:uiPriority w:val="9"/>
    <w:rsid w:val="00466AD6"/>
    <w:rPr>
      <w:rFonts w:ascii="Times New Roman" w:eastAsia="Times New Roman" w:hAnsi="Times New Roman" w:cs="Times New Roman"/>
      <w:b/>
      <w:color w:val="FFFF00"/>
      <w:sz w:val="20"/>
      <w:szCs w:val="20"/>
      <w:lang w:eastAsia="pl-PL"/>
    </w:rPr>
  </w:style>
  <w:style w:type="character" w:customStyle="1" w:styleId="Nagwek5Znak">
    <w:name w:val="Nagłówek 5 Znak"/>
    <w:link w:val="Nagwek5"/>
    <w:uiPriority w:val="9"/>
    <w:rsid w:val="00466AD6"/>
    <w:rPr>
      <w:rFonts w:ascii="Times New Roman" w:eastAsia="Times New Roman" w:hAnsi="Times New Roman" w:cs="Times New Roman"/>
      <w:b/>
      <w:sz w:val="20"/>
      <w:szCs w:val="20"/>
      <w:lang w:eastAsia="pl-PL"/>
    </w:rPr>
  </w:style>
  <w:style w:type="character" w:customStyle="1" w:styleId="Nagwek6Znak">
    <w:name w:val="Nagłówek 6 Znak"/>
    <w:link w:val="Nagwek6"/>
    <w:uiPriority w:val="99"/>
    <w:rsid w:val="00466AD6"/>
    <w:rPr>
      <w:rFonts w:ascii="Times New Roman" w:eastAsia="Times New Roman" w:hAnsi="Times New Roman" w:cs="Times New Roman"/>
      <w:b/>
      <w:color w:val="000000"/>
      <w:sz w:val="20"/>
      <w:szCs w:val="20"/>
      <w:lang w:eastAsia="pl-PL"/>
    </w:rPr>
  </w:style>
  <w:style w:type="character" w:customStyle="1" w:styleId="Nagwek7Znak">
    <w:name w:val="Nagłówek 7 Znak"/>
    <w:link w:val="Nagwek7"/>
    <w:uiPriority w:val="99"/>
    <w:rsid w:val="00466AD6"/>
    <w:rPr>
      <w:rFonts w:ascii="Times New Roman" w:eastAsia="Times New Roman" w:hAnsi="Times New Roman" w:cs="Times New Roman"/>
      <w:sz w:val="20"/>
      <w:szCs w:val="20"/>
      <w:u w:val="single"/>
      <w:lang w:eastAsia="pl-PL"/>
    </w:rPr>
  </w:style>
  <w:style w:type="character" w:customStyle="1" w:styleId="Nagwek8Znak">
    <w:name w:val="Nagłówek 8 Znak"/>
    <w:link w:val="Nagwek8"/>
    <w:uiPriority w:val="99"/>
    <w:rsid w:val="00466AD6"/>
    <w:rPr>
      <w:rFonts w:ascii="Times New Roman" w:eastAsia="Times New Roman" w:hAnsi="Times New Roman" w:cs="Times New Roman"/>
      <w:i/>
      <w:iCs/>
      <w:sz w:val="24"/>
      <w:szCs w:val="24"/>
      <w:lang w:eastAsia="pl-PL"/>
    </w:rPr>
  </w:style>
  <w:style w:type="character" w:customStyle="1" w:styleId="Nagwek9Znak">
    <w:name w:val="Nagłówek 9 Znak"/>
    <w:link w:val="Nagwek9"/>
    <w:uiPriority w:val="99"/>
    <w:rsid w:val="00466AD6"/>
    <w:rPr>
      <w:rFonts w:ascii="Times New Roman" w:eastAsia="Times New Roman" w:hAnsi="Times New Roman" w:cs="Times New Roman"/>
      <w:b/>
      <w:sz w:val="36"/>
      <w:szCs w:val="20"/>
      <w:lang w:eastAsia="pl-PL"/>
    </w:rPr>
  </w:style>
  <w:style w:type="paragraph" w:styleId="Tekstprzypisudolnego">
    <w:name w:val="footnote text"/>
    <w:basedOn w:val="Normalny"/>
    <w:link w:val="TekstprzypisudolnegoZnak"/>
    <w:rsid w:val="00466AD6"/>
  </w:style>
  <w:style w:type="character" w:customStyle="1" w:styleId="TekstprzypisudolnegoZnak">
    <w:name w:val="Tekst przypisu dolnego Znak"/>
    <w:link w:val="Tekstprzypisudolnego"/>
    <w:rsid w:val="00466AD6"/>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rsid w:val="00466AD6"/>
    <w:rPr>
      <w:rFonts w:ascii="Arial" w:hAnsi="Arial"/>
      <w:sz w:val="18"/>
    </w:rPr>
  </w:style>
  <w:style w:type="character" w:customStyle="1" w:styleId="Tekstpodstawowy2Znak">
    <w:name w:val="Tekst podstawowy 2 Znak"/>
    <w:link w:val="Tekstpodstawowy2"/>
    <w:uiPriority w:val="99"/>
    <w:rsid w:val="00466AD6"/>
    <w:rPr>
      <w:rFonts w:ascii="Arial" w:eastAsia="Times New Roman" w:hAnsi="Arial" w:cs="Times New Roman"/>
      <w:sz w:val="18"/>
      <w:szCs w:val="20"/>
      <w:lang w:eastAsia="pl-PL"/>
    </w:rPr>
  </w:style>
  <w:style w:type="paragraph" w:styleId="Tekstpodstawowy3">
    <w:name w:val="Body Text 3"/>
    <w:basedOn w:val="Normalny"/>
    <w:link w:val="Tekstpodstawowy3Znak"/>
    <w:rsid w:val="00466AD6"/>
    <w:pPr>
      <w:jc w:val="center"/>
    </w:pPr>
  </w:style>
  <w:style w:type="character" w:customStyle="1" w:styleId="Tekstpodstawowy3Znak">
    <w:name w:val="Tekst podstawowy 3 Znak"/>
    <w:link w:val="Tekstpodstawowy3"/>
    <w:rsid w:val="00466AD6"/>
    <w:rPr>
      <w:rFonts w:ascii="Times New Roman" w:eastAsia="Times New Roman" w:hAnsi="Times New Roman" w:cs="Times New Roman"/>
      <w:sz w:val="20"/>
      <w:szCs w:val="20"/>
      <w:lang w:eastAsia="pl-PL"/>
    </w:rPr>
  </w:style>
  <w:style w:type="paragraph" w:styleId="Tekstpodstawowy">
    <w:name w:val="Body Text"/>
    <w:aliases w:val="a2, Znak"/>
    <w:basedOn w:val="Normalny"/>
    <w:link w:val="TekstpodstawowyZnak"/>
    <w:uiPriority w:val="99"/>
    <w:qFormat/>
    <w:rsid w:val="00466AD6"/>
    <w:pPr>
      <w:spacing w:after="120"/>
    </w:pPr>
  </w:style>
  <w:style w:type="character" w:customStyle="1" w:styleId="TekstpodstawowyZnak">
    <w:name w:val="Tekst podstawowy Znak"/>
    <w:aliases w:val="a2 Znak2, Znak Znak"/>
    <w:link w:val="Tekstpodstawowy"/>
    <w:uiPriority w:val="99"/>
    <w:rsid w:val="00466AD6"/>
    <w:rPr>
      <w:rFonts w:ascii="Times New Roman" w:eastAsia="Times New Roman" w:hAnsi="Times New Roman" w:cs="Times New Roman"/>
      <w:sz w:val="20"/>
      <w:szCs w:val="20"/>
      <w:lang w:eastAsia="pl-PL"/>
    </w:rPr>
  </w:style>
  <w:style w:type="paragraph" w:styleId="Lista">
    <w:name w:val="List"/>
    <w:basedOn w:val="Normalny"/>
    <w:rsid w:val="00466AD6"/>
    <w:pPr>
      <w:ind w:left="283" w:hanging="283"/>
    </w:pPr>
  </w:style>
  <w:style w:type="paragraph" w:styleId="Tekstkomentarza">
    <w:name w:val="annotation text"/>
    <w:basedOn w:val="Normalny"/>
    <w:link w:val="TekstkomentarzaZnak"/>
    <w:uiPriority w:val="99"/>
    <w:rsid w:val="00466AD6"/>
    <w:rPr>
      <w:b/>
      <w:lang w:val="en-US"/>
    </w:rPr>
  </w:style>
  <w:style w:type="character" w:customStyle="1" w:styleId="TekstkomentarzaZnak">
    <w:name w:val="Tekst komentarza Znak"/>
    <w:link w:val="Tekstkomentarza"/>
    <w:uiPriority w:val="99"/>
    <w:rsid w:val="00466AD6"/>
    <w:rPr>
      <w:rFonts w:ascii="Times New Roman" w:eastAsia="Times New Roman" w:hAnsi="Times New Roman" w:cs="Times New Roman"/>
      <w:b/>
      <w:sz w:val="20"/>
      <w:szCs w:val="20"/>
      <w:lang w:val="en-US" w:eastAsia="pl-PL"/>
    </w:rPr>
  </w:style>
  <w:style w:type="paragraph" w:styleId="Nagwek">
    <w:name w:val="header"/>
    <w:aliases w:val="Nagłówek strony nieparzystej,Nagłówek strony,Nagłówek strony nieparzystej1,Nagłówek strony nieparzystej2,Nagłówek strony nieparzystej3,Nagłówek strony nieparzystej4,Nagłówek strony nieparzystej5,Nagłówek strony nieparzystej6,Header Char"/>
    <w:basedOn w:val="Normalny"/>
    <w:link w:val="NagwekZnak"/>
    <w:uiPriority w:val="99"/>
    <w:rsid w:val="00466AD6"/>
    <w:pPr>
      <w:tabs>
        <w:tab w:val="center" w:pos="4536"/>
        <w:tab w:val="right" w:pos="9072"/>
      </w:tabs>
    </w:pPr>
  </w:style>
  <w:style w:type="character" w:customStyle="1" w:styleId="NagwekZnak">
    <w:name w:val="Nagłówek Znak"/>
    <w:aliases w:val="Nagłówek strony nieparzystej Znak,Nagłówek strony Znak,Nagłówek strony nieparzystej1 Znak,Nagłówek strony nieparzystej2 Znak,Nagłówek strony nieparzystej3 Znak,Nagłówek strony nieparzystej4 Znak,Nagłówek strony nieparzystej5 Znak"/>
    <w:link w:val="Nagwek"/>
    <w:uiPriority w:val="99"/>
    <w:rsid w:val="00466AD6"/>
    <w:rPr>
      <w:rFonts w:ascii="Times New Roman" w:eastAsia="Times New Roman" w:hAnsi="Times New Roman" w:cs="Times New Roman"/>
      <w:sz w:val="20"/>
      <w:szCs w:val="20"/>
      <w:lang w:eastAsia="pl-PL"/>
    </w:rPr>
  </w:style>
  <w:style w:type="character" w:styleId="Odwoaniedokomentarza">
    <w:name w:val="annotation reference"/>
    <w:uiPriority w:val="99"/>
    <w:rsid w:val="00466AD6"/>
    <w:rPr>
      <w:sz w:val="16"/>
    </w:rPr>
  </w:style>
  <w:style w:type="paragraph" w:styleId="Stopka">
    <w:name w:val="footer"/>
    <w:aliases w:val="Nagłówek - Stopka,Znak"/>
    <w:basedOn w:val="Normalny"/>
    <w:link w:val="StopkaZnak"/>
    <w:uiPriority w:val="99"/>
    <w:rsid w:val="00466AD6"/>
    <w:pPr>
      <w:tabs>
        <w:tab w:val="center" w:pos="4536"/>
        <w:tab w:val="right" w:pos="9072"/>
      </w:tabs>
    </w:pPr>
  </w:style>
  <w:style w:type="character" w:customStyle="1" w:styleId="StopkaZnak">
    <w:name w:val="Stopka Znak"/>
    <w:aliases w:val="Nagłówek - Stopka Znak,Znak Znak19"/>
    <w:link w:val="Stopka"/>
    <w:uiPriority w:val="99"/>
    <w:rsid w:val="00466AD6"/>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466AD6"/>
    <w:pPr>
      <w:ind w:firstLine="708"/>
    </w:pPr>
    <w:rPr>
      <w:rFonts w:ascii="Arial" w:hAnsi="Arial"/>
      <w:sz w:val="18"/>
    </w:rPr>
  </w:style>
  <w:style w:type="character" w:customStyle="1" w:styleId="Tekstpodstawowywcity2Znak">
    <w:name w:val="Tekst podstawowy wcięty 2 Znak"/>
    <w:link w:val="Tekstpodstawowywcity2"/>
    <w:rsid w:val="00466AD6"/>
    <w:rPr>
      <w:rFonts w:ascii="Arial" w:eastAsia="Times New Roman" w:hAnsi="Arial" w:cs="Times New Roman"/>
      <w:sz w:val="18"/>
      <w:szCs w:val="20"/>
      <w:lang w:eastAsia="pl-PL"/>
    </w:rPr>
  </w:style>
  <w:style w:type="paragraph" w:styleId="Listapunktowana">
    <w:name w:val="List Bullet"/>
    <w:basedOn w:val="Normalny"/>
    <w:autoRedefine/>
    <w:rsid w:val="00F96BC8"/>
    <w:pPr>
      <w:ind w:firstLine="709"/>
    </w:pPr>
  </w:style>
  <w:style w:type="paragraph" w:styleId="Tekstpodstawowywcity">
    <w:name w:val="Body Text Indent"/>
    <w:basedOn w:val="Normalny"/>
    <w:link w:val="TekstpodstawowywcityZnak"/>
    <w:rsid w:val="00466AD6"/>
    <w:pPr>
      <w:numPr>
        <w:ilvl w:val="12"/>
      </w:numPr>
      <w:ind w:firstLine="360"/>
    </w:pPr>
    <w:rPr>
      <w:sz w:val="24"/>
    </w:rPr>
  </w:style>
  <w:style w:type="character" w:customStyle="1" w:styleId="TekstpodstawowywcityZnak">
    <w:name w:val="Tekst podstawowy wcięty Znak"/>
    <w:link w:val="Tekstpodstawowywcity"/>
    <w:uiPriority w:val="99"/>
    <w:rsid w:val="00466AD6"/>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466AD6"/>
    <w:pPr>
      <w:ind w:left="408"/>
    </w:pPr>
  </w:style>
  <w:style w:type="character" w:customStyle="1" w:styleId="Tekstpodstawowywcity3Znak">
    <w:name w:val="Tekst podstawowy wcięty 3 Znak"/>
    <w:link w:val="Tekstpodstawowywcity3"/>
    <w:rsid w:val="00466AD6"/>
    <w:rPr>
      <w:rFonts w:ascii="Times New Roman" w:eastAsia="Times New Roman" w:hAnsi="Times New Roman" w:cs="Times New Roman"/>
      <w:sz w:val="20"/>
      <w:szCs w:val="20"/>
      <w:lang w:eastAsia="pl-PL"/>
    </w:rPr>
  </w:style>
  <w:style w:type="character" w:styleId="Numerstrony">
    <w:name w:val="page number"/>
    <w:basedOn w:val="Domylnaczcionkaakapitu"/>
    <w:uiPriority w:val="99"/>
    <w:rsid w:val="00466AD6"/>
  </w:style>
  <w:style w:type="paragraph" w:customStyle="1" w:styleId="StylIwony">
    <w:name w:val="Styl Iwony"/>
    <w:basedOn w:val="Normalny"/>
    <w:uiPriority w:val="99"/>
    <w:rsid w:val="00466AD6"/>
    <w:pPr>
      <w:spacing w:before="120" w:after="120"/>
    </w:pPr>
    <w:rPr>
      <w:rFonts w:ascii="Bookman Old Style" w:hAnsi="Bookman Old Style"/>
      <w:sz w:val="24"/>
    </w:rPr>
  </w:style>
  <w:style w:type="paragraph" w:customStyle="1" w:styleId="tekstost">
    <w:name w:val="tekst ost"/>
    <w:basedOn w:val="Normalny"/>
    <w:rsid w:val="00466AD6"/>
  </w:style>
  <w:style w:type="paragraph" w:customStyle="1" w:styleId="Standardowytekst">
    <w:name w:val="Standardowy.tekst"/>
    <w:link w:val="StandardowytekstZnak"/>
    <w:rsid w:val="00466AD6"/>
    <w:pPr>
      <w:jc w:val="both"/>
    </w:pPr>
    <w:rPr>
      <w:rFonts w:ascii="Times New Roman" w:eastAsia="Times New Roman" w:hAnsi="Times New Roman"/>
    </w:rPr>
  </w:style>
  <w:style w:type="paragraph" w:styleId="Zwykytekst">
    <w:name w:val="Plain Text"/>
    <w:basedOn w:val="Normalny"/>
    <w:link w:val="ZwykytekstZnak"/>
    <w:rsid w:val="00466AD6"/>
    <w:rPr>
      <w:rFonts w:ascii="Courier New" w:hAnsi="Courier New"/>
    </w:rPr>
  </w:style>
  <w:style w:type="character" w:customStyle="1" w:styleId="ZwykytekstZnak">
    <w:name w:val="Zwykły tekst Znak"/>
    <w:link w:val="Zwykytekst"/>
    <w:rsid w:val="00466AD6"/>
    <w:rPr>
      <w:rFonts w:ascii="Courier New" w:eastAsia="Times New Roman" w:hAnsi="Courier New" w:cs="Times New Roman"/>
      <w:sz w:val="20"/>
      <w:szCs w:val="20"/>
      <w:lang w:eastAsia="pl-PL"/>
    </w:rPr>
  </w:style>
  <w:style w:type="paragraph" w:customStyle="1" w:styleId="FR1">
    <w:name w:val="FR1"/>
    <w:rsid w:val="00466AD6"/>
    <w:pPr>
      <w:widowControl w:val="0"/>
      <w:autoSpaceDE w:val="0"/>
      <w:autoSpaceDN w:val="0"/>
      <w:adjustRightInd w:val="0"/>
      <w:spacing w:before="100"/>
    </w:pPr>
    <w:rPr>
      <w:rFonts w:ascii="Arial" w:eastAsia="Times New Roman" w:hAnsi="Arial"/>
      <w:sz w:val="18"/>
    </w:rPr>
  </w:style>
  <w:style w:type="paragraph" w:customStyle="1" w:styleId="Indeks">
    <w:name w:val="Indeks"/>
    <w:basedOn w:val="Normalny"/>
    <w:rsid w:val="00466AD6"/>
    <w:pPr>
      <w:suppressLineNumbers/>
      <w:suppressAutoHyphens/>
    </w:pPr>
    <w:rPr>
      <w:sz w:val="24"/>
    </w:rPr>
  </w:style>
  <w:style w:type="paragraph" w:styleId="Spistreci1">
    <w:name w:val="toc 1"/>
    <w:basedOn w:val="Normalny"/>
    <w:next w:val="Normalny"/>
    <w:autoRedefine/>
    <w:uiPriority w:val="39"/>
    <w:rsid w:val="00B55DF8"/>
    <w:pPr>
      <w:tabs>
        <w:tab w:val="right" w:leader="dot" w:pos="9300"/>
      </w:tabs>
      <w:suppressAutoHyphens/>
      <w:overflowPunct w:val="0"/>
      <w:autoSpaceDE w:val="0"/>
      <w:ind w:left="1276" w:right="1385" w:hanging="1276"/>
    </w:pPr>
    <w:rPr>
      <w:caps/>
      <w:noProof/>
    </w:rPr>
  </w:style>
  <w:style w:type="character" w:customStyle="1" w:styleId="WW8Num46z0">
    <w:name w:val="WW8Num46z0"/>
    <w:rsid w:val="00466AD6"/>
    <w:rPr>
      <w:rFonts w:ascii="Times New Roman" w:hAnsi="Times New Roman"/>
      <w:b w:val="0"/>
      <w:i w:val="0"/>
      <w:strike w:val="0"/>
      <w:dstrike w:val="0"/>
      <w:sz w:val="20"/>
      <w:u w:val="none"/>
    </w:rPr>
  </w:style>
  <w:style w:type="character" w:customStyle="1" w:styleId="WW8Num50z0">
    <w:name w:val="WW8Num50z0"/>
    <w:rsid w:val="00466AD6"/>
    <w:rPr>
      <w:rFonts w:ascii="Times New Roman" w:hAnsi="Times New Roman"/>
      <w:b/>
      <w:i w:val="0"/>
      <w:strike w:val="0"/>
      <w:dstrike w:val="0"/>
      <w:sz w:val="20"/>
      <w:u w:val="none"/>
    </w:rPr>
  </w:style>
  <w:style w:type="paragraph" w:customStyle="1" w:styleId="Standardowytekst1">
    <w:name w:val="Standardowy.tekst1"/>
    <w:rsid w:val="00466AD6"/>
    <w:pPr>
      <w:jc w:val="both"/>
    </w:pPr>
    <w:rPr>
      <w:rFonts w:ascii="Times New Roman" w:eastAsia="Times New Roman" w:hAnsi="Times New Roman"/>
    </w:rPr>
  </w:style>
  <w:style w:type="paragraph" w:customStyle="1" w:styleId="Tekstpodstawowy21">
    <w:name w:val="Tekst podstawowy 21"/>
    <w:basedOn w:val="Normalny"/>
    <w:rsid w:val="00466AD6"/>
    <w:pPr>
      <w:pBdr>
        <w:top w:val="single" w:sz="6" w:space="1" w:color="auto"/>
        <w:bottom w:val="single" w:sz="6" w:space="1" w:color="auto"/>
      </w:pBdr>
      <w:spacing w:line="180" w:lineRule="exact"/>
    </w:pPr>
    <w:rPr>
      <w:sz w:val="16"/>
    </w:rPr>
  </w:style>
  <w:style w:type="paragraph" w:styleId="Tekstprzypisukocowego">
    <w:name w:val="endnote text"/>
    <w:basedOn w:val="Normalny"/>
    <w:link w:val="TekstprzypisukocowegoZnak"/>
    <w:uiPriority w:val="99"/>
    <w:rsid w:val="00466AD6"/>
    <w:pPr>
      <w:widowControl w:val="0"/>
      <w:spacing w:after="20"/>
    </w:pPr>
    <w:rPr>
      <w:snapToGrid w:val="0"/>
      <w:lang w:val="en-US"/>
    </w:rPr>
  </w:style>
  <w:style w:type="character" w:customStyle="1" w:styleId="TekstprzypisukocowegoZnak">
    <w:name w:val="Tekst przypisu końcowego Znak"/>
    <w:link w:val="Tekstprzypisukocowego"/>
    <w:uiPriority w:val="99"/>
    <w:rsid w:val="00466AD6"/>
    <w:rPr>
      <w:rFonts w:ascii="Times New Roman" w:eastAsia="Times New Roman" w:hAnsi="Times New Roman" w:cs="Times New Roman"/>
      <w:snapToGrid w:val="0"/>
      <w:sz w:val="20"/>
      <w:szCs w:val="20"/>
      <w:lang w:val="en-US" w:eastAsia="pl-PL"/>
    </w:rPr>
  </w:style>
  <w:style w:type="paragraph" w:customStyle="1" w:styleId="tablica">
    <w:name w:val="tablica"/>
    <w:basedOn w:val="Normalny"/>
    <w:rsid w:val="00466AD6"/>
    <w:rPr>
      <w:b/>
    </w:rPr>
  </w:style>
  <w:style w:type="paragraph" w:customStyle="1" w:styleId="NAGLOWEKXX">
    <w:name w:val="NAGLOWEK XX"/>
    <w:basedOn w:val="Normalny"/>
    <w:qFormat/>
    <w:rsid w:val="00D62078"/>
    <w:pPr>
      <w:pageBreakBefore/>
      <w:widowControl w:val="0"/>
      <w:suppressAutoHyphens/>
      <w:overflowPunct w:val="0"/>
      <w:autoSpaceDE w:val="0"/>
      <w:autoSpaceDN w:val="0"/>
      <w:adjustRightInd w:val="0"/>
      <w:spacing w:before="120"/>
      <w:ind w:left="1200" w:hanging="1200"/>
      <w:textAlignment w:val="baseline"/>
      <w:outlineLvl w:val="0"/>
    </w:pPr>
    <w:rPr>
      <w:b/>
      <w:caps/>
      <w:spacing w:val="-6"/>
      <w:kern w:val="28"/>
      <w:sz w:val="24"/>
      <w:szCs w:val="24"/>
    </w:rPr>
  </w:style>
  <w:style w:type="paragraph" w:styleId="Tekstdymka">
    <w:name w:val="Balloon Text"/>
    <w:basedOn w:val="Normalny"/>
    <w:link w:val="TekstdymkaZnak"/>
    <w:uiPriority w:val="99"/>
    <w:rsid w:val="00466AD6"/>
    <w:rPr>
      <w:rFonts w:ascii="Tahoma" w:hAnsi="Tahoma" w:cs="Tahoma"/>
      <w:sz w:val="16"/>
      <w:szCs w:val="16"/>
    </w:rPr>
  </w:style>
  <w:style w:type="character" w:customStyle="1" w:styleId="TekstdymkaZnak">
    <w:name w:val="Tekst dymka Znak"/>
    <w:link w:val="Tekstdymka"/>
    <w:uiPriority w:val="99"/>
    <w:rsid w:val="00466AD6"/>
    <w:rPr>
      <w:rFonts w:ascii="Tahoma" w:eastAsia="Times New Roman" w:hAnsi="Tahoma" w:cs="Tahoma"/>
      <w:sz w:val="16"/>
      <w:szCs w:val="16"/>
      <w:lang w:eastAsia="pl-PL"/>
    </w:rPr>
  </w:style>
  <w:style w:type="paragraph" w:customStyle="1" w:styleId="DefaultText">
    <w:name w:val="Default Text"/>
    <w:basedOn w:val="Normalny"/>
    <w:rsid w:val="00466AD6"/>
    <w:pPr>
      <w:overflowPunct w:val="0"/>
      <w:autoSpaceDE w:val="0"/>
      <w:autoSpaceDN w:val="0"/>
      <w:adjustRightInd w:val="0"/>
      <w:textAlignment w:val="baseline"/>
    </w:pPr>
    <w:rPr>
      <w:sz w:val="24"/>
    </w:rPr>
  </w:style>
  <w:style w:type="paragraph" w:customStyle="1" w:styleId="WW-Tekstpodstawowy2">
    <w:name w:val="WW-Tekst podstawowy 2"/>
    <w:basedOn w:val="Normalny"/>
    <w:rsid w:val="00466AD6"/>
    <w:rPr>
      <w:rFonts w:ascii="Arial" w:hAnsi="Arial"/>
      <w:sz w:val="18"/>
    </w:rPr>
  </w:style>
  <w:style w:type="paragraph" w:customStyle="1" w:styleId="WW-Tekstkomentarza">
    <w:name w:val="WW-Tekst komentarza"/>
    <w:basedOn w:val="Normalny"/>
    <w:rsid w:val="00466AD6"/>
    <w:pPr>
      <w:numPr>
        <w:numId w:val="2"/>
      </w:numPr>
      <w:tabs>
        <w:tab w:val="clear" w:pos="926"/>
      </w:tabs>
      <w:ind w:left="0" w:firstLine="0"/>
    </w:pPr>
    <w:rPr>
      <w:b/>
      <w:lang w:val="en-US"/>
    </w:rPr>
  </w:style>
  <w:style w:type="paragraph" w:styleId="Listapunktowana3">
    <w:name w:val="List Bullet 3"/>
    <w:basedOn w:val="Normalny"/>
    <w:rsid w:val="00466AD6"/>
    <w:pPr>
      <w:tabs>
        <w:tab w:val="num" w:pos="926"/>
      </w:tabs>
      <w:ind w:left="926" w:hanging="360"/>
    </w:pPr>
  </w:style>
  <w:style w:type="paragraph" w:customStyle="1" w:styleId="Styl2">
    <w:name w:val="Styl2"/>
    <w:basedOn w:val="Normalny"/>
    <w:rsid w:val="00466AD6"/>
    <w:pPr>
      <w:tabs>
        <w:tab w:val="num" w:pos="705"/>
      </w:tabs>
    </w:pPr>
    <w:rPr>
      <w:sz w:val="22"/>
    </w:rPr>
  </w:style>
  <w:style w:type="paragraph" w:customStyle="1" w:styleId="Adresodbiorcywlicie">
    <w:name w:val="Adres odbiorcy w liście"/>
    <w:basedOn w:val="Normalny"/>
    <w:rsid w:val="00466AD6"/>
    <w:rPr>
      <w:sz w:val="22"/>
    </w:rPr>
  </w:style>
  <w:style w:type="paragraph" w:styleId="Spistreci4">
    <w:name w:val="toc 4"/>
    <w:basedOn w:val="Normalny"/>
    <w:next w:val="Normalny"/>
    <w:autoRedefine/>
    <w:rsid w:val="00466AD6"/>
    <w:pPr>
      <w:ind w:left="600"/>
    </w:pPr>
  </w:style>
  <w:style w:type="paragraph" w:customStyle="1" w:styleId="Style41">
    <w:name w:val="Style41"/>
    <w:basedOn w:val="Normalny"/>
    <w:rsid w:val="00466AD6"/>
    <w:pPr>
      <w:widowControl w:val="0"/>
      <w:autoSpaceDE w:val="0"/>
      <w:autoSpaceDN w:val="0"/>
      <w:adjustRightInd w:val="0"/>
      <w:spacing w:line="275" w:lineRule="exact"/>
      <w:ind w:hanging="2074"/>
    </w:pPr>
    <w:rPr>
      <w:rFonts w:ascii="Garamond" w:hAnsi="Garamond"/>
      <w:sz w:val="24"/>
      <w:szCs w:val="24"/>
    </w:rPr>
  </w:style>
  <w:style w:type="character" w:customStyle="1" w:styleId="FontStyle184">
    <w:name w:val="Font Style184"/>
    <w:rsid w:val="00466AD6"/>
    <w:rPr>
      <w:rFonts w:ascii="Garamond" w:hAnsi="Garamond" w:cs="Garamond"/>
      <w:sz w:val="24"/>
      <w:szCs w:val="24"/>
    </w:rPr>
  </w:style>
  <w:style w:type="paragraph" w:styleId="NormalnyWeb">
    <w:name w:val="Normal (Web)"/>
    <w:basedOn w:val="Normalny"/>
    <w:uiPriority w:val="99"/>
    <w:rsid w:val="00466AD6"/>
    <w:pPr>
      <w:spacing w:before="100" w:beforeAutospacing="1" w:after="100" w:afterAutospacing="1"/>
    </w:pPr>
    <w:rPr>
      <w:sz w:val="24"/>
      <w:szCs w:val="24"/>
    </w:rPr>
  </w:style>
  <w:style w:type="paragraph" w:customStyle="1" w:styleId="WD2">
    <w:name w:val="WD2"/>
    <w:basedOn w:val="Normalny"/>
    <w:link w:val="WD2Znak"/>
    <w:autoRedefine/>
    <w:qFormat/>
    <w:rsid w:val="00D62078"/>
    <w:pPr>
      <w:widowControl w:val="0"/>
      <w:numPr>
        <w:numId w:val="105"/>
      </w:numPr>
      <w:suppressAutoHyphens/>
      <w:overflowPunct w:val="0"/>
      <w:autoSpaceDE w:val="0"/>
      <w:autoSpaceDN w:val="0"/>
      <w:adjustRightInd w:val="0"/>
      <w:spacing w:before="120" w:after="120"/>
      <w:outlineLvl w:val="0"/>
    </w:pPr>
    <w:rPr>
      <w:b/>
      <w:caps/>
      <w:kern w:val="28"/>
      <w:sz w:val="24"/>
      <w:szCs w:val="24"/>
    </w:rPr>
  </w:style>
  <w:style w:type="character" w:customStyle="1" w:styleId="WD2Znak">
    <w:name w:val="WD2 Znak"/>
    <w:link w:val="WD2"/>
    <w:rsid w:val="00D62078"/>
    <w:rPr>
      <w:rFonts w:ascii="Times New Roman" w:eastAsia="Times New Roman" w:hAnsi="Times New Roman"/>
      <w:b/>
      <w:caps/>
      <w:kern w:val="28"/>
      <w:sz w:val="24"/>
      <w:szCs w:val="24"/>
    </w:rPr>
  </w:style>
  <w:style w:type="paragraph" w:customStyle="1" w:styleId="WD3">
    <w:name w:val="WD3"/>
    <w:basedOn w:val="Nagwek2"/>
    <w:link w:val="WD3Znak"/>
    <w:autoRedefine/>
    <w:qFormat/>
    <w:rsid w:val="00D62078"/>
    <w:pPr>
      <w:keepLines/>
      <w:numPr>
        <w:ilvl w:val="1"/>
        <w:numId w:val="105"/>
      </w:numPr>
      <w:spacing w:before="120" w:after="120" w:line="276" w:lineRule="auto"/>
    </w:pPr>
    <w:rPr>
      <w:sz w:val="24"/>
      <w:szCs w:val="24"/>
      <w:lang w:eastAsia="en-US"/>
    </w:rPr>
  </w:style>
  <w:style w:type="character" w:customStyle="1" w:styleId="WD3Znak">
    <w:name w:val="WD3 Znak"/>
    <w:link w:val="WD3"/>
    <w:rsid w:val="00D62078"/>
    <w:rPr>
      <w:rFonts w:ascii="Times New Roman" w:eastAsia="Times New Roman" w:hAnsi="Times New Roman"/>
      <w:b/>
      <w:spacing w:val="-3"/>
      <w:sz w:val="24"/>
      <w:szCs w:val="24"/>
      <w:lang w:eastAsia="en-US"/>
    </w:rPr>
  </w:style>
  <w:style w:type="paragraph" w:customStyle="1" w:styleId="WD6">
    <w:name w:val="WD6"/>
    <w:basedOn w:val="Normalny"/>
    <w:link w:val="WD6Znak"/>
    <w:rsid w:val="00466AD6"/>
    <w:pPr>
      <w:tabs>
        <w:tab w:val="left" w:pos="284"/>
      </w:tabs>
      <w:overflowPunct w:val="0"/>
      <w:autoSpaceDE w:val="0"/>
      <w:autoSpaceDN w:val="0"/>
      <w:adjustRightInd w:val="0"/>
      <w:ind w:left="284" w:hanging="284"/>
    </w:pPr>
  </w:style>
  <w:style w:type="character" w:customStyle="1" w:styleId="WD6Znak">
    <w:name w:val="WD6 Znak"/>
    <w:link w:val="WD6"/>
    <w:rsid w:val="00466AD6"/>
    <w:rPr>
      <w:rFonts w:ascii="Times New Roman" w:eastAsia="Times New Roman" w:hAnsi="Times New Roman" w:cs="Times New Roman"/>
      <w:sz w:val="20"/>
      <w:szCs w:val="20"/>
      <w:lang w:eastAsia="pl-PL"/>
    </w:rPr>
  </w:style>
  <w:style w:type="paragraph" w:customStyle="1" w:styleId="WD7">
    <w:name w:val="WD7"/>
    <w:basedOn w:val="WD6"/>
    <w:rsid w:val="00466AD6"/>
    <w:pPr>
      <w:tabs>
        <w:tab w:val="clear" w:pos="284"/>
        <w:tab w:val="left" w:pos="709"/>
      </w:tabs>
      <w:ind w:left="720"/>
    </w:pPr>
  </w:style>
  <w:style w:type="paragraph" w:customStyle="1" w:styleId="Liniagrna">
    <w:name w:val="Linia górna"/>
    <w:basedOn w:val="Brakstyluakapitowego"/>
    <w:rsid w:val="00466AD6"/>
    <w:pPr>
      <w:suppressAutoHyphens/>
    </w:pPr>
    <w:rPr>
      <w:rFonts w:ascii="Adobe Caslon Pro" w:hAnsi="Adobe Caslon Pro" w:cs="Adobe Caslon Pro"/>
      <w:sz w:val="20"/>
      <w:szCs w:val="20"/>
    </w:rPr>
  </w:style>
  <w:style w:type="paragraph" w:customStyle="1" w:styleId="Brakstyluakapitowego">
    <w:name w:val="[Brak stylu akapitowego]"/>
    <w:rsid w:val="00466AD6"/>
    <w:pPr>
      <w:autoSpaceDE w:val="0"/>
      <w:autoSpaceDN w:val="0"/>
      <w:adjustRightInd w:val="0"/>
      <w:spacing w:line="288" w:lineRule="auto"/>
      <w:textAlignment w:val="center"/>
    </w:pPr>
    <w:rPr>
      <w:rFonts w:ascii="Times New Roman" w:eastAsia="Times New Roman" w:hAnsi="Times New Roman"/>
      <w:color w:val="000000"/>
      <w:sz w:val="24"/>
      <w:szCs w:val="24"/>
      <w:lang w:eastAsia="en-US"/>
    </w:rPr>
  </w:style>
  <w:style w:type="paragraph" w:styleId="Legenda">
    <w:name w:val="caption"/>
    <w:basedOn w:val="Normalny"/>
    <w:next w:val="Normalny"/>
    <w:link w:val="LegendaZnak"/>
    <w:rsid w:val="00466AD6"/>
    <w:pPr>
      <w:autoSpaceDE w:val="0"/>
      <w:autoSpaceDN w:val="0"/>
      <w:adjustRightInd w:val="0"/>
      <w:spacing w:before="170" w:after="57" w:line="240" w:lineRule="atLeast"/>
      <w:jc w:val="center"/>
      <w:textAlignment w:val="center"/>
    </w:pPr>
    <w:rPr>
      <w:rFonts w:ascii="Adobe Caslon Pro Bold" w:hAnsi="Adobe Caslon Pro Bold" w:cs="Adobe Caslon Pro Bold"/>
      <w:b/>
      <w:bCs/>
      <w:color w:val="000000"/>
      <w:sz w:val="22"/>
      <w:szCs w:val="22"/>
      <w:lang w:eastAsia="en-US"/>
    </w:rPr>
  </w:style>
  <w:style w:type="character" w:customStyle="1" w:styleId="LegendaZnak">
    <w:name w:val="Legenda Znak"/>
    <w:link w:val="Legenda"/>
    <w:rsid w:val="00466AD6"/>
    <w:rPr>
      <w:rFonts w:ascii="Adobe Caslon Pro Bold" w:eastAsia="Times New Roman" w:hAnsi="Adobe Caslon Pro Bold" w:cs="Adobe Caslon Pro Bold"/>
      <w:b/>
      <w:bCs/>
      <w:color w:val="000000"/>
    </w:rPr>
  </w:style>
  <w:style w:type="paragraph" w:customStyle="1" w:styleId="Bezodstpw1">
    <w:name w:val="Bez odstępów1"/>
    <w:basedOn w:val="Normalny"/>
    <w:rsid w:val="00466AD6"/>
    <w:pPr>
      <w:autoSpaceDE w:val="0"/>
      <w:autoSpaceDN w:val="0"/>
      <w:adjustRightInd w:val="0"/>
      <w:spacing w:before="28" w:after="28" w:line="240" w:lineRule="atLeast"/>
      <w:ind w:left="624" w:hanging="227"/>
      <w:textAlignment w:val="center"/>
    </w:pPr>
    <w:rPr>
      <w:rFonts w:ascii="Adobe Caslon Pro" w:hAnsi="Adobe Caslon Pro" w:cs="Adobe Caslon Pro"/>
      <w:color w:val="000000"/>
      <w:sz w:val="22"/>
      <w:szCs w:val="22"/>
      <w:lang w:eastAsia="en-US"/>
    </w:rPr>
  </w:style>
  <w:style w:type="paragraph" w:customStyle="1" w:styleId="WD1">
    <w:name w:val="WD1"/>
    <w:basedOn w:val="Normalny"/>
    <w:link w:val="WD1Znak"/>
    <w:rsid w:val="00466AD6"/>
    <w:pPr>
      <w:pageBreakBefore/>
      <w:autoSpaceDE w:val="0"/>
      <w:spacing w:before="120" w:after="120"/>
    </w:pPr>
    <w:rPr>
      <w:b/>
    </w:rPr>
  </w:style>
  <w:style w:type="character" w:customStyle="1" w:styleId="WD1Znak">
    <w:name w:val="WD1 Znak"/>
    <w:link w:val="WD1"/>
    <w:rsid w:val="00466AD6"/>
    <w:rPr>
      <w:rFonts w:ascii="Times New Roman" w:eastAsia="Times New Roman" w:hAnsi="Times New Roman" w:cs="Times New Roman"/>
      <w:b/>
      <w:sz w:val="20"/>
      <w:szCs w:val="20"/>
      <w:lang w:eastAsia="pl-PL"/>
    </w:rPr>
  </w:style>
  <w:style w:type="paragraph" w:styleId="Spistreci2">
    <w:name w:val="toc 2"/>
    <w:basedOn w:val="Normalny"/>
    <w:uiPriority w:val="39"/>
    <w:rsid w:val="00466AD6"/>
    <w:pPr>
      <w:tabs>
        <w:tab w:val="left" w:pos="600"/>
        <w:tab w:val="right" w:leader="dot" w:pos="9356"/>
      </w:tabs>
      <w:overflowPunct w:val="0"/>
      <w:autoSpaceDE w:val="0"/>
      <w:autoSpaceDN w:val="0"/>
      <w:adjustRightInd w:val="0"/>
      <w:ind w:left="198" w:right="1134"/>
    </w:pPr>
    <w:rPr>
      <w:caps/>
      <w:noProof/>
    </w:rPr>
  </w:style>
  <w:style w:type="paragraph" w:customStyle="1" w:styleId="WD5">
    <w:name w:val="WD5"/>
    <w:basedOn w:val="WD4"/>
    <w:link w:val="WD5Znak"/>
    <w:qFormat/>
    <w:rsid w:val="00F83F68"/>
    <w:pPr>
      <w:numPr>
        <w:ilvl w:val="3"/>
        <w:numId w:val="618"/>
      </w:numPr>
    </w:pPr>
  </w:style>
  <w:style w:type="character" w:customStyle="1" w:styleId="WD5Znak">
    <w:name w:val="WD5 Znak"/>
    <w:link w:val="WD5"/>
    <w:rsid w:val="00F83F68"/>
    <w:rPr>
      <w:rFonts w:ascii="Times New Roman" w:hAnsi="Times New Roman"/>
    </w:rPr>
  </w:style>
  <w:style w:type="paragraph" w:customStyle="1" w:styleId="WD4">
    <w:name w:val="WD4"/>
    <w:basedOn w:val="Normalny"/>
    <w:qFormat/>
    <w:rsid w:val="00650AD8"/>
    <w:pPr>
      <w:numPr>
        <w:ilvl w:val="2"/>
        <w:numId w:val="105"/>
      </w:numPr>
      <w:tabs>
        <w:tab w:val="left" w:pos="709"/>
      </w:tabs>
      <w:overflowPunct w:val="0"/>
      <w:autoSpaceDE w:val="0"/>
      <w:autoSpaceDN w:val="0"/>
      <w:adjustRightInd w:val="0"/>
      <w:spacing w:before="120" w:after="120"/>
    </w:pPr>
    <w:rPr>
      <w:rFonts w:eastAsia="Calibri"/>
    </w:rPr>
  </w:style>
  <w:style w:type="character" w:styleId="Hipercze">
    <w:name w:val="Hyperlink"/>
    <w:uiPriority w:val="99"/>
    <w:rsid w:val="00466AD6"/>
    <w:rPr>
      <w:color w:val="0000FF"/>
      <w:u w:val="single"/>
    </w:rPr>
  </w:style>
  <w:style w:type="paragraph" w:customStyle="1" w:styleId="standardowytekst0">
    <w:name w:val="standardowytekst"/>
    <w:basedOn w:val="Normalny"/>
    <w:rsid w:val="00466AD6"/>
    <w:pPr>
      <w:spacing w:before="100" w:beforeAutospacing="1" w:after="100" w:afterAutospacing="1"/>
    </w:pPr>
    <w:rPr>
      <w:sz w:val="24"/>
      <w:szCs w:val="24"/>
    </w:rPr>
  </w:style>
  <w:style w:type="paragraph" w:customStyle="1" w:styleId="tekstost0">
    <w:name w:val="tekstost"/>
    <w:basedOn w:val="Normalny"/>
    <w:rsid w:val="00466AD6"/>
    <w:pPr>
      <w:spacing w:before="100" w:beforeAutospacing="1" w:after="100" w:afterAutospacing="1"/>
    </w:pPr>
    <w:rPr>
      <w:sz w:val="24"/>
      <w:szCs w:val="24"/>
    </w:rPr>
  </w:style>
  <w:style w:type="paragraph" w:customStyle="1" w:styleId="czech-pnkt">
    <w:name w:val="czech-pnkt"/>
    <w:basedOn w:val="Normalny"/>
    <w:link w:val="czech-pnktZnak"/>
    <w:rsid w:val="00466AD6"/>
    <w:pPr>
      <w:tabs>
        <w:tab w:val="num" w:pos="2880"/>
      </w:tabs>
      <w:spacing w:before="60"/>
      <w:ind w:left="2592" w:hanging="792"/>
    </w:pPr>
    <w:rPr>
      <w:rFonts w:ascii="Arial" w:hAnsi="Arial"/>
      <w:i/>
      <w:sz w:val="22"/>
      <w:szCs w:val="24"/>
      <w:lang w:val="cs-CZ"/>
    </w:rPr>
  </w:style>
  <w:style w:type="character" w:customStyle="1" w:styleId="czech-pnktZnak">
    <w:name w:val="czech-pnkt Znak"/>
    <w:link w:val="czech-pnkt"/>
    <w:rsid w:val="00466AD6"/>
    <w:rPr>
      <w:rFonts w:ascii="Arial" w:hAnsi="Arial"/>
      <w:i/>
      <w:sz w:val="22"/>
      <w:szCs w:val="24"/>
      <w:lang w:val="cs-CZ" w:eastAsia="pl-PL" w:bidi="ar-SA"/>
    </w:rPr>
  </w:style>
  <w:style w:type="paragraph" w:customStyle="1" w:styleId="czech">
    <w:name w:val="czech"/>
    <w:basedOn w:val="Normalny"/>
    <w:autoRedefine/>
    <w:rsid w:val="00466AD6"/>
    <w:pPr>
      <w:ind w:firstLine="936"/>
    </w:pPr>
    <w:rPr>
      <w:rFonts w:ascii="Arial" w:hAnsi="Arial"/>
      <w:i/>
    </w:rPr>
  </w:style>
  <w:style w:type="paragraph" w:customStyle="1" w:styleId="czech1">
    <w:name w:val="czech1"/>
    <w:basedOn w:val="czech2"/>
    <w:autoRedefine/>
    <w:rsid w:val="00466AD6"/>
    <w:pPr>
      <w:tabs>
        <w:tab w:val="clear" w:pos="1152"/>
        <w:tab w:val="num" w:pos="360"/>
      </w:tabs>
      <w:spacing w:before="120"/>
    </w:pPr>
    <w:rPr>
      <w:sz w:val="28"/>
    </w:rPr>
  </w:style>
  <w:style w:type="paragraph" w:customStyle="1" w:styleId="czech2">
    <w:name w:val="czech2"/>
    <w:basedOn w:val="Normalny"/>
    <w:link w:val="czech2Znak"/>
    <w:autoRedefine/>
    <w:rsid w:val="00466AD6"/>
    <w:pPr>
      <w:tabs>
        <w:tab w:val="num" w:pos="1152"/>
      </w:tabs>
      <w:spacing w:before="60"/>
      <w:ind w:left="1152" w:hanging="432"/>
    </w:pPr>
    <w:rPr>
      <w:rFonts w:ascii="Arial" w:hAnsi="Arial"/>
      <w:i/>
      <w:sz w:val="22"/>
    </w:rPr>
  </w:style>
  <w:style w:type="character" w:customStyle="1" w:styleId="czech2Znak">
    <w:name w:val="czech2 Znak"/>
    <w:link w:val="czech2"/>
    <w:rsid w:val="00466AD6"/>
    <w:rPr>
      <w:rFonts w:ascii="Arial" w:hAnsi="Arial"/>
      <w:i/>
      <w:sz w:val="22"/>
      <w:lang w:bidi="ar-SA"/>
    </w:rPr>
  </w:style>
  <w:style w:type="paragraph" w:customStyle="1" w:styleId="czech3">
    <w:name w:val="czech3"/>
    <w:basedOn w:val="czech2"/>
    <w:link w:val="czech3Znak"/>
    <w:autoRedefine/>
    <w:rsid w:val="00466AD6"/>
    <w:pPr>
      <w:tabs>
        <w:tab w:val="clear" w:pos="1152"/>
        <w:tab w:val="num" w:pos="360"/>
      </w:tabs>
    </w:pPr>
    <w:rPr>
      <w:szCs w:val="22"/>
    </w:rPr>
  </w:style>
  <w:style w:type="character" w:customStyle="1" w:styleId="czech3Znak">
    <w:name w:val="czech3 Znak"/>
    <w:link w:val="czech3"/>
    <w:rsid w:val="00466AD6"/>
    <w:rPr>
      <w:rFonts w:ascii="Arial" w:hAnsi="Arial"/>
      <w:i/>
      <w:sz w:val="22"/>
      <w:szCs w:val="22"/>
      <w:lang w:val="pl-PL" w:bidi="ar-SA"/>
    </w:rPr>
  </w:style>
  <w:style w:type="paragraph" w:customStyle="1" w:styleId="czech4">
    <w:name w:val="czech4"/>
    <w:basedOn w:val="czech3"/>
    <w:link w:val="czech4Znak"/>
    <w:autoRedefine/>
    <w:rsid w:val="00466AD6"/>
    <w:pPr>
      <w:numPr>
        <w:numId w:val="3"/>
      </w:numPr>
      <w:tabs>
        <w:tab w:val="clear" w:pos="720"/>
        <w:tab w:val="num" w:pos="360"/>
      </w:tabs>
      <w:ind w:left="1152" w:hanging="432"/>
    </w:pPr>
  </w:style>
  <w:style w:type="character" w:customStyle="1" w:styleId="czech4Znak">
    <w:name w:val="czech4 Znak"/>
    <w:link w:val="czech4"/>
    <w:rsid w:val="00466AD6"/>
    <w:rPr>
      <w:rFonts w:ascii="Arial" w:eastAsia="Times New Roman" w:hAnsi="Arial"/>
      <w:i/>
      <w:sz w:val="22"/>
      <w:szCs w:val="22"/>
    </w:rPr>
  </w:style>
  <w:style w:type="paragraph" w:customStyle="1" w:styleId="czech5">
    <w:name w:val="czech5"/>
    <w:basedOn w:val="czech4"/>
    <w:link w:val="czech5Znak"/>
    <w:autoRedefine/>
    <w:rsid w:val="00466AD6"/>
    <w:pPr>
      <w:numPr>
        <w:ilvl w:val="2"/>
      </w:numPr>
      <w:tabs>
        <w:tab w:val="clear" w:pos="1800"/>
        <w:tab w:val="num" w:pos="360"/>
      </w:tabs>
      <w:ind w:left="1152" w:hanging="432"/>
    </w:pPr>
  </w:style>
  <w:style w:type="character" w:customStyle="1" w:styleId="czech5Znak">
    <w:name w:val="czech5 Znak"/>
    <w:basedOn w:val="czech4Znak"/>
    <w:link w:val="czech5"/>
    <w:rsid w:val="00466AD6"/>
    <w:rPr>
      <w:rFonts w:ascii="Arial" w:eastAsia="Times New Roman" w:hAnsi="Arial"/>
      <w:i/>
      <w:sz w:val="22"/>
      <w:szCs w:val="22"/>
    </w:rPr>
  </w:style>
  <w:style w:type="paragraph" w:styleId="Tytu">
    <w:name w:val="Title"/>
    <w:aliases w:val="BT_Title"/>
    <w:basedOn w:val="Normalny"/>
    <w:link w:val="TytuZnak"/>
    <w:rsid w:val="00466AD6"/>
    <w:pPr>
      <w:numPr>
        <w:ilvl w:val="4"/>
        <w:numId w:val="3"/>
      </w:numPr>
      <w:tabs>
        <w:tab w:val="clear" w:pos="2880"/>
      </w:tabs>
      <w:ind w:left="0" w:firstLine="0"/>
      <w:jc w:val="center"/>
    </w:pPr>
    <w:rPr>
      <w:b/>
      <w:i/>
      <w:sz w:val="52"/>
    </w:rPr>
  </w:style>
  <w:style w:type="character" w:customStyle="1" w:styleId="TytuZnak">
    <w:name w:val="Tytuł Znak"/>
    <w:aliases w:val="BT_Title Znak"/>
    <w:link w:val="Tytu"/>
    <w:rsid w:val="00466AD6"/>
    <w:rPr>
      <w:rFonts w:ascii="Times New Roman" w:eastAsia="Times New Roman" w:hAnsi="Times New Roman"/>
      <w:b/>
      <w:i/>
      <w:sz w:val="52"/>
    </w:rPr>
  </w:style>
  <w:style w:type="paragraph" w:styleId="Listapunktowana2">
    <w:name w:val="List Bullet 2"/>
    <w:basedOn w:val="Normalny"/>
    <w:rsid w:val="00466AD6"/>
    <w:pPr>
      <w:tabs>
        <w:tab w:val="num" w:pos="708"/>
      </w:tabs>
      <w:spacing w:before="120"/>
      <w:ind w:left="708" w:hanging="708"/>
    </w:pPr>
    <w:rPr>
      <w:rFonts w:ascii="Arial" w:hAnsi="Arial"/>
      <w:sz w:val="24"/>
      <w:szCs w:val="24"/>
      <w:lang w:val="fr-FR" w:eastAsia="fr-FR"/>
    </w:rPr>
  </w:style>
  <w:style w:type="paragraph" w:customStyle="1" w:styleId="Tekstpodstawowywcity21">
    <w:name w:val="Tekst podstawowy wcięty 21"/>
    <w:basedOn w:val="Normalny"/>
    <w:rsid w:val="00466AD6"/>
    <w:pPr>
      <w:overflowPunct w:val="0"/>
      <w:autoSpaceDE w:val="0"/>
      <w:autoSpaceDN w:val="0"/>
      <w:adjustRightInd w:val="0"/>
      <w:spacing w:line="360" w:lineRule="auto"/>
      <w:ind w:left="709"/>
      <w:textAlignment w:val="baseline"/>
    </w:pPr>
    <w:rPr>
      <w:rFonts w:ascii="Arial" w:hAnsi="Arial"/>
      <w:sz w:val="24"/>
    </w:rPr>
  </w:style>
  <w:style w:type="paragraph" w:customStyle="1" w:styleId="styliwony0">
    <w:name w:val="styliwony"/>
    <w:basedOn w:val="Normalny"/>
    <w:rsid w:val="00466AD6"/>
    <w:pPr>
      <w:spacing w:before="100" w:beforeAutospacing="1" w:after="100" w:afterAutospacing="1"/>
    </w:pPr>
    <w:rPr>
      <w:sz w:val="24"/>
      <w:szCs w:val="24"/>
    </w:rPr>
  </w:style>
  <w:style w:type="paragraph" w:customStyle="1" w:styleId="bodytext2">
    <w:name w:val="bodytext2"/>
    <w:basedOn w:val="Normalny"/>
    <w:rsid w:val="00466AD6"/>
    <w:pPr>
      <w:spacing w:before="100" w:beforeAutospacing="1" w:after="100" w:afterAutospacing="1"/>
    </w:pPr>
    <w:rPr>
      <w:sz w:val="24"/>
      <w:szCs w:val="24"/>
    </w:rPr>
  </w:style>
  <w:style w:type="paragraph" w:customStyle="1" w:styleId="Tekstpodstawowywcity31">
    <w:name w:val="Tekst podstawowy wcięty 31"/>
    <w:basedOn w:val="Normalny"/>
    <w:rsid w:val="00466AD6"/>
    <w:pPr>
      <w:overflowPunct w:val="0"/>
      <w:autoSpaceDE w:val="0"/>
      <w:autoSpaceDN w:val="0"/>
      <w:adjustRightInd w:val="0"/>
      <w:ind w:firstLine="709"/>
    </w:pPr>
  </w:style>
  <w:style w:type="paragraph" w:customStyle="1" w:styleId="Styl1">
    <w:name w:val="Styl1"/>
    <w:basedOn w:val="Normalny"/>
    <w:rsid w:val="00466AD6"/>
    <w:pPr>
      <w:pageBreakBefore/>
      <w:tabs>
        <w:tab w:val="left" w:pos="567"/>
      </w:tabs>
    </w:pPr>
    <w:rPr>
      <w:b/>
    </w:rPr>
  </w:style>
  <w:style w:type="paragraph" w:customStyle="1" w:styleId="WDX">
    <w:name w:val="WDX"/>
    <w:basedOn w:val="WD6"/>
    <w:rsid w:val="00466AD6"/>
  </w:style>
  <w:style w:type="paragraph" w:customStyle="1" w:styleId="tekst">
    <w:name w:val="tekst"/>
    <w:basedOn w:val="Normalny"/>
    <w:rsid w:val="00466AD6"/>
    <w:pPr>
      <w:numPr>
        <w:numId w:val="4"/>
      </w:numPr>
      <w:tabs>
        <w:tab w:val="clear" w:pos="643"/>
      </w:tabs>
      <w:spacing w:line="300" w:lineRule="atLeast"/>
      <w:ind w:left="0" w:firstLine="0"/>
    </w:pPr>
    <w:rPr>
      <w:sz w:val="24"/>
    </w:rPr>
  </w:style>
  <w:style w:type="paragraph" w:styleId="Wcicienormalne">
    <w:name w:val="Normal Indent"/>
    <w:basedOn w:val="Normalny"/>
    <w:uiPriority w:val="99"/>
    <w:rsid w:val="00466AD6"/>
    <w:pPr>
      <w:spacing w:before="120"/>
      <w:ind w:left="720"/>
    </w:pPr>
  </w:style>
  <w:style w:type="paragraph" w:customStyle="1" w:styleId="wyliczenie1">
    <w:name w:val="wyliczenie 1"/>
    <w:basedOn w:val="Listapunktowana"/>
    <w:rsid w:val="00466AD6"/>
    <w:pPr>
      <w:ind w:left="283" w:hanging="283"/>
      <w:jc w:val="left"/>
    </w:pPr>
    <w:rPr>
      <w:sz w:val="24"/>
    </w:rPr>
  </w:style>
  <w:style w:type="paragraph" w:customStyle="1" w:styleId="11txt">
    <w:name w:val="1.1.txt"/>
    <w:basedOn w:val="Normalny"/>
    <w:rsid w:val="00466AD6"/>
    <w:pPr>
      <w:tabs>
        <w:tab w:val="left" w:pos="-426"/>
        <w:tab w:val="left" w:pos="142"/>
        <w:tab w:val="left" w:pos="1985"/>
        <w:tab w:val="left" w:pos="2041"/>
        <w:tab w:val="left" w:pos="2381"/>
        <w:tab w:val="left" w:pos="2722"/>
        <w:tab w:val="left" w:pos="3061"/>
        <w:tab w:val="left" w:pos="3402"/>
        <w:tab w:val="left" w:pos="3828"/>
        <w:tab w:val="left" w:pos="4678"/>
        <w:tab w:val="left" w:pos="5669"/>
      </w:tabs>
      <w:ind w:firstLine="567"/>
    </w:pPr>
    <w:rPr>
      <w:sz w:val="18"/>
    </w:rPr>
  </w:style>
  <w:style w:type="paragraph" w:customStyle="1" w:styleId="podpunkt">
    <w:name w:val="podpunkt"/>
    <w:basedOn w:val="Normalny"/>
    <w:rsid w:val="00466AD6"/>
    <w:pPr>
      <w:keepNext/>
      <w:tabs>
        <w:tab w:val="left" w:pos="425"/>
        <w:tab w:val="left" w:pos="851"/>
        <w:tab w:val="left" w:pos="1276"/>
        <w:tab w:val="left" w:pos="1701"/>
        <w:tab w:val="left" w:pos="2126"/>
        <w:tab w:val="left" w:pos="2552"/>
        <w:tab w:val="left" w:pos="3402"/>
        <w:tab w:val="left" w:pos="6804"/>
        <w:tab w:val="left" w:pos="7655"/>
        <w:tab w:val="left" w:pos="8505"/>
      </w:tabs>
      <w:spacing w:after="180"/>
    </w:pPr>
    <w:rPr>
      <w:b/>
      <w:sz w:val="24"/>
      <w:szCs w:val="24"/>
    </w:rPr>
  </w:style>
  <w:style w:type="paragraph" w:customStyle="1" w:styleId="paragraf">
    <w:name w:val="paragraf"/>
    <w:basedOn w:val="Normalny"/>
    <w:rsid w:val="00466AD6"/>
    <w:pPr>
      <w:keepNext/>
      <w:tabs>
        <w:tab w:val="left" w:pos="425"/>
        <w:tab w:val="left" w:pos="851"/>
        <w:tab w:val="left" w:pos="1276"/>
        <w:tab w:val="left" w:pos="1701"/>
        <w:tab w:val="left" w:pos="2126"/>
        <w:tab w:val="left" w:pos="2552"/>
        <w:tab w:val="left" w:pos="3402"/>
        <w:tab w:val="left" w:pos="6804"/>
        <w:tab w:val="left" w:pos="7655"/>
        <w:tab w:val="left" w:pos="8505"/>
      </w:tabs>
      <w:spacing w:after="180"/>
      <w:ind w:firstLine="340"/>
    </w:pPr>
    <w:rPr>
      <w:sz w:val="24"/>
      <w:szCs w:val="24"/>
    </w:rPr>
  </w:style>
  <w:style w:type="character" w:customStyle="1" w:styleId="ZnakZnak">
    <w:name w:val="Znak Znak"/>
    <w:rsid w:val="00466AD6"/>
    <w:rPr>
      <w:b/>
      <w:bCs/>
      <w:lang w:val="pl-PL" w:eastAsia="pl-PL" w:bidi="ar-SA"/>
    </w:rPr>
  </w:style>
  <w:style w:type="paragraph" w:customStyle="1" w:styleId="BodyText21">
    <w:name w:val="Body Text 21"/>
    <w:basedOn w:val="Normalny"/>
    <w:rsid w:val="00466AD6"/>
    <w:pPr>
      <w:widowControl w:val="0"/>
    </w:pPr>
    <w:rPr>
      <w:b/>
      <w:sz w:val="24"/>
    </w:rPr>
  </w:style>
  <w:style w:type="paragraph" w:customStyle="1" w:styleId="RightPar3">
    <w:name w:val="Right Par 3"/>
    <w:rsid w:val="00466AD6"/>
    <w:pPr>
      <w:tabs>
        <w:tab w:val="left" w:pos="-720"/>
        <w:tab w:val="left" w:pos="0"/>
        <w:tab w:val="left" w:pos="720"/>
        <w:tab w:val="left" w:pos="1440"/>
        <w:tab w:val="decimal" w:pos="2160"/>
      </w:tabs>
      <w:suppressAutoHyphens/>
      <w:ind w:left="2160" w:hanging="432"/>
    </w:pPr>
    <w:rPr>
      <w:rFonts w:ascii="Courier" w:eastAsia="Times New Roman" w:hAnsi="Courier"/>
      <w:sz w:val="24"/>
      <w:lang w:val="en-US"/>
    </w:rPr>
  </w:style>
  <w:style w:type="paragraph" w:customStyle="1" w:styleId="Tytu0">
    <w:name w:val="Tytu"/>
    <w:basedOn w:val="Liniagrna"/>
    <w:next w:val="Podstawowyakapitowy"/>
    <w:rsid w:val="00466AD6"/>
    <w:rPr>
      <w:rFonts w:ascii="Aerton EFN" w:hAnsi="Aerton EFN" w:cs="Aerton EFN"/>
      <w:b/>
      <w:bCs/>
      <w:sz w:val="36"/>
      <w:szCs w:val="36"/>
    </w:rPr>
  </w:style>
  <w:style w:type="paragraph" w:customStyle="1" w:styleId="Podstawowyakapitowy">
    <w:name w:val="[Podstawowy akapitowy]"/>
    <w:basedOn w:val="Brakstyluakapitowego"/>
    <w:rsid w:val="00466AD6"/>
  </w:style>
  <w:style w:type="paragraph" w:styleId="Podtytu">
    <w:name w:val="Subtitle"/>
    <w:basedOn w:val="Tytu0"/>
    <w:next w:val="Normalny"/>
    <w:link w:val="PodtytuZnak"/>
    <w:rsid w:val="00466AD6"/>
    <w:pPr>
      <w:jc w:val="center"/>
    </w:pPr>
    <w:rPr>
      <w:rFonts w:ascii="Adobe Caslon Pro Bold" w:hAnsi="Adobe Caslon Pro Bold" w:cs="Adobe Caslon Pro Bold"/>
      <w:sz w:val="38"/>
      <w:szCs w:val="38"/>
    </w:rPr>
  </w:style>
  <w:style w:type="character" w:customStyle="1" w:styleId="PodtytuZnak">
    <w:name w:val="Podtytuł Znak"/>
    <w:link w:val="Podtytu"/>
    <w:rsid w:val="00466AD6"/>
    <w:rPr>
      <w:rFonts w:ascii="Adobe Caslon Pro Bold" w:eastAsia="Times New Roman" w:hAnsi="Adobe Caslon Pro Bold" w:cs="Adobe Caslon Pro Bold"/>
      <w:b/>
      <w:bCs/>
      <w:color w:val="000000"/>
      <w:sz w:val="38"/>
      <w:szCs w:val="38"/>
    </w:rPr>
  </w:style>
  <w:style w:type="table" w:styleId="Tabela-Siatka">
    <w:name w:val="Table Grid"/>
    <w:basedOn w:val="Standardowy"/>
    <w:uiPriority w:val="59"/>
    <w:rsid w:val="00466AD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rsid w:val="00466AD6"/>
    <w:pPr>
      <w:tabs>
        <w:tab w:val="right" w:leader="dot" w:pos="7371"/>
      </w:tabs>
      <w:ind w:left="400"/>
    </w:pPr>
    <w:rPr>
      <w:i/>
    </w:rPr>
  </w:style>
  <w:style w:type="paragraph" w:styleId="Spistreci5">
    <w:name w:val="toc 5"/>
    <w:basedOn w:val="Normalny"/>
    <w:next w:val="Normalny"/>
    <w:rsid w:val="00466AD6"/>
    <w:pPr>
      <w:tabs>
        <w:tab w:val="right" w:leader="dot" w:pos="7371"/>
      </w:tabs>
      <w:ind w:left="800"/>
    </w:pPr>
    <w:rPr>
      <w:sz w:val="18"/>
    </w:rPr>
  </w:style>
  <w:style w:type="paragraph" w:styleId="Spistreci6">
    <w:name w:val="toc 6"/>
    <w:basedOn w:val="Normalny"/>
    <w:next w:val="Normalny"/>
    <w:rsid w:val="00466AD6"/>
    <w:pPr>
      <w:tabs>
        <w:tab w:val="right" w:leader="dot" w:pos="7371"/>
      </w:tabs>
      <w:ind w:left="1000"/>
    </w:pPr>
    <w:rPr>
      <w:sz w:val="18"/>
    </w:rPr>
  </w:style>
  <w:style w:type="paragraph" w:styleId="Spistreci7">
    <w:name w:val="toc 7"/>
    <w:basedOn w:val="Normalny"/>
    <w:next w:val="Normalny"/>
    <w:rsid w:val="00466AD6"/>
    <w:pPr>
      <w:tabs>
        <w:tab w:val="right" w:leader="dot" w:pos="7371"/>
      </w:tabs>
      <w:ind w:left="1200"/>
    </w:pPr>
    <w:rPr>
      <w:sz w:val="18"/>
    </w:rPr>
  </w:style>
  <w:style w:type="paragraph" w:styleId="Spistreci8">
    <w:name w:val="toc 8"/>
    <w:basedOn w:val="Normalny"/>
    <w:next w:val="Normalny"/>
    <w:rsid w:val="00466AD6"/>
    <w:pPr>
      <w:tabs>
        <w:tab w:val="right" w:leader="dot" w:pos="7371"/>
      </w:tabs>
      <w:ind w:left="1400"/>
    </w:pPr>
    <w:rPr>
      <w:sz w:val="18"/>
    </w:rPr>
  </w:style>
  <w:style w:type="paragraph" w:styleId="Spistreci9">
    <w:name w:val="toc 9"/>
    <w:basedOn w:val="Normalny"/>
    <w:next w:val="Normalny"/>
    <w:rsid w:val="00466AD6"/>
    <w:pPr>
      <w:tabs>
        <w:tab w:val="right" w:leader="dot" w:pos="7371"/>
      </w:tabs>
      <w:ind w:left="1600"/>
    </w:pPr>
    <w:rPr>
      <w:sz w:val="18"/>
    </w:rPr>
  </w:style>
  <w:style w:type="numbering" w:customStyle="1" w:styleId="Bezlisty1">
    <w:name w:val="Bez listy1"/>
    <w:next w:val="Bezlisty"/>
    <w:semiHidden/>
    <w:rsid w:val="00466AD6"/>
  </w:style>
  <w:style w:type="paragraph" w:styleId="Mapadokumentu">
    <w:name w:val="Document Map"/>
    <w:basedOn w:val="Normalny"/>
    <w:link w:val="MapadokumentuZnak"/>
    <w:semiHidden/>
    <w:rsid w:val="00466AD6"/>
    <w:pPr>
      <w:shd w:val="clear" w:color="auto" w:fill="000080"/>
    </w:pPr>
    <w:rPr>
      <w:rFonts w:ascii="Tahoma" w:hAnsi="Tahoma" w:cs="Tahoma"/>
    </w:rPr>
  </w:style>
  <w:style w:type="character" w:customStyle="1" w:styleId="MapadokumentuZnak">
    <w:name w:val="Mapa dokumentu Znak"/>
    <w:link w:val="Mapadokumentu"/>
    <w:rsid w:val="00466AD6"/>
    <w:rPr>
      <w:rFonts w:ascii="Tahoma" w:eastAsia="Times New Roman" w:hAnsi="Tahoma" w:cs="Tahoma"/>
      <w:sz w:val="20"/>
      <w:szCs w:val="20"/>
      <w:shd w:val="clear" w:color="auto" w:fill="000080"/>
      <w:lang w:eastAsia="pl-PL"/>
    </w:rPr>
  </w:style>
  <w:style w:type="numbering" w:customStyle="1" w:styleId="Bezlisty2">
    <w:name w:val="Bez listy2"/>
    <w:next w:val="Bezlisty"/>
    <w:semiHidden/>
    <w:rsid w:val="00466AD6"/>
  </w:style>
  <w:style w:type="character" w:styleId="Odwoanieprzypisudolnego">
    <w:name w:val="footnote reference"/>
    <w:semiHidden/>
    <w:rsid w:val="00466AD6"/>
    <w:rPr>
      <w:vertAlign w:val="superscript"/>
    </w:rPr>
  </w:style>
  <w:style w:type="numbering" w:customStyle="1" w:styleId="Bezlisty3">
    <w:name w:val="Bez listy3"/>
    <w:next w:val="Bezlisty"/>
    <w:semiHidden/>
    <w:rsid w:val="00466AD6"/>
  </w:style>
  <w:style w:type="numbering" w:customStyle="1" w:styleId="Bezlisty4">
    <w:name w:val="Bez listy4"/>
    <w:next w:val="Bezlisty"/>
    <w:semiHidden/>
    <w:rsid w:val="00466AD6"/>
  </w:style>
  <w:style w:type="paragraph" w:customStyle="1" w:styleId="punkt">
    <w:name w:val="punkt"/>
    <w:basedOn w:val="Normalny"/>
    <w:rsid w:val="00466AD6"/>
    <w:pPr>
      <w:keepNext/>
      <w:spacing w:line="480" w:lineRule="auto"/>
    </w:pPr>
    <w:rPr>
      <w:b/>
      <w:sz w:val="28"/>
      <w:szCs w:val="24"/>
    </w:rPr>
  </w:style>
  <w:style w:type="character" w:customStyle="1" w:styleId="header3">
    <w:name w:val="header3"/>
    <w:rsid w:val="00466AD6"/>
    <w:rPr>
      <w:b/>
      <w:bCs w:val="0"/>
      <w:sz w:val="36"/>
    </w:rPr>
  </w:style>
  <w:style w:type="character" w:customStyle="1" w:styleId="minus">
    <w:name w:val="minus"/>
    <w:rsid w:val="00466AD6"/>
  </w:style>
  <w:style w:type="character" w:customStyle="1" w:styleId="kontynuacja">
    <w:name w:val="kontynuacja"/>
    <w:rsid w:val="00466AD6"/>
  </w:style>
  <w:style w:type="character" w:customStyle="1" w:styleId="podpodpunkt">
    <w:name w:val="podpodpunkt"/>
    <w:rsid w:val="00466AD6"/>
  </w:style>
  <w:style w:type="paragraph" w:customStyle="1" w:styleId="Wypunktowanie">
    <w:name w:val="Wypunktowanie"/>
    <w:basedOn w:val="Normalny"/>
    <w:rsid w:val="00466AD6"/>
    <w:pPr>
      <w:widowControl w:val="0"/>
      <w:tabs>
        <w:tab w:val="left" w:pos="708"/>
      </w:tabs>
      <w:overflowPunct w:val="0"/>
      <w:autoSpaceDE w:val="0"/>
      <w:autoSpaceDN w:val="0"/>
      <w:adjustRightInd w:val="0"/>
      <w:ind w:left="708" w:hanging="708"/>
    </w:pPr>
    <w:rPr>
      <w:sz w:val="24"/>
    </w:rPr>
  </w:style>
  <w:style w:type="paragraph" w:customStyle="1" w:styleId="Numerowanie">
    <w:name w:val="Numerowanie"/>
    <w:basedOn w:val="Tekstpodstawowy"/>
    <w:rsid w:val="00466AD6"/>
    <w:pPr>
      <w:widowControl w:val="0"/>
      <w:overflowPunct w:val="0"/>
      <w:autoSpaceDE w:val="0"/>
      <w:autoSpaceDN w:val="0"/>
      <w:adjustRightInd w:val="0"/>
      <w:spacing w:after="0"/>
      <w:jc w:val="center"/>
    </w:pPr>
    <w:rPr>
      <w:sz w:val="24"/>
      <w:lang w:val="fr-FR"/>
    </w:rPr>
  </w:style>
  <w:style w:type="paragraph" w:customStyle="1" w:styleId="Tablica0">
    <w:name w:val="Tablica"/>
    <w:basedOn w:val="Normalny"/>
    <w:next w:val="Normalny"/>
    <w:rsid w:val="00466AD6"/>
    <w:pPr>
      <w:keepNext/>
      <w:keepLines/>
      <w:tabs>
        <w:tab w:val="left" w:pos="-720"/>
      </w:tabs>
      <w:suppressAutoHyphens/>
      <w:overflowPunct w:val="0"/>
      <w:autoSpaceDE w:val="0"/>
      <w:autoSpaceDN w:val="0"/>
      <w:adjustRightInd w:val="0"/>
      <w:spacing w:before="120" w:line="360" w:lineRule="auto"/>
      <w:jc w:val="center"/>
    </w:pPr>
    <w:rPr>
      <w:b/>
      <w:sz w:val="24"/>
    </w:rPr>
  </w:style>
  <w:style w:type="paragraph" w:customStyle="1" w:styleId="Teksttablicy">
    <w:name w:val="Tekst tablicy"/>
    <w:basedOn w:val="Tekstpodstawowy"/>
    <w:next w:val="Tekstpodstawowy"/>
    <w:rsid w:val="00466AD6"/>
    <w:pPr>
      <w:keepLines/>
      <w:spacing w:after="0"/>
      <w:jc w:val="center"/>
    </w:pPr>
    <w:rPr>
      <w:rFonts w:ascii="Arial" w:hAnsi="Arial" w:cs="Arial"/>
      <w:bCs/>
      <w:sz w:val="24"/>
      <w:lang w:val="fr-FR"/>
    </w:rPr>
  </w:style>
  <w:style w:type="paragraph" w:customStyle="1" w:styleId="Rysunek">
    <w:name w:val="Rysunek"/>
    <w:basedOn w:val="Normalny"/>
    <w:next w:val="Tekstpodstawowy"/>
    <w:rsid w:val="00466AD6"/>
    <w:pPr>
      <w:keepLines/>
      <w:tabs>
        <w:tab w:val="left" w:pos="-720"/>
      </w:tabs>
      <w:suppressAutoHyphens/>
      <w:overflowPunct w:val="0"/>
      <w:autoSpaceDE w:val="0"/>
      <w:autoSpaceDN w:val="0"/>
      <w:adjustRightInd w:val="0"/>
      <w:spacing w:before="260"/>
      <w:jc w:val="center"/>
    </w:pPr>
    <w:rPr>
      <w:b/>
      <w:noProof/>
      <w:sz w:val="24"/>
    </w:rPr>
  </w:style>
  <w:style w:type="character" w:customStyle="1" w:styleId="ZnakZnak3">
    <w:name w:val="Znak Znak3"/>
    <w:rsid w:val="00466AD6"/>
    <w:rPr>
      <w:rFonts w:ascii="Century Gothic" w:hAnsi="Century Gothic"/>
      <w:sz w:val="24"/>
    </w:rPr>
  </w:style>
  <w:style w:type="numbering" w:customStyle="1" w:styleId="Bezlisty5">
    <w:name w:val="Bez listy5"/>
    <w:next w:val="Bezlisty"/>
    <w:semiHidden/>
    <w:unhideWhenUsed/>
    <w:rsid w:val="00466AD6"/>
  </w:style>
  <w:style w:type="paragraph" w:customStyle="1" w:styleId="Default">
    <w:name w:val="Default"/>
    <w:uiPriority w:val="99"/>
    <w:rsid w:val="00466AD6"/>
    <w:pPr>
      <w:widowControl w:val="0"/>
      <w:autoSpaceDE w:val="0"/>
      <w:autoSpaceDN w:val="0"/>
      <w:adjustRightInd w:val="0"/>
    </w:pPr>
    <w:rPr>
      <w:rFonts w:ascii="Arial" w:eastAsia="Times New Roman" w:hAnsi="Arial" w:cs="Arial"/>
      <w:color w:val="000000"/>
      <w:sz w:val="24"/>
      <w:szCs w:val="24"/>
    </w:rPr>
  </w:style>
  <w:style w:type="character" w:styleId="Odwoanieprzypisukocowego">
    <w:name w:val="endnote reference"/>
    <w:uiPriority w:val="99"/>
    <w:rsid w:val="00466AD6"/>
    <w:rPr>
      <w:vertAlign w:val="superscript"/>
    </w:rPr>
  </w:style>
  <w:style w:type="character" w:styleId="UyteHipercze">
    <w:name w:val="FollowedHyperlink"/>
    <w:rsid w:val="00466AD6"/>
    <w:rPr>
      <w:color w:val="800080"/>
      <w:u w:val="single"/>
    </w:rPr>
  </w:style>
  <w:style w:type="paragraph" w:styleId="Tematkomentarza">
    <w:name w:val="annotation subject"/>
    <w:basedOn w:val="Tekstkomentarza"/>
    <w:next w:val="Tekstkomentarza"/>
    <w:link w:val="TematkomentarzaZnak"/>
    <w:uiPriority w:val="99"/>
    <w:rsid w:val="00466AD6"/>
    <w:rPr>
      <w:bCs/>
      <w:lang w:val="pl-PL"/>
    </w:rPr>
  </w:style>
  <w:style w:type="character" w:customStyle="1" w:styleId="TematkomentarzaZnak">
    <w:name w:val="Temat komentarza Znak"/>
    <w:link w:val="Tematkomentarza"/>
    <w:uiPriority w:val="99"/>
    <w:rsid w:val="00466AD6"/>
    <w:rPr>
      <w:rFonts w:ascii="Times New Roman" w:eastAsia="Times New Roman" w:hAnsi="Times New Roman" w:cs="Times New Roman"/>
      <w:b/>
      <w:bCs/>
      <w:sz w:val="20"/>
      <w:szCs w:val="20"/>
      <w:lang w:val="en-US" w:eastAsia="pl-PL"/>
    </w:rPr>
  </w:style>
  <w:style w:type="paragraph" w:styleId="Indeks1">
    <w:name w:val="index 1"/>
    <w:basedOn w:val="Normalny"/>
    <w:next w:val="Normalny"/>
    <w:semiHidden/>
    <w:rsid w:val="00466AD6"/>
    <w:pPr>
      <w:spacing w:before="120"/>
    </w:pPr>
  </w:style>
  <w:style w:type="paragraph" w:customStyle="1" w:styleId="Norma">
    <w:name w:val="Norma"/>
    <w:basedOn w:val="Normalny"/>
    <w:autoRedefine/>
    <w:rsid w:val="00466AD6"/>
    <w:pPr>
      <w:tabs>
        <w:tab w:val="left" w:pos="567"/>
        <w:tab w:val="num" w:pos="2552"/>
      </w:tabs>
      <w:ind w:left="2552" w:hanging="2552"/>
    </w:pPr>
    <w:rPr>
      <w:bCs/>
    </w:rPr>
  </w:style>
  <w:style w:type="paragraph" w:customStyle="1" w:styleId="Akapitzlist1">
    <w:name w:val="Akapit z listą1"/>
    <w:basedOn w:val="Normalny"/>
    <w:rsid w:val="00466AD6"/>
    <w:pPr>
      <w:ind w:left="720"/>
    </w:pPr>
    <w:rPr>
      <w:rFonts w:ascii="Arial" w:hAnsi="Arial"/>
      <w:sz w:val="24"/>
      <w:szCs w:val="22"/>
      <w:lang w:val="en-US" w:eastAsia="en-US"/>
    </w:rPr>
  </w:style>
  <w:style w:type="character" w:customStyle="1" w:styleId="spelle">
    <w:name w:val="spelle"/>
    <w:basedOn w:val="Domylnaczcionkaakapitu"/>
    <w:rsid w:val="007D0CF5"/>
  </w:style>
  <w:style w:type="paragraph" w:styleId="Akapitzlist">
    <w:name w:val="List Paragraph"/>
    <w:aliases w:val="Akapit z numeracją,normalny tekst,BulletC,Wyliczanie,Obiekt,Akapit z listą31,Bullets,Kolorowa lista — akcent 11,times"/>
    <w:basedOn w:val="Normalny"/>
    <w:link w:val="AkapitzlistZnak"/>
    <w:uiPriority w:val="34"/>
    <w:qFormat/>
    <w:rsid w:val="00DF38C7"/>
    <w:pPr>
      <w:ind w:left="720"/>
      <w:contextualSpacing/>
    </w:pPr>
    <w:rPr>
      <w:sz w:val="24"/>
      <w:szCs w:val="24"/>
    </w:rPr>
  </w:style>
  <w:style w:type="character" w:customStyle="1" w:styleId="biggertext">
    <w:name w:val="biggertext"/>
    <w:basedOn w:val="Domylnaczcionkaakapitu"/>
    <w:rsid w:val="00DF38C7"/>
  </w:style>
  <w:style w:type="paragraph" w:customStyle="1" w:styleId="1Rozdzia3">
    <w:name w:val="1. Rozdzia3"/>
    <w:rsid w:val="000857D4"/>
    <w:pPr>
      <w:keepNext/>
      <w:widowControl w:val="0"/>
      <w:spacing w:before="120"/>
    </w:pPr>
    <w:rPr>
      <w:rFonts w:ascii="Times New Roman" w:eastAsia="Times New Roman" w:hAnsi="Times New Roman"/>
      <w:b/>
      <w:caps/>
      <w:sz w:val="24"/>
    </w:rPr>
  </w:style>
  <w:style w:type="paragraph" w:customStyle="1" w:styleId="11Podrozdzia3">
    <w:name w:val="1.1. Podrozdzia3"/>
    <w:rsid w:val="000857D4"/>
    <w:pPr>
      <w:keepNext/>
      <w:widowControl w:val="0"/>
      <w:spacing w:before="120"/>
    </w:pPr>
    <w:rPr>
      <w:rFonts w:ascii="Times New Roman" w:eastAsia="Times New Roman" w:hAnsi="Times New Roman"/>
      <w:b/>
      <w:sz w:val="24"/>
    </w:rPr>
  </w:style>
  <w:style w:type="paragraph" w:customStyle="1" w:styleId="Tekstpodstawowy31">
    <w:name w:val="Tekst podstawowy 31"/>
    <w:basedOn w:val="Normalny"/>
    <w:rsid w:val="000857D4"/>
    <w:pPr>
      <w:widowControl w:val="0"/>
      <w:overflowPunct w:val="0"/>
      <w:autoSpaceDE w:val="0"/>
      <w:autoSpaceDN w:val="0"/>
      <w:adjustRightInd w:val="0"/>
    </w:pPr>
    <w:rPr>
      <w:sz w:val="24"/>
    </w:rPr>
  </w:style>
  <w:style w:type="paragraph" w:styleId="Listapunktowana4">
    <w:name w:val="List Bullet 4"/>
    <w:basedOn w:val="Normalny"/>
    <w:rsid w:val="000857D4"/>
    <w:pPr>
      <w:ind w:left="340" w:hanging="340"/>
    </w:pPr>
  </w:style>
  <w:style w:type="paragraph" w:customStyle="1" w:styleId="Skrconyadreszwrotny">
    <w:name w:val="Skrócony adres zwrotny"/>
    <w:basedOn w:val="Normalny"/>
    <w:rsid w:val="000857D4"/>
    <w:rPr>
      <w:rFonts w:ascii="PL Ottawa" w:hAnsi="PL Ottawa"/>
      <w:sz w:val="22"/>
    </w:rPr>
  </w:style>
  <w:style w:type="paragraph" w:customStyle="1" w:styleId="Listawypunktowana1">
    <w:name w:val="Lista wypunktowana 1"/>
    <w:basedOn w:val="Normalny"/>
    <w:autoRedefine/>
    <w:rsid w:val="000857D4"/>
    <w:pPr>
      <w:spacing w:before="120"/>
    </w:pPr>
  </w:style>
  <w:style w:type="paragraph" w:customStyle="1" w:styleId="WW-Listawypunktowana5">
    <w:name w:val="WW-Lista wypunktowana 5"/>
    <w:basedOn w:val="Normalny"/>
    <w:rsid w:val="000857D4"/>
    <w:pPr>
      <w:tabs>
        <w:tab w:val="left" w:pos="357"/>
        <w:tab w:val="left" w:pos="705"/>
      </w:tabs>
      <w:suppressAutoHyphens/>
      <w:ind w:left="283" w:hanging="283"/>
    </w:pPr>
    <w:rPr>
      <w:sz w:val="22"/>
    </w:rPr>
  </w:style>
  <w:style w:type="paragraph" w:customStyle="1" w:styleId="LISTAWYPUNKTOWANA">
    <w:name w:val="LISTA WYPUNKTOWANA"/>
    <w:basedOn w:val="Normalny"/>
    <w:rsid w:val="000857D4"/>
    <w:pPr>
      <w:numPr>
        <w:numId w:val="6"/>
      </w:numPr>
      <w:tabs>
        <w:tab w:val="clear" w:pos="360"/>
        <w:tab w:val="num" w:pos="705"/>
      </w:tabs>
      <w:ind w:left="113" w:firstLine="0"/>
    </w:pPr>
    <w:rPr>
      <w:kern w:val="16"/>
      <w:sz w:val="22"/>
    </w:rPr>
  </w:style>
  <w:style w:type="paragraph" w:customStyle="1" w:styleId="Data1">
    <w:name w:val="Data1"/>
    <w:basedOn w:val="Normalny"/>
    <w:rsid w:val="000857D4"/>
    <w:rPr>
      <w:sz w:val="22"/>
    </w:rPr>
  </w:style>
  <w:style w:type="paragraph" w:customStyle="1" w:styleId="listawypunktowana0">
    <w:name w:val="lista wypunktowana"/>
    <w:basedOn w:val="Wcicienormalne"/>
    <w:rsid w:val="000857D4"/>
    <w:pPr>
      <w:framePr w:hSpace="142" w:vSpace="142" w:wrap="around" w:vAnchor="text" w:hAnchor="text" w:y="1"/>
      <w:spacing w:before="0"/>
      <w:ind w:left="113"/>
      <w:jc w:val="left"/>
    </w:pPr>
  </w:style>
  <w:style w:type="paragraph" w:styleId="Lista-kontynuacja">
    <w:name w:val="List Continue"/>
    <w:basedOn w:val="Normalny"/>
    <w:rsid w:val="000857D4"/>
    <w:pPr>
      <w:spacing w:after="120"/>
      <w:ind w:left="283"/>
    </w:pPr>
  </w:style>
  <w:style w:type="paragraph" w:styleId="Listapunktowana5">
    <w:name w:val="List Bullet 5"/>
    <w:basedOn w:val="Normalny"/>
    <w:autoRedefine/>
    <w:rsid w:val="000857D4"/>
    <w:pPr>
      <w:tabs>
        <w:tab w:val="num" w:pos="926"/>
      </w:tabs>
      <w:ind w:left="926" w:hanging="360"/>
    </w:pPr>
  </w:style>
  <w:style w:type="paragraph" w:customStyle="1" w:styleId="WW-Listawypunktowana">
    <w:name w:val="WW-Lista wypunktowana"/>
    <w:basedOn w:val="Normalny"/>
    <w:rsid w:val="000857D4"/>
    <w:pPr>
      <w:tabs>
        <w:tab w:val="num" w:pos="720"/>
      </w:tabs>
      <w:suppressAutoHyphens/>
      <w:ind w:left="720" w:hanging="360"/>
    </w:pPr>
    <w:rPr>
      <w:sz w:val="22"/>
    </w:rPr>
  </w:style>
  <w:style w:type="paragraph" w:customStyle="1" w:styleId="WW-Tekstpodstawowy3">
    <w:name w:val="WW-Tekst podstawowy 3"/>
    <w:basedOn w:val="Normalny"/>
    <w:rsid w:val="000857D4"/>
    <w:pPr>
      <w:suppressAutoHyphens/>
    </w:pPr>
    <w:rPr>
      <w:b/>
      <w:sz w:val="22"/>
    </w:rPr>
  </w:style>
  <w:style w:type="character" w:customStyle="1" w:styleId="WW8Num1626z0">
    <w:name w:val="WW8Num1626z0"/>
    <w:rsid w:val="000857D4"/>
    <w:rPr>
      <w:rFonts w:ascii="Symbol" w:hAnsi="Symbol"/>
    </w:rPr>
  </w:style>
  <w:style w:type="paragraph" w:customStyle="1" w:styleId="WW-Listawypunktowana3">
    <w:name w:val="WW-Lista wypunktowana 3"/>
    <w:basedOn w:val="Normalny"/>
    <w:rsid w:val="000857D4"/>
    <w:pPr>
      <w:suppressAutoHyphens/>
    </w:pPr>
    <w:rPr>
      <w:sz w:val="22"/>
    </w:rPr>
  </w:style>
  <w:style w:type="paragraph" w:customStyle="1" w:styleId="WW-Tekstpodstawowywcity3">
    <w:name w:val="WW-Tekst podstawowy wcięty 3"/>
    <w:basedOn w:val="Normalny"/>
    <w:rsid w:val="000857D4"/>
    <w:pPr>
      <w:tabs>
        <w:tab w:val="left" w:pos="1137"/>
        <w:tab w:val="left" w:pos="1728"/>
      </w:tabs>
      <w:suppressAutoHyphens/>
      <w:ind w:left="432" w:hanging="432"/>
    </w:pPr>
    <w:rPr>
      <w:b/>
      <w:sz w:val="22"/>
    </w:rPr>
  </w:style>
  <w:style w:type="paragraph" w:customStyle="1" w:styleId="WW-Tekstpodstawowywcity2">
    <w:name w:val="WW-Tekst podstawowy wcięty 2"/>
    <w:basedOn w:val="Normalny"/>
    <w:rsid w:val="000857D4"/>
    <w:pPr>
      <w:suppressAutoHyphens/>
      <w:ind w:firstLine="708"/>
    </w:pPr>
    <w:rPr>
      <w:rFonts w:ascii="Arial" w:hAnsi="Arial"/>
    </w:rPr>
  </w:style>
  <w:style w:type="paragraph" w:customStyle="1" w:styleId="WW-Listawypunktowana2">
    <w:name w:val="WW-Lista wypunktowana 2"/>
    <w:rsid w:val="000857D4"/>
    <w:pPr>
      <w:suppressAutoHyphens/>
      <w:ind w:left="170" w:firstLine="1"/>
    </w:pPr>
    <w:rPr>
      <w:rFonts w:ascii="Times New Roman" w:eastAsia="Times New Roman" w:hAnsi="Times New Roman"/>
      <w:sz w:val="22"/>
    </w:rPr>
  </w:style>
  <w:style w:type="paragraph" w:customStyle="1" w:styleId="WW-Listawypunktowana4">
    <w:name w:val="WW-Lista wypunktowana 4"/>
    <w:basedOn w:val="Normalny"/>
    <w:rsid w:val="000857D4"/>
    <w:pPr>
      <w:suppressAutoHyphens/>
    </w:pPr>
    <w:rPr>
      <w:sz w:val="22"/>
    </w:rPr>
  </w:style>
  <w:style w:type="paragraph" w:customStyle="1" w:styleId="Zawartoramki">
    <w:name w:val="Zawartość ramki"/>
    <w:basedOn w:val="Tekstpodstawowy"/>
    <w:rsid w:val="000857D4"/>
    <w:pPr>
      <w:tabs>
        <w:tab w:val="left" w:pos="705"/>
      </w:tabs>
      <w:suppressAutoHyphens/>
      <w:spacing w:after="0"/>
      <w:jc w:val="center"/>
    </w:pPr>
    <w:rPr>
      <w:rFonts w:ascii="PL Ottawa" w:hAnsi="PL Ottawa"/>
    </w:rPr>
  </w:style>
  <w:style w:type="paragraph" w:customStyle="1" w:styleId="Zawartotabeli">
    <w:name w:val="Zawartość tabeli"/>
    <w:basedOn w:val="Tekstpodstawowy"/>
    <w:rsid w:val="000857D4"/>
    <w:pPr>
      <w:suppressLineNumbers/>
      <w:tabs>
        <w:tab w:val="left" w:pos="705"/>
      </w:tabs>
      <w:suppressAutoHyphens/>
      <w:spacing w:after="0"/>
      <w:jc w:val="center"/>
    </w:pPr>
    <w:rPr>
      <w:rFonts w:ascii="PL Ottawa" w:hAnsi="PL Ottawa"/>
    </w:rPr>
  </w:style>
  <w:style w:type="paragraph" w:customStyle="1" w:styleId="Tytutabeli">
    <w:name w:val="Tytuł tabeli"/>
    <w:basedOn w:val="Zawartotabeli"/>
    <w:rsid w:val="000857D4"/>
    <w:rPr>
      <w:b/>
      <w:i/>
    </w:rPr>
  </w:style>
  <w:style w:type="paragraph" w:customStyle="1" w:styleId="PLTimes">
    <w:name w:val="PLTimes"/>
    <w:basedOn w:val="Normalny"/>
    <w:rsid w:val="000857D4"/>
    <w:pPr>
      <w:spacing w:line="360" w:lineRule="atLeast"/>
    </w:pPr>
    <w:rPr>
      <w:rFonts w:ascii="PL Times New Roman" w:hAnsi="PL Times New Roman"/>
      <w:sz w:val="24"/>
      <w:lang w:val="en-GB"/>
    </w:rPr>
  </w:style>
  <w:style w:type="paragraph" w:customStyle="1" w:styleId="xl24">
    <w:name w:val="xl24"/>
    <w:basedOn w:val="Normalny"/>
    <w:rsid w:val="000857D4"/>
    <w:pPr>
      <w:spacing w:before="100" w:after="100"/>
    </w:pPr>
    <w:rPr>
      <w:rFonts w:ascii="Arial" w:hAnsi="Arial"/>
      <w:b/>
      <w:sz w:val="24"/>
      <w:szCs w:val="24"/>
    </w:rPr>
  </w:style>
  <w:style w:type="paragraph" w:customStyle="1" w:styleId="StylSpistreci1Przed0ptPo0pt">
    <w:name w:val="Styl Spis treści 1 + Przed:  0 pt Po:  0 pt"/>
    <w:basedOn w:val="Spistreci1"/>
    <w:rsid w:val="000857D4"/>
    <w:pPr>
      <w:tabs>
        <w:tab w:val="right" w:leader="dot" w:pos="7371"/>
      </w:tabs>
      <w:suppressAutoHyphens w:val="0"/>
      <w:autoSpaceDN w:val="0"/>
      <w:adjustRightInd w:val="0"/>
      <w:ind w:left="0" w:right="0" w:firstLine="0"/>
      <w:textAlignment w:val="baseline"/>
    </w:pPr>
    <w:rPr>
      <w:b/>
      <w:bCs/>
      <w:noProof w:val="0"/>
    </w:rPr>
  </w:style>
  <w:style w:type="paragraph" w:customStyle="1" w:styleId="Bullet1points">
    <w:name w:val="Bullet 1 points"/>
    <w:basedOn w:val="Normalny"/>
    <w:rsid w:val="000857D4"/>
    <w:pPr>
      <w:tabs>
        <w:tab w:val="num" w:pos="720"/>
      </w:tabs>
      <w:spacing w:before="60" w:after="60"/>
      <w:ind w:left="720" w:hanging="360"/>
    </w:pPr>
  </w:style>
  <w:style w:type="paragraph" w:customStyle="1" w:styleId="FR2">
    <w:name w:val="FR2"/>
    <w:rsid w:val="000857D4"/>
    <w:pPr>
      <w:widowControl w:val="0"/>
      <w:autoSpaceDE w:val="0"/>
      <w:autoSpaceDN w:val="0"/>
      <w:adjustRightInd w:val="0"/>
      <w:spacing w:before="460"/>
      <w:jc w:val="center"/>
    </w:pPr>
    <w:rPr>
      <w:rFonts w:ascii="Times New Roman" w:eastAsia="Times New Roman" w:hAnsi="Times New Roman"/>
      <w:noProof/>
      <w:sz w:val="24"/>
      <w:szCs w:val="24"/>
    </w:rPr>
  </w:style>
  <w:style w:type="paragraph" w:customStyle="1" w:styleId="FR3">
    <w:name w:val="FR3"/>
    <w:rsid w:val="000857D4"/>
    <w:pPr>
      <w:widowControl w:val="0"/>
      <w:tabs>
        <w:tab w:val="num" w:pos="1996"/>
      </w:tabs>
      <w:autoSpaceDE w:val="0"/>
      <w:autoSpaceDN w:val="0"/>
      <w:adjustRightInd w:val="0"/>
      <w:spacing w:before="300"/>
      <w:ind w:left="440"/>
    </w:pPr>
    <w:rPr>
      <w:rFonts w:ascii="Arial" w:eastAsia="Times New Roman" w:hAnsi="Arial" w:cs="Arial"/>
      <w:sz w:val="18"/>
      <w:szCs w:val="18"/>
    </w:rPr>
  </w:style>
  <w:style w:type="paragraph" w:customStyle="1" w:styleId="Listaabc">
    <w:name w:val="Lista abc"/>
    <w:basedOn w:val="Normalny"/>
    <w:rsid w:val="000857D4"/>
    <w:pPr>
      <w:spacing w:before="120"/>
    </w:pPr>
  </w:style>
  <w:style w:type="paragraph" w:customStyle="1" w:styleId="Indeksdolny">
    <w:name w:val="Indeks dolny"/>
    <w:basedOn w:val="Normalny"/>
    <w:rsid w:val="000857D4"/>
    <w:pPr>
      <w:spacing w:before="120"/>
    </w:pPr>
    <w:rPr>
      <w:vertAlign w:val="subscript"/>
    </w:rPr>
  </w:style>
  <w:style w:type="paragraph" w:customStyle="1" w:styleId="Paragraf1">
    <w:name w:val="Paragraf1"/>
    <w:basedOn w:val="Normalny"/>
    <w:rsid w:val="000857D4"/>
    <w:pPr>
      <w:keepNext/>
      <w:tabs>
        <w:tab w:val="left" w:pos="425"/>
        <w:tab w:val="left" w:pos="851"/>
        <w:tab w:val="left" w:pos="1276"/>
        <w:tab w:val="left" w:pos="1701"/>
        <w:tab w:val="left" w:pos="2126"/>
        <w:tab w:val="left" w:pos="2552"/>
        <w:tab w:val="left" w:pos="3402"/>
        <w:tab w:val="left" w:pos="6804"/>
        <w:tab w:val="left" w:pos="7655"/>
        <w:tab w:val="left" w:pos="8505"/>
      </w:tabs>
      <w:spacing w:before="120" w:after="180"/>
      <w:ind w:firstLine="340"/>
    </w:pPr>
    <w:rPr>
      <w:sz w:val="24"/>
      <w:szCs w:val="24"/>
    </w:rPr>
  </w:style>
  <w:style w:type="paragraph" w:customStyle="1" w:styleId="Tekst0">
    <w:name w:val="Tekst"/>
    <w:rsid w:val="000857D4"/>
    <w:pPr>
      <w:tabs>
        <w:tab w:val="left" w:pos="851"/>
        <w:tab w:val="left" w:pos="1701"/>
        <w:tab w:val="left" w:pos="2835"/>
        <w:tab w:val="left" w:pos="3969"/>
      </w:tabs>
      <w:spacing w:before="120"/>
      <w:ind w:firstLine="851"/>
      <w:jc w:val="both"/>
    </w:pPr>
    <w:rPr>
      <w:rFonts w:ascii="Arial" w:eastAsia="Times New Roman" w:hAnsi="Arial"/>
      <w:color w:val="000000"/>
    </w:rPr>
  </w:style>
  <w:style w:type="paragraph" w:customStyle="1" w:styleId="lista0">
    <w:name w:val="lista"/>
    <w:rsid w:val="000857D4"/>
    <w:pPr>
      <w:tabs>
        <w:tab w:val="left" w:pos="7088"/>
      </w:tabs>
    </w:pPr>
    <w:rPr>
      <w:rFonts w:ascii="Times New Roman" w:eastAsia="Times New Roman" w:hAnsi="Times New Roman"/>
      <w:noProof/>
    </w:rPr>
  </w:style>
  <w:style w:type="paragraph" w:customStyle="1" w:styleId="Wierszzwp9p">
    <w:name w:val="Wiersz zw_p9p"/>
    <w:basedOn w:val="Normalny"/>
    <w:rsid w:val="000857D4"/>
    <w:pPr>
      <w:tabs>
        <w:tab w:val="left" w:pos="425"/>
        <w:tab w:val="left" w:pos="851"/>
        <w:tab w:val="left" w:pos="1276"/>
        <w:tab w:val="left" w:pos="1701"/>
        <w:tab w:val="left" w:pos="2126"/>
        <w:tab w:val="left" w:pos="2552"/>
        <w:tab w:val="left" w:pos="3402"/>
        <w:tab w:val="left" w:pos="6804"/>
        <w:tab w:val="left" w:pos="7655"/>
        <w:tab w:val="left" w:pos="8505"/>
      </w:tabs>
      <w:spacing w:before="180" w:after="180"/>
    </w:pPr>
    <w:rPr>
      <w:sz w:val="24"/>
      <w:szCs w:val="24"/>
    </w:rPr>
  </w:style>
  <w:style w:type="paragraph" w:customStyle="1" w:styleId="wierszzw9p">
    <w:name w:val="wiersz zw_9p"/>
    <w:basedOn w:val="Wierszzwp9p"/>
    <w:rsid w:val="000857D4"/>
    <w:pPr>
      <w:spacing w:before="0"/>
    </w:pPr>
  </w:style>
  <w:style w:type="paragraph" w:customStyle="1" w:styleId="StylNagwek3">
    <w:name w:val="Styl Nagłówek 3"/>
    <w:aliases w:val="Title 3 + Pogrubienie"/>
    <w:basedOn w:val="Nagwek3"/>
    <w:link w:val="StylNagwek3Title3PogrubienieZnak"/>
    <w:rsid w:val="000857D4"/>
    <w:pPr>
      <w:tabs>
        <w:tab w:val="left" w:pos="1134"/>
        <w:tab w:val="left" w:pos="1701"/>
      </w:tabs>
      <w:spacing w:before="0" w:after="0"/>
      <w:ind w:left="30" w:hanging="30"/>
      <w:jc w:val="both"/>
    </w:pPr>
    <w:rPr>
      <w:b w:val="0"/>
      <w:bCs/>
      <w:szCs w:val="24"/>
    </w:rPr>
  </w:style>
  <w:style w:type="character" w:customStyle="1" w:styleId="StylNagwek3Title3PogrubienieZnak">
    <w:name w:val="Styl Nagłówek 3;Title 3 + Pogrubienie Znak"/>
    <w:link w:val="StylNagwek3"/>
    <w:rsid w:val="000857D4"/>
    <w:rPr>
      <w:bCs/>
      <w:szCs w:val="24"/>
      <w:lang w:val="pl-PL" w:eastAsia="pl-PL" w:bidi="ar-SA"/>
    </w:rPr>
  </w:style>
  <w:style w:type="paragraph" w:customStyle="1" w:styleId="Tekstpodstawowywcity9">
    <w:name w:val="Tekst podstawowy wcięty 9"/>
    <w:basedOn w:val="Tekstpodstawowywcity"/>
    <w:rsid w:val="000857D4"/>
    <w:pPr>
      <w:numPr>
        <w:ilvl w:val="0"/>
      </w:numPr>
      <w:tabs>
        <w:tab w:val="left" w:pos="0"/>
        <w:tab w:val="left" w:pos="425"/>
        <w:tab w:val="left" w:pos="851"/>
        <w:tab w:val="left" w:pos="1276"/>
        <w:tab w:val="left" w:pos="1700"/>
        <w:tab w:val="left" w:pos="2126"/>
        <w:tab w:val="left" w:pos="2552"/>
        <w:tab w:val="left" w:pos="3402"/>
        <w:tab w:val="left" w:pos="6804"/>
        <w:tab w:val="left" w:pos="7655"/>
        <w:tab w:val="left" w:pos="8505"/>
      </w:tabs>
      <w:spacing w:after="180"/>
      <w:ind w:firstLine="340"/>
    </w:pPr>
  </w:style>
  <w:style w:type="paragraph" w:customStyle="1" w:styleId="Tekstpodstawowywcity9p9">
    <w:name w:val="Tekst podstawowy wcięty 9p9"/>
    <w:basedOn w:val="Tekstpodstawowywcity"/>
    <w:rsid w:val="000857D4"/>
    <w:pPr>
      <w:numPr>
        <w:ilvl w:val="0"/>
      </w:numPr>
      <w:tabs>
        <w:tab w:val="left" w:pos="0"/>
        <w:tab w:val="left" w:pos="425"/>
        <w:tab w:val="left" w:pos="851"/>
        <w:tab w:val="left" w:pos="1276"/>
        <w:tab w:val="left" w:pos="1700"/>
        <w:tab w:val="left" w:pos="2126"/>
        <w:tab w:val="left" w:pos="2552"/>
        <w:tab w:val="left" w:pos="3402"/>
        <w:tab w:val="left" w:pos="6804"/>
        <w:tab w:val="left" w:pos="7655"/>
        <w:tab w:val="left" w:pos="8505"/>
      </w:tabs>
      <w:spacing w:before="180" w:after="180"/>
      <w:ind w:firstLine="340"/>
    </w:pPr>
  </w:style>
  <w:style w:type="paragraph" w:customStyle="1" w:styleId="Tekstpodstawowywcityp9">
    <w:name w:val="Tekst podstawowy wcięty p9"/>
    <w:basedOn w:val="Tekstpodstawowywcity9p9"/>
    <w:rsid w:val="000857D4"/>
    <w:pPr>
      <w:spacing w:after="0"/>
    </w:pPr>
  </w:style>
  <w:style w:type="paragraph" w:customStyle="1" w:styleId="Normy4">
    <w:name w:val="Normy4"/>
    <w:basedOn w:val="Normalny"/>
    <w:rsid w:val="000857D4"/>
    <w:pPr>
      <w:tabs>
        <w:tab w:val="left" w:pos="2268"/>
        <w:tab w:val="left" w:pos="2552"/>
        <w:tab w:val="left" w:pos="3402"/>
        <w:tab w:val="left" w:pos="6804"/>
        <w:tab w:val="left" w:pos="7655"/>
        <w:tab w:val="left" w:pos="8505"/>
      </w:tabs>
      <w:spacing w:after="180"/>
      <w:ind w:left="2268" w:hanging="2268"/>
    </w:pPr>
    <w:rPr>
      <w:sz w:val="24"/>
      <w:szCs w:val="24"/>
    </w:rPr>
  </w:style>
  <w:style w:type="paragraph" w:customStyle="1" w:styleId="Normy">
    <w:name w:val="Normy"/>
    <w:basedOn w:val="Normalny"/>
    <w:rsid w:val="000857D4"/>
    <w:pPr>
      <w:tabs>
        <w:tab w:val="left" w:pos="2126"/>
        <w:tab w:val="left" w:pos="2552"/>
        <w:tab w:val="left" w:pos="3402"/>
        <w:tab w:val="left" w:pos="6804"/>
        <w:tab w:val="left" w:pos="7655"/>
        <w:tab w:val="left" w:pos="8505"/>
      </w:tabs>
      <w:spacing w:after="180"/>
      <w:ind w:left="2126" w:hanging="2126"/>
    </w:pPr>
    <w:rPr>
      <w:sz w:val="24"/>
      <w:szCs w:val="24"/>
    </w:rPr>
  </w:style>
  <w:style w:type="character" w:customStyle="1" w:styleId="WW8Num1576z0">
    <w:name w:val="WW8Num1576z0"/>
    <w:rsid w:val="000857D4"/>
    <w:rPr>
      <w:rFonts w:ascii="Symbol" w:hAnsi="Symbol"/>
      <w:color w:val="auto"/>
    </w:rPr>
  </w:style>
  <w:style w:type="character" w:customStyle="1" w:styleId="WW8Num1635z0">
    <w:name w:val="WW8Num1635z0"/>
    <w:rsid w:val="000857D4"/>
    <w:rPr>
      <w:rFonts w:ascii="Arial" w:hAnsi="Arial"/>
      <w:b/>
      <w:i w:val="0"/>
      <w:sz w:val="18"/>
      <w:u w:val="none"/>
    </w:rPr>
  </w:style>
  <w:style w:type="character" w:customStyle="1" w:styleId="WW-Domylnaczcionkaakapitu">
    <w:name w:val="WW-Domyślna czcionka akapitu"/>
    <w:rsid w:val="000857D4"/>
  </w:style>
  <w:style w:type="character" w:customStyle="1" w:styleId="WW8Num5z0">
    <w:name w:val="WW8Num5z0"/>
    <w:rsid w:val="000857D4"/>
    <w:rPr>
      <w:rFonts w:ascii="Symbol" w:hAnsi="Symbol"/>
    </w:rPr>
  </w:style>
  <w:style w:type="character" w:customStyle="1" w:styleId="WW8Num6z0">
    <w:name w:val="WW8Num6z0"/>
    <w:rsid w:val="000857D4"/>
    <w:rPr>
      <w:rFonts w:ascii="Symbol" w:hAnsi="Symbol"/>
    </w:rPr>
  </w:style>
  <w:style w:type="character" w:customStyle="1" w:styleId="WW8Num7z0">
    <w:name w:val="WW8Num7z0"/>
    <w:rsid w:val="000857D4"/>
    <w:rPr>
      <w:rFonts w:ascii="Symbol" w:hAnsi="Symbol"/>
    </w:rPr>
  </w:style>
  <w:style w:type="character" w:customStyle="1" w:styleId="WW8Num8z0">
    <w:name w:val="WW8Num8z0"/>
    <w:rsid w:val="000857D4"/>
    <w:rPr>
      <w:rFonts w:ascii="Symbol" w:hAnsi="Symbol"/>
    </w:rPr>
  </w:style>
  <w:style w:type="character" w:customStyle="1" w:styleId="WW8Num14z0">
    <w:name w:val="WW8Num14z0"/>
    <w:rsid w:val="000857D4"/>
    <w:rPr>
      <w:rFonts w:ascii="Times New Roman" w:hAnsi="Times New Roman"/>
    </w:rPr>
  </w:style>
  <w:style w:type="character" w:customStyle="1" w:styleId="WW8Num16z0">
    <w:name w:val="WW8Num16z0"/>
    <w:rsid w:val="000857D4"/>
    <w:rPr>
      <w:rFonts w:ascii="Symbol" w:hAnsi="Symbol"/>
    </w:rPr>
  </w:style>
  <w:style w:type="character" w:customStyle="1" w:styleId="WW8Num17z0">
    <w:name w:val="WW8Num17z0"/>
    <w:rsid w:val="000857D4"/>
    <w:rPr>
      <w:rFonts w:ascii="Times New Roman" w:hAnsi="Times New Roman"/>
      <w:b w:val="0"/>
      <w:i w:val="0"/>
      <w:sz w:val="24"/>
      <w:u w:val="none"/>
    </w:rPr>
  </w:style>
  <w:style w:type="character" w:customStyle="1" w:styleId="WW8Num19z0">
    <w:name w:val="WW8Num19z0"/>
    <w:rsid w:val="000857D4"/>
    <w:rPr>
      <w:rFonts w:ascii="Times New Roman" w:hAnsi="Times New Roman"/>
      <w:b w:val="0"/>
      <w:i w:val="0"/>
      <w:sz w:val="22"/>
      <w:u w:val="none"/>
    </w:rPr>
  </w:style>
  <w:style w:type="character" w:customStyle="1" w:styleId="WW8Num20z0">
    <w:name w:val="WW8Num20z0"/>
    <w:rsid w:val="000857D4"/>
    <w:rPr>
      <w:b/>
    </w:rPr>
  </w:style>
  <w:style w:type="character" w:customStyle="1" w:styleId="WW8Num21z0">
    <w:name w:val="WW8Num21z0"/>
    <w:rsid w:val="000857D4"/>
    <w:rPr>
      <w:rFonts w:ascii="Arial" w:hAnsi="Arial"/>
      <w:b w:val="0"/>
      <w:i w:val="0"/>
      <w:sz w:val="18"/>
      <w:u w:val="none"/>
    </w:rPr>
  </w:style>
  <w:style w:type="character" w:customStyle="1" w:styleId="WW8Num22z0">
    <w:name w:val="WW8Num22z0"/>
    <w:rsid w:val="000857D4"/>
    <w:rPr>
      <w:rFonts w:ascii="Symbol" w:hAnsi="Symbol"/>
    </w:rPr>
  </w:style>
  <w:style w:type="character" w:customStyle="1" w:styleId="WW8Num27z0">
    <w:name w:val="WW8Num27z0"/>
    <w:rsid w:val="000857D4"/>
    <w:rPr>
      <w:rFonts w:ascii="Times New Roman" w:hAnsi="Times New Roman"/>
      <w:b/>
      <w:i w:val="0"/>
      <w:sz w:val="24"/>
      <w:u w:val="none"/>
    </w:rPr>
  </w:style>
  <w:style w:type="character" w:customStyle="1" w:styleId="WW8Num28z0">
    <w:name w:val="WW8Num28z0"/>
    <w:rsid w:val="000857D4"/>
    <w:rPr>
      <w:rFonts w:ascii="Arial" w:hAnsi="Arial"/>
      <w:b/>
      <w:i w:val="0"/>
      <w:sz w:val="18"/>
      <w:u w:val="none"/>
    </w:rPr>
  </w:style>
  <w:style w:type="character" w:customStyle="1" w:styleId="WW8Num29z0">
    <w:name w:val="WW8Num29z0"/>
    <w:rsid w:val="000857D4"/>
    <w:rPr>
      <w:rFonts w:ascii="Times New Roman" w:hAnsi="Times New Roman"/>
      <w:b w:val="0"/>
      <w:i w:val="0"/>
      <w:sz w:val="22"/>
      <w:u w:val="none"/>
    </w:rPr>
  </w:style>
  <w:style w:type="character" w:customStyle="1" w:styleId="WW8Num30z0">
    <w:name w:val="WW8Num30z0"/>
    <w:rsid w:val="000857D4"/>
    <w:rPr>
      <w:rFonts w:ascii="Times New Roman" w:hAnsi="Times New Roman"/>
      <w:b w:val="0"/>
      <w:i w:val="0"/>
      <w:sz w:val="20"/>
      <w:u w:val="none"/>
    </w:rPr>
  </w:style>
  <w:style w:type="character" w:customStyle="1" w:styleId="WW8Num31z0">
    <w:name w:val="WW8Num31z0"/>
    <w:rsid w:val="000857D4"/>
    <w:rPr>
      <w:rFonts w:ascii="Times New Roman" w:eastAsia="Times New Roman" w:hAnsi="Times New Roman"/>
    </w:rPr>
  </w:style>
  <w:style w:type="character" w:customStyle="1" w:styleId="WW8Num31z1">
    <w:name w:val="WW8Num31z1"/>
    <w:rsid w:val="000857D4"/>
    <w:rPr>
      <w:rFonts w:ascii="Courier New" w:hAnsi="Courier New"/>
    </w:rPr>
  </w:style>
  <w:style w:type="character" w:customStyle="1" w:styleId="WW8Num31z2">
    <w:name w:val="WW8Num31z2"/>
    <w:rsid w:val="000857D4"/>
    <w:rPr>
      <w:rFonts w:ascii="Wingdings" w:hAnsi="Wingdings"/>
    </w:rPr>
  </w:style>
  <w:style w:type="character" w:customStyle="1" w:styleId="WW8Num31z3">
    <w:name w:val="WW8Num31z3"/>
    <w:rsid w:val="000857D4"/>
    <w:rPr>
      <w:rFonts w:ascii="Symbol" w:hAnsi="Symbol"/>
    </w:rPr>
  </w:style>
  <w:style w:type="character" w:customStyle="1" w:styleId="WW8Num33z0">
    <w:name w:val="WW8Num33z0"/>
    <w:rsid w:val="000857D4"/>
    <w:rPr>
      <w:rFonts w:ascii="Arial" w:hAnsi="Arial"/>
      <w:b/>
      <w:i w:val="0"/>
      <w:sz w:val="18"/>
      <w:u w:val="none"/>
    </w:rPr>
  </w:style>
  <w:style w:type="character" w:customStyle="1" w:styleId="WW8Num34z0">
    <w:name w:val="WW8Num34z0"/>
    <w:rsid w:val="000857D4"/>
    <w:rPr>
      <w:rFonts w:ascii="Arial" w:hAnsi="Arial"/>
      <w:b w:val="0"/>
      <w:i w:val="0"/>
      <w:sz w:val="18"/>
      <w:u w:val="none"/>
    </w:rPr>
  </w:style>
  <w:style w:type="character" w:customStyle="1" w:styleId="WW8Num35z0">
    <w:name w:val="WW8Num35z0"/>
    <w:rsid w:val="000857D4"/>
    <w:rPr>
      <w:rFonts w:ascii="Symbol" w:hAnsi="Symbol"/>
    </w:rPr>
  </w:style>
  <w:style w:type="character" w:customStyle="1" w:styleId="WW8Num36z0">
    <w:name w:val="WW8Num36z0"/>
    <w:rsid w:val="000857D4"/>
    <w:rPr>
      <w:rFonts w:ascii="Times New Roman" w:hAnsi="Times New Roman"/>
    </w:rPr>
  </w:style>
  <w:style w:type="character" w:customStyle="1" w:styleId="WW8Num39z0">
    <w:name w:val="WW8Num39z0"/>
    <w:rsid w:val="000857D4"/>
    <w:rPr>
      <w:rFonts w:ascii="Arial" w:hAnsi="Arial"/>
      <w:b w:val="0"/>
      <w:i w:val="0"/>
      <w:sz w:val="18"/>
      <w:u w:val="none"/>
    </w:rPr>
  </w:style>
  <w:style w:type="character" w:customStyle="1" w:styleId="WW8Num40z0">
    <w:name w:val="WW8Num40z0"/>
    <w:rsid w:val="000857D4"/>
    <w:rPr>
      <w:rFonts w:ascii="Arial" w:hAnsi="Arial"/>
      <w:b/>
      <w:i w:val="0"/>
      <w:sz w:val="18"/>
      <w:u w:val="none"/>
    </w:rPr>
  </w:style>
  <w:style w:type="character" w:customStyle="1" w:styleId="WW8Num41z0">
    <w:name w:val="WW8Num41z0"/>
    <w:rsid w:val="000857D4"/>
    <w:rPr>
      <w:rFonts w:ascii="Arial" w:hAnsi="Arial"/>
      <w:b w:val="0"/>
      <w:i w:val="0"/>
      <w:sz w:val="18"/>
      <w:u w:val="none"/>
    </w:rPr>
  </w:style>
  <w:style w:type="character" w:customStyle="1" w:styleId="WW8Num42z0">
    <w:name w:val="WW8Num42z0"/>
    <w:rsid w:val="000857D4"/>
    <w:rPr>
      <w:rFonts w:ascii="Arial" w:hAnsi="Arial"/>
      <w:b w:val="0"/>
      <w:i w:val="0"/>
      <w:sz w:val="18"/>
      <w:u w:val="none"/>
    </w:rPr>
  </w:style>
  <w:style w:type="character" w:customStyle="1" w:styleId="WW8Num43z0">
    <w:name w:val="WW8Num43z0"/>
    <w:rsid w:val="000857D4"/>
    <w:rPr>
      <w:rFonts w:ascii="Arial" w:hAnsi="Arial"/>
      <w:b w:val="0"/>
      <w:i w:val="0"/>
      <w:sz w:val="18"/>
      <w:u w:val="none"/>
    </w:rPr>
  </w:style>
  <w:style w:type="character" w:customStyle="1" w:styleId="WW8Num44z1">
    <w:name w:val="WW8Num44z1"/>
    <w:rsid w:val="000857D4"/>
    <w:rPr>
      <w:b/>
    </w:rPr>
  </w:style>
  <w:style w:type="character" w:customStyle="1" w:styleId="WW8Num45z0">
    <w:name w:val="WW8Num45z0"/>
    <w:rsid w:val="000857D4"/>
    <w:rPr>
      <w:rFonts w:ascii="Arial" w:hAnsi="Arial"/>
      <w:b/>
      <w:i w:val="0"/>
      <w:sz w:val="18"/>
      <w:u w:val="none"/>
    </w:rPr>
  </w:style>
  <w:style w:type="character" w:customStyle="1" w:styleId="WW8Num47z0">
    <w:name w:val="WW8Num47z0"/>
    <w:rsid w:val="000857D4"/>
    <w:rPr>
      <w:rFonts w:ascii="Times New Roman" w:hAnsi="Times New Roman"/>
      <w:b w:val="0"/>
      <w:i w:val="0"/>
      <w:sz w:val="20"/>
      <w:u w:val="none"/>
    </w:rPr>
  </w:style>
  <w:style w:type="character" w:customStyle="1" w:styleId="WW8Num49z0">
    <w:name w:val="WW8Num49z0"/>
    <w:rsid w:val="000857D4"/>
    <w:rPr>
      <w:rFonts w:ascii="Symbol" w:hAnsi="Symbol"/>
    </w:rPr>
  </w:style>
  <w:style w:type="character" w:customStyle="1" w:styleId="WW8Num51z0">
    <w:name w:val="WW8Num51z0"/>
    <w:rsid w:val="000857D4"/>
    <w:rPr>
      <w:rFonts w:ascii="Arial" w:hAnsi="Arial"/>
      <w:b w:val="0"/>
      <w:i w:val="0"/>
      <w:sz w:val="18"/>
      <w:u w:val="single"/>
    </w:rPr>
  </w:style>
  <w:style w:type="character" w:customStyle="1" w:styleId="WW8Num52z0">
    <w:name w:val="WW8Num52z0"/>
    <w:rsid w:val="000857D4"/>
    <w:rPr>
      <w:rFonts w:ascii="Times New Roman" w:hAnsi="Times New Roman"/>
      <w:b w:val="0"/>
      <w:i w:val="0"/>
      <w:sz w:val="22"/>
      <w:u w:val="none"/>
    </w:rPr>
  </w:style>
  <w:style w:type="character" w:customStyle="1" w:styleId="WW8Num53z0">
    <w:name w:val="WW8Num53z0"/>
    <w:rsid w:val="000857D4"/>
    <w:rPr>
      <w:rFonts w:ascii="Symbol" w:hAnsi="Symbol"/>
    </w:rPr>
  </w:style>
  <w:style w:type="character" w:customStyle="1" w:styleId="WW8Num53z1">
    <w:name w:val="WW8Num53z1"/>
    <w:rsid w:val="000857D4"/>
    <w:rPr>
      <w:rFonts w:ascii="Courier New" w:hAnsi="Courier New"/>
    </w:rPr>
  </w:style>
  <w:style w:type="character" w:customStyle="1" w:styleId="WW8Num53z2">
    <w:name w:val="WW8Num53z2"/>
    <w:rsid w:val="000857D4"/>
    <w:rPr>
      <w:rFonts w:ascii="Wingdings" w:hAnsi="Wingdings"/>
    </w:rPr>
  </w:style>
  <w:style w:type="character" w:customStyle="1" w:styleId="WW8Num57z0">
    <w:name w:val="WW8Num57z0"/>
    <w:rsid w:val="000857D4"/>
    <w:rPr>
      <w:rFonts w:ascii="Symbol" w:hAnsi="Symbol"/>
      <w:color w:val="auto"/>
    </w:rPr>
  </w:style>
  <w:style w:type="character" w:customStyle="1" w:styleId="WW8Num60z0">
    <w:name w:val="WW8Num60z0"/>
    <w:rsid w:val="000857D4"/>
    <w:rPr>
      <w:rFonts w:ascii="Arial" w:hAnsi="Arial"/>
      <w:b w:val="0"/>
      <w:i w:val="0"/>
      <w:sz w:val="18"/>
      <w:u w:val="single"/>
    </w:rPr>
  </w:style>
  <w:style w:type="character" w:customStyle="1" w:styleId="WW8Num61z0">
    <w:name w:val="WW8Num61z0"/>
    <w:rsid w:val="000857D4"/>
    <w:rPr>
      <w:rFonts w:ascii="Arial" w:hAnsi="Arial"/>
      <w:b w:val="0"/>
      <w:i w:val="0"/>
      <w:sz w:val="18"/>
      <w:u w:val="none"/>
    </w:rPr>
  </w:style>
  <w:style w:type="character" w:customStyle="1" w:styleId="WW8Num62z0">
    <w:name w:val="WW8Num62z0"/>
    <w:rsid w:val="000857D4"/>
    <w:rPr>
      <w:rFonts w:ascii="Symbol" w:hAnsi="Symbol"/>
      <w:color w:val="auto"/>
    </w:rPr>
  </w:style>
  <w:style w:type="character" w:customStyle="1" w:styleId="WW8Num63z0">
    <w:name w:val="WW8Num63z0"/>
    <w:rsid w:val="000857D4"/>
    <w:rPr>
      <w:rFonts w:ascii="Times New Roman" w:hAnsi="Times New Roman"/>
      <w:b w:val="0"/>
      <w:i w:val="0"/>
      <w:sz w:val="24"/>
      <w:u w:val="none"/>
    </w:rPr>
  </w:style>
  <w:style w:type="character" w:customStyle="1" w:styleId="WW8Num64z0">
    <w:name w:val="WW8Num64z0"/>
    <w:rsid w:val="000857D4"/>
    <w:rPr>
      <w:rFonts w:ascii="Arial" w:hAnsi="Arial"/>
      <w:b/>
      <w:i w:val="0"/>
      <w:sz w:val="18"/>
      <w:u w:val="none"/>
    </w:rPr>
  </w:style>
  <w:style w:type="character" w:customStyle="1" w:styleId="WW8Num65z0">
    <w:name w:val="WW8Num65z0"/>
    <w:rsid w:val="000857D4"/>
    <w:rPr>
      <w:rFonts w:ascii="Arial" w:hAnsi="Arial"/>
      <w:b/>
      <w:i w:val="0"/>
      <w:sz w:val="18"/>
      <w:u w:val="none"/>
    </w:rPr>
  </w:style>
  <w:style w:type="character" w:customStyle="1" w:styleId="WW8Num67z0">
    <w:name w:val="WW8Num67z0"/>
    <w:rsid w:val="000857D4"/>
    <w:rPr>
      <w:rFonts w:ascii="Arial" w:hAnsi="Arial"/>
      <w:b/>
      <w:i w:val="0"/>
      <w:sz w:val="18"/>
      <w:u w:val="none"/>
    </w:rPr>
  </w:style>
  <w:style w:type="character" w:customStyle="1" w:styleId="WW8Num68z0">
    <w:name w:val="WW8Num68z0"/>
    <w:rsid w:val="000857D4"/>
    <w:rPr>
      <w:rFonts w:ascii="Times New Roman" w:hAnsi="Times New Roman"/>
      <w:b w:val="0"/>
      <w:i w:val="0"/>
      <w:sz w:val="24"/>
      <w:u w:val="none"/>
    </w:rPr>
  </w:style>
  <w:style w:type="character" w:customStyle="1" w:styleId="WW8Num69z0">
    <w:name w:val="WW8Num69z0"/>
    <w:rsid w:val="000857D4"/>
    <w:rPr>
      <w:rFonts w:ascii="Arial" w:hAnsi="Arial"/>
      <w:b/>
      <w:i w:val="0"/>
      <w:sz w:val="18"/>
      <w:u w:val="none"/>
    </w:rPr>
  </w:style>
  <w:style w:type="character" w:customStyle="1" w:styleId="WW8Num70z0">
    <w:name w:val="WW8Num70z0"/>
    <w:rsid w:val="000857D4"/>
    <w:rPr>
      <w:rFonts w:ascii="Symbol" w:hAnsi="Symbol"/>
      <w:color w:val="auto"/>
    </w:rPr>
  </w:style>
  <w:style w:type="character" w:customStyle="1" w:styleId="WW8Num71z0">
    <w:name w:val="WW8Num71z0"/>
    <w:rsid w:val="000857D4"/>
    <w:rPr>
      <w:rFonts w:ascii="Symbol" w:hAnsi="Symbol"/>
    </w:rPr>
  </w:style>
  <w:style w:type="character" w:customStyle="1" w:styleId="WW8Num72z0">
    <w:name w:val="WW8Num72z0"/>
    <w:rsid w:val="000857D4"/>
    <w:rPr>
      <w:rFonts w:ascii="Arial" w:hAnsi="Arial"/>
      <w:b/>
      <w:i w:val="0"/>
      <w:sz w:val="18"/>
      <w:u w:val="none"/>
    </w:rPr>
  </w:style>
  <w:style w:type="character" w:customStyle="1" w:styleId="WW8Num75z0">
    <w:name w:val="WW8Num75z0"/>
    <w:rsid w:val="000857D4"/>
    <w:rPr>
      <w:rFonts w:ascii="Times New Roman" w:hAnsi="Times New Roman"/>
      <w:b/>
      <w:i w:val="0"/>
      <w:sz w:val="20"/>
      <w:u w:val="none"/>
    </w:rPr>
  </w:style>
  <w:style w:type="character" w:customStyle="1" w:styleId="WW8Num76z0">
    <w:name w:val="WW8Num76z0"/>
    <w:rsid w:val="000857D4"/>
    <w:rPr>
      <w:rFonts w:ascii="Times New Roman" w:hAnsi="Times New Roman"/>
    </w:rPr>
  </w:style>
  <w:style w:type="character" w:customStyle="1" w:styleId="WW8Num79z0">
    <w:name w:val="WW8Num79z0"/>
    <w:rsid w:val="000857D4"/>
    <w:rPr>
      <w:rFonts w:ascii="Symbol" w:hAnsi="Symbol"/>
    </w:rPr>
  </w:style>
  <w:style w:type="character" w:customStyle="1" w:styleId="WW8Num81z0">
    <w:name w:val="WW8Num81z0"/>
    <w:rsid w:val="000857D4"/>
    <w:rPr>
      <w:rFonts w:ascii="Arial" w:hAnsi="Arial"/>
      <w:b w:val="0"/>
      <w:i w:val="0"/>
      <w:sz w:val="18"/>
      <w:u w:val="single"/>
    </w:rPr>
  </w:style>
  <w:style w:type="character" w:customStyle="1" w:styleId="WW8Num85z0">
    <w:name w:val="WW8Num85z0"/>
    <w:rsid w:val="000857D4"/>
    <w:rPr>
      <w:rFonts w:ascii="Times New Roman" w:hAnsi="Times New Roman"/>
    </w:rPr>
  </w:style>
  <w:style w:type="character" w:customStyle="1" w:styleId="WW8Num86z0">
    <w:name w:val="WW8Num86z0"/>
    <w:rsid w:val="000857D4"/>
    <w:rPr>
      <w:rFonts w:ascii="Arial" w:hAnsi="Arial"/>
      <w:b w:val="0"/>
      <w:i w:val="0"/>
      <w:sz w:val="18"/>
      <w:u w:val="none"/>
    </w:rPr>
  </w:style>
  <w:style w:type="character" w:customStyle="1" w:styleId="WW8Num88z0">
    <w:name w:val="WW8Num88z0"/>
    <w:rsid w:val="000857D4"/>
    <w:rPr>
      <w:rFonts w:ascii="Symbol" w:hAnsi="Symbol"/>
      <w:color w:val="auto"/>
    </w:rPr>
  </w:style>
  <w:style w:type="character" w:customStyle="1" w:styleId="WW8Num89z0">
    <w:name w:val="WW8Num89z0"/>
    <w:rsid w:val="000857D4"/>
    <w:rPr>
      <w:rFonts w:ascii="Times New Roman" w:hAnsi="Times New Roman"/>
      <w:b/>
      <w:i w:val="0"/>
      <w:sz w:val="22"/>
      <w:u w:val="none"/>
    </w:rPr>
  </w:style>
  <w:style w:type="character" w:customStyle="1" w:styleId="WW8Num90z0">
    <w:name w:val="WW8Num90z0"/>
    <w:rsid w:val="000857D4"/>
    <w:rPr>
      <w:rFonts w:ascii="Symbol" w:hAnsi="Symbol"/>
    </w:rPr>
  </w:style>
  <w:style w:type="character" w:customStyle="1" w:styleId="WW8Num91z0">
    <w:name w:val="WW8Num91z0"/>
    <w:rsid w:val="000857D4"/>
    <w:rPr>
      <w:rFonts w:ascii="Symbol" w:hAnsi="Symbol"/>
    </w:rPr>
  </w:style>
  <w:style w:type="character" w:customStyle="1" w:styleId="WW8Num91z1">
    <w:name w:val="WW8Num91z1"/>
    <w:rsid w:val="000857D4"/>
    <w:rPr>
      <w:rFonts w:ascii="Courier New" w:hAnsi="Courier New"/>
    </w:rPr>
  </w:style>
  <w:style w:type="character" w:customStyle="1" w:styleId="WW8Num91z2">
    <w:name w:val="WW8Num91z2"/>
    <w:rsid w:val="000857D4"/>
    <w:rPr>
      <w:rFonts w:ascii="Wingdings" w:hAnsi="Wingdings"/>
    </w:rPr>
  </w:style>
  <w:style w:type="character" w:customStyle="1" w:styleId="WW8Num93z0">
    <w:name w:val="WW8Num93z0"/>
    <w:rsid w:val="000857D4"/>
    <w:rPr>
      <w:rFonts w:ascii="Symbol" w:hAnsi="Symbol"/>
    </w:rPr>
  </w:style>
  <w:style w:type="character" w:customStyle="1" w:styleId="WW8Num94z0">
    <w:name w:val="WW8Num94z0"/>
    <w:rsid w:val="000857D4"/>
    <w:rPr>
      <w:rFonts w:ascii="Arial" w:hAnsi="Arial"/>
      <w:b/>
      <w:i w:val="0"/>
      <w:sz w:val="18"/>
      <w:u w:val="none"/>
    </w:rPr>
  </w:style>
  <w:style w:type="character" w:customStyle="1" w:styleId="WW8Num95z0">
    <w:name w:val="WW8Num95z0"/>
    <w:rsid w:val="000857D4"/>
    <w:rPr>
      <w:rFonts w:ascii="Times New Roman" w:hAnsi="Times New Roman"/>
      <w:b/>
      <w:i w:val="0"/>
      <w:sz w:val="24"/>
      <w:u w:val="none"/>
    </w:rPr>
  </w:style>
  <w:style w:type="character" w:customStyle="1" w:styleId="WW8Num96z0">
    <w:name w:val="WW8Num96z0"/>
    <w:rsid w:val="000857D4"/>
    <w:rPr>
      <w:rFonts w:ascii="Times New Roman" w:hAnsi="Times New Roman"/>
      <w:b/>
      <w:i w:val="0"/>
      <w:sz w:val="20"/>
      <w:u w:val="none"/>
    </w:rPr>
  </w:style>
  <w:style w:type="character" w:customStyle="1" w:styleId="WW8Num97z0">
    <w:name w:val="WW8Num97z0"/>
    <w:rsid w:val="000857D4"/>
    <w:rPr>
      <w:rFonts w:ascii="Arial" w:hAnsi="Arial"/>
      <w:b w:val="0"/>
      <w:i w:val="0"/>
      <w:sz w:val="18"/>
      <w:u w:val="none"/>
    </w:rPr>
  </w:style>
  <w:style w:type="character" w:customStyle="1" w:styleId="WW8Num98z0">
    <w:name w:val="WW8Num98z0"/>
    <w:rsid w:val="000857D4"/>
    <w:rPr>
      <w:rFonts w:ascii="Arial" w:hAnsi="Arial"/>
      <w:b/>
      <w:i w:val="0"/>
      <w:sz w:val="18"/>
      <w:u w:val="none"/>
    </w:rPr>
  </w:style>
  <w:style w:type="character" w:customStyle="1" w:styleId="WW8Num99z0">
    <w:name w:val="WW8Num99z0"/>
    <w:rsid w:val="000857D4"/>
    <w:rPr>
      <w:rFonts w:ascii="Arial" w:hAnsi="Arial"/>
      <w:b w:val="0"/>
      <w:i w:val="0"/>
      <w:sz w:val="18"/>
      <w:u w:val="none"/>
    </w:rPr>
  </w:style>
  <w:style w:type="character" w:customStyle="1" w:styleId="WW8Num147z0">
    <w:name w:val="WW8Num147z0"/>
    <w:rsid w:val="000857D4"/>
    <w:rPr>
      <w:rFonts w:ascii="Times New Roman" w:hAnsi="Times New Roman"/>
      <w:b w:val="0"/>
      <w:i w:val="0"/>
      <w:sz w:val="20"/>
      <w:u w:val="none"/>
    </w:rPr>
  </w:style>
  <w:style w:type="character" w:customStyle="1" w:styleId="WW8Num148z0">
    <w:name w:val="WW8Num148z0"/>
    <w:rsid w:val="000857D4"/>
    <w:rPr>
      <w:rFonts w:ascii="Arial" w:hAnsi="Arial"/>
      <w:b/>
      <w:i w:val="0"/>
      <w:sz w:val="18"/>
      <w:u w:val="none"/>
    </w:rPr>
  </w:style>
  <w:style w:type="character" w:customStyle="1" w:styleId="WW8Num149z0">
    <w:name w:val="WW8Num149z0"/>
    <w:rsid w:val="000857D4"/>
    <w:rPr>
      <w:rFonts w:ascii="Arial" w:hAnsi="Arial"/>
      <w:b/>
      <w:i w:val="0"/>
      <w:sz w:val="18"/>
      <w:u w:val="none"/>
    </w:rPr>
  </w:style>
  <w:style w:type="character" w:customStyle="1" w:styleId="WW8Num150z0">
    <w:name w:val="WW8Num150z0"/>
    <w:rsid w:val="000857D4"/>
    <w:rPr>
      <w:rFonts w:ascii="Symbol" w:hAnsi="Symbol"/>
    </w:rPr>
  </w:style>
  <w:style w:type="character" w:customStyle="1" w:styleId="WW8Num151z0">
    <w:name w:val="WW8Num151z0"/>
    <w:rsid w:val="000857D4"/>
    <w:rPr>
      <w:rFonts w:ascii="Symbol" w:hAnsi="Symbol"/>
    </w:rPr>
  </w:style>
  <w:style w:type="character" w:customStyle="1" w:styleId="WW8Num153z0">
    <w:name w:val="WW8Num153z0"/>
    <w:rsid w:val="000857D4"/>
    <w:rPr>
      <w:rFonts w:ascii="Times New Roman" w:hAnsi="Times New Roman"/>
    </w:rPr>
  </w:style>
  <w:style w:type="character" w:customStyle="1" w:styleId="WW8Num154z0">
    <w:name w:val="WW8Num154z0"/>
    <w:rsid w:val="000857D4"/>
    <w:rPr>
      <w:rFonts w:ascii="Times New Roman" w:eastAsia="Times New Roman" w:hAnsi="Times New Roman"/>
    </w:rPr>
  </w:style>
  <w:style w:type="character" w:customStyle="1" w:styleId="WW8Num154z1">
    <w:name w:val="WW8Num154z1"/>
    <w:rsid w:val="000857D4"/>
    <w:rPr>
      <w:rFonts w:ascii="Courier New" w:hAnsi="Courier New"/>
    </w:rPr>
  </w:style>
  <w:style w:type="character" w:customStyle="1" w:styleId="WW8Num154z2">
    <w:name w:val="WW8Num154z2"/>
    <w:rsid w:val="000857D4"/>
    <w:rPr>
      <w:rFonts w:ascii="Wingdings" w:hAnsi="Wingdings"/>
    </w:rPr>
  </w:style>
  <w:style w:type="character" w:customStyle="1" w:styleId="WW8Num154z3">
    <w:name w:val="WW8Num154z3"/>
    <w:rsid w:val="000857D4"/>
    <w:rPr>
      <w:rFonts w:ascii="Symbol" w:hAnsi="Symbol"/>
    </w:rPr>
  </w:style>
  <w:style w:type="character" w:customStyle="1" w:styleId="WW8Num155z0">
    <w:name w:val="WW8Num155z0"/>
    <w:rsid w:val="000857D4"/>
    <w:rPr>
      <w:rFonts w:ascii="Times New Roman" w:hAnsi="Times New Roman"/>
      <w:b/>
      <w:i w:val="0"/>
      <w:sz w:val="24"/>
      <w:u w:val="none"/>
    </w:rPr>
  </w:style>
  <w:style w:type="character" w:customStyle="1" w:styleId="WW8Num156z0">
    <w:name w:val="WW8Num156z0"/>
    <w:rsid w:val="000857D4"/>
    <w:rPr>
      <w:rFonts w:ascii="Times New Roman" w:hAnsi="Times New Roman"/>
      <w:b w:val="0"/>
      <w:i w:val="0"/>
      <w:sz w:val="22"/>
      <w:u w:val="none"/>
    </w:rPr>
  </w:style>
  <w:style w:type="character" w:customStyle="1" w:styleId="WW8Num157z0">
    <w:name w:val="WW8Num157z0"/>
    <w:rsid w:val="000857D4"/>
    <w:rPr>
      <w:rFonts w:ascii="Times New Roman" w:hAnsi="Times New Roman"/>
    </w:rPr>
  </w:style>
  <w:style w:type="character" w:customStyle="1" w:styleId="WW8Num158z0">
    <w:name w:val="WW8Num158z0"/>
    <w:rsid w:val="000857D4"/>
    <w:rPr>
      <w:rFonts w:ascii="Symbol" w:hAnsi="Symbol"/>
    </w:rPr>
  </w:style>
  <w:style w:type="character" w:customStyle="1" w:styleId="WW8Num159z0">
    <w:name w:val="WW8Num159z0"/>
    <w:rsid w:val="000857D4"/>
    <w:rPr>
      <w:rFonts w:ascii="Arial" w:hAnsi="Arial"/>
      <w:b w:val="0"/>
      <w:i w:val="0"/>
      <w:sz w:val="18"/>
      <w:u w:val="single"/>
    </w:rPr>
  </w:style>
  <w:style w:type="character" w:customStyle="1" w:styleId="WW8Num160z0">
    <w:name w:val="WW8Num160z0"/>
    <w:rsid w:val="000857D4"/>
    <w:rPr>
      <w:rFonts w:ascii="Times New Roman" w:hAnsi="Times New Roman"/>
      <w:b w:val="0"/>
      <w:i w:val="0"/>
      <w:sz w:val="22"/>
      <w:u w:val="none"/>
    </w:rPr>
  </w:style>
  <w:style w:type="character" w:customStyle="1" w:styleId="WW8Num161z0">
    <w:name w:val="WW8Num161z0"/>
    <w:rsid w:val="000857D4"/>
    <w:rPr>
      <w:rFonts w:ascii="Arial" w:hAnsi="Arial"/>
      <w:b/>
      <w:i w:val="0"/>
      <w:sz w:val="18"/>
      <w:u w:val="none"/>
    </w:rPr>
  </w:style>
  <w:style w:type="character" w:customStyle="1" w:styleId="WW8Num162z0">
    <w:name w:val="WW8Num162z0"/>
    <w:rsid w:val="000857D4"/>
    <w:rPr>
      <w:rFonts w:ascii="Wingdings" w:hAnsi="Wingdings"/>
    </w:rPr>
  </w:style>
  <w:style w:type="character" w:customStyle="1" w:styleId="WW8Num163z0">
    <w:name w:val="WW8Num163z0"/>
    <w:rsid w:val="000857D4"/>
    <w:rPr>
      <w:b/>
    </w:rPr>
  </w:style>
  <w:style w:type="character" w:customStyle="1" w:styleId="WW8Num165z0">
    <w:name w:val="WW8Num165z0"/>
    <w:rsid w:val="000857D4"/>
    <w:rPr>
      <w:rFonts w:ascii="Arial" w:hAnsi="Arial"/>
      <w:b w:val="0"/>
      <w:i w:val="0"/>
      <w:sz w:val="18"/>
      <w:u w:val="none"/>
    </w:rPr>
  </w:style>
  <w:style w:type="character" w:customStyle="1" w:styleId="WW8Num166z0">
    <w:name w:val="WW8Num166z0"/>
    <w:rsid w:val="000857D4"/>
    <w:rPr>
      <w:rFonts w:ascii="Arial" w:hAnsi="Arial"/>
      <w:b w:val="0"/>
      <w:i w:val="0"/>
      <w:sz w:val="20"/>
      <w:u w:val="none"/>
    </w:rPr>
  </w:style>
  <w:style w:type="character" w:customStyle="1" w:styleId="WW8Num168z0">
    <w:name w:val="WW8Num168z0"/>
    <w:rsid w:val="000857D4"/>
    <w:rPr>
      <w:rFonts w:ascii="Arial" w:hAnsi="Arial"/>
      <w:b w:val="0"/>
      <w:i w:val="0"/>
      <w:sz w:val="18"/>
      <w:u w:val="none"/>
    </w:rPr>
  </w:style>
  <w:style w:type="character" w:customStyle="1" w:styleId="WW8Num169z0">
    <w:name w:val="WW8Num169z0"/>
    <w:rsid w:val="000857D4"/>
    <w:rPr>
      <w:rFonts w:ascii="Times New Roman" w:hAnsi="Times New Roman"/>
    </w:rPr>
  </w:style>
  <w:style w:type="character" w:customStyle="1" w:styleId="WW8Num171z0">
    <w:name w:val="WW8Num171z0"/>
    <w:rsid w:val="000857D4"/>
    <w:rPr>
      <w:rFonts w:ascii="Times New Roman" w:hAnsi="Times New Roman"/>
      <w:b/>
      <w:i w:val="0"/>
      <w:sz w:val="24"/>
      <w:u w:val="single"/>
    </w:rPr>
  </w:style>
  <w:style w:type="character" w:customStyle="1" w:styleId="WW8Num172z0">
    <w:name w:val="WW8Num172z0"/>
    <w:rsid w:val="000857D4"/>
    <w:rPr>
      <w:rFonts w:ascii="Times New Roman" w:hAnsi="Times New Roman"/>
      <w:b w:val="0"/>
      <w:i w:val="0"/>
      <w:sz w:val="20"/>
      <w:u w:val="none"/>
    </w:rPr>
  </w:style>
  <w:style w:type="character" w:customStyle="1" w:styleId="WW8Num176z0">
    <w:name w:val="WW8Num176z0"/>
    <w:rsid w:val="000857D4"/>
    <w:rPr>
      <w:rFonts w:ascii="Arial" w:hAnsi="Arial"/>
      <w:b/>
      <w:i w:val="0"/>
      <w:sz w:val="18"/>
      <w:u w:val="none"/>
    </w:rPr>
  </w:style>
  <w:style w:type="character" w:customStyle="1" w:styleId="WW8Num177z0">
    <w:name w:val="WW8Num177z0"/>
    <w:rsid w:val="000857D4"/>
    <w:rPr>
      <w:rFonts w:ascii="Arial" w:hAnsi="Arial"/>
      <w:b w:val="0"/>
      <w:i w:val="0"/>
      <w:sz w:val="18"/>
      <w:u w:val="none"/>
    </w:rPr>
  </w:style>
  <w:style w:type="character" w:customStyle="1" w:styleId="WW8Num178z0">
    <w:name w:val="WW8Num178z0"/>
    <w:rsid w:val="000857D4"/>
    <w:rPr>
      <w:rFonts w:ascii="Arial" w:hAnsi="Arial"/>
      <w:b/>
      <w:i w:val="0"/>
      <w:sz w:val="18"/>
      <w:u w:val="none"/>
    </w:rPr>
  </w:style>
  <w:style w:type="character" w:customStyle="1" w:styleId="WW8Num179z0">
    <w:name w:val="WW8Num179z0"/>
    <w:rsid w:val="000857D4"/>
    <w:rPr>
      <w:rFonts w:ascii="Symbol" w:hAnsi="Symbol"/>
    </w:rPr>
  </w:style>
  <w:style w:type="character" w:customStyle="1" w:styleId="WW8Num180z0">
    <w:name w:val="WW8Num180z0"/>
    <w:rsid w:val="000857D4"/>
    <w:rPr>
      <w:rFonts w:ascii="Arial" w:hAnsi="Arial"/>
      <w:b w:val="0"/>
      <w:i w:val="0"/>
      <w:sz w:val="18"/>
      <w:u w:val="none"/>
    </w:rPr>
  </w:style>
  <w:style w:type="character" w:customStyle="1" w:styleId="WW8Num181z0">
    <w:name w:val="WW8Num181z0"/>
    <w:rsid w:val="000857D4"/>
    <w:rPr>
      <w:rFonts w:ascii="Times New Roman" w:hAnsi="Times New Roman"/>
      <w:b w:val="0"/>
      <w:i w:val="0"/>
      <w:sz w:val="20"/>
      <w:u w:val="none"/>
    </w:rPr>
  </w:style>
  <w:style w:type="character" w:customStyle="1" w:styleId="WW8Num182z0">
    <w:name w:val="WW8Num182z0"/>
    <w:rsid w:val="000857D4"/>
    <w:rPr>
      <w:rFonts w:ascii="Times New Roman" w:hAnsi="Times New Roman"/>
      <w:b w:val="0"/>
      <w:i w:val="0"/>
      <w:sz w:val="20"/>
      <w:u w:val="none"/>
    </w:rPr>
  </w:style>
  <w:style w:type="character" w:customStyle="1" w:styleId="WW8Num183z0">
    <w:name w:val="WW8Num183z0"/>
    <w:rsid w:val="000857D4"/>
    <w:rPr>
      <w:rFonts w:ascii="Times New Roman" w:hAnsi="Times New Roman"/>
      <w:b w:val="0"/>
      <w:i w:val="0"/>
      <w:sz w:val="22"/>
      <w:u w:val="none"/>
    </w:rPr>
  </w:style>
  <w:style w:type="character" w:customStyle="1" w:styleId="WW8Num185z0">
    <w:name w:val="WW8Num185z0"/>
    <w:rsid w:val="000857D4"/>
    <w:rPr>
      <w:rFonts w:ascii="Times New Roman" w:hAnsi="Times New Roman"/>
      <w:b/>
      <w:i w:val="0"/>
      <w:sz w:val="24"/>
      <w:u w:val="none"/>
    </w:rPr>
  </w:style>
  <w:style w:type="character" w:customStyle="1" w:styleId="WW8Num186z0">
    <w:name w:val="WW8Num186z0"/>
    <w:rsid w:val="000857D4"/>
    <w:rPr>
      <w:rFonts w:ascii="Times New Roman" w:hAnsi="Times New Roman"/>
      <w:b w:val="0"/>
      <w:i w:val="0"/>
      <w:sz w:val="20"/>
      <w:u w:val="none"/>
    </w:rPr>
  </w:style>
  <w:style w:type="character" w:customStyle="1" w:styleId="WW8Num187z0">
    <w:name w:val="WW8Num187z0"/>
    <w:rsid w:val="000857D4"/>
    <w:rPr>
      <w:rFonts w:ascii="Times New Roman" w:hAnsi="Times New Roman"/>
      <w:b w:val="0"/>
      <w:i w:val="0"/>
      <w:sz w:val="22"/>
      <w:u w:val="none"/>
    </w:rPr>
  </w:style>
  <w:style w:type="character" w:customStyle="1" w:styleId="WW8Num188z0">
    <w:name w:val="WW8Num188z0"/>
    <w:rsid w:val="000857D4"/>
    <w:rPr>
      <w:rFonts w:ascii="Arial" w:hAnsi="Arial"/>
      <w:b w:val="0"/>
      <w:i w:val="0"/>
      <w:sz w:val="18"/>
      <w:u w:val="none"/>
    </w:rPr>
  </w:style>
  <w:style w:type="character" w:customStyle="1" w:styleId="WW8Num189z0">
    <w:name w:val="WW8Num189z0"/>
    <w:rsid w:val="000857D4"/>
    <w:rPr>
      <w:rFonts w:ascii="Arial" w:hAnsi="Arial"/>
      <w:b w:val="0"/>
      <w:i w:val="0"/>
      <w:sz w:val="18"/>
      <w:u w:val="none"/>
    </w:rPr>
  </w:style>
  <w:style w:type="character" w:customStyle="1" w:styleId="WW8Num191z0">
    <w:name w:val="WW8Num191z0"/>
    <w:rsid w:val="000857D4"/>
    <w:rPr>
      <w:rFonts w:ascii="Arial" w:hAnsi="Arial"/>
      <w:b w:val="0"/>
      <w:i w:val="0"/>
      <w:sz w:val="18"/>
      <w:u w:val="none"/>
    </w:rPr>
  </w:style>
  <w:style w:type="character" w:customStyle="1" w:styleId="WW8Num193z0">
    <w:name w:val="WW8Num193z0"/>
    <w:rsid w:val="000857D4"/>
    <w:rPr>
      <w:rFonts w:ascii="Times New Roman" w:hAnsi="Times New Roman"/>
    </w:rPr>
  </w:style>
  <w:style w:type="character" w:customStyle="1" w:styleId="WW8Num194z0">
    <w:name w:val="WW8Num194z0"/>
    <w:rsid w:val="000857D4"/>
    <w:rPr>
      <w:rFonts w:ascii="Symbol" w:hAnsi="Symbol"/>
    </w:rPr>
  </w:style>
  <w:style w:type="character" w:customStyle="1" w:styleId="WW8Num195z0">
    <w:name w:val="WW8Num195z0"/>
    <w:rsid w:val="000857D4"/>
    <w:rPr>
      <w:rFonts w:ascii="Times New Roman" w:hAnsi="Times New Roman"/>
      <w:b w:val="0"/>
      <w:i w:val="0"/>
      <w:sz w:val="20"/>
      <w:u w:val="none"/>
    </w:rPr>
  </w:style>
  <w:style w:type="character" w:customStyle="1" w:styleId="WW8Num199z0">
    <w:name w:val="WW8Num199z0"/>
    <w:rsid w:val="000857D4"/>
    <w:rPr>
      <w:rFonts w:ascii="Times New Roman" w:hAnsi="Times New Roman"/>
      <w:b w:val="0"/>
      <w:i w:val="0"/>
      <w:sz w:val="22"/>
      <w:u w:val="none"/>
    </w:rPr>
  </w:style>
  <w:style w:type="character" w:customStyle="1" w:styleId="WW8Num200z0">
    <w:name w:val="WW8Num200z0"/>
    <w:rsid w:val="000857D4"/>
    <w:rPr>
      <w:rFonts w:ascii="Arial" w:hAnsi="Arial"/>
      <w:b w:val="0"/>
      <w:i w:val="0"/>
      <w:sz w:val="18"/>
      <w:u w:val="none"/>
    </w:rPr>
  </w:style>
  <w:style w:type="character" w:customStyle="1" w:styleId="WW8Num201z0">
    <w:name w:val="WW8Num201z0"/>
    <w:rsid w:val="000857D4"/>
    <w:rPr>
      <w:rFonts w:ascii="Symbol" w:hAnsi="Symbol"/>
    </w:rPr>
  </w:style>
  <w:style w:type="character" w:customStyle="1" w:styleId="WW8Num204z0">
    <w:name w:val="WW8Num204z0"/>
    <w:rsid w:val="000857D4"/>
    <w:rPr>
      <w:rFonts w:ascii="Arial" w:hAnsi="Arial"/>
      <w:b w:val="0"/>
      <w:i w:val="0"/>
      <w:sz w:val="18"/>
      <w:u w:val="single"/>
    </w:rPr>
  </w:style>
  <w:style w:type="character" w:customStyle="1" w:styleId="WW8Num205z0">
    <w:name w:val="WW8Num205z0"/>
    <w:rsid w:val="000857D4"/>
    <w:rPr>
      <w:rFonts w:ascii="Times New Roman" w:hAnsi="Times New Roman"/>
      <w:b/>
      <w:i w:val="0"/>
      <w:sz w:val="20"/>
      <w:u w:val="none"/>
    </w:rPr>
  </w:style>
  <w:style w:type="character" w:customStyle="1" w:styleId="WW8Num208z0">
    <w:name w:val="WW8Num208z0"/>
    <w:rsid w:val="000857D4"/>
    <w:rPr>
      <w:rFonts w:ascii="Arial" w:hAnsi="Arial"/>
      <w:b w:val="0"/>
      <w:i w:val="0"/>
      <w:sz w:val="18"/>
      <w:u w:val="none"/>
    </w:rPr>
  </w:style>
  <w:style w:type="character" w:customStyle="1" w:styleId="WW8Num210z0">
    <w:name w:val="WW8Num210z0"/>
    <w:rsid w:val="000857D4"/>
    <w:rPr>
      <w:rFonts w:ascii="Arial" w:hAnsi="Arial"/>
      <w:b/>
      <w:i w:val="0"/>
      <w:sz w:val="18"/>
      <w:u w:val="none"/>
    </w:rPr>
  </w:style>
  <w:style w:type="character" w:customStyle="1" w:styleId="WW8Num212z0">
    <w:name w:val="WW8Num212z0"/>
    <w:rsid w:val="000857D4"/>
    <w:rPr>
      <w:rFonts w:ascii="Arial" w:hAnsi="Arial"/>
      <w:b w:val="0"/>
      <w:i w:val="0"/>
      <w:sz w:val="18"/>
      <w:u w:val="none"/>
    </w:rPr>
  </w:style>
  <w:style w:type="character" w:customStyle="1" w:styleId="WW8Num214z0">
    <w:name w:val="WW8Num214z0"/>
    <w:rsid w:val="000857D4"/>
    <w:rPr>
      <w:rFonts w:ascii="Symbol" w:hAnsi="Symbol"/>
    </w:rPr>
  </w:style>
  <w:style w:type="character" w:customStyle="1" w:styleId="WW8Num214z1">
    <w:name w:val="WW8Num214z1"/>
    <w:rsid w:val="000857D4"/>
    <w:rPr>
      <w:rFonts w:ascii="Courier New" w:hAnsi="Courier New"/>
    </w:rPr>
  </w:style>
  <w:style w:type="character" w:customStyle="1" w:styleId="WW8Num214z2">
    <w:name w:val="WW8Num214z2"/>
    <w:rsid w:val="000857D4"/>
    <w:rPr>
      <w:rFonts w:ascii="Wingdings" w:hAnsi="Wingdings"/>
    </w:rPr>
  </w:style>
  <w:style w:type="character" w:customStyle="1" w:styleId="WW8Num216z0">
    <w:name w:val="WW8Num216z0"/>
    <w:rsid w:val="000857D4"/>
    <w:rPr>
      <w:rFonts w:ascii="Arial" w:hAnsi="Arial"/>
      <w:b w:val="0"/>
      <w:i w:val="0"/>
      <w:sz w:val="18"/>
      <w:u w:val="none"/>
    </w:rPr>
  </w:style>
  <w:style w:type="character" w:customStyle="1" w:styleId="WW8Num217z0">
    <w:name w:val="WW8Num217z0"/>
    <w:rsid w:val="000857D4"/>
    <w:rPr>
      <w:rFonts w:ascii="Symbol" w:hAnsi="Symbol"/>
      <w:color w:val="auto"/>
    </w:rPr>
  </w:style>
  <w:style w:type="character" w:customStyle="1" w:styleId="WW8Num219z0">
    <w:name w:val="WW8Num219z0"/>
    <w:rsid w:val="000857D4"/>
    <w:rPr>
      <w:rFonts w:ascii="Arial" w:hAnsi="Arial"/>
      <w:b/>
      <w:i w:val="0"/>
      <w:sz w:val="18"/>
      <w:u w:val="none"/>
    </w:rPr>
  </w:style>
  <w:style w:type="character" w:customStyle="1" w:styleId="WW8Num220z0">
    <w:name w:val="WW8Num220z0"/>
    <w:rsid w:val="000857D4"/>
    <w:rPr>
      <w:rFonts w:ascii="Arial" w:hAnsi="Arial"/>
      <w:b/>
      <w:i w:val="0"/>
      <w:sz w:val="18"/>
      <w:u w:val="none"/>
    </w:rPr>
  </w:style>
  <w:style w:type="character" w:customStyle="1" w:styleId="WW8Num222z0">
    <w:name w:val="WW8Num222z0"/>
    <w:rsid w:val="000857D4"/>
    <w:rPr>
      <w:rFonts w:ascii="Symbol" w:hAnsi="Symbol"/>
    </w:rPr>
  </w:style>
  <w:style w:type="character" w:customStyle="1" w:styleId="WW8Num223z0">
    <w:name w:val="WW8Num223z0"/>
    <w:rsid w:val="000857D4"/>
    <w:rPr>
      <w:rFonts w:ascii="Symbol" w:hAnsi="Symbol"/>
    </w:rPr>
  </w:style>
  <w:style w:type="character" w:customStyle="1" w:styleId="WW8Num225z0">
    <w:name w:val="WW8Num225z0"/>
    <w:rsid w:val="000857D4"/>
    <w:rPr>
      <w:rFonts w:ascii="Arial" w:hAnsi="Arial"/>
      <w:b w:val="0"/>
      <w:i w:val="0"/>
      <w:sz w:val="18"/>
      <w:u w:val="none"/>
    </w:rPr>
  </w:style>
  <w:style w:type="character" w:customStyle="1" w:styleId="WW8Num226z0">
    <w:name w:val="WW8Num226z0"/>
    <w:rsid w:val="000857D4"/>
    <w:rPr>
      <w:rFonts w:ascii="Symbol" w:hAnsi="Symbol"/>
    </w:rPr>
  </w:style>
  <w:style w:type="character" w:customStyle="1" w:styleId="WW8Num227z0">
    <w:name w:val="WW8Num227z0"/>
    <w:rsid w:val="000857D4"/>
    <w:rPr>
      <w:rFonts w:ascii="Symbol" w:hAnsi="Symbol"/>
      <w:color w:val="auto"/>
    </w:rPr>
  </w:style>
  <w:style w:type="character" w:customStyle="1" w:styleId="WW8Num229z0">
    <w:name w:val="WW8Num229z0"/>
    <w:rsid w:val="000857D4"/>
    <w:rPr>
      <w:rFonts w:ascii="Times New Roman" w:hAnsi="Times New Roman"/>
      <w:b/>
      <w:i w:val="0"/>
      <w:sz w:val="20"/>
      <w:u w:val="none"/>
    </w:rPr>
  </w:style>
  <w:style w:type="character" w:customStyle="1" w:styleId="WW8Num230z0">
    <w:name w:val="WW8Num230z0"/>
    <w:rsid w:val="000857D4"/>
    <w:rPr>
      <w:rFonts w:ascii="Arial" w:hAnsi="Arial"/>
      <w:b w:val="0"/>
      <w:i w:val="0"/>
      <w:sz w:val="18"/>
      <w:u w:val="none"/>
    </w:rPr>
  </w:style>
  <w:style w:type="character" w:customStyle="1" w:styleId="WW8Num231z0">
    <w:name w:val="WW8Num231z0"/>
    <w:rsid w:val="000857D4"/>
    <w:rPr>
      <w:rFonts w:ascii="Symbol" w:hAnsi="Symbol"/>
      <w:color w:val="auto"/>
    </w:rPr>
  </w:style>
  <w:style w:type="character" w:customStyle="1" w:styleId="WW8Num232z0">
    <w:name w:val="WW8Num232z0"/>
    <w:rsid w:val="000857D4"/>
    <w:rPr>
      <w:rFonts w:ascii="Times New Roman" w:hAnsi="Times New Roman"/>
      <w:b w:val="0"/>
      <w:i w:val="0"/>
      <w:sz w:val="20"/>
      <w:u w:val="none"/>
    </w:rPr>
  </w:style>
  <w:style w:type="character" w:customStyle="1" w:styleId="WW8Num233z0">
    <w:name w:val="WW8Num233z0"/>
    <w:rsid w:val="000857D4"/>
    <w:rPr>
      <w:rFonts w:ascii="Times New Roman" w:hAnsi="Times New Roman"/>
      <w:b w:val="0"/>
      <w:i w:val="0"/>
      <w:sz w:val="22"/>
      <w:u w:val="none"/>
    </w:rPr>
  </w:style>
  <w:style w:type="character" w:customStyle="1" w:styleId="WW8Num235z0">
    <w:name w:val="WW8Num235z0"/>
    <w:rsid w:val="000857D4"/>
    <w:rPr>
      <w:rFonts w:ascii="Times New Roman" w:hAnsi="Times New Roman"/>
    </w:rPr>
  </w:style>
  <w:style w:type="character" w:customStyle="1" w:styleId="WW8Num236z0">
    <w:name w:val="WW8Num236z0"/>
    <w:rsid w:val="000857D4"/>
    <w:rPr>
      <w:rFonts w:ascii="Times New Roman" w:hAnsi="Times New Roman"/>
      <w:b/>
      <w:i w:val="0"/>
      <w:sz w:val="20"/>
      <w:u w:val="none"/>
    </w:rPr>
  </w:style>
  <w:style w:type="character" w:customStyle="1" w:styleId="WW8Num238z0">
    <w:name w:val="WW8Num238z0"/>
    <w:rsid w:val="000857D4"/>
    <w:rPr>
      <w:rFonts w:ascii="Times New Roman" w:hAnsi="Times New Roman"/>
      <w:b w:val="0"/>
      <w:i w:val="0"/>
      <w:sz w:val="20"/>
      <w:u w:val="none"/>
    </w:rPr>
  </w:style>
  <w:style w:type="character" w:customStyle="1" w:styleId="WW8Num239z0">
    <w:name w:val="WW8Num239z0"/>
    <w:rsid w:val="000857D4"/>
    <w:rPr>
      <w:rFonts w:ascii="Arial" w:hAnsi="Arial"/>
      <w:b w:val="0"/>
      <w:i w:val="0"/>
      <w:sz w:val="18"/>
      <w:u w:val="none"/>
    </w:rPr>
  </w:style>
  <w:style w:type="character" w:customStyle="1" w:styleId="WW8Num241z0">
    <w:name w:val="WW8Num241z0"/>
    <w:rsid w:val="000857D4"/>
    <w:rPr>
      <w:rFonts w:ascii="Symbol" w:hAnsi="Symbol"/>
    </w:rPr>
  </w:style>
  <w:style w:type="character" w:customStyle="1" w:styleId="WW8Num242z0">
    <w:name w:val="WW8Num242z0"/>
    <w:rsid w:val="000857D4"/>
    <w:rPr>
      <w:rFonts w:ascii="Symbol" w:hAnsi="Symbol"/>
      <w:color w:val="auto"/>
    </w:rPr>
  </w:style>
  <w:style w:type="character" w:customStyle="1" w:styleId="WW8Num243z0">
    <w:name w:val="WW8Num243z0"/>
    <w:rsid w:val="000857D4"/>
    <w:rPr>
      <w:rFonts w:ascii="Arial" w:hAnsi="Arial"/>
      <w:b/>
      <w:i w:val="0"/>
      <w:sz w:val="18"/>
      <w:u w:val="none"/>
    </w:rPr>
  </w:style>
  <w:style w:type="character" w:customStyle="1" w:styleId="WW8Num246z0">
    <w:name w:val="WW8Num246z0"/>
    <w:rsid w:val="000857D4"/>
    <w:rPr>
      <w:rFonts w:ascii="Times New Roman" w:hAnsi="Times New Roman"/>
      <w:b/>
      <w:i w:val="0"/>
      <w:sz w:val="24"/>
      <w:u w:val="none"/>
    </w:rPr>
  </w:style>
  <w:style w:type="character" w:customStyle="1" w:styleId="WW8Num247z0">
    <w:name w:val="WW8Num247z0"/>
    <w:rsid w:val="000857D4"/>
    <w:rPr>
      <w:rFonts w:ascii="Times New Roman" w:hAnsi="Times New Roman"/>
    </w:rPr>
  </w:style>
  <w:style w:type="character" w:customStyle="1" w:styleId="WW8Num248z0">
    <w:name w:val="WW8Num248z0"/>
    <w:rsid w:val="000857D4"/>
    <w:rPr>
      <w:rFonts w:ascii="Arial" w:hAnsi="Arial"/>
      <w:b/>
      <w:i w:val="0"/>
      <w:sz w:val="18"/>
      <w:u w:val="none"/>
    </w:rPr>
  </w:style>
  <w:style w:type="character" w:customStyle="1" w:styleId="WW8Num250z0">
    <w:name w:val="WW8Num250z0"/>
    <w:rsid w:val="000857D4"/>
    <w:rPr>
      <w:rFonts w:ascii="Arial" w:hAnsi="Arial"/>
      <w:b w:val="0"/>
      <w:i w:val="0"/>
      <w:sz w:val="18"/>
      <w:u w:val="single"/>
    </w:rPr>
  </w:style>
  <w:style w:type="character" w:customStyle="1" w:styleId="WW8Num251z0">
    <w:name w:val="WW8Num251z0"/>
    <w:rsid w:val="000857D4"/>
    <w:rPr>
      <w:rFonts w:ascii="Times New Roman" w:hAnsi="Times New Roman"/>
      <w:b w:val="0"/>
      <w:i w:val="0"/>
      <w:sz w:val="20"/>
      <w:u w:val="none"/>
    </w:rPr>
  </w:style>
  <w:style w:type="character" w:customStyle="1" w:styleId="WW8Num252z0">
    <w:name w:val="WW8Num252z0"/>
    <w:rsid w:val="000857D4"/>
    <w:rPr>
      <w:rFonts w:ascii="Symbol" w:hAnsi="Symbol"/>
      <w:color w:val="auto"/>
    </w:rPr>
  </w:style>
  <w:style w:type="character" w:customStyle="1" w:styleId="WW8Num253z0">
    <w:name w:val="WW8Num253z0"/>
    <w:rsid w:val="000857D4"/>
    <w:rPr>
      <w:rFonts w:ascii="Arial" w:hAnsi="Arial"/>
      <w:b w:val="0"/>
      <w:i w:val="0"/>
      <w:sz w:val="18"/>
      <w:u w:val="none"/>
    </w:rPr>
  </w:style>
  <w:style w:type="character" w:customStyle="1" w:styleId="WW8Num254z0">
    <w:name w:val="WW8Num254z0"/>
    <w:rsid w:val="000857D4"/>
    <w:rPr>
      <w:rFonts w:ascii="Times New Roman" w:hAnsi="Times New Roman"/>
      <w:b w:val="0"/>
      <w:i w:val="0"/>
      <w:sz w:val="20"/>
      <w:u w:val="none"/>
    </w:rPr>
  </w:style>
  <w:style w:type="character" w:customStyle="1" w:styleId="WW8Num255z0">
    <w:name w:val="WW8Num255z0"/>
    <w:rsid w:val="000857D4"/>
    <w:rPr>
      <w:rFonts w:ascii="Symbol" w:hAnsi="Symbol"/>
      <w:color w:val="auto"/>
    </w:rPr>
  </w:style>
  <w:style w:type="character" w:customStyle="1" w:styleId="WW8Num257z0">
    <w:name w:val="WW8Num257z0"/>
    <w:rsid w:val="000857D4"/>
    <w:rPr>
      <w:rFonts w:ascii="Arial" w:hAnsi="Arial"/>
      <w:b w:val="0"/>
      <w:i w:val="0"/>
      <w:sz w:val="18"/>
      <w:u w:val="none"/>
    </w:rPr>
  </w:style>
  <w:style w:type="character" w:customStyle="1" w:styleId="WW8Num258z0">
    <w:name w:val="WW8Num258z0"/>
    <w:rsid w:val="000857D4"/>
    <w:rPr>
      <w:rFonts w:ascii="Symbol" w:hAnsi="Symbol"/>
    </w:rPr>
  </w:style>
  <w:style w:type="character" w:customStyle="1" w:styleId="WW8Num258z1">
    <w:name w:val="WW8Num258z1"/>
    <w:rsid w:val="000857D4"/>
    <w:rPr>
      <w:rFonts w:ascii="Courier New" w:hAnsi="Courier New"/>
    </w:rPr>
  </w:style>
  <w:style w:type="character" w:customStyle="1" w:styleId="WW8Num258z2">
    <w:name w:val="WW8Num258z2"/>
    <w:rsid w:val="000857D4"/>
    <w:rPr>
      <w:rFonts w:ascii="Wingdings" w:hAnsi="Wingdings"/>
    </w:rPr>
  </w:style>
  <w:style w:type="character" w:customStyle="1" w:styleId="WW8Num259z0">
    <w:name w:val="WW8Num259z0"/>
    <w:rsid w:val="000857D4"/>
    <w:rPr>
      <w:rFonts w:ascii="Times New Roman" w:hAnsi="Times New Roman"/>
      <w:b w:val="0"/>
      <w:i w:val="0"/>
      <w:sz w:val="22"/>
      <w:u w:val="none"/>
    </w:rPr>
  </w:style>
  <w:style w:type="character" w:customStyle="1" w:styleId="WW8Num260z0">
    <w:name w:val="WW8Num260z0"/>
    <w:rsid w:val="000857D4"/>
    <w:rPr>
      <w:rFonts w:ascii="Times New Roman" w:hAnsi="Times New Roman"/>
      <w:b w:val="0"/>
      <w:i w:val="0"/>
      <w:sz w:val="24"/>
      <w:u w:val="none"/>
    </w:rPr>
  </w:style>
  <w:style w:type="character" w:customStyle="1" w:styleId="WW8Num261z0">
    <w:name w:val="WW8Num261z0"/>
    <w:rsid w:val="000857D4"/>
    <w:rPr>
      <w:rFonts w:ascii="Arial" w:hAnsi="Arial"/>
      <w:b/>
      <w:i w:val="0"/>
      <w:sz w:val="18"/>
      <w:u w:val="none"/>
    </w:rPr>
  </w:style>
  <w:style w:type="character" w:customStyle="1" w:styleId="WW8Num263z0">
    <w:name w:val="WW8Num263z0"/>
    <w:rsid w:val="000857D4"/>
    <w:rPr>
      <w:rFonts w:ascii="Arial" w:hAnsi="Arial"/>
      <w:b/>
      <w:i w:val="0"/>
      <w:sz w:val="18"/>
      <w:u w:val="none"/>
    </w:rPr>
  </w:style>
  <w:style w:type="character" w:customStyle="1" w:styleId="WW8Num264z0">
    <w:name w:val="WW8Num264z0"/>
    <w:rsid w:val="000857D4"/>
    <w:rPr>
      <w:rFonts w:ascii="Arial" w:hAnsi="Arial"/>
      <w:b w:val="0"/>
      <w:i w:val="0"/>
      <w:sz w:val="18"/>
      <w:u w:val="none"/>
    </w:rPr>
  </w:style>
  <w:style w:type="character" w:customStyle="1" w:styleId="WW8Num266z0">
    <w:name w:val="WW8Num266z0"/>
    <w:rsid w:val="000857D4"/>
    <w:rPr>
      <w:rFonts w:ascii="Arial" w:hAnsi="Arial"/>
      <w:b/>
      <w:i w:val="0"/>
      <w:sz w:val="18"/>
      <w:u w:val="none"/>
    </w:rPr>
  </w:style>
  <w:style w:type="character" w:customStyle="1" w:styleId="WW8Num267z0">
    <w:name w:val="WW8Num267z0"/>
    <w:rsid w:val="000857D4"/>
    <w:rPr>
      <w:rFonts w:ascii="Arial" w:hAnsi="Arial"/>
      <w:b/>
      <w:i w:val="0"/>
      <w:sz w:val="18"/>
      <w:u w:val="none"/>
    </w:rPr>
  </w:style>
  <w:style w:type="character" w:customStyle="1" w:styleId="WW8Num268z0">
    <w:name w:val="WW8Num268z0"/>
    <w:rsid w:val="000857D4"/>
    <w:rPr>
      <w:rFonts w:ascii="Times New Roman" w:eastAsia="Times New Roman" w:hAnsi="Times New Roman"/>
    </w:rPr>
  </w:style>
  <w:style w:type="character" w:customStyle="1" w:styleId="WW8Num268z1">
    <w:name w:val="WW8Num268z1"/>
    <w:rsid w:val="000857D4"/>
    <w:rPr>
      <w:rFonts w:ascii="Courier New" w:hAnsi="Courier New"/>
    </w:rPr>
  </w:style>
  <w:style w:type="character" w:customStyle="1" w:styleId="WW8Num268z2">
    <w:name w:val="WW8Num268z2"/>
    <w:rsid w:val="000857D4"/>
    <w:rPr>
      <w:rFonts w:ascii="Wingdings" w:hAnsi="Wingdings"/>
    </w:rPr>
  </w:style>
  <w:style w:type="character" w:customStyle="1" w:styleId="WW8Num268z3">
    <w:name w:val="WW8Num268z3"/>
    <w:rsid w:val="000857D4"/>
    <w:rPr>
      <w:rFonts w:ascii="Symbol" w:hAnsi="Symbol"/>
    </w:rPr>
  </w:style>
  <w:style w:type="character" w:customStyle="1" w:styleId="WW8Num270z0">
    <w:name w:val="WW8Num270z0"/>
    <w:rsid w:val="000857D4"/>
    <w:rPr>
      <w:rFonts w:ascii="Arial" w:hAnsi="Arial"/>
      <w:b w:val="0"/>
      <w:i w:val="0"/>
      <w:sz w:val="18"/>
      <w:u w:val="none"/>
    </w:rPr>
  </w:style>
  <w:style w:type="character" w:customStyle="1" w:styleId="WW8Num271z0">
    <w:name w:val="WW8Num271z0"/>
    <w:rsid w:val="000857D4"/>
    <w:rPr>
      <w:rFonts w:ascii="Arial" w:hAnsi="Arial"/>
      <w:b w:val="0"/>
      <w:i w:val="0"/>
      <w:sz w:val="18"/>
      <w:u w:val="none"/>
    </w:rPr>
  </w:style>
  <w:style w:type="character" w:customStyle="1" w:styleId="WW8Num272z0">
    <w:name w:val="WW8Num272z0"/>
    <w:rsid w:val="000857D4"/>
    <w:rPr>
      <w:rFonts w:ascii="Symbol" w:hAnsi="Symbol"/>
    </w:rPr>
  </w:style>
  <w:style w:type="character" w:customStyle="1" w:styleId="WW8Num272z1">
    <w:name w:val="WW8Num272z1"/>
    <w:rsid w:val="000857D4"/>
    <w:rPr>
      <w:rFonts w:ascii="Courier New" w:hAnsi="Courier New"/>
    </w:rPr>
  </w:style>
  <w:style w:type="character" w:customStyle="1" w:styleId="WW8Num272z2">
    <w:name w:val="WW8Num272z2"/>
    <w:rsid w:val="000857D4"/>
    <w:rPr>
      <w:rFonts w:ascii="Wingdings" w:hAnsi="Wingdings"/>
    </w:rPr>
  </w:style>
  <w:style w:type="character" w:customStyle="1" w:styleId="WW8Num273z0">
    <w:name w:val="WW8Num273z0"/>
    <w:rsid w:val="000857D4"/>
    <w:rPr>
      <w:rFonts w:ascii="Times New Roman" w:hAnsi="Times New Roman"/>
      <w:b/>
      <w:i w:val="0"/>
      <w:sz w:val="24"/>
      <w:u w:val="single"/>
    </w:rPr>
  </w:style>
  <w:style w:type="character" w:customStyle="1" w:styleId="WW8Num275z0">
    <w:name w:val="WW8Num275z0"/>
    <w:rsid w:val="000857D4"/>
    <w:rPr>
      <w:rFonts w:ascii="Arial" w:hAnsi="Arial"/>
      <w:b/>
      <w:i w:val="0"/>
      <w:sz w:val="18"/>
      <w:u w:val="none"/>
    </w:rPr>
  </w:style>
  <w:style w:type="character" w:customStyle="1" w:styleId="WW8Num276z0">
    <w:name w:val="WW8Num276z0"/>
    <w:rsid w:val="000857D4"/>
    <w:rPr>
      <w:rFonts w:ascii="Symbol" w:hAnsi="Symbol"/>
    </w:rPr>
  </w:style>
  <w:style w:type="character" w:customStyle="1" w:styleId="WW8Num277z0">
    <w:name w:val="WW8Num277z0"/>
    <w:rsid w:val="000857D4"/>
    <w:rPr>
      <w:rFonts w:ascii="Symbol" w:hAnsi="Symbol"/>
    </w:rPr>
  </w:style>
  <w:style w:type="character" w:customStyle="1" w:styleId="WW8Num278z0">
    <w:name w:val="WW8Num278z0"/>
    <w:rsid w:val="000857D4"/>
    <w:rPr>
      <w:rFonts w:ascii="Arial" w:hAnsi="Arial"/>
      <w:b w:val="0"/>
      <w:i w:val="0"/>
      <w:sz w:val="18"/>
      <w:u w:val="none"/>
    </w:rPr>
  </w:style>
  <w:style w:type="character" w:customStyle="1" w:styleId="WW8Num279z0">
    <w:name w:val="WW8Num279z0"/>
    <w:rsid w:val="000857D4"/>
    <w:rPr>
      <w:rFonts w:ascii="Arial" w:hAnsi="Arial"/>
      <w:b w:val="0"/>
      <w:i w:val="0"/>
      <w:sz w:val="18"/>
      <w:u w:val="none"/>
    </w:rPr>
  </w:style>
  <w:style w:type="character" w:customStyle="1" w:styleId="WW8Num280z0">
    <w:name w:val="WW8Num280z0"/>
    <w:rsid w:val="000857D4"/>
    <w:rPr>
      <w:rFonts w:ascii="Times New Roman" w:hAnsi="Times New Roman"/>
      <w:b w:val="0"/>
      <w:i w:val="0"/>
      <w:sz w:val="20"/>
      <w:u w:val="none"/>
    </w:rPr>
  </w:style>
  <w:style w:type="character" w:customStyle="1" w:styleId="WW8Num281z0">
    <w:name w:val="WW8Num281z0"/>
    <w:rsid w:val="000857D4"/>
    <w:rPr>
      <w:rFonts w:ascii="Arial" w:hAnsi="Arial"/>
      <w:b w:val="0"/>
      <w:i w:val="0"/>
      <w:sz w:val="18"/>
      <w:u w:val="none"/>
    </w:rPr>
  </w:style>
  <w:style w:type="character" w:customStyle="1" w:styleId="WW8Num282z0">
    <w:name w:val="WW8Num282z0"/>
    <w:rsid w:val="000857D4"/>
    <w:rPr>
      <w:rFonts w:ascii="Symbol" w:hAnsi="Symbol"/>
    </w:rPr>
  </w:style>
  <w:style w:type="character" w:customStyle="1" w:styleId="WW8Num282z2">
    <w:name w:val="WW8Num282z2"/>
    <w:rsid w:val="000857D4"/>
    <w:rPr>
      <w:rFonts w:ascii="Wingdings" w:hAnsi="Wingdings"/>
    </w:rPr>
  </w:style>
  <w:style w:type="character" w:customStyle="1" w:styleId="WW8Num282z4">
    <w:name w:val="WW8Num282z4"/>
    <w:rsid w:val="000857D4"/>
    <w:rPr>
      <w:rFonts w:ascii="Courier New" w:hAnsi="Courier New"/>
    </w:rPr>
  </w:style>
  <w:style w:type="character" w:customStyle="1" w:styleId="WW8Num283z0">
    <w:name w:val="WW8Num283z0"/>
    <w:rsid w:val="000857D4"/>
    <w:rPr>
      <w:rFonts w:ascii="Arial" w:hAnsi="Arial"/>
      <w:b/>
      <w:i w:val="0"/>
      <w:sz w:val="18"/>
      <w:u w:val="none"/>
    </w:rPr>
  </w:style>
  <w:style w:type="character" w:customStyle="1" w:styleId="WW8Num284z0">
    <w:name w:val="WW8Num284z0"/>
    <w:rsid w:val="000857D4"/>
    <w:rPr>
      <w:rFonts w:ascii="Times New Roman" w:hAnsi="Times New Roman"/>
      <w:b/>
      <w:i w:val="0"/>
      <w:sz w:val="20"/>
      <w:u w:val="none"/>
    </w:rPr>
  </w:style>
  <w:style w:type="character" w:customStyle="1" w:styleId="WW8Num286z0">
    <w:name w:val="WW8Num286z0"/>
    <w:rsid w:val="000857D4"/>
    <w:rPr>
      <w:rFonts w:ascii="Arial" w:hAnsi="Arial"/>
      <w:b/>
      <w:i w:val="0"/>
      <w:sz w:val="18"/>
      <w:u w:val="none"/>
    </w:rPr>
  </w:style>
  <w:style w:type="character" w:customStyle="1" w:styleId="WW8Num287z0">
    <w:name w:val="WW8Num287z0"/>
    <w:rsid w:val="000857D4"/>
    <w:rPr>
      <w:rFonts w:ascii="Symbol" w:hAnsi="Symbol"/>
      <w:color w:val="auto"/>
    </w:rPr>
  </w:style>
  <w:style w:type="character" w:customStyle="1" w:styleId="WW8Num289z0">
    <w:name w:val="WW8Num289z0"/>
    <w:rsid w:val="000857D4"/>
    <w:rPr>
      <w:rFonts w:ascii="Arial" w:hAnsi="Arial"/>
      <w:b w:val="0"/>
      <w:i w:val="0"/>
      <w:sz w:val="20"/>
      <w:u w:val="none"/>
    </w:rPr>
  </w:style>
  <w:style w:type="character" w:customStyle="1" w:styleId="WW8Num290z0">
    <w:name w:val="WW8Num290z0"/>
    <w:rsid w:val="000857D4"/>
    <w:rPr>
      <w:rFonts w:ascii="Times New Roman" w:hAnsi="Times New Roman"/>
      <w:b w:val="0"/>
      <w:i w:val="0"/>
      <w:sz w:val="22"/>
      <w:u w:val="none"/>
    </w:rPr>
  </w:style>
  <w:style w:type="character" w:customStyle="1" w:styleId="WW8Num291z0">
    <w:name w:val="WW8Num291z0"/>
    <w:rsid w:val="000857D4"/>
    <w:rPr>
      <w:rFonts w:ascii="Arial" w:hAnsi="Arial"/>
      <w:b w:val="0"/>
      <w:i w:val="0"/>
      <w:sz w:val="20"/>
      <w:u w:val="none"/>
    </w:rPr>
  </w:style>
  <w:style w:type="character" w:customStyle="1" w:styleId="WW8Num292z0">
    <w:name w:val="WW8Num292z0"/>
    <w:rsid w:val="000857D4"/>
    <w:rPr>
      <w:rFonts w:ascii="Times New Roman" w:hAnsi="Times New Roman"/>
      <w:b w:val="0"/>
      <w:i w:val="0"/>
      <w:sz w:val="24"/>
      <w:u w:val="none"/>
    </w:rPr>
  </w:style>
  <w:style w:type="character" w:customStyle="1" w:styleId="WW8Num293z0">
    <w:name w:val="WW8Num293z0"/>
    <w:rsid w:val="000857D4"/>
    <w:rPr>
      <w:rFonts w:ascii="Arial" w:hAnsi="Arial"/>
      <w:b w:val="0"/>
      <w:i w:val="0"/>
      <w:sz w:val="18"/>
      <w:u w:val="none"/>
    </w:rPr>
  </w:style>
  <w:style w:type="character" w:customStyle="1" w:styleId="WW8Num295z0">
    <w:name w:val="WW8Num295z0"/>
    <w:rsid w:val="000857D4"/>
    <w:rPr>
      <w:rFonts w:ascii="Symbol" w:hAnsi="Symbol"/>
    </w:rPr>
  </w:style>
  <w:style w:type="character" w:customStyle="1" w:styleId="WW8Num296z0">
    <w:name w:val="WW8Num296z0"/>
    <w:rsid w:val="000857D4"/>
    <w:rPr>
      <w:rFonts w:ascii="Arial" w:hAnsi="Arial"/>
      <w:b/>
      <w:i w:val="0"/>
      <w:sz w:val="18"/>
      <w:u w:val="none"/>
    </w:rPr>
  </w:style>
  <w:style w:type="character" w:customStyle="1" w:styleId="WW8Num297z0">
    <w:name w:val="WW8Num297z0"/>
    <w:rsid w:val="000857D4"/>
    <w:rPr>
      <w:rFonts w:ascii="Times New Roman" w:hAnsi="Times New Roman"/>
    </w:rPr>
  </w:style>
  <w:style w:type="character" w:customStyle="1" w:styleId="WW8Num298z0">
    <w:name w:val="WW8Num298z0"/>
    <w:rsid w:val="000857D4"/>
    <w:rPr>
      <w:rFonts w:ascii="Times New Roman" w:hAnsi="Times New Roman"/>
      <w:b/>
      <w:i w:val="0"/>
      <w:sz w:val="24"/>
      <w:u w:val="none"/>
    </w:rPr>
  </w:style>
  <w:style w:type="character" w:customStyle="1" w:styleId="WW8Num300z0">
    <w:name w:val="WW8Num300z0"/>
    <w:rsid w:val="000857D4"/>
    <w:rPr>
      <w:rFonts w:ascii="Symbol" w:hAnsi="Symbol"/>
    </w:rPr>
  </w:style>
  <w:style w:type="character" w:customStyle="1" w:styleId="WW8Num300z1">
    <w:name w:val="WW8Num300z1"/>
    <w:rsid w:val="000857D4"/>
    <w:rPr>
      <w:rFonts w:ascii="Courier New" w:hAnsi="Courier New"/>
    </w:rPr>
  </w:style>
  <w:style w:type="character" w:customStyle="1" w:styleId="WW8Num300z2">
    <w:name w:val="WW8Num300z2"/>
    <w:rsid w:val="000857D4"/>
    <w:rPr>
      <w:rFonts w:ascii="Wingdings" w:hAnsi="Wingdings"/>
    </w:rPr>
  </w:style>
  <w:style w:type="character" w:customStyle="1" w:styleId="WW8Num302z0">
    <w:name w:val="WW8Num302z0"/>
    <w:rsid w:val="000857D4"/>
    <w:rPr>
      <w:rFonts w:ascii="Symbol" w:hAnsi="Symbol"/>
    </w:rPr>
  </w:style>
  <w:style w:type="character" w:customStyle="1" w:styleId="WW8Num303z0">
    <w:name w:val="WW8Num303z0"/>
    <w:rsid w:val="000857D4"/>
    <w:rPr>
      <w:rFonts w:ascii="Arial" w:hAnsi="Arial"/>
      <w:b w:val="0"/>
      <w:i w:val="0"/>
      <w:sz w:val="18"/>
      <w:u w:val="none"/>
    </w:rPr>
  </w:style>
  <w:style w:type="character" w:customStyle="1" w:styleId="WW8Num304z0">
    <w:name w:val="WW8Num304z0"/>
    <w:rsid w:val="000857D4"/>
    <w:rPr>
      <w:rFonts w:ascii="Symbol" w:hAnsi="Symbol"/>
    </w:rPr>
  </w:style>
  <w:style w:type="character" w:customStyle="1" w:styleId="WW8Num305z0">
    <w:name w:val="WW8Num305z0"/>
    <w:rsid w:val="000857D4"/>
    <w:rPr>
      <w:rFonts w:ascii="Times New Roman" w:hAnsi="Times New Roman"/>
      <w:b w:val="0"/>
      <w:i w:val="0"/>
      <w:sz w:val="22"/>
      <w:u w:val="none"/>
    </w:rPr>
  </w:style>
  <w:style w:type="character" w:customStyle="1" w:styleId="WW8Num306z0">
    <w:name w:val="WW8Num306z0"/>
    <w:rsid w:val="000857D4"/>
    <w:rPr>
      <w:rFonts w:ascii="Arial" w:hAnsi="Arial"/>
      <w:b w:val="0"/>
      <w:i w:val="0"/>
      <w:sz w:val="18"/>
      <w:u w:val="none"/>
    </w:rPr>
  </w:style>
  <w:style w:type="character" w:customStyle="1" w:styleId="WW8Num308z0">
    <w:name w:val="WW8Num308z0"/>
    <w:rsid w:val="000857D4"/>
    <w:rPr>
      <w:rFonts w:ascii="Arial" w:hAnsi="Arial"/>
      <w:b/>
      <w:i w:val="0"/>
      <w:sz w:val="18"/>
      <w:u w:val="none"/>
    </w:rPr>
  </w:style>
  <w:style w:type="character" w:customStyle="1" w:styleId="WW8Num309z0">
    <w:name w:val="WW8Num309z0"/>
    <w:rsid w:val="000857D4"/>
    <w:rPr>
      <w:rFonts w:ascii="Symbol" w:hAnsi="Symbol"/>
    </w:rPr>
  </w:style>
  <w:style w:type="character" w:customStyle="1" w:styleId="WW8Num311z0">
    <w:name w:val="WW8Num311z0"/>
    <w:rsid w:val="000857D4"/>
    <w:rPr>
      <w:rFonts w:ascii="Arial" w:hAnsi="Arial"/>
      <w:b w:val="0"/>
      <w:i w:val="0"/>
      <w:sz w:val="18"/>
      <w:u w:val="none"/>
    </w:rPr>
  </w:style>
  <w:style w:type="character" w:customStyle="1" w:styleId="WW8Num312z0">
    <w:name w:val="WW8Num312z0"/>
    <w:rsid w:val="000857D4"/>
    <w:rPr>
      <w:rFonts w:ascii="Times New Roman" w:hAnsi="Times New Roman"/>
      <w:b/>
      <w:i w:val="0"/>
      <w:sz w:val="20"/>
      <w:u w:val="none"/>
    </w:rPr>
  </w:style>
  <w:style w:type="character" w:customStyle="1" w:styleId="WW8Num313z0">
    <w:name w:val="WW8Num313z0"/>
    <w:rsid w:val="000857D4"/>
    <w:rPr>
      <w:rFonts w:ascii="Times New Roman" w:hAnsi="Times New Roman"/>
      <w:b/>
      <w:i w:val="0"/>
      <w:sz w:val="20"/>
      <w:u w:val="none"/>
    </w:rPr>
  </w:style>
  <w:style w:type="character" w:customStyle="1" w:styleId="WW8Num314z0">
    <w:name w:val="WW8Num314z0"/>
    <w:rsid w:val="000857D4"/>
    <w:rPr>
      <w:rFonts w:ascii="Times New Roman" w:hAnsi="Times New Roman"/>
      <w:b w:val="0"/>
      <w:i w:val="0"/>
      <w:sz w:val="22"/>
      <w:u w:val="none"/>
    </w:rPr>
  </w:style>
  <w:style w:type="character" w:customStyle="1" w:styleId="WW8Num316z0">
    <w:name w:val="WW8Num316z0"/>
    <w:rsid w:val="000857D4"/>
    <w:rPr>
      <w:rFonts w:ascii="Arial" w:hAnsi="Arial"/>
      <w:b w:val="0"/>
      <w:i w:val="0"/>
      <w:sz w:val="18"/>
      <w:u w:val="none"/>
    </w:rPr>
  </w:style>
  <w:style w:type="character" w:customStyle="1" w:styleId="WW8Num317z0">
    <w:name w:val="WW8Num317z0"/>
    <w:rsid w:val="000857D4"/>
    <w:rPr>
      <w:rFonts w:ascii="Times New Roman" w:hAnsi="Times New Roman"/>
      <w:b/>
      <w:i w:val="0"/>
      <w:sz w:val="22"/>
      <w:u w:val="none"/>
    </w:rPr>
  </w:style>
  <w:style w:type="character" w:customStyle="1" w:styleId="WW8Num318z0">
    <w:name w:val="WW8Num318z0"/>
    <w:rsid w:val="000857D4"/>
    <w:rPr>
      <w:rFonts w:ascii="Times New Roman" w:hAnsi="Times New Roman"/>
    </w:rPr>
  </w:style>
  <w:style w:type="character" w:customStyle="1" w:styleId="WW8Num321z0">
    <w:name w:val="WW8Num321z0"/>
    <w:rsid w:val="000857D4"/>
    <w:rPr>
      <w:rFonts w:ascii="Times New Roman" w:hAnsi="Times New Roman"/>
      <w:b w:val="0"/>
      <w:i w:val="0"/>
      <w:sz w:val="20"/>
      <w:u w:val="none"/>
    </w:rPr>
  </w:style>
  <w:style w:type="character" w:customStyle="1" w:styleId="WW8Num322z0">
    <w:name w:val="WW8Num322z0"/>
    <w:rsid w:val="000857D4"/>
    <w:rPr>
      <w:rFonts w:ascii="Arial" w:hAnsi="Arial"/>
      <w:b w:val="0"/>
      <w:i w:val="0"/>
      <w:sz w:val="18"/>
      <w:u w:val="none"/>
    </w:rPr>
  </w:style>
  <w:style w:type="character" w:customStyle="1" w:styleId="WW8Num324z0">
    <w:name w:val="WW8Num324z0"/>
    <w:rsid w:val="000857D4"/>
    <w:rPr>
      <w:b/>
    </w:rPr>
  </w:style>
  <w:style w:type="character" w:customStyle="1" w:styleId="WW8Num325z0">
    <w:name w:val="WW8Num325z0"/>
    <w:rsid w:val="000857D4"/>
    <w:rPr>
      <w:rFonts w:ascii="Arial" w:hAnsi="Arial"/>
      <w:b/>
      <w:i w:val="0"/>
      <w:sz w:val="18"/>
      <w:u w:val="none"/>
    </w:rPr>
  </w:style>
  <w:style w:type="character" w:customStyle="1" w:styleId="WW8Num326z0">
    <w:name w:val="WW8Num326z0"/>
    <w:rsid w:val="000857D4"/>
    <w:rPr>
      <w:rFonts w:ascii="Arial" w:hAnsi="Arial"/>
      <w:b w:val="0"/>
      <w:i w:val="0"/>
      <w:sz w:val="18"/>
      <w:u w:val="none"/>
    </w:rPr>
  </w:style>
  <w:style w:type="character" w:customStyle="1" w:styleId="WW8Num327z0">
    <w:name w:val="WW8Num327z0"/>
    <w:rsid w:val="000857D4"/>
    <w:rPr>
      <w:rFonts w:ascii="Arial" w:hAnsi="Arial"/>
      <w:b/>
      <w:i w:val="0"/>
      <w:sz w:val="18"/>
      <w:u w:val="none"/>
    </w:rPr>
  </w:style>
  <w:style w:type="character" w:customStyle="1" w:styleId="WW8Num328z0">
    <w:name w:val="WW8Num328z0"/>
    <w:rsid w:val="000857D4"/>
    <w:rPr>
      <w:rFonts w:ascii="Times New Roman" w:hAnsi="Times New Roman"/>
    </w:rPr>
  </w:style>
  <w:style w:type="character" w:customStyle="1" w:styleId="WW8Num329z0">
    <w:name w:val="WW8Num329z0"/>
    <w:rsid w:val="000857D4"/>
    <w:rPr>
      <w:rFonts w:ascii="Arial" w:hAnsi="Arial"/>
      <w:b w:val="0"/>
      <w:i w:val="0"/>
      <w:sz w:val="18"/>
      <w:u w:val="none"/>
    </w:rPr>
  </w:style>
  <w:style w:type="character" w:customStyle="1" w:styleId="WW8Num330z0">
    <w:name w:val="WW8Num330z0"/>
    <w:rsid w:val="000857D4"/>
    <w:rPr>
      <w:rFonts w:ascii="Arial" w:hAnsi="Arial"/>
      <w:b/>
      <w:i w:val="0"/>
      <w:sz w:val="18"/>
      <w:u w:val="none"/>
    </w:rPr>
  </w:style>
  <w:style w:type="character" w:customStyle="1" w:styleId="WW8Num332z0">
    <w:name w:val="WW8Num332z0"/>
    <w:rsid w:val="000857D4"/>
    <w:rPr>
      <w:rFonts w:ascii="Symbol" w:hAnsi="Symbol"/>
    </w:rPr>
  </w:style>
  <w:style w:type="character" w:customStyle="1" w:styleId="WW8Num333z0">
    <w:name w:val="WW8Num333z0"/>
    <w:rsid w:val="000857D4"/>
    <w:rPr>
      <w:rFonts w:ascii="Symbol" w:hAnsi="Symbol"/>
    </w:rPr>
  </w:style>
  <w:style w:type="character" w:customStyle="1" w:styleId="WW8Num334z0">
    <w:name w:val="WW8Num334z0"/>
    <w:rsid w:val="000857D4"/>
    <w:rPr>
      <w:rFonts w:ascii="Times New Roman" w:hAnsi="Times New Roman"/>
      <w:b w:val="0"/>
      <w:i w:val="0"/>
      <w:sz w:val="24"/>
      <w:u w:val="none"/>
    </w:rPr>
  </w:style>
  <w:style w:type="character" w:customStyle="1" w:styleId="WW8Num337z0">
    <w:name w:val="WW8Num337z0"/>
    <w:rsid w:val="000857D4"/>
    <w:rPr>
      <w:rFonts w:ascii="Times New Roman" w:hAnsi="Times New Roman"/>
      <w:b w:val="0"/>
      <w:i w:val="0"/>
      <w:sz w:val="22"/>
      <w:u w:val="none"/>
    </w:rPr>
  </w:style>
  <w:style w:type="character" w:customStyle="1" w:styleId="WW8Num338z0">
    <w:name w:val="WW8Num338z0"/>
    <w:rsid w:val="000857D4"/>
    <w:rPr>
      <w:rFonts w:ascii="Symbol" w:hAnsi="Symbol"/>
    </w:rPr>
  </w:style>
  <w:style w:type="character" w:customStyle="1" w:styleId="WW8Num339z0">
    <w:name w:val="WW8Num339z0"/>
    <w:rsid w:val="000857D4"/>
    <w:rPr>
      <w:rFonts w:ascii="Symbol" w:hAnsi="Symbol"/>
    </w:rPr>
  </w:style>
  <w:style w:type="character" w:customStyle="1" w:styleId="WW8Num340z0">
    <w:name w:val="WW8Num340z0"/>
    <w:rsid w:val="000857D4"/>
    <w:rPr>
      <w:rFonts w:ascii="Times New Roman" w:hAnsi="Times New Roman"/>
      <w:b w:val="0"/>
      <w:i w:val="0"/>
      <w:sz w:val="22"/>
      <w:u w:val="none"/>
    </w:rPr>
  </w:style>
  <w:style w:type="character" w:customStyle="1" w:styleId="WW8Num342z0">
    <w:name w:val="WW8Num342z0"/>
    <w:rsid w:val="000857D4"/>
    <w:rPr>
      <w:rFonts w:ascii="Arial" w:hAnsi="Arial"/>
      <w:b/>
      <w:i w:val="0"/>
      <w:sz w:val="18"/>
      <w:u w:val="none"/>
    </w:rPr>
  </w:style>
  <w:style w:type="character" w:customStyle="1" w:styleId="WW8Num344z0">
    <w:name w:val="WW8Num344z0"/>
    <w:rsid w:val="000857D4"/>
    <w:rPr>
      <w:rFonts w:ascii="Symbol" w:hAnsi="Symbol"/>
    </w:rPr>
  </w:style>
  <w:style w:type="character" w:customStyle="1" w:styleId="WW8Num345z0">
    <w:name w:val="WW8Num345z0"/>
    <w:rsid w:val="000857D4"/>
    <w:rPr>
      <w:rFonts w:ascii="Symbol" w:hAnsi="Symbol"/>
    </w:rPr>
  </w:style>
  <w:style w:type="character" w:customStyle="1" w:styleId="WW8Num348z0">
    <w:name w:val="WW8Num348z0"/>
    <w:rsid w:val="000857D4"/>
    <w:rPr>
      <w:rFonts w:ascii="Times New Roman" w:hAnsi="Times New Roman"/>
      <w:b/>
      <w:i w:val="0"/>
      <w:sz w:val="20"/>
      <w:u w:val="none"/>
    </w:rPr>
  </w:style>
  <w:style w:type="character" w:customStyle="1" w:styleId="WW8Num349z0">
    <w:name w:val="WW8Num349z0"/>
    <w:rsid w:val="000857D4"/>
    <w:rPr>
      <w:rFonts w:ascii="Times New Roman" w:hAnsi="Times New Roman"/>
      <w:b/>
      <w:i w:val="0"/>
      <w:sz w:val="22"/>
      <w:u w:val="none"/>
    </w:rPr>
  </w:style>
  <w:style w:type="character" w:customStyle="1" w:styleId="WW8Num350z0">
    <w:name w:val="WW8Num350z0"/>
    <w:rsid w:val="000857D4"/>
    <w:rPr>
      <w:rFonts w:ascii="Times New Roman" w:hAnsi="Times New Roman"/>
      <w:b/>
      <w:i w:val="0"/>
      <w:sz w:val="22"/>
      <w:u w:val="none"/>
    </w:rPr>
  </w:style>
  <w:style w:type="character" w:customStyle="1" w:styleId="WW8Num351z0">
    <w:name w:val="WW8Num351z0"/>
    <w:rsid w:val="000857D4"/>
    <w:rPr>
      <w:rFonts w:ascii="Arial" w:hAnsi="Arial"/>
      <w:b w:val="0"/>
      <w:i w:val="0"/>
      <w:sz w:val="18"/>
      <w:u w:val="none"/>
    </w:rPr>
  </w:style>
  <w:style w:type="character" w:customStyle="1" w:styleId="WW8Num352z0">
    <w:name w:val="WW8Num352z0"/>
    <w:rsid w:val="000857D4"/>
    <w:rPr>
      <w:rFonts w:ascii="Arial" w:hAnsi="Arial"/>
      <w:b w:val="0"/>
      <w:i w:val="0"/>
      <w:sz w:val="18"/>
      <w:u w:val="none"/>
    </w:rPr>
  </w:style>
  <w:style w:type="character" w:customStyle="1" w:styleId="WW8Num353z0">
    <w:name w:val="WW8Num353z0"/>
    <w:rsid w:val="000857D4"/>
    <w:rPr>
      <w:b/>
    </w:rPr>
  </w:style>
  <w:style w:type="character" w:customStyle="1" w:styleId="WW8Num354z0">
    <w:name w:val="WW8Num354z0"/>
    <w:rsid w:val="000857D4"/>
    <w:rPr>
      <w:rFonts w:ascii="Times New Roman" w:hAnsi="Times New Roman"/>
      <w:b/>
      <w:i w:val="0"/>
      <w:sz w:val="24"/>
      <w:u w:val="none"/>
    </w:rPr>
  </w:style>
  <w:style w:type="character" w:customStyle="1" w:styleId="WW8Num355z0">
    <w:name w:val="WW8Num355z0"/>
    <w:rsid w:val="000857D4"/>
    <w:rPr>
      <w:rFonts w:ascii="Arial" w:hAnsi="Arial"/>
      <w:b w:val="0"/>
      <w:i w:val="0"/>
      <w:sz w:val="18"/>
      <w:u w:val="none"/>
    </w:rPr>
  </w:style>
  <w:style w:type="character" w:customStyle="1" w:styleId="WW8Num356z0">
    <w:name w:val="WW8Num356z0"/>
    <w:rsid w:val="000857D4"/>
    <w:rPr>
      <w:rFonts w:ascii="Arial" w:hAnsi="Arial"/>
      <w:b w:val="0"/>
      <w:i w:val="0"/>
      <w:sz w:val="18"/>
      <w:u w:val="none"/>
    </w:rPr>
  </w:style>
  <w:style w:type="character" w:customStyle="1" w:styleId="WW8Num357z0">
    <w:name w:val="WW8Num357z0"/>
    <w:rsid w:val="000857D4"/>
    <w:rPr>
      <w:rFonts w:ascii="Times New Roman" w:hAnsi="Times New Roman"/>
      <w:b/>
      <w:i w:val="0"/>
      <w:sz w:val="24"/>
      <w:u w:val="none"/>
    </w:rPr>
  </w:style>
  <w:style w:type="character" w:customStyle="1" w:styleId="WW8Num359z0">
    <w:name w:val="WW8Num359z0"/>
    <w:rsid w:val="000857D4"/>
    <w:rPr>
      <w:rFonts w:ascii="Arial" w:hAnsi="Arial"/>
      <w:b w:val="0"/>
      <w:i w:val="0"/>
      <w:sz w:val="18"/>
      <w:u w:val="none"/>
    </w:rPr>
  </w:style>
  <w:style w:type="character" w:customStyle="1" w:styleId="WW8Num360z0">
    <w:name w:val="WW8Num360z0"/>
    <w:rsid w:val="000857D4"/>
    <w:rPr>
      <w:rFonts w:ascii="Times New Roman" w:hAnsi="Times New Roman"/>
    </w:rPr>
  </w:style>
  <w:style w:type="character" w:customStyle="1" w:styleId="WW8Num363z0">
    <w:name w:val="WW8Num363z0"/>
    <w:rsid w:val="000857D4"/>
    <w:rPr>
      <w:rFonts w:ascii="Arial" w:hAnsi="Arial"/>
      <w:b w:val="0"/>
      <w:i w:val="0"/>
      <w:sz w:val="18"/>
      <w:u w:val="single"/>
    </w:rPr>
  </w:style>
  <w:style w:type="character" w:customStyle="1" w:styleId="WW8Num364z0">
    <w:name w:val="WW8Num364z0"/>
    <w:rsid w:val="000857D4"/>
    <w:rPr>
      <w:rFonts w:ascii="Arial" w:hAnsi="Arial"/>
      <w:b/>
      <w:i w:val="0"/>
      <w:sz w:val="18"/>
      <w:u w:val="none"/>
    </w:rPr>
  </w:style>
  <w:style w:type="character" w:customStyle="1" w:styleId="WW8Num365z0">
    <w:name w:val="WW8Num365z0"/>
    <w:rsid w:val="000857D4"/>
    <w:rPr>
      <w:rFonts w:ascii="Symbol" w:hAnsi="Symbol"/>
    </w:rPr>
  </w:style>
  <w:style w:type="character" w:customStyle="1" w:styleId="WW8Num366z0">
    <w:name w:val="WW8Num366z0"/>
    <w:rsid w:val="000857D4"/>
    <w:rPr>
      <w:rFonts w:ascii="Arial" w:hAnsi="Arial"/>
      <w:b w:val="0"/>
      <w:i w:val="0"/>
      <w:sz w:val="18"/>
      <w:u w:val="none"/>
    </w:rPr>
  </w:style>
  <w:style w:type="character" w:customStyle="1" w:styleId="WW8Num367z0">
    <w:name w:val="WW8Num367z0"/>
    <w:rsid w:val="000857D4"/>
    <w:rPr>
      <w:rFonts w:ascii="Times New Roman" w:hAnsi="Times New Roman"/>
      <w:b/>
      <w:i w:val="0"/>
      <w:sz w:val="20"/>
      <w:u w:val="none"/>
    </w:rPr>
  </w:style>
  <w:style w:type="character" w:customStyle="1" w:styleId="WW8Num368z0">
    <w:name w:val="WW8Num368z0"/>
    <w:rsid w:val="000857D4"/>
    <w:rPr>
      <w:rFonts w:ascii="Symbol" w:hAnsi="Symbol"/>
      <w:color w:val="auto"/>
    </w:rPr>
  </w:style>
  <w:style w:type="character" w:customStyle="1" w:styleId="WW8Num369z0">
    <w:name w:val="WW8Num369z0"/>
    <w:rsid w:val="000857D4"/>
    <w:rPr>
      <w:rFonts w:ascii="Times New Roman" w:hAnsi="Times New Roman"/>
      <w:b/>
      <w:i w:val="0"/>
      <w:sz w:val="24"/>
      <w:u w:val="none"/>
    </w:rPr>
  </w:style>
  <w:style w:type="character" w:customStyle="1" w:styleId="WW8Num370z0">
    <w:name w:val="WW8Num370z0"/>
    <w:rsid w:val="000857D4"/>
    <w:rPr>
      <w:rFonts w:ascii="Symbol" w:hAnsi="Symbol"/>
    </w:rPr>
  </w:style>
  <w:style w:type="character" w:customStyle="1" w:styleId="WW8Num371z0">
    <w:name w:val="WW8Num371z0"/>
    <w:rsid w:val="000857D4"/>
    <w:rPr>
      <w:rFonts w:ascii="Times New Roman" w:hAnsi="Times New Roman"/>
      <w:b/>
      <w:i w:val="0"/>
      <w:sz w:val="24"/>
      <w:u w:val="single"/>
    </w:rPr>
  </w:style>
  <w:style w:type="character" w:customStyle="1" w:styleId="WW8Num372z0">
    <w:name w:val="WW8Num372z0"/>
    <w:rsid w:val="000857D4"/>
    <w:rPr>
      <w:rFonts w:ascii="Symbol" w:hAnsi="Symbol"/>
    </w:rPr>
  </w:style>
  <w:style w:type="character" w:customStyle="1" w:styleId="WW8Num372z1">
    <w:name w:val="WW8Num372z1"/>
    <w:rsid w:val="000857D4"/>
    <w:rPr>
      <w:rFonts w:ascii="Courier New" w:hAnsi="Courier New"/>
    </w:rPr>
  </w:style>
  <w:style w:type="character" w:customStyle="1" w:styleId="WW8Num372z2">
    <w:name w:val="WW8Num372z2"/>
    <w:rsid w:val="000857D4"/>
    <w:rPr>
      <w:rFonts w:ascii="Wingdings" w:hAnsi="Wingdings"/>
    </w:rPr>
  </w:style>
  <w:style w:type="character" w:customStyle="1" w:styleId="WW8Num373z0">
    <w:name w:val="WW8Num373z0"/>
    <w:rsid w:val="000857D4"/>
    <w:rPr>
      <w:rFonts w:ascii="Arial" w:hAnsi="Arial"/>
      <w:b w:val="0"/>
      <w:i w:val="0"/>
      <w:sz w:val="18"/>
      <w:u w:val="none"/>
    </w:rPr>
  </w:style>
  <w:style w:type="character" w:customStyle="1" w:styleId="WW8Num376z0">
    <w:name w:val="WW8Num376z0"/>
    <w:rsid w:val="000857D4"/>
    <w:rPr>
      <w:rFonts w:ascii="Times New Roman" w:hAnsi="Times New Roman"/>
      <w:b/>
      <w:i w:val="0"/>
      <w:sz w:val="20"/>
      <w:u w:val="none"/>
    </w:rPr>
  </w:style>
  <w:style w:type="character" w:customStyle="1" w:styleId="WW8Num379z0">
    <w:name w:val="WW8Num379z0"/>
    <w:rsid w:val="000857D4"/>
    <w:rPr>
      <w:rFonts w:ascii="Times New Roman" w:hAnsi="Times New Roman"/>
      <w:b w:val="0"/>
      <w:i w:val="0"/>
      <w:sz w:val="20"/>
      <w:u w:val="none"/>
    </w:rPr>
  </w:style>
  <w:style w:type="character" w:customStyle="1" w:styleId="WW8Num381z0">
    <w:name w:val="WW8Num381z0"/>
    <w:rsid w:val="000857D4"/>
    <w:rPr>
      <w:rFonts w:ascii="Times New Roman" w:hAnsi="Times New Roman"/>
      <w:b w:val="0"/>
      <w:i w:val="0"/>
      <w:sz w:val="20"/>
      <w:u w:val="none"/>
    </w:rPr>
  </w:style>
  <w:style w:type="character" w:customStyle="1" w:styleId="WW8Num382z0">
    <w:name w:val="WW8Num382z0"/>
    <w:rsid w:val="000857D4"/>
    <w:rPr>
      <w:rFonts w:ascii="Symbol" w:hAnsi="Symbol"/>
    </w:rPr>
  </w:style>
  <w:style w:type="character" w:customStyle="1" w:styleId="WW8Num383z0">
    <w:name w:val="WW8Num383z0"/>
    <w:rsid w:val="000857D4"/>
    <w:rPr>
      <w:rFonts w:ascii="Symbol" w:hAnsi="Symbol"/>
    </w:rPr>
  </w:style>
  <w:style w:type="character" w:customStyle="1" w:styleId="WW8Num384z0">
    <w:name w:val="WW8Num384z0"/>
    <w:rsid w:val="000857D4"/>
    <w:rPr>
      <w:rFonts w:ascii="Arial" w:hAnsi="Arial"/>
      <w:b/>
      <w:i w:val="0"/>
      <w:sz w:val="18"/>
      <w:u w:val="none"/>
    </w:rPr>
  </w:style>
  <w:style w:type="character" w:customStyle="1" w:styleId="WW8Num385z0">
    <w:name w:val="WW8Num385z0"/>
    <w:rsid w:val="000857D4"/>
    <w:rPr>
      <w:rFonts w:ascii="Symbol" w:hAnsi="Symbol"/>
    </w:rPr>
  </w:style>
  <w:style w:type="character" w:customStyle="1" w:styleId="WW8Num385z1">
    <w:name w:val="WW8Num385z1"/>
    <w:rsid w:val="000857D4"/>
    <w:rPr>
      <w:rFonts w:ascii="Courier New" w:hAnsi="Courier New"/>
    </w:rPr>
  </w:style>
  <w:style w:type="character" w:customStyle="1" w:styleId="WW8Num385z2">
    <w:name w:val="WW8Num385z2"/>
    <w:rsid w:val="000857D4"/>
    <w:rPr>
      <w:rFonts w:ascii="Wingdings" w:hAnsi="Wingdings"/>
    </w:rPr>
  </w:style>
  <w:style w:type="character" w:customStyle="1" w:styleId="WW8Num386z0">
    <w:name w:val="WW8Num386z0"/>
    <w:rsid w:val="000857D4"/>
    <w:rPr>
      <w:rFonts w:ascii="Symbol" w:hAnsi="Symbol"/>
    </w:rPr>
  </w:style>
  <w:style w:type="character" w:customStyle="1" w:styleId="WW8Num387z0">
    <w:name w:val="WW8Num387z0"/>
    <w:rsid w:val="000857D4"/>
    <w:rPr>
      <w:rFonts w:ascii="Symbol" w:hAnsi="Symbol"/>
      <w:color w:val="auto"/>
    </w:rPr>
  </w:style>
  <w:style w:type="character" w:customStyle="1" w:styleId="WW8Num388z0">
    <w:name w:val="WW8Num388z0"/>
    <w:rsid w:val="000857D4"/>
    <w:rPr>
      <w:rFonts w:ascii="Symbol" w:hAnsi="Symbol"/>
    </w:rPr>
  </w:style>
  <w:style w:type="character" w:customStyle="1" w:styleId="WW8Num390z0">
    <w:name w:val="WW8Num390z0"/>
    <w:rsid w:val="000857D4"/>
    <w:rPr>
      <w:rFonts w:ascii="Times New Roman" w:hAnsi="Times New Roman"/>
      <w:b w:val="0"/>
      <w:i w:val="0"/>
      <w:sz w:val="24"/>
      <w:u w:val="none"/>
    </w:rPr>
  </w:style>
  <w:style w:type="character" w:customStyle="1" w:styleId="WW8Num391z0">
    <w:name w:val="WW8Num391z0"/>
    <w:rsid w:val="000857D4"/>
    <w:rPr>
      <w:rFonts w:ascii="Times New Roman" w:hAnsi="Times New Roman"/>
      <w:b w:val="0"/>
      <w:i w:val="0"/>
      <w:sz w:val="24"/>
      <w:u w:val="none"/>
    </w:rPr>
  </w:style>
  <w:style w:type="character" w:customStyle="1" w:styleId="WW8Num392z0">
    <w:name w:val="WW8Num392z0"/>
    <w:rsid w:val="000857D4"/>
    <w:rPr>
      <w:rFonts w:ascii="Symbol" w:hAnsi="Symbol"/>
      <w:color w:val="auto"/>
    </w:rPr>
  </w:style>
  <w:style w:type="character" w:customStyle="1" w:styleId="WW8Num393z0">
    <w:name w:val="WW8Num393z0"/>
    <w:rsid w:val="000857D4"/>
    <w:rPr>
      <w:rFonts w:ascii="Symbol" w:hAnsi="Symbol"/>
      <w:b w:val="0"/>
      <w:i w:val="0"/>
      <w:caps w:val="0"/>
      <w:smallCaps w:val="0"/>
      <w:strike w:val="0"/>
      <w:dstrike w:val="0"/>
      <w:color w:val="000000"/>
      <w:kern w:val="13825"/>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94z0">
    <w:name w:val="WW8Num394z0"/>
    <w:rsid w:val="000857D4"/>
    <w:rPr>
      <w:rFonts w:ascii="Times New Roman" w:hAnsi="Times New Roman"/>
      <w:b/>
      <w:i w:val="0"/>
      <w:sz w:val="22"/>
      <w:u w:val="none"/>
    </w:rPr>
  </w:style>
  <w:style w:type="character" w:customStyle="1" w:styleId="WW8Num395z0">
    <w:name w:val="WW8Num395z0"/>
    <w:rsid w:val="000857D4"/>
    <w:rPr>
      <w:rFonts w:ascii="Arial" w:hAnsi="Arial"/>
      <w:b/>
      <w:i w:val="0"/>
      <w:sz w:val="18"/>
      <w:u w:val="none"/>
    </w:rPr>
  </w:style>
  <w:style w:type="character" w:customStyle="1" w:styleId="WW8Num396z0">
    <w:name w:val="WW8Num396z0"/>
    <w:rsid w:val="000857D4"/>
    <w:rPr>
      <w:b/>
    </w:rPr>
  </w:style>
  <w:style w:type="character" w:customStyle="1" w:styleId="WW8Num397z0">
    <w:name w:val="WW8Num397z0"/>
    <w:rsid w:val="000857D4"/>
    <w:rPr>
      <w:rFonts w:ascii="Arial" w:hAnsi="Arial"/>
      <w:b w:val="0"/>
      <w:i w:val="0"/>
      <w:sz w:val="18"/>
      <w:u w:val="none"/>
    </w:rPr>
  </w:style>
  <w:style w:type="character" w:customStyle="1" w:styleId="WW8Num398z0">
    <w:name w:val="WW8Num398z0"/>
    <w:rsid w:val="000857D4"/>
    <w:rPr>
      <w:rFonts w:ascii="Times New Roman" w:hAnsi="Times New Roman"/>
      <w:b/>
      <w:i w:val="0"/>
      <w:sz w:val="24"/>
      <w:u w:val="single"/>
    </w:rPr>
  </w:style>
  <w:style w:type="character" w:customStyle="1" w:styleId="WW8Num399z0">
    <w:name w:val="WW8Num399z0"/>
    <w:rsid w:val="000857D4"/>
    <w:rPr>
      <w:rFonts w:ascii="Symbol" w:hAnsi="Symbol"/>
    </w:rPr>
  </w:style>
  <w:style w:type="character" w:customStyle="1" w:styleId="WW8Num400z0">
    <w:name w:val="WW8Num400z0"/>
    <w:rsid w:val="000857D4"/>
    <w:rPr>
      <w:rFonts w:ascii="Times New Roman" w:hAnsi="Times New Roman"/>
      <w:b/>
      <w:i w:val="0"/>
      <w:sz w:val="24"/>
      <w:u w:val="none"/>
    </w:rPr>
  </w:style>
  <w:style w:type="character" w:customStyle="1" w:styleId="WW8Num401z0">
    <w:name w:val="WW8Num401z0"/>
    <w:rsid w:val="000857D4"/>
    <w:rPr>
      <w:rFonts w:ascii="Symbol" w:hAnsi="Symbol"/>
    </w:rPr>
  </w:style>
  <w:style w:type="character" w:customStyle="1" w:styleId="WW8Num402z0">
    <w:name w:val="WW8Num402z0"/>
    <w:rsid w:val="000857D4"/>
    <w:rPr>
      <w:rFonts w:ascii="Symbol" w:hAnsi="Symbol"/>
      <w:color w:val="auto"/>
    </w:rPr>
  </w:style>
  <w:style w:type="character" w:customStyle="1" w:styleId="WW8Num405z0">
    <w:name w:val="WW8Num405z0"/>
    <w:rsid w:val="000857D4"/>
    <w:rPr>
      <w:rFonts w:ascii="Arial" w:hAnsi="Arial"/>
      <w:b w:val="0"/>
      <w:i w:val="0"/>
      <w:sz w:val="18"/>
      <w:u w:val="none"/>
    </w:rPr>
  </w:style>
  <w:style w:type="character" w:customStyle="1" w:styleId="WW8Num406z0">
    <w:name w:val="WW8Num406z0"/>
    <w:rsid w:val="000857D4"/>
    <w:rPr>
      <w:rFonts w:ascii="Arial" w:hAnsi="Arial"/>
      <w:b w:val="0"/>
      <w:i w:val="0"/>
      <w:sz w:val="18"/>
      <w:u w:val="none"/>
    </w:rPr>
  </w:style>
  <w:style w:type="character" w:customStyle="1" w:styleId="WW8Num407z0">
    <w:name w:val="WW8Num407z0"/>
    <w:rsid w:val="000857D4"/>
    <w:rPr>
      <w:rFonts w:ascii="Symbol" w:hAnsi="Symbol"/>
    </w:rPr>
  </w:style>
  <w:style w:type="character" w:customStyle="1" w:styleId="WW8Num409z0">
    <w:name w:val="WW8Num409z0"/>
    <w:rsid w:val="000857D4"/>
    <w:rPr>
      <w:rFonts w:ascii="Arial" w:hAnsi="Arial"/>
      <w:b/>
      <w:i w:val="0"/>
      <w:sz w:val="18"/>
      <w:u w:val="none"/>
    </w:rPr>
  </w:style>
  <w:style w:type="character" w:customStyle="1" w:styleId="WW8Num410z0">
    <w:name w:val="WW8Num410z0"/>
    <w:rsid w:val="000857D4"/>
    <w:rPr>
      <w:u w:val="single"/>
    </w:rPr>
  </w:style>
  <w:style w:type="character" w:customStyle="1" w:styleId="WW8Num414z0">
    <w:name w:val="WW8Num414z0"/>
    <w:rsid w:val="000857D4"/>
    <w:rPr>
      <w:rFonts w:ascii="Arial" w:hAnsi="Arial"/>
      <w:b/>
      <w:i w:val="0"/>
      <w:sz w:val="18"/>
      <w:u w:val="none"/>
    </w:rPr>
  </w:style>
  <w:style w:type="character" w:customStyle="1" w:styleId="WW8Num417z0">
    <w:name w:val="WW8Num417z0"/>
    <w:rsid w:val="000857D4"/>
    <w:rPr>
      <w:rFonts w:ascii="Arial" w:hAnsi="Arial"/>
      <w:b w:val="0"/>
      <w:i w:val="0"/>
      <w:sz w:val="18"/>
      <w:u w:val="none"/>
    </w:rPr>
  </w:style>
  <w:style w:type="character" w:customStyle="1" w:styleId="WW8Num419z0">
    <w:name w:val="WW8Num419z0"/>
    <w:rsid w:val="000857D4"/>
    <w:rPr>
      <w:rFonts w:ascii="Times New Roman" w:hAnsi="Times New Roman"/>
      <w:b w:val="0"/>
      <w:i w:val="0"/>
      <w:sz w:val="22"/>
      <w:u w:val="none"/>
    </w:rPr>
  </w:style>
  <w:style w:type="character" w:customStyle="1" w:styleId="WW8Num423z0">
    <w:name w:val="WW8Num423z0"/>
    <w:rsid w:val="000857D4"/>
    <w:rPr>
      <w:rFonts w:ascii="Arial" w:hAnsi="Arial"/>
      <w:b/>
      <w:i w:val="0"/>
      <w:sz w:val="18"/>
      <w:u w:val="none"/>
    </w:rPr>
  </w:style>
  <w:style w:type="character" w:customStyle="1" w:styleId="WW8Num426z0">
    <w:name w:val="WW8Num426z0"/>
    <w:rsid w:val="000857D4"/>
    <w:rPr>
      <w:rFonts w:ascii="Arial" w:hAnsi="Arial"/>
      <w:b/>
      <w:i w:val="0"/>
      <w:sz w:val="18"/>
      <w:u w:val="none"/>
    </w:rPr>
  </w:style>
  <w:style w:type="character" w:customStyle="1" w:styleId="WW8Num427z0">
    <w:name w:val="WW8Num427z0"/>
    <w:rsid w:val="000857D4"/>
    <w:rPr>
      <w:rFonts w:ascii="Arial" w:hAnsi="Arial"/>
      <w:b/>
      <w:i w:val="0"/>
      <w:sz w:val="18"/>
      <w:u w:val="none"/>
    </w:rPr>
  </w:style>
  <w:style w:type="character" w:customStyle="1" w:styleId="WW8Num428z0">
    <w:name w:val="WW8Num428z0"/>
    <w:rsid w:val="000857D4"/>
    <w:rPr>
      <w:rFonts w:ascii="Symbol" w:hAnsi="Symbol"/>
    </w:rPr>
  </w:style>
  <w:style w:type="character" w:customStyle="1" w:styleId="WW8Num429z0">
    <w:name w:val="WW8Num429z0"/>
    <w:rsid w:val="000857D4"/>
    <w:rPr>
      <w:rFonts w:ascii="Arial" w:hAnsi="Arial"/>
      <w:b w:val="0"/>
      <w:i w:val="0"/>
      <w:sz w:val="18"/>
      <w:u w:val="none"/>
    </w:rPr>
  </w:style>
  <w:style w:type="character" w:customStyle="1" w:styleId="WW8Num430z0">
    <w:name w:val="WW8Num430z0"/>
    <w:rsid w:val="000857D4"/>
    <w:rPr>
      <w:rFonts w:ascii="Arial" w:hAnsi="Arial"/>
      <w:b w:val="0"/>
      <w:i w:val="0"/>
      <w:sz w:val="18"/>
      <w:u w:val="none"/>
    </w:rPr>
  </w:style>
  <w:style w:type="character" w:customStyle="1" w:styleId="WW8Num432z0">
    <w:name w:val="WW8Num432z0"/>
    <w:rsid w:val="000857D4"/>
    <w:rPr>
      <w:rFonts w:ascii="Arial" w:hAnsi="Arial"/>
      <w:b w:val="0"/>
      <w:i w:val="0"/>
      <w:sz w:val="18"/>
      <w:u w:val="none"/>
    </w:rPr>
  </w:style>
  <w:style w:type="character" w:customStyle="1" w:styleId="WW8Num434z0">
    <w:name w:val="WW8Num434z0"/>
    <w:rsid w:val="000857D4"/>
    <w:rPr>
      <w:rFonts w:ascii="Arial" w:hAnsi="Arial"/>
      <w:b w:val="0"/>
      <w:i w:val="0"/>
      <w:sz w:val="18"/>
      <w:u w:val="none"/>
    </w:rPr>
  </w:style>
  <w:style w:type="character" w:customStyle="1" w:styleId="WW8Num435z0">
    <w:name w:val="WW8Num435z0"/>
    <w:rsid w:val="000857D4"/>
    <w:rPr>
      <w:rFonts w:ascii="Times New Roman" w:hAnsi="Times New Roman"/>
      <w:b/>
      <w:i w:val="0"/>
      <w:sz w:val="20"/>
      <w:u w:val="none"/>
    </w:rPr>
  </w:style>
  <w:style w:type="character" w:customStyle="1" w:styleId="WW8Num436z0">
    <w:name w:val="WW8Num436z0"/>
    <w:rsid w:val="000857D4"/>
    <w:rPr>
      <w:rFonts w:ascii="Symbol" w:hAnsi="Symbol"/>
    </w:rPr>
  </w:style>
  <w:style w:type="character" w:customStyle="1" w:styleId="WW8Num437z0">
    <w:name w:val="WW8Num437z0"/>
    <w:rsid w:val="000857D4"/>
    <w:rPr>
      <w:rFonts w:ascii="Arial" w:hAnsi="Arial"/>
      <w:b w:val="0"/>
      <w:i w:val="0"/>
      <w:sz w:val="18"/>
      <w:u w:val="none"/>
    </w:rPr>
  </w:style>
  <w:style w:type="character" w:customStyle="1" w:styleId="WW8Num438z0">
    <w:name w:val="WW8Num438z0"/>
    <w:rsid w:val="000857D4"/>
    <w:rPr>
      <w:rFonts w:ascii="Arial" w:hAnsi="Arial"/>
      <w:b w:val="0"/>
      <w:i w:val="0"/>
      <w:sz w:val="18"/>
      <w:u w:val="none"/>
    </w:rPr>
  </w:style>
  <w:style w:type="character" w:customStyle="1" w:styleId="WW8Num441z0">
    <w:name w:val="WW8Num441z0"/>
    <w:rsid w:val="000857D4"/>
    <w:rPr>
      <w:rFonts w:ascii="Times New Roman" w:hAnsi="Times New Roman"/>
      <w:b w:val="0"/>
      <w:i w:val="0"/>
      <w:sz w:val="24"/>
      <w:u w:val="none"/>
    </w:rPr>
  </w:style>
  <w:style w:type="character" w:customStyle="1" w:styleId="WW8Num443z0">
    <w:name w:val="WW8Num443z0"/>
    <w:rsid w:val="000857D4"/>
    <w:rPr>
      <w:rFonts w:ascii="Times New Roman" w:hAnsi="Times New Roman"/>
      <w:b/>
      <w:i w:val="0"/>
      <w:sz w:val="24"/>
      <w:u w:val="none"/>
    </w:rPr>
  </w:style>
  <w:style w:type="character" w:customStyle="1" w:styleId="WW8Num445z0">
    <w:name w:val="WW8Num445z0"/>
    <w:rsid w:val="000857D4"/>
    <w:rPr>
      <w:rFonts w:ascii="Arial" w:hAnsi="Arial"/>
      <w:b/>
      <w:i w:val="0"/>
      <w:sz w:val="18"/>
      <w:u w:val="none"/>
    </w:rPr>
  </w:style>
  <w:style w:type="character" w:customStyle="1" w:styleId="WW8Num446z0">
    <w:name w:val="WW8Num446z0"/>
    <w:rsid w:val="000857D4"/>
    <w:rPr>
      <w:rFonts w:ascii="Arial" w:hAnsi="Arial"/>
      <w:b/>
      <w:i w:val="0"/>
      <w:sz w:val="18"/>
      <w:u w:val="none"/>
    </w:rPr>
  </w:style>
  <w:style w:type="character" w:customStyle="1" w:styleId="WW8Num447z0">
    <w:name w:val="WW8Num447z0"/>
    <w:rsid w:val="000857D4"/>
    <w:rPr>
      <w:rFonts w:ascii="Arial" w:hAnsi="Arial"/>
      <w:b/>
      <w:i w:val="0"/>
      <w:sz w:val="18"/>
      <w:u w:val="none"/>
    </w:rPr>
  </w:style>
  <w:style w:type="character" w:customStyle="1" w:styleId="WW8Num448z0">
    <w:name w:val="WW8Num448z0"/>
    <w:rsid w:val="000857D4"/>
    <w:rPr>
      <w:rFonts w:ascii="Times New Roman" w:hAnsi="Times New Roman"/>
      <w:b w:val="0"/>
      <w:i w:val="0"/>
      <w:sz w:val="20"/>
      <w:u w:val="none"/>
    </w:rPr>
  </w:style>
  <w:style w:type="character" w:customStyle="1" w:styleId="WW8Num449z0">
    <w:name w:val="WW8Num449z0"/>
    <w:rsid w:val="000857D4"/>
    <w:rPr>
      <w:rFonts w:ascii="Arial" w:hAnsi="Arial"/>
      <w:b w:val="0"/>
      <w:i w:val="0"/>
      <w:sz w:val="18"/>
      <w:u w:val="none"/>
    </w:rPr>
  </w:style>
  <w:style w:type="character" w:customStyle="1" w:styleId="WW8Num450z0">
    <w:name w:val="WW8Num450z0"/>
    <w:rsid w:val="000857D4"/>
    <w:rPr>
      <w:rFonts w:ascii="Times New Roman" w:hAnsi="Times New Roman"/>
      <w:b w:val="0"/>
      <w:i w:val="0"/>
      <w:sz w:val="20"/>
      <w:u w:val="none"/>
    </w:rPr>
  </w:style>
  <w:style w:type="character" w:customStyle="1" w:styleId="WW8Num451z0">
    <w:name w:val="WW8Num451z0"/>
    <w:rsid w:val="000857D4"/>
    <w:rPr>
      <w:rFonts w:ascii="Arial" w:hAnsi="Arial"/>
      <w:b w:val="0"/>
      <w:i w:val="0"/>
      <w:sz w:val="18"/>
      <w:u w:val="none"/>
    </w:rPr>
  </w:style>
  <w:style w:type="character" w:customStyle="1" w:styleId="WW8Num454z0">
    <w:name w:val="WW8Num454z0"/>
    <w:rsid w:val="000857D4"/>
    <w:rPr>
      <w:rFonts w:ascii="Symbol" w:hAnsi="Symbol"/>
      <w:color w:val="auto"/>
    </w:rPr>
  </w:style>
  <w:style w:type="character" w:customStyle="1" w:styleId="WW8Num455z0">
    <w:name w:val="WW8Num455z0"/>
    <w:rsid w:val="000857D4"/>
    <w:rPr>
      <w:rFonts w:ascii="Symbol" w:hAnsi="Symbol"/>
      <w:color w:val="auto"/>
    </w:rPr>
  </w:style>
  <w:style w:type="character" w:customStyle="1" w:styleId="WW8Num456z0">
    <w:name w:val="WW8Num456z0"/>
    <w:rsid w:val="000857D4"/>
    <w:rPr>
      <w:rFonts w:ascii="Symbol" w:hAnsi="Symbol"/>
    </w:rPr>
  </w:style>
  <w:style w:type="character" w:customStyle="1" w:styleId="WW8Num457z0">
    <w:name w:val="WW8Num457z0"/>
    <w:rsid w:val="000857D4"/>
    <w:rPr>
      <w:rFonts w:ascii="Arial" w:hAnsi="Arial"/>
      <w:b/>
      <w:i w:val="0"/>
      <w:sz w:val="18"/>
      <w:u w:val="none"/>
    </w:rPr>
  </w:style>
  <w:style w:type="character" w:customStyle="1" w:styleId="WW8Num458z0">
    <w:name w:val="WW8Num458z0"/>
    <w:rsid w:val="000857D4"/>
    <w:rPr>
      <w:rFonts w:ascii="Symbol" w:hAnsi="Symbol"/>
      <w:color w:val="auto"/>
    </w:rPr>
  </w:style>
  <w:style w:type="character" w:customStyle="1" w:styleId="WW8Num461z0">
    <w:name w:val="WW8Num461z0"/>
    <w:rsid w:val="000857D4"/>
    <w:rPr>
      <w:rFonts w:ascii="Times New Roman" w:hAnsi="Times New Roman"/>
      <w:b w:val="0"/>
      <w:i w:val="0"/>
      <w:sz w:val="24"/>
      <w:u w:val="none"/>
    </w:rPr>
  </w:style>
  <w:style w:type="character" w:customStyle="1" w:styleId="WW8Num462z0">
    <w:name w:val="WW8Num462z0"/>
    <w:rsid w:val="000857D4"/>
    <w:rPr>
      <w:rFonts w:ascii="Symbol" w:hAnsi="Symbol"/>
    </w:rPr>
  </w:style>
  <w:style w:type="character" w:customStyle="1" w:styleId="WW8Num463z0">
    <w:name w:val="WW8Num463z0"/>
    <w:rsid w:val="000857D4"/>
    <w:rPr>
      <w:rFonts w:ascii="Times New Roman" w:hAnsi="Times New Roman"/>
    </w:rPr>
  </w:style>
  <w:style w:type="character" w:customStyle="1" w:styleId="WW8Num465z0">
    <w:name w:val="WW8Num465z0"/>
    <w:rsid w:val="000857D4"/>
    <w:rPr>
      <w:rFonts w:ascii="Arial" w:hAnsi="Arial"/>
      <w:b/>
      <w:i w:val="0"/>
      <w:sz w:val="18"/>
      <w:u w:val="none"/>
    </w:rPr>
  </w:style>
  <w:style w:type="character" w:customStyle="1" w:styleId="WW8Num467z0">
    <w:name w:val="WW8Num467z0"/>
    <w:rsid w:val="000857D4"/>
    <w:rPr>
      <w:rFonts w:ascii="Symbol" w:hAnsi="Symbol"/>
      <w:color w:val="auto"/>
    </w:rPr>
  </w:style>
  <w:style w:type="character" w:customStyle="1" w:styleId="WW8Num468z0">
    <w:name w:val="WW8Num468z0"/>
    <w:rsid w:val="000857D4"/>
    <w:rPr>
      <w:rFonts w:ascii="Arial" w:hAnsi="Arial"/>
      <w:b w:val="0"/>
      <w:i w:val="0"/>
      <w:sz w:val="18"/>
      <w:u w:val="none"/>
    </w:rPr>
  </w:style>
  <w:style w:type="character" w:customStyle="1" w:styleId="WW8Num471z0">
    <w:name w:val="WW8Num471z0"/>
    <w:rsid w:val="000857D4"/>
    <w:rPr>
      <w:rFonts w:ascii="Arial" w:hAnsi="Arial"/>
      <w:b w:val="0"/>
      <w:i w:val="0"/>
      <w:sz w:val="18"/>
      <w:u w:val="none"/>
    </w:rPr>
  </w:style>
  <w:style w:type="character" w:customStyle="1" w:styleId="WW8Num474z0">
    <w:name w:val="WW8Num474z0"/>
    <w:rsid w:val="000857D4"/>
    <w:rPr>
      <w:rFonts w:ascii="Arial" w:hAnsi="Arial"/>
      <w:b w:val="0"/>
      <w:i w:val="0"/>
      <w:sz w:val="18"/>
      <w:u w:val="single"/>
    </w:rPr>
  </w:style>
  <w:style w:type="character" w:customStyle="1" w:styleId="WW8Num476z0">
    <w:name w:val="WW8Num476z0"/>
    <w:rsid w:val="000857D4"/>
    <w:rPr>
      <w:rFonts w:ascii="Symbol" w:hAnsi="Symbol"/>
    </w:rPr>
  </w:style>
  <w:style w:type="character" w:customStyle="1" w:styleId="WW8Num477z0">
    <w:name w:val="WW8Num477z0"/>
    <w:rsid w:val="000857D4"/>
    <w:rPr>
      <w:rFonts w:ascii="Arial" w:hAnsi="Arial"/>
      <w:b w:val="0"/>
      <w:i w:val="0"/>
      <w:sz w:val="18"/>
      <w:u w:val="none"/>
    </w:rPr>
  </w:style>
  <w:style w:type="character" w:customStyle="1" w:styleId="WW8Num478z0">
    <w:name w:val="WW8Num478z0"/>
    <w:rsid w:val="000857D4"/>
    <w:rPr>
      <w:rFonts w:ascii="Arial" w:hAnsi="Arial"/>
      <w:b w:val="0"/>
      <w:i w:val="0"/>
      <w:sz w:val="18"/>
      <w:u w:val="single"/>
    </w:rPr>
  </w:style>
  <w:style w:type="character" w:customStyle="1" w:styleId="WW8Num480z0">
    <w:name w:val="WW8Num480z0"/>
    <w:rsid w:val="000857D4"/>
    <w:rPr>
      <w:rFonts w:ascii="Symbol" w:hAnsi="Symbol"/>
    </w:rPr>
  </w:style>
  <w:style w:type="character" w:customStyle="1" w:styleId="WW8Num480z1">
    <w:name w:val="WW8Num480z1"/>
    <w:rsid w:val="000857D4"/>
    <w:rPr>
      <w:rFonts w:ascii="Courier New" w:hAnsi="Courier New"/>
    </w:rPr>
  </w:style>
  <w:style w:type="character" w:customStyle="1" w:styleId="WW8Num480z2">
    <w:name w:val="WW8Num480z2"/>
    <w:rsid w:val="000857D4"/>
    <w:rPr>
      <w:rFonts w:ascii="Wingdings" w:hAnsi="Wingdings"/>
    </w:rPr>
  </w:style>
  <w:style w:type="character" w:customStyle="1" w:styleId="WW8Num481z0">
    <w:name w:val="WW8Num481z0"/>
    <w:rsid w:val="000857D4"/>
    <w:rPr>
      <w:rFonts w:ascii="Symbol" w:hAnsi="Symbol"/>
    </w:rPr>
  </w:style>
  <w:style w:type="character" w:customStyle="1" w:styleId="WW8Num482z0">
    <w:name w:val="WW8Num482z0"/>
    <w:rsid w:val="000857D4"/>
    <w:rPr>
      <w:rFonts w:ascii="Arial" w:hAnsi="Arial"/>
      <w:b/>
      <w:i w:val="0"/>
      <w:sz w:val="18"/>
      <w:u w:val="none"/>
    </w:rPr>
  </w:style>
  <w:style w:type="character" w:customStyle="1" w:styleId="WW8Num483z0">
    <w:name w:val="WW8Num483z0"/>
    <w:rsid w:val="000857D4"/>
    <w:rPr>
      <w:rFonts w:ascii="Arial" w:hAnsi="Arial"/>
      <w:b/>
      <w:i w:val="0"/>
      <w:sz w:val="18"/>
      <w:u w:val="none"/>
    </w:rPr>
  </w:style>
  <w:style w:type="character" w:customStyle="1" w:styleId="WW8Num484z0">
    <w:name w:val="WW8Num484z0"/>
    <w:rsid w:val="000857D4"/>
    <w:rPr>
      <w:rFonts w:ascii="Arial" w:hAnsi="Arial"/>
      <w:b/>
      <w:i w:val="0"/>
      <w:sz w:val="18"/>
      <w:u w:val="none"/>
    </w:rPr>
  </w:style>
  <w:style w:type="character" w:customStyle="1" w:styleId="WW8Num487z0">
    <w:name w:val="WW8Num487z0"/>
    <w:rsid w:val="000857D4"/>
    <w:rPr>
      <w:rFonts w:ascii="Times New Roman" w:hAnsi="Times New Roman"/>
      <w:b w:val="0"/>
      <w:i w:val="0"/>
      <w:sz w:val="20"/>
      <w:u w:val="none"/>
    </w:rPr>
  </w:style>
  <w:style w:type="character" w:customStyle="1" w:styleId="WW8Num488z0">
    <w:name w:val="WW8Num488z0"/>
    <w:rsid w:val="000857D4"/>
    <w:rPr>
      <w:rFonts w:ascii="Arial" w:hAnsi="Arial"/>
      <w:b w:val="0"/>
      <w:i w:val="0"/>
      <w:sz w:val="18"/>
      <w:u w:val="none"/>
    </w:rPr>
  </w:style>
  <w:style w:type="character" w:customStyle="1" w:styleId="WW8Num489z0">
    <w:name w:val="WW8Num489z0"/>
    <w:rsid w:val="000857D4"/>
    <w:rPr>
      <w:rFonts w:ascii="Times New Roman" w:hAnsi="Times New Roman"/>
      <w:b/>
      <w:i w:val="0"/>
      <w:sz w:val="20"/>
      <w:u w:val="none"/>
    </w:rPr>
  </w:style>
  <w:style w:type="character" w:customStyle="1" w:styleId="WW8Num491z0">
    <w:name w:val="WW8Num491z0"/>
    <w:rsid w:val="000857D4"/>
    <w:rPr>
      <w:rFonts w:ascii="Times New Roman" w:hAnsi="Times New Roman"/>
      <w:b/>
      <w:i w:val="0"/>
      <w:sz w:val="24"/>
      <w:u w:val="none"/>
    </w:rPr>
  </w:style>
  <w:style w:type="character" w:customStyle="1" w:styleId="WW8Num492z0">
    <w:name w:val="WW8Num492z0"/>
    <w:rsid w:val="000857D4"/>
    <w:rPr>
      <w:rFonts w:ascii="Times New Roman" w:hAnsi="Times New Roman"/>
    </w:rPr>
  </w:style>
  <w:style w:type="character" w:customStyle="1" w:styleId="WW8Num494z0">
    <w:name w:val="WW8Num494z0"/>
    <w:rsid w:val="000857D4"/>
    <w:rPr>
      <w:rFonts w:ascii="Arial" w:hAnsi="Arial"/>
      <w:b w:val="0"/>
      <w:i w:val="0"/>
      <w:sz w:val="18"/>
      <w:u w:val="none"/>
    </w:rPr>
  </w:style>
  <w:style w:type="character" w:customStyle="1" w:styleId="WW8Num496z0">
    <w:name w:val="WW8Num496z0"/>
    <w:rsid w:val="000857D4"/>
    <w:rPr>
      <w:rFonts w:ascii="Symbol" w:hAnsi="Symbol"/>
    </w:rPr>
  </w:style>
  <w:style w:type="character" w:customStyle="1" w:styleId="WW8Num498z0">
    <w:name w:val="WW8Num498z0"/>
    <w:rsid w:val="000857D4"/>
    <w:rPr>
      <w:rFonts w:ascii="Times New Roman" w:hAnsi="Times New Roman"/>
      <w:b/>
      <w:i w:val="0"/>
      <w:sz w:val="20"/>
      <w:u w:val="none"/>
    </w:rPr>
  </w:style>
  <w:style w:type="character" w:customStyle="1" w:styleId="WW8Num501z0">
    <w:name w:val="WW8Num501z0"/>
    <w:rsid w:val="000857D4"/>
    <w:rPr>
      <w:rFonts w:ascii="Arial" w:hAnsi="Arial"/>
      <w:b w:val="0"/>
      <w:i w:val="0"/>
      <w:sz w:val="18"/>
      <w:u w:val="none"/>
    </w:rPr>
  </w:style>
  <w:style w:type="character" w:customStyle="1" w:styleId="WW8Num502z0">
    <w:name w:val="WW8Num502z0"/>
    <w:rsid w:val="000857D4"/>
    <w:rPr>
      <w:rFonts w:ascii="Arial" w:hAnsi="Arial"/>
      <w:b w:val="0"/>
      <w:i w:val="0"/>
      <w:sz w:val="18"/>
      <w:u w:val="none"/>
    </w:rPr>
  </w:style>
  <w:style w:type="character" w:customStyle="1" w:styleId="WW8Num503z0">
    <w:name w:val="WW8Num503z0"/>
    <w:rsid w:val="000857D4"/>
    <w:rPr>
      <w:rFonts w:ascii="Arial" w:hAnsi="Arial"/>
      <w:b w:val="0"/>
      <w:i w:val="0"/>
      <w:sz w:val="18"/>
      <w:u w:val="none"/>
    </w:rPr>
  </w:style>
  <w:style w:type="character" w:customStyle="1" w:styleId="WW8Num504z0">
    <w:name w:val="WW8Num504z0"/>
    <w:rsid w:val="000857D4"/>
    <w:rPr>
      <w:rFonts w:ascii="Arial" w:hAnsi="Arial"/>
      <w:b w:val="0"/>
      <w:i w:val="0"/>
      <w:sz w:val="18"/>
      <w:u w:val="none"/>
    </w:rPr>
  </w:style>
  <w:style w:type="character" w:customStyle="1" w:styleId="WW8Num506z0">
    <w:name w:val="WW8Num506z0"/>
    <w:rsid w:val="000857D4"/>
    <w:rPr>
      <w:rFonts w:ascii="Arial" w:hAnsi="Arial"/>
      <w:b w:val="0"/>
      <w:i w:val="0"/>
      <w:sz w:val="18"/>
      <w:u w:val="none"/>
    </w:rPr>
  </w:style>
  <w:style w:type="character" w:customStyle="1" w:styleId="WW8Num508z0">
    <w:name w:val="WW8Num508z0"/>
    <w:rsid w:val="000857D4"/>
    <w:rPr>
      <w:rFonts w:ascii="Arial" w:hAnsi="Arial"/>
      <w:b/>
      <w:i w:val="0"/>
      <w:sz w:val="18"/>
      <w:u w:val="none"/>
    </w:rPr>
  </w:style>
  <w:style w:type="character" w:customStyle="1" w:styleId="WW8Num510z0">
    <w:name w:val="WW8Num510z0"/>
    <w:rsid w:val="000857D4"/>
    <w:rPr>
      <w:rFonts w:ascii="Arial" w:hAnsi="Arial"/>
      <w:b/>
      <w:i w:val="0"/>
      <w:sz w:val="18"/>
      <w:u w:val="none"/>
    </w:rPr>
  </w:style>
  <w:style w:type="character" w:customStyle="1" w:styleId="WW8Num511z0">
    <w:name w:val="WW8Num511z0"/>
    <w:rsid w:val="000857D4"/>
    <w:rPr>
      <w:rFonts w:ascii="Arial" w:hAnsi="Arial"/>
      <w:b/>
      <w:i w:val="0"/>
      <w:sz w:val="18"/>
      <w:u w:val="none"/>
    </w:rPr>
  </w:style>
  <w:style w:type="character" w:customStyle="1" w:styleId="WW8Num513z0">
    <w:name w:val="WW8Num513z0"/>
    <w:rsid w:val="000857D4"/>
    <w:rPr>
      <w:rFonts w:ascii="Arial" w:hAnsi="Arial"/>
      <w:b w:val="0"/>
      <w:i w:val="0"/>
      <w:sz w:val="18"/>
      <w:u w:val="none"/>
    </w:rPr>
  </w:style>
  <w:style w:type="character" w:customStyle="1" w:styleId="WW8Num515z0">
    <w:name w:val="WW8Num515z0"/>
    <w:rsid w:val="000857D4"/>
    <w:rPr>
      <w:rFonts w:ascii="Times New Roman" w:hAnsi="Times New Roman"/>
      <w:b w:val="0"/>
      <w:i w:val="0"/>
      <w:sz w:val="20"/>
      <w:u w:val="none"/>
    </w:rPr>
  </w:style>
  <w:style w:type="character" w:customStyle="1" w:styleId="WW8Num516z0">
    <w:name w:val="WW8Num516z0"/>
    <w:rsid w:val="000857D4"/>
    <w:rPr>
      <w:rFonts w:ascii="Arial" w:hAnsi="Arial"/>
      <w:b w:val="0"/>
      <w:i w:val="0"/>
      <w:sz w:val="18"/>
      <w:u w:val="none"/>
    </w:rPr>
  </w:style>
  <w:style w:type="character" w:customStyle="1" w:styleId="WW8Num519z0">
    <w:name w:val="WW8Num519z0"/>
    <w:rsid w:val="000857D4"/>
    <w:rPr>
      <w:rFonts w:ascii="Symbol" w:hAnsi="Symbol"/>
    </w:rPr>
  </w:style>
  <w:style w:type="character" w:customStyle="1" w:styleId="WW8Num521z0">
    <w:name w:val="WW8Num521z0"/>
    <w:rsid w:val="000857D4"/>
    <w:rPr>
      <w:rFonts w:ascii="Arial" w:hAnsi="Arial"/>
      <w:b/>
      <w:i w:val="0"/>
      <w:sz w:val="18"/>
      <w:u w:val="none"/>
    </w:rPr>
  </w:style>
  <w:style w:type="character" w:customStyle="1" w:styleId="WW8Num523z0">
    <w:name w:val="WW8Num523z0"/>
    <w:rsid w:val="000857D4"/>
    <w:rPr>
      <w:rFonts w:ascii="Times New Roman" w:hAnsi="Times New Roman"/>
      <w:b/>
      <w:i w:val="0"/>
      <w:sz w:val="20"/>
      <w:u w:val="none"/>
    </w:rPr>
  </w:style>
  <w:style w:type="character" w:customStyle="1" w:styleId="WW8Num525z0">
    <w:name w:val="WW8Num525z0"/>
    <w:rsid w:val="000857D4"/>
    <w:rPr>
      <w:b/>
    </w:rPr>
  </w:style>
  <w:style w:type="character" w:customStyle="1" w:styleId="WW8Num526z0">
    <w:name w:val="WW8Num526z0"/>
    <w:rsid w:val="000857D4"/>
    <w:rPr>
      <w:rFonts w:ascii="Arial" w:hAnsi="Arial"/>
      <w:b/>
      <w:i w:val="0"/>
      <w:sz w:val="18"/>
      <w:u w:val="none"/>
    </w:rPr>
  </w:style>
  <w:style w:type="character" w:customStyle="1" w:styleId="WW8Num528z0">
    <w:name w:val="WW8Num528z0"/>
    <w:rsid w:val="000857D4"/>
    <w:rPr>
      <w:rFonts w:ascii="Symbol" w:hAnsi="Symbol"/>
      <w:color w:val="auto"/>
    </w:rPr>
  </w:style>
  <w:style w:type="character" w:customStyle="1" w:styleId="WW8Num529z0">
    <w:name w:val="WW8Num529z0"/>
    <w:rsid w:val="000857D4"/>
    <w:rPr>
      <w:rFonts w:ascii="Times New Roman" w:hAnsi="Times New Roman"/>
      <w:b w:val="0"/>
      <w:i w:val="0"/>
      <w:sz w:val="20"/>
      <w:u w:val="none"/>
    </w:rPr>
  </w:style>
  <w:style w:type="character" w:customStyle="1" w:styleId="WW8Num532z0">
    <w:name w:val="WW8Num532z0"/>
    <w:rsid w:val="000857D4"/>
    <w:rPr>
      <w:rFonts w:ascii="Times New Roman" w:hAnsi="Times New Roman"/>
      <w:b/>
      <w:i w:val="0"/>
      <w:sz w:val="22"/>
      <w:u w:val="none"/>
    </w:rPr>
  </w:style>
  <w:style w:type="character" w:customStyle="1" w:styleId="WW8Num533z0">
    <w:name w:val="WW8Num533z0"/>
    <w:rsid w:val="000857D4"/>
    <w:rPr>
      <w:rFonts w:ascii="Arial" w:hAnsi="Arial"/>
      <w:b/>
      <w:i w:val="0"/>
      <w:sz w:val="18"/>
      <w:u w:val="none"/>
    </w:rPr>
  </w:style>
  <w:style w:type="character" w:customStyle="1" w:styleId="WW8Num534z0">
    <w:name w:val="WW8Num534z0"/>
    <w:rsid w:val="000857D4"/>
    <w:rPr>
      <w:rFonts w:ascii="Arial" w:hAnsi="Arial"/>
      <w:b w:val="0"/>
      <w:i w:val="0"/>
      <w:sz w:val="18"/>
      <w:u w:val="none"/>
    </w:rPr>
  </w:style>
  <w:style w:type="character" w:customStyle="1" w:styleId="WW8Num536z0">
    <w:name w:val="WW8Num536z0"/>
    <w:rsid w:val="000857D4"/>
    <w:rPr>
      <w:rFonts w:ascii="Times New Roman" w:hAnsi="Times New Roman"/>
      <w:b w:val="0"/>
      <w:i w:val="0"/>
      <w:sz w:val="24"/>
      <w:u w:val="none"/>
    </w:rPr>
  </w:style>
  <w:style w:type="character" w:customStyle="1" w:styleId="WW8Num537z0">
    <w:name w:val="WW8Num537z0"/>
    <w:rsid w:val="000857D4"/>
    <w:rPr>
      <w:rFonts w:ascii="Times New Roman" w:hAnsi="Times New Roman"/>
      <w:b/>
      <w:i w:val="0"/>
      <w:sz w:val="20"/>
      <w:u w:val="none"/>
    </w:rPr>
  </w:style>
  <w:style w:type="character" w:customStyle="1" w:styleId="WW8Num538z0">
    <w:name w:val="WW8Num538z0"/>
    <w:rsid w:val="000857D4"/>
    <w:rPr>
      <w:rFonts w:ascii="Symbol" w:hAnsi="Symbol"/>
    </w:rPr>
  </w:style>
  <w:style w:type="character" w:customStyle="1" w:styleId="WW8Num538z1">
    <w:name w:val="WW8Num538z1"/>
    <w:rsid w:val="000857D4"/>
    <w:rPr>
      <w:rFonts w:ascii="Courier New" w:hAnsi="Courier New"/>
    </w:rPr>
  </w:style>
  <w:style w:type="character" w:customStyle="1" w:styleId="WW8Num538z2">
    <w:name w:val="WW8Num538z2"/>
    <w:rsid w:val="000857D4"/>
    <w:rPr>
      <w:rFonts w:ascii="Wingdings" w:hAnsi="Wingdings"/>
    </w:rPr>
  </w:style>
  <w:style w:type="character" w:customStyle="1" w:styleId="WW8Num539z0">
    <w:name w:val="WW8Num539z0"/>
    <w:rsid w:val="000857D4"/>
    <w:rPr>
      <w:rFonts w:ascii="Arial" w:hAnsi="Arial"/>
      <w:b w:val="0"/>
      <w:i w:val="0"/>
      <w:sz w:val="18"/>
      <w:u w:val="none"/>
    </w:rPr>
  </w:style>
  <w:style w:type="character" w:customStyle="1" w:styleId="WW8Num540z0">
    <w:name w:val="WW8Num540z0"/>
    <w:rsid w:val="000857D4"/>
    <w:rPr>
      <w:rFonts w:ascii="Arial" w:hAnsi="Arial"/>
      <w:b/>
      <w:i w:val="0"/>
      <w:sz w:val="18"/>
      <w:u w:val="none"/>
    </w:rPr>
  </w:style>
  <w:style w:type="character" w:customStyle="1" w:styleId="WW8Num542z0">
    <w:name w:val="WW8Num542z0"/>
    <w:rsid w:val="000857D4"/>
    <w:rPr>
      <w:rFonts w:ascii="Arial" w:hAnsi="Arial"/>
      <w:b w:val="0"/>
      <w:i w:val="0"/>
      <w:sz w:val="18"/>
      <w:u w:val="none"/>
    </w:rPr>
  </w:style>
  <w:style w:type="character" w:customStyle="1" w:styleId="WW8Num543z0">
    <w:name w:val="WW8Num543z0"/>
    <w:rsid w:val="000857D4"/>
    <w:rPr>
      <w:rFonts w:ascii="Symbol" w:hAnsi="Symbol"/>
      <w:color w:val="auto"/>
    </w:rPr>
  </w:style>
  <w:style w:type="character" w:customStyle="1" w:styleId="WW8Num544z0">
    <w:name w:val="WW8Num544z0"/>
    <w:rsid w:val="000857D4"/>
    <w:rPr>
      <w:b/>
      <w:sz w:val="28"/>
    </w:rPr>
  </w:style>
  <w:style w:type="character" w:customStyle="1" w:styleId="WW8Num546z0">
    <w:name w:val="WW8Num546z0"/>
    <w:rsid w:val="000857D4"/>
    <w:rPr>
      <w:rFonts w:ascii="Times New Roman" w:hAnsi="Times New Roman"/>
      <w:b w:val="0"/>
      <w:i w:val="0"/>
      <w:sz w:val="24"/>
      <w:u w:val="none"/>
    </w:rPr>
  </w:style>
  <w:style w:type="character" w:customStyle="1" w:styleId="WW8Num547z0">
    <w:name w:val="WW8Num547z0"/>
    <w:rsid w:val="000857D4"/>
    <w:rPr>
      <w:rFonts w:ascii="Times New Roman" w:hAnsi="Times New Roman"/>
      <w:b w:val="0"/>
      <w:i w:val="0"/>
      <w:sz w:val="24"/>
      <w:u w:val="none"/>
    </w:rPr>
  </w:style>
  <w:style w:type="character" w:customStyle="1" w:styleId="WW8Num550z0">
    <w:name w:val="WW8Num550z0"/>
    <w:rsid w:val="000857D4"/>
    <w:rPr>
      <w:rFonts w:ascii="Symbol" w:hAnsi="Symbol"/>
      <w:color w:val="auto"/>
    </w:rPr>
  </w:style>
  <w:style w:type="character" w:customStyle="1" w:styleId="WW8Num552z0">
    <w:name w:val="WW8Num552z0"/>
    <w:rsid w:val="000857D4"/>
    <w:rPr>
      <w:rFonts w:ascii="Symbol" w:hAnsi="Symbol"/>
    </w:rPr>
  </w:style>
  <w:style w:type="character" w:customStyle="1" w:styleId="WW8Num553z0">
    <w:name w:val="WW8Num553z0"/>
    <w:rsid w:val="000857D4"/>
    <w:rPr>
      <w:rFonts w:ascii="Arial" w:hAnsi="Arial"/>
      <w:b w:val="0"/>
      <w:i w:val="0"/>
      <w:sz w:val="18"/>
      <w:u w:val="none"/>
    </w:rPr>
  </w:style>
  <w:style w:type="character" w:customStyle="1" w:styleId="WW8Num557z0">
    <w:name w:val="WW8Num557z0"/>
    <w:rsid w:val="000857D4"/>
    <w:rPr>
      <w:rFonts w:ascii="Times New Roman" w:hAnsi="Times New Roman"/>
      <w:b/>
      <w:i w:val="0"/>
      <w:sz w:val="20"/>
      <w:u w:val="none"/>
    </w:rPr>
  </w:style>
  <w:style w:type="character" w:customStyle="1" w:styleId="WW8Num558z0">
    <w:name w:val="WW8Num558z0"/>
    <w:rsid w:val="000857D4"/>
    <w:rPr>
      <w:rFonts w:ascii="Times New Roman" w:hAnsi="Times New Roman"/>
      <w:b/>
      <w:i w:val="0"/>
      <w:sz w:val="20"/>
      <w:u w:val="none"/>
    </w:rPr>
  </w:style>
  <w:style w:type="character" w:customStyle="1" w:styleId="WW8Num560z0">
    <w:name w:val="WW8Num560z0"/>
    <w:rsid w:val="000857D4"/>
    <w:rPr>
      <w:rFonts w:ascii="Times New Roman" w:hAnsi="Times New Roman"/>
      <w:b w:val="0"/>
      <w:i w:val="0"/>
      <w:sz w:val="20"/>
      <w:u w:val="none"/>
    </w:rPr>
  </w:style>
  <w:style w:type="character" w:customStyle="1" w:styleId="WW8Num563z0">
    <w:name w:val="WW8Num563z0"/>
    <w:rsid w:val="000857D4"/>
    <w:rPr>
      <w:rFonts w:ascii="Arial" w:hAnsi="Arial"/>
      <w:b w:val="0"/>
      <w:i w:val="0"/>
      <w:sz w:val="18"/>
      <w:u w:val="none"/>
    </w:rPr>
  </w:style>
  <w:style w:type="character" w:customStyle="1" w:styleId="WW8Num564z0">
    <w:name w:val="WW8Num564z0"/>
    <w:rsid w:val="000857D4"/>
    <w:rPr>
      <w:rFonts w:ascii="Symbol" w:hAnsi="Symbol"/>
      <w:b w:val="0"/>
      <w:i w:val="0"/>
      <w:caps w:val="0"/>
      <w:smallCaps w:val="0"/>
      <w:strike w:val="0"/>
      <w:dstrike w:val="0"/>
      <w:color w:val="000000"/>
      <w:kern w:val="13825"/>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65z0">
    <w:name w:val="WW8Num565z0"/>
    <w:rsid w:val="000857D4"/>
    <w:rPr>
      <w:rFonts w:ascii="Arial" w:hAnsi="Arial"/>
      <w:b/>
      <w:i w:val="0"/>
      <w:sz w:val="18"/>
      <w:u w:val="none"/>
    </w:rPr>
  </w:style>
  <w:style w:type="character" w:customStyle="1" w:styleId="WW8Num567z0">
    <w:name w:val="WW8Num567z0"/>
    <w:rsid w:val="000857D4"/>
    <w:rPr>
      <w:rFonts w:ascii="Arial" w:hAnsi="Arial"/>
      <w:b w:val="0"/>
      <w:i w:val="0"/>
      <w:sz w:val="18"/>
      <w:u w:val="single"/>
    </w:rPr>
  </w:style>
  <w:style w:type="character" w:customStyle="1" w:styleId="WW8Num569z0">
    <w:name w:val="WW8Num569z0"/>
    <w:rsid w:val="000857D4"/>
    <w:rPr>
      <w:rFonts w:ascii="Times New Roman" w:hAnsi="Times New Roman"/>
      <w:b/>
      <w:i w:val="0"/>
      <w:sz w:val="24"/>
      <w:u w:val="none"/>
    </w:rPr>
  </w:style>
  <w:style w:type="character" w:customStyle="1" w:styleId="WW8Num570z0">
    <w:name w:val="WW8Num570z0"/>
    <w:rsid w:val="000857D4"/>
    <w:rPr>
      <w:rFonts w:ascii="Arial" w:hAnsi="Arial"/>
      <w:b/>
      <w:i w:val="0"/>
      <w:sz w:val="18"/>
      <w:u w:val="none"/>
    </w:rPr>
  </w:style>
  <w:style w:type="character" w:customStyle="1" w:styleId="WW8Num571z0">
    <w:name w:val="WW8Num571z0"/>
    <w:rsid w:val="000857D4"/>
    <w:rPr>
      <w:rFonts w:ascii="Times New Roman" w:hAnsi="Times New Roman"/>
    </w:rPr>
  </w:style>
  <w:style w:type="character" w:customStyle="1" w:styleId="WW8Num573z0">
    <w:name w:val="WW8Num573z0"/>
    <w:rsid w:val="000857D4"/>
    <w:rPr>
      <w:rFonts w:ascii="Arial" w:hAnsi="Arial"/>
      <w:b/>
      <w:i w:val="0"/>
      <w:sz w:val="18"/>
      <w:u w:val="none"/>
    </w:rPr>
  </w:style>
  <w:style w:type="character" w:customStyle="1" w:styleId="WW8Num574z0">
    <w:name w:val="WW8Num574z0"/>
    <w:rsid w:val="000857D4"/>
    <w:rPr>
      <w:rFonts w:ascii="Arial" w:hAnsi="Arial"/>
      <w:b w:val="0"/>
      <w:i w:val="0"/>
      <w:sz w:val="18"/>
      <w:u w:val="none"/>
    </w:rPr>
  </w:style>
  <w:style w:type="character" w:customStyle="1" w:styleId="WW8Num575z0">
    <w:name w:val="WW8Num575z0"/>
    <w:rsid w:val="000857D4"/>
    <w:rPr>
      <w:rFonts w:ascii="Arial" w:hAnsi="Arial"/>
      <w:b w:val="0"/>
      <w:i w:val="0"/>
      <w:sz w:val="18"/>
      <w:u w:val="none"/>
    </w:rPr>
  </w:style>
  <w:style w:type="character" w:customStyle="1" w:styleId="WW8Num576z0">
    <w:name w:val="WW8Num576z0"/>
    <w:rsid w:val="000857D4"/>
    <w:rPr>
      <w:b/>
    </w:rPr>
  </w:style>
  <w:style w:type="character" w:customStyle="1" w:styleId="WW8Num577z0">
    <w:name w:val="WW8Num577z0"/>
    <w:rsid w:val="000857D4"/>
    <w:rPr>
      <w:rFonts w:ascii="Arial" w:hAnsi="Arial"/>
      <w:b w:val="0"/>
      <w:i w:val="0"/>
      <w:sz w:val="18"/>
      <w:u w:val="single"/>
    </w:rPr>
  </w:style>
  <w:style w:type="character" w:customStyle="1" w:styleId="WW8Num578z0">
    <w:name w:val="WW8Num578z0"/>
    <w:rsid w:val="000857D4"/>
    <w:rPr>
      <w:rFonts w:ascii="Arial" w:hAnsi="Arial"/>
      <w:b w:val="0"/>
      <w:i w:val="0"/>
      <w:sz w:val="18"/>
      <w:u w:val="none"/>
    </w:rPr>
  </w:style>
  <w:style w:type="character" w:customStyle="1" w:styleId="WW8Num579z0">
    <w:name w:val="WW8Num579z0"/>
    <w:rsid w:val="000857D4"/>
    <w:rPr>
      <w:rFonts w:ascii="Times New Roman" w:hAnsi="Times New Roman"/>
      <w:b w:val="0"/>
      <w:i w:val="0"/>
      <w:sz w:val="20"/>
      <w:u w:val="none"/>
    </w:rPr>
  </w:style>
  <w:style w:type="character" w:customStyle="1" w:styleId="WW8Num580z0">
    <w:name w:val="WW8Num580z0"/>
    <w:rsid w:val="000857D4"/>
    <w:rPr>
      <w:rFonts w:ascii="Symbol" w:hAnsi="Symbol"/>
    </w:rPr>
  </w:style>
  <w:style w:type="character" w:customStyle="1" w:styleId="WW8Num581z0">
    <w:name w:val="WW8Num581z0"/>
    <w:rsid w:val="000857D4"/>
    <w:rPr>
      <w:rFonts w:ascii="Times New Roman" w:hAnsi="Times New Roman"/>
      <w:b w:val="0"/>
      <w:i w:val="0"/>
      <w:sz w:val="24"/>
      <w:u w:val="none"/>
    </w:rPr>
  </w:style>
  <w:style w:type="character" w:customStyle="1" w:styleId="WW8Num583z0">
    <w:name w:val="WW8Num583z0"/>
    <w:rsid w:val="000857D4"/>
    <w:rPr>
      <w:rFonts w:ascii="Times New Roman" w:hAnsi="Times New Roman"/>
      <w:b/>
      <w:i w:val="0"/>
      <w:sz w:val="20"/>
      <w:u w:val="none"/>
    </w:rPr>
  </w:style>
  <w:style w:type="character" w:customStyle="1" w:styleId="WW8Num584z0">
    <w:name w:val="WW8Num584z0"/>
    <w:rsid w:val="000857D4"/>
    <w:rPr>
      <w:rFonts w:ascii="Arial" w:hAnsi="Arial"/>
      <w:b/>
      <w:i w:val="0"/>
      <w:sz w:val="18"/>
      <w:u w:val="none"/>
    </w:rPr>
  </w:style>
  <w:style w:type="character" w:customStyle="1" w:styleId="WW8Num585z0">
    <w:name w:val="WW8Num585z0"/>
    <w:rsid w:val="000857D4"/>
    <w:rPr>
      <w:rFonts w:ascii="Arial" w:hAnsi="Arial"/>
      <w:b w:val="0"/>
      <w:i w:val="0"/>
      <w:sz w:val="18"/>
      <w:u w:val="none"/>
    </w:rPr>
  </w:style>
  <w:style w:type="character" w:customStyle="1" w:styleId="WW8Num586z0">
    <w:name w:val="WW8Num586z0"/>
    <w:rsid w:val="000857D4"/>
    <w:rPr>
      <w:rFonts w:ascii="Arial" w:hAnsi="Arial"/>
      <w:b w:val="0"/>
      <w:i w:val="0"/>
      <w:sz w:val="18"/>
      <w:u w:val="single"/>
    </w:rPr>
  </w:style>
  <w:style w:type="character" w:customStyle="1" w:styleId="WW8Num587z0">
    <w:name w:val="WW8Num587z0"/>
    <w:rsid w:val="000857D4"/>
    <w:rPr>
      <w:rFonts w:ascii="Symbol" w:hAnsi="Symbol"/>
      <w:color w:val="auto"/>
    </w:rPr>
  </w:style>
  <w:style w:type="character" w:customStyle="1" w:styleId="WW8Num588z0">
    <w:name w:val="WW8Num588z0"/>
    <w:rsid w:val="000857D4"/>
    <w:rPr>
      <w:rFonts w:ascii="Arial" w:hAnsi="Arial"/>
      <w:b w:val="0"/>
      <w:i w:val="0"/>
      <w:sz w:val="18"/>
      <w:u w:val="none"/>
    </w:rPr>
  </w:style>
  <w:style w:type="character" w:customStyle="1" w:styleId="WW8Num589z0">
    <w:name w:val="WW8Num589z0"/>
    <w:rsid w:val="000857D4"/>
    <w:rPr>
      <w:rFonts w:ascii="Arial" w:hAnsi="Arial"/>
      <w:b/>
      <w:i w:val="0"/>
      <w:sz w:val="18"/>
      <w:u w:val="none"/>
    </w:rPr>
  </w:style>
  <w:style w:type="character" w:customStyle="1" w:styleId="WW8Num590z0">
    <w:name w:val="WW8Num590z0"/>
    <w:rsid w:val="000857D4"/>
    <w:rPr>
      <w:rFonts w:ascii="Times New Roman" w:hAnsi="Times New Roman"/>
      <w:b/>
      <w:i w:val="0"/>
      <w:sz w:val="20"/>
      <w:u w:val="none"/>
    </w:rPr>
  </w:style>
  <w:style w:type="character" w:customStyle="1" w:styleId="WW8Num591z0">
    <w:name w:val="WW8Num591z0"/>
    <w:rsid w:val="000857D4"/>
    <w:rPr>
      <w:rFonts w:ascii="Arial" w:hAnsi="Arial"/>
      <w:b w:val="0"/>
      <w:i w:val="0"/>
      <w:sz w:val="18"/>
      <w:u w:val="none"/>
    </w:rPr>
  </w:style>
  <w:style w:type="character" w:customStyle="1" w:styleId="WW8Num592z0">
    <w:name w:val="WW8Num592z0"/>
    <w:rsid w:val="000857D4"/>
    <w:rPr>
      <w:rFonts w:ascii="Arial" w:hAnsi="Arial"/>
      <w:b w:val="0"/>
      <w:i w:val="0"/>
      <w:sz w:val="18"/>
      <w:u w:val="none"/>
    </w:rPr>
  </w:style>
  <w:style w:type="character" w:customStyle="1" w:styleId="WW8Num594z0">
    <w:name w:val="WW8Num594z0"/>
    <w:rsid w:val="000857D4"/>
    <w:rPr>
      <w:rFonts w:ascii="Arial" w:hAnsi="Arial"/>
      <w:b/>
      <w:i w:val="0"/>
      <w:sz w:val="18"/>
      <w:u w:val="none"/>
    </w:rPr>
  </w:style>
  <w:style w:type="character" w:customStyle="1" w:styleId="WW8Num596z0">
    <w:name w:val="WW8Num596z0"/>
    <w:rsid w:val="000857D4"/>
    <w:rPr>
      <w:rFonts w:ascii="Arial" w:hAnsi="Arial"/>
      <w:b w:val="0"/>
      <w:i w:val="0"/>
      <w:sz w:val="18"/>
      <w:u w:val="none"/>
    </w:rPr>
  </w:style>
  <w:style w:type="character" w:customStyle="1" w:styleId="WW8Num597z0">
    <w:name w:val="WW8Num597z0"/>
    <w:rsid w:val="000857D4"/>
    <w:rPr>
      <w:rFonts w:ascii="Times New Roman" w:hAnsi="Times New Roman"/>
      <w:b/>
      <w:i w:val="0"/>
      <w:sz w:val="24"/>
      <w:u w:val="none"/>
    </w:rPr>
  </w:style>
  <w:style w:type="character" w:customStyle="1" w:styleId="WW8Num599z0">
    <w:name w:val="WW8Num599z0"/>
    <w:rsid w:val="000857D4"/>
    <w:rPr>
      <w:rFonts w:ascii="Symbol" w:hAnsi="Symbol"/>
    </w:rPr>
  </w:style>
  <w:style w:type="character" w:customStyle="1" w:styleId="WW8Num602z0">
    <w:name w:val="WW8Num602z0"/>
    <w:rsid w:val="000857D4"/>
    <w:rPr>
      <w:rFonts w:ascii="Times New Roman" w:hAnsi="Times New Roman"/>
      <w:b w:val="0"/>
      <w:i w:val="0"/>
      <w:sz w:val="22"/>
      <w:u w:val="none"/>
    </w:rPr>
  </w:style>
  <w:style w:type="character" w:customStyle="1" w:styleId="WW8Num603z0">
    <w:name w:val="WW8Num603z0"/>
    <w:rsid w:val="000857D4"/>
    <w:rPr>
      <w:rFonts w:ascii="Times New Roman" w:hAnsi="Times New Roman"/>
      <w:b/>
      <w:i w:val="0"/>
      <w:sz w:val="24"/>
      <w:u w:val="none"/>
    </w:rPr>
  </w:style>
  <w:style w:type="character" w:customStyle="1" w:styleId="WW8Num604z0">
    <w:name w:val="WW8Num604z0"/>
    <w:rsid w:val="000857D4"/>
    <w:rPr>
      <w:rFonts w:ascii="Arial" w:hAnsi="Arial"/>
      <w:b w:val="0"/>
      <w:i w:val="0"/>
      <w:sz w:val="18"/>
      <w:u w:val="none"/>
    </w:rPr>
  </w:style>
  <w:style w:type="character" w:customStyle="1" w:styleId="WW8Num605z0">
    <w:name w:val="WW8Num605z0"/>
    <w:rsid w:val="000857D4"/>
    <w:rPr>
      <w:rFonts w:ascii="Times New Roman" w:hAnsi="Times New Roman"/>
      <w:b/>
      <w:i w:val="0"/>
      <w:sz w:val="24"/>
      <w:u w:val="none"/>
    </w:rPr>
  </w:style>
  <w:style w:type="character" w:customStyle="1" w:styleId="WW8Num606z0">
    <w:name w:val="WW8Num606z0"/>
    <w:rsid w:val="000857D4"/>
    <w:rPr>
      <w:rFonts w:ascii="Arial" w:hAnsi="Arial"/>
      <w:b/>
      <w:i w:val="0"/>
      <w:sz w:val="18"/>
      <w:u w:val="none"/>
    </w:rPr>
  </w:style>
  <w:style w:type="character" w:customStyle="1" w:styleId="WW8Num607z0">
    <w:name w:val="WW8Num607z0"/>
    <w:rsid w:val="000857D4"/>
    <w:rPr>
      <w:rFonts w:ascii="Times New Roman" w:hAnsi="Times New Roman"/>
      <w:b/>
      <w:i w:val="0"/>
      <w:sz w:val="20"/>
      <w:u w:val="none"/>
    </w:rPr>
  </w:style>
  <w:style w:type="character" w:customStyle="1" w:styleId="WW8Num608z0">
    <w:name w:val="WW8Num608z0"/>
    <w:rsid w:val="000857D4"/>
    <w:rPr>
      <w:rFonts w:ascii="Times New Roman" w:hAnsi="Times New Roman"/>
      <w:b w:val="0"/>
      <w:i w:val="0"/>
      <w:sz w:val="22"/>
      <w:u w:val="none"/>
    </w:rPr>
  </w:style>
  <w:style w:type="character" w:customStyle="1" w:styleId="WW8Num609z0">
    <w:name w:val="WW8Num609z0"/>
    <w:rsid w:val="000857D4"/>
    <w:rPr>
      <w:rFonts w:ascii="Times New Roman" w:hAnsi="Times New Roman"/>
      <w:b/>
      <w:i w:val="0"/>
      <w:sz w:val="20"/>
      <w:u w:val="none"/>
    </w:rPr>
  </w:style>
  <w:style w:type="character" w:customStyle="1" w:styleId="WW8Num610z0">
    <w:name w:val="WW8Num610z0"/>
    <w:rsid w:val="000857D4"/>
    <w:rPr>
      <w:rFonts w:ascii="Arial" w:hAnsi="Arial"/>
      <w:b/>
      <w:i w:val="0"/>
      <w:sz w:val="18"/>
      <w:u w:val="none"/>
    </w:rPr>
  </w:style>
  <w:style w:type="character" w:customStyle="1" w:styleId="WW8Num611z0">
    <w:name w:val="WW8Num611z0"/>
    <w:rsid w:val="000857D4"/>
    <w:rPr>
      <w:rFonts w:ascii="Arial" w:hAnsi="Arial"/>
      <w:b/>
      <w:i w:val="0"/>
      <w:sz w:val="18"/>
      <w:u w:val="none"/>
    </w:rPr>
  </w:style>
  <w:style w:type="character" w:customStyle="1" w:styleId="WW8Num612z0">
    <w:name w:val="WW8Num612z0"/>
    <w:rsid w:val="000857D4"/>
    <w:rPr>
      <w:rFonts w:ascii="Arial" w:hAnsi="Arial"/>
      <w:b w:val="0"/>
      <w:i w:val="0"/>
      <w:sz w:val="18"/>
      <w:u w:val="none"/>
    </w:rPr>
  </w:style>
  <w:style w:type="character" w:customStyle="1" w:styleId="WW8Num613z0">
    <w:name w:val="WW8Num613z0"/>
    <w:rsid w:val="000857D4"/>
    <w:rPr>
      <w:rFonts w:ascii="Arial" w:hAnsi="Arial"/>
      <w:b w:val="0"/>
      <w:i w:val="0"/>
      <w:sz w:val="18"/>
      <w:u w:val="none"/>
    </w:rPr>
  </w:style>
  <w:style w:type="character" w:customStyle="1" w:styleId="WW8Num614z0">
    <w:name w:val="WW8Num614z0"/>
    <w:rsid w:val="000857D4"/>
    <w:rPr>
      <w:rFonts w:ascii="Times New Roman" w:hAnsi="Times New Roman"/>
      <w:b/>
      <w:i w:val="0"/>
      <w:sz w:val="20"/>
      <w:u w:val="none"/>
    </w:rPr>
  </w:style>
  <w:style w:type="character" w:customStyle="1" w:styleId="WW8Num615z0">
    <w:name w:val="WW8Num615z0"/>
    <w:rsid w:val="000857D4"/>
    <w:rPr>
      <w:rFonts w:ascii="Times New Roman" w:hAnsi="Times New Roman"/>
    </w:rPr>
  </w:style>
  <w:style w:type="character" w:customStyle="1" w:styleId="WW8Num616z0">
    <w:name w:val="WW8Num616z0"/>
    <w:rsid w:val="000857D4"/>
    <w:rPr>
      <w:rFonts w:ascii="Times New Roman" w:hAnsi="Times New Roman"/>
      <w:b/>
      <w:i w:val="0"/>
      <w:sz w:val="20"/>
      <w:u w:val="none"/>
    </w:rPr>
  </w:style>
  <w:style w:type="character" w:customStyle="1" w:styleId="WW8Num617z0">
    <w:name w:val="WW8Num617z0"/>
    <w:rsid w:val="000857D4"/>
    <w:rPr>
      <w:rFonts w:ascii="Symbol" w:hAnsi="Symbol"/>
    </w:rPr>
  </w:style>
  <w:style w:type="character" w:customStyle="1" w:styleId="WW8Num618z0">
    <w:name w:val="WW8Num618z0"/>
    <w:rsid w:val="000857D4"/>
    <w:rPr>
      <w:rFonts w:ascii="Arial" w:hAnsi="Arial"/>
      <w:b/>
      <w:i w:val="0"/>
      <w:sz w:val="18"/>
      <w:u w:val="none"/>
    </w:rPr>
  </w:style>
  <w:style w:type="character" w:customStyle="1" w:styleId="WW8Num619z0">
    <w:name w:val="WW8Num619z0"/>
    <w:rsid w:val="000857D4"/>
    <w:rPr>
      <w:rFonts w:ascii="Arial" w:hAnsi="Arial"/>
      <w:b w:val="0"/>
      <w:i w:val="0"/>
      <w:sz w:val="18"/>
      <w:u w:val="none"/>
    </w:rPr>
  </w:style>
  <w:style w:type="character" w:customStyle="1" w:styleId="WW8Num620z0">
    <w:name w:val="WW8Num620z0"/>
    <w:rsid w:val="000857D4"/>
    <w:rPr>
      <w:rFonts w:ascii="Symbol" w:hAnsi="Symbol"/>
      <w:color w:val="auto"/>
    </w:rPr>
  </w:style>
  <w:style w:type="character" w:customStyle="1" w:styleId="WW8Num623z0">
    <w:name w:val="WW8Num623z0"/>
    <w:rsid w:val="000857D4"/>
    <w:rPr>
      <w:rFonts w:ascii="Times New Roman" w:hAnsi="Times New Roman"/>
      <w:b/>
      <w:i w:val="0"/>
      <w:sz w:val="20"/>
      <w:u w:val="none"/>
    </w:rPr>
  </w:style>
  <w:style w:type="character" w:customStyle="1" w:styleId="WW8Num624z0">
    <w:name w:val="WW8Num624z0"/>
    <w:rsid w:val="000857D4"/>
    <w:rPr>
      <w:rFonts w:ascii="Symbol" w:hAnsi="Symbol"/>
    </w:rPr>
  </w:style>
  <w:style w:type="character" w:customStyle="1" w:styleId="WW8Num625z0">
    <w:name w:val="WW8Num625z0"/>
    <w:rsid w:val="000857D4"/>
    <w:rPr>
      <w:rFonts w:ascii="Arial" w:hAnsi="Arial"/>
      <w:b w:val="0"/>
      <w:i w:val="0"/>
      <w:sz w:val="18"/>
      <w:u w:val="none"/>
    </w:rPr>
  </w:style>
  <w:style w:type="character" w:customStyle="1" w:styleId="WW8Num627z0">
    <w:name w:val="WW8Num627z0"/>
    <w:rsid w:val="000857D4"/>
    <w:rPr>
      <w:rFonts w:ascii="Arial" w:hAnsi="Arial"/>
      <w:b w:val="0"/>
      <w:i w:val="0"/>
      <w:sz w:val="18"/>
      <w:u w:val="none"/>
    </w:rPr>
  </w:style>
  <w:style w:type="character" w:customStyle="1" w:styleId="WW8Num628z0">
    <w:name w:val="WW8Num628z0"/>
    <w:rsid w:val="000857D4"/>
    <w:rPr>
      <w:rFonts w:ascii="Arial" w:hAnsi="Arial"/>
      <w:b w:val="0"/>
      <w:i w:val="0"/>
      <w:sz w:val="18"/>
      <w:u w:val="single"/>
    </w:rPr>
  </w:style>
  <w:style w:type="character" w:customStyle="1" w:styleId="WW8Num629z0">
    <w:name w:val="WW8Num629z0"/>
    <w:rsid w:val="000857D4"/>
    <w:rPr>
      <w:rFonts w:ascii="Arial" w:hAnsi="Arial"/>
      <w:b/>
      <w:i w:val="0"/>
      <w:sz w:val="18"/>
      <w:u w:val="none"/>
    </w:rPr>
  </w:style>
  <w:style w:type="character" w:customStyle="1" w:styleId="WW8Num630z0">
    <w:name w:val="WW8Num630z0"/>
    <w:rsid w:val="000857D4"/>
    <w:rPr>
      <w:rFonts w:ascii="Arial" w:hAnsi="Arial"/>
      <w:b/>
      <w:i w:val="0"/>
      <w:sz w:val="18"/>
      <w:u w:val="none"/>
    </w:rPr>
  </w:style>
  <w:style w:type="character" w:customStyle="1" w:styleId="WW8Num632z0">
    <w:name w:val="WW8Num632z0"/>
    <w:rsid w:val="000857D4"/>
    <w:rPr>
      <w:rFonts w:ascii="Arial" w:hAnsi="Arial"/>
      <w:b/>
      <w:i w:val="0"/>
      <w:sz w:val="18"/>
      <w:u w:val="none"/>
    </w:rPr>
  </w:style>
  <w:style w:type="character" w:customStyle="1" w:styleId="WW8Num635z0">
    <w:name w:val="WW8Num635z0"/>
    <w:rsid w:val="000857D4"/>
    <w:rPr>
      <w:rFonts w:ascii="Symbol" w:hAnsi="Symbol"/>
    </w:rPr>
  </w:style>
  <w:style w:type="character" w:customStyle="1" w:styleId="WW8Num636z0">
    <w:name w:val="WW8Num636z0"/>
    <w:rsid w:val="000857D4"/>
    <w:rPr>
      <w:rFonts w:ascii="Times New Roman" w:hAnsi="Times New Roman"/>
      <w:b w:val="0"/>
      <w:i w:val="0"/>
      <w:sz w:val="20"/>
      <w:u w:val="none"/>
    </w:rPr>
  </w:style>
  <w:style w:type="character" w:customStyle="1" w:styleId="WW8Num637z0">
    <w:name w:val="WW8Num637z0"/>
    <w:rsid w:val="000857D4"/>
    <w:rPr>
      <w:rFonts w:ascii="Arial" w:hAnsi="Arial"/>
      <w:b/>
      <w:i w:val="0"/>
      <w:sz w:val="18"/>
      <w:u w:val="none"/>
    </w:rPr>
  </w:style>
  <w:style w:type="character" w:customStyle="1" w:styleId="WW8Num639z0">
    <w:name w:val="WW8Num639z0"/>
    <w:rsid w:val="000857D4"/>
    <w:rPr>
      <w:rFonts w:ascii="Times New Roman" w:hAnsi="Times New Roman"/>
      <w:b/>
      <w:i w:val="0"/>
      <w:sz w:val="22"/>
      <w:u w:val="none"/>
    </w:rPr>
  </w:style>
  <w:style w:type="character" w:customStyle="1" w:styleId="WW8Num641z0">
    <w:name w:val="WW8Num641z0"/>
    <w:rsid w:val="000857D4"/>
    <w:rPr>
      <w:rFonts w:ascii="Arial" w:hAnsi="Arial"/>
      <w:b w:val="0"/>
      <w:i w:val="0"/>
      <w:sz w:val="18"/>
      <w:u w:val="single"/>
    </w:rPr>
  </w:style>
  <w:style w:type="character" w:customStyle="1" w:styleId="WW8Num642z0">
    <w:name w:val="WW8Num642z0"/>
    <w:rsid w:val="000857D4"/>
    <w:rPr>
      <w:rFonts w:ascii="Arial" w:hAnsi="Arial"/>
      <w:b w:val="0"/>
      <w:i w:val="0"/>
      <w:sz w:val="18"/>
      <w:u w:val="none"/>
    </w:rPr>
  </w:style>
  <w:style w:type="character" w:customStyle="1" w:styleId="WW8Num643z0">
    <w:name w:val="WW8Num643z0"/>
    <w:rsid w:val="000857D4"/>
    <w:rPr>
      <w:rFonts w:ascii="Arial" w:hAnsi="Arial"/>
      <w:b w:val="0"/>
      <w:i w:val="0"/>
      <w:sz w:val="18"/>
      <w:u w:val="none"/>
    </w:rPr>
  </w:style>
  <w:style w:type="character" w:customStyle="1" w:styleId="WW8Num645z0">
    <w:name w:val="WW8Num645z0"/>
    <w:rsid w:val="000857D4"/>
    <w:rPr>
      <w:rFonts w:ascii="Symbol" w:hAnsi="Symbol"/>
      <w:color w:val="auto"/>
    </w:rPr>
  </w:style>
  <w:style w:type="character" w:customStyle="1" w:styleId="WW8Num646z0">
    <w:name w:val="WW8Num646z0"/>
    <w:rsid w:val="000857D4"/>
    <w:rPr>
      <w:rFonts w:ascii="Times New Roman" w:hAnsi="Times New Roman"/>
      <w:b w:val="0"/>
      <w:i w:val="0"/>
      <w:sz w:val="20"/>
      <w:u w:val="none"/>
    </w:rPr>
  </w:style>
  <w:style w:type="character" w:customStyle="1" w:styleId="WW8Num647z0">
    <w:name w:val="WW8Num647z0"/>
    <w:rsid w:val="000857D4"/>
    <w:rPr>
      <w:rFonts w:ascii="Arial" w:hAnsi="Arial"/>
      <w:b/>
      <w:i w:val="0"/>
      <w:sz w:val="18"/>
      <w:u w:val="none"/>
    </w:rPr>
  </w:style>
  <w:style w:type="character" w:customStyle="1" w:styleId="WW8Num648z0">
    <w:name w:val="WW8Num648z0"/>
    <w:rsid w:val="000857D4"/>
    <w:rPr>
      <w:rFonts w:ascii="Times New Roman" w:hAnsi="Times New Roman"/>
      <w:b w:val="0"/>
      <w:i w:val="0"/>
      <w:sz w:val="24"/>
      <w:u w:val="none"/>
    </w:rPr>
  </w:style>
  <w:style w:type="character" w:customStyle="1" w:styleId="WW8Num649z0">
    <w:name w:val="WW8Num649z0"/>
    <w:rsid w:val="000857D4"/>
    <w:rPr>
      <w:rFonts w:ascii="Arial" w:hAnsi="Arial"/>
      <w:b w:val="0"/>
      <w:i w:val="0"/>
      <w:sz w:val="18"/>
      <w:u w:val="none"/>
    </w:rPr>
  </w:style>
  <w:style w:type="character" w:customStyle="1" w:styleId="WW8Num652z0">
    <w:name w:val="WW8Num652z0"/>
    <w:rsid w:val="000857D4"/>
    <w:rPr>
      <w:rFonts w:ascii="Symbol" w:hAnsi="Symbol"/>
    </w:rPr>
  </w:style>
  <w:style w:type="character" w:customStyle="1" w:styleId="WW8Num653z0">
    <w:name w:val="WW8Num653z0"/>
    <w:rsid w:val="000857D4"/>
    <w:rPr>
      <w:rFonts w:ascii="Arial" w:hAnsi="Arial"/>
      <w:b w:val="0"/>
      <w:i w:val="0"/>
      <w:sz w:val="18"/>
      <w:u w:val="single"/>
    </w:rPr>
  </w:style>
  <w:style w:type="character" w:customStyle="1" w:styleId="WW8Num654z0">
    <w:name w:val="WW8Num654z0"/>
    <w:rsid w:val="000857D4"/>
    <w:rPr>
      <w:rFonts w:ascii="Times New Roman" w:hAnsi="Times New Roman"/>
    </w:rPr>
  </w:style>
  <w:style w:type="character" w:customStyle="1" w:styleId="WW8Num655z0">
    <w:name w:val="WW8Num655z0"/>
    <w:rsid w:val="000857D4"/>
    <w:rPr>
      <w:rFonts w:ascii="Symbol" w:hAnsi="Symbol"/>
    </w:rPr>
  </w:style>
  <w:style w:type="character" w:customStyle="1" w:styleId="WW8Num656z0">
    <w:name w:val="WW8Num656z0"/>
    <w:rsid w:val="000857D4"/>
    <w:rPr>
      <w:rFonts w:ascii="Times New Roman" w:hAnsi="Times New Roman"/>
      <w:b/>
      <w:i w:val="0"/>
      <w:sz w:val="20"/>
      <w:u w:val="none"/>
    </w:rPr>
  </w:style>
  <w:style w:type="character" w:customStyle="1" w:styleId="WW8Num658z0">
    <w:name w:val="WW8Num658z0"/>
    <w:rsid w:val="000857D4"/>
    <w:rPr>
      <w:rFonts w:ascii="Arial" w:hAnsi="Arial"/>
      <w:b w:val="0"/>
      <w:i w:val="0"/>
      <w:sz w:val="18"/>
      <w:u w:val="none"/>
    </w:rPr>
  </w:style>
  <w:style w:type="character" w:customStyle="1" w:styleId="WW8Num661z0">
    <w:name w:val="WW8Num661z0"/>
    <w:rsid w:val="000857D4"/>
    <w:rPr>
      <w:rFonts w:ascii="Times New Roman" w:hAnsi="Times New Roman"/>
    </w:rPr>
  </w:style>
  <w:style w:type="character" w:customStyle="1" w:styleId="WW8Num664z0">
    <w:name w:val="WW8Num664z0"/>
    <w:rsid w:val="000857D4"/>
    <w:rPr>
      <w:rFonts w:ascii="Times New Roman" w:hAnsi="Times New Roman"/>
      <w:b/>
      <w:i w:val="0"/>
      <w:sz w:val="20"/>
      <w:u w:val="none"/>
    </w:rPr>
  </w:style>
  <w:style w:type="character" w:customStyle="1" w:styleId="WW8Num665z0">
    <w:name w:val="WW8Num665z0"/>
    <w:rsid w:val="000857D4"/>
    <w:rPr>
      <w:rFonts w:ascii="Times New Roman" w:hAnsi="Times New Roman"/>
    </w:rPr>
  </w:style>
  <w:style w:type="character" w:customStyle="1" w:styleId="WW8Num667z0">
    <w:name w:val="WW8Num667z0"/>
    <w:rsid w:val="000857D4"/>
    <w:rPr>
      <w:rFonts w:ascii="Symbol" w:hAnsi="Symbol"/>
    </w:rPr>
  </w:style>
  <w:style w:type="character" w:customStyle="1" w:styleId="WW8Num669z0">
    <w:name w:val="WW8Num669z0"/>
    <w:rsid w:val="000857D4"/>
    <w:rPr>
      <w:rFonts w:ascii="Arial" w:hAnsi="Arial"/>
      <w:b w:val="0"/>
      <w:i w:val="0"/>
      <w:sz w:val="18"/>
      <w:u w:val="none"/>
    </w:rPr>
  </w:style>
  <w:style w:type="character" w:customStyle="1" w:styleId="WW8Num671z0">
    <w:name w:val="WW8Num671z0"/>
    <w:rsid w:val="000857D4"/>
    <w:rPr>
      <w:rFonts w:ascii="Times New Roman" w:hAnsi="Times New Roman"/>
      <w:b w:val="0"/>
      <w:i w:val="0"/>
      <w:sz w:val="22"/>
      <w:u w:val="none"/>
    </w:rPr>
  </w:style>
  <w:style w:type="character" w:customStyle="1" w:styleId="WW8Num672z0">
    <w:name w:val="WW8Num672z0"/>
    <w:rsid w:val="000857D4"/>
    <w:rPr>
      <w:rFonts w:ascii="Symbol" w:hAnsi="Symbol"/>
      <w:color w:val="auto"/>
    </w:rPr>
  </w:style>
  <w:style w:type="character" w:customStyle="1" w:styleId="WW8Num673z0">
    <w:name w:val="WW8Num673z0"/>
    <w:rsid w:val="000857D4"/>
    <w:rPr>
      <w:rFonts w:ascii="Symbol" w:hAnsi="Symbol"/>
      <w:color w:val="auto"/>
    </w:rPr>
  </w:style>
  <w:style w:type="character" w:customStyle="1" w:styleId="WW8Num677z0">
    <w:name w:val="WW8Num677z0"/>
    <w:rsid w:val="000857D4"/>
    <w:rPr>
      <w:rFonts w:ascii="Times New Roman" w:hAnsi="Times New Roman"/>
      <w:b/>
      <w:i w:val="0"/>
      <w:sz w:val="22"/>
      <w:u w:val="none"/>
    </w:rPr>
  </w:style>
  <w:style w:type="character" w:customStyle="1" w:styleId="WW8Num678z0">
    <w:name w:val="WW8Num678z0"/>
    <w:rsid w:val="000857D4"/>
    <w:rPr>
      <w:rFonts w:ascii="Times New Roman" w:hAnsi="Times New Roman"/>
      <w:b/>
      <w:i w:val="0"/>
      <w:sz w:val="20"/>
      <w:u w:val="none"/>
    </w:rPr>
  </w:style>
  <w:style w:type="character" w:customStyle="1" w:styleId="WW8Num679z0">
    <w:name w:val="WW8Num679z0"/>
    <w:rsid w:val="000857D4"/>
    <w:rPr>
      <w:rFonts w:ascii="Times New Roman" w:hAnsi="Times New Roman"/>
      <w:b w:val="0"/>
      <w:i w:val="0"/>
      <w:sz w:val="20"/>
      <w:u w:val="none"/>
    </w:rPr>
  </w:style>
  <w:style w:type="character" w:customStyle="1" w:styleId="WW8Num680z0">
    <w:name w:val="WW8Num680z0"/>
    <w:rsid w:val="000857D4"/>
    <w:rPr>
      <w:rFonts w:ascii="Times New Roman" w:hAnsi="Times New Roman"/>
      <w:b/>
      <w:i w:val="0"/>
      <w:sz w:val="24"/>
      <w:u w:val="none"/>
    </w:rPr>
  </w:style>
  <w:style w:type="character" w:customStyle="1" w:styleId="WW8Num681z0">
    <w:name w:val="WW8Num681z0"/>
    <w:rsid w:val="000857D4"/>
    <w:rPr>
      <w:rFonts w:ascii="Times New Roman" w:hAnsi="Times New Roman"/>
      <w:b w:val="0"/>
      <w:i w:val="0"/>
      <w:sz w:val="24"/>
      <w:u w:val="none"/>
    </w:rPr>
  </w:style>
  <w:style w:type="character" w:customStyle="1" w:styleId="WW8Num682z0">
    <w:name w:val="WW8Num682z0"/>
    <w:rsid w:val="000857D4"/>
    <w:rPr>
      <w:rFonts w:ascii="Symbol" w:hAnsi="Symbol"/>
      <w:b w:val="0"/>
      <w:i w:val="0"/>
      <w:color w:val="auto"/>
      <w:sz w:val="20"/>
    </w:rPr>
  </w:style>
  <w:style w:type="character" w:customStyle="1" w:styleId="WW8Num683z0">
    <w:name w:val="WW8Num683z0"/>
    <w:rsid w:val="000857D4"/>
    <w:rPr>
      <w:rFonts w:ascii="Arial" w:hAnsi="Arial"/>
      <w:b w:val="0"/>
      <w:i w:val="0"/>
      <w:sz w:val="18"/>
      <w:u w:val="none"/>
    </w:rPr>
  </w:style>
  <w:style w:type="character" w:customStyle="1" w:styleId="WW8Num684z0">
    <w:name w:val="WW8Num684z0"/>
    <w:rsid w:val="000857D4"/>
    <w:rPr>
      <w:rFonts w:ascii="Times New Roman" w:hAnsi="Times New Roman"/>
      <w:b w:val="0"/>
      <w:i w:val="0"/>
      <w:sz w:val="24"/>
      <w:u w:val="none"/>
    </w:rPr>
  </w:style>
  <w:style w:type="character" w:customStyle="1" w:styleId="WW8Num685z0">
    <w:name w:val="WW8Num685z0"/>
    <w:rsid w:val="000857D4"/>
    <w:rPr>
      <w:rFonts w:ascii="Times New Roman" w:hAnsi="Times New Roman"/>
    </w:rPr>
  </w:style>
  <w:style w:type="character" w:customStyle="1" w:styleId="WW8Num687z0">
    <w:name w:val="WW8Num687z0"/>
    <w:rsid w:val="000857D4"/>
    <w:rPr>
      <w:rFonts w:ascii="Arial" w:hAnsi="Arial"/>
      <w:b w:val="0"/>
      <w:i w:val="0"/>
      <w:sz w:val="18"/>
      <w:u w:val="none"/>
    </w:rPr>
  </w:style>
  <w:style w:type="character" w:customStyle="1" w:styleId="WW8Num690z0">
    <w:name w:val="WW8Num690z0"/>
    <w:rsid w:val="000857D4"/>
    <w:rPr>
      <w:rFonts w:ascii="Arial" w:hAnsi="Arial"/>
      <w:b w:val="0"/>
      <w:i w:val="0"/>
      <w:sz w:val="20"/>
      <w:u w:val="none"/>
    </w:rPr>
  </w:style>
  <w:style w:type="character" w:customStyle="1" w:styleId="WW8Num694z0">
    <w:name w:val="WW8Num694z0"/>
    <w:rsid w:val="000857D4"/>
    <w:rPr>
      <w:rFonts w:ascii="Arial" w:hAnsi="Arial"/>
      <w:b w:val="0"/>
      <w:i w:val="0"/>
      <w:sz w:val="18"/>
      <w:u w:val="none"/>
    </w:rPr>
  </w:style>
  <w:style w:type="character" w:customStyle="1" w:styleId="WW8Num695z0">
    <w:name w:val="WW8Num695z0"/>
    <w:rsid w:val="000857D4"/>
    <w:rPr>
      <w:rFonts w:ascii="Times New Roman" w:hAnsi="Times New Roman"/>
    </w:rPr>
  </w:style>
  <w:style w:type="character" w:customStyle="1" w:styleId="WW8Num697z0">
    <w:name w:val="WW8Num697z0"/>
    <w:rsid w:val="000857D4"/>
    <w:rPr>
      <w:rFonts w:ascii="Wingdings" w:hAnsi="Wingdings"/>
    </w:rPr>
  </w:style>
  <w:style w:type="character" w:customStyle="1" w:styleId="WW8Num698z0">
    <w:name w:val="WW8Num698z0"/>
    <w:rsid w:val="000857D4"/>
    <w:rPr>
      <w:rFonts w:ascii="Arial" w:hAnsi="Arial"/>
      <w:b w:val="0"/>
      <w:i w:val="0"/>
      <w:sz w:val="18"/>
      <w:u w:val="none"/>
    </w:rPr>
  </w:style>
  <w:style w:type="character" w:customStyle="1" w:styleId="WW8Num699z0">
    <w:name w:val="WW8Num699z0"/>
    <w:rsid w:val="000857D4"/>
    <w:rPr>
      <w:rFonts w:ascii="Times New Roman" w:hAnsi="Times New Roman"/>
      <w:b/>
      <w:i w:val="0"/>
      <w:sz w:val="24"/>
      <w:u w:val="single"/>
    </w:rPr>
  </w:style>
  <w:style w:type="character" w:customStyle="1" w:styleId="WW8Num700z0">
    <w:name w:val="WW8Num700z0"/>
    <w:rsid w:val="000857D4"/>
    <w:rPr>
      <w:rFonts w:ascii="Symbol" w:hAnsi="Symbol"/>
    </w:rPr>
  </w:style>
  <w:style w:type="character" w:customStyle="1" w:styleId="WW8Num701z0">
    <w:name w:val="WW8Num701z0"/>
    <w:rsid w:val="000857D4"/>
    <w:rPr>
      <w:rFonts w:ascii="Times New Roman" w:hAnsi="Times New Roman"/>
    </w:rPr>
  </w:style>
  <w:style w:type="character" w:customStyle="1" w:styleId="WW8Num702z0">
    <w:name w:val="WW8Num702z0"/>
    <w:rsid w:val="000857D4"/>
    <w:rPr>
      <w:rFonts w:ascii="Arial" w:hAnsi="Arial"/>
      <w:b w:val="0"/>
      <w:i w:val="0"/>
      <w:sz w:val="18"/>
      <w:u w:val="none"/>
    </w:rPr>
  </w:style>
  <w:style w:type="character" w:customStyle="1" w:styleId="WW8Num703z0">
    <w:name w:val="WW8Num703z0"/>
    <w:rsid w:val="000857D4"/>
    <w:rPr>
      <w:rFonts w:ascii="Arial" w:hAnsi="Arial"/>
      <w:b w:val="0"/>
      <w:i w:val="0"/>
      <w:sz w:val="20"/>
      <w:u w:val="none"/>
    </w:rPr>
  </w:style>
  <w:style w:type="character" w:customStyle="1" w:styleId="WW8Num705z0">
    <w:name w:val="WW8Num705z0"/>
    <w:rsid w:val="000857D4"/>
    <w:rPr>
      <w:rFonts w:ascii="Times New Roman" w:hAnsi="Times New Roman"/>
      <w:b w:val="0"/>
      <w:i w:val="0"/>
      <w:sz w:val="24"/>
      <w:u w:val="none"/>
    </w:rPr>
  </w:style>
  <w:style w:type="character" w:customStyle="1" w:styleId="WW8Num706z0">
    <w:name w:val="WW8Num706z0"/>
    <w:rsid w:val="000857D4"/>
    <w:rPr>
      <w:rFonts w:ascii="Times New Roman" w:hAnsi="Times New Roman"/>
      <w:b w:val="0"/>
      <w:i w:val="0"/>
      <w:sz w:val="22"/>
      <w:u w:val="none"/>
    </w:rPr>
  </w:style>
  <w:style w:type="character" w:customStyle="1" w:styleId="WW8Num707z0">
    <w:name w:val="WW8Num707z0"/>
    <w:rsid w:val="000857D4"/>
    <w:rPr>
      <w:rFonts w:ascii="Arial" w:hAnsi="Arial"/>
      <w:b w:val="0"/>
      <w:i w:val="0"/>
      <w:sz w:val="18"/>
      <w:u w:val="none"/>
    </w:rPr>
  </w:style>
  <w:style w:type="character" w:customStyle="1" w:styleId="WW8Num708z0">
    <w:name w:val="WW8Num708z0"/>
    <w:rsid w:val="000857D4"/>
    <w:rPr>
      <w:rFonts w:ascii="Symbol" w:hAnsi="Symbol"/>
    </w:rPr>
  </w:style>
  <w:style w:type="character" w:customStyle="1" w:styleId="WW8Num710z0">
    <w:name w:val="WW8Num710z0"/>
    <w:rsid w:val="000857D4"/>
    <w:rPr>
      <w:rFonts w:ascii="Symbol" w:hAnsi="Symbol"/>
      <w:color w:val="auto"/>
    </w:rPr>
  </w:style>
  <w:style w:type="character" w:customStyle="1" w:styleId="WW8Num712z0">
    <w:name w:val="WW8Num712z0"/>
    <w:rsid w:val="000857D4"/>
    <w:rPr>
      <w:b/>
    </w:rPr>
  </w:style>
  <w:style w:type="character" w:customStyle="1" w:styleId="WW8Num713z0">
    <w:name w:val="WW8Num713z0"/>
    <w:rsid w:val="000857D4"/>
    <w:rPr>
      <w:rFonts w:ascii="Times New Roman" w:hAnsi="Times New Roman"/>
      <w:b/>
      <w:i w:val="0"/>
      <w:sz w:val="20"/>
      <w:u w:val="none"/>
    </w:rPr>
  </w:style>
  <w:style w:type="character" w:customStyle="1" w:styleId="WW8Num714z0">
    <w:name w:val="WW8Num714z0"/>
    <w:rsid w:val="000857D4"/>
    <w:rPr>
      <w:rFonts w:ascii="Times New Roman" w:hAnsi="Times New Roman"/>
    </w:rPr>
  </w:style>
  <w:style w:type="character" w:customStyle="1" w:styleId="WW8Num715z0">
    <w:name w:val="WW8Num715z0"/>
    <w:rsid w:val="000857D4"/>
    <w:rPr>
      <w:rFonts w:ascii="Arial" w:hAnsi="Arial"/>
      <w:b/>
      <w:i w:val="0"/>
      <w:sz w:val="18"/>
      <w:u w:val="none"/>
    </w:rPr>
  </w:style>
  <w:style w:type="character" w:customStyle="1" w:styleId="WW8Num717z0">
    <w:name w:val="WW8Num717z0"/>
    <w:rsid w:val="000857D4"/>
    <w:rPr>
      <w:rFonts w:ascii="Arial" w:hAnsi="Arial"/>
      <w:b w:val="0"/>
      <w:i w:val="0"/>
      <w:sz w:val="18"/>
      <w:u w:val="none"/>
    </w:rPr>
  </w:style>
  <w:style w:type="character" w:customStyle="1" w:styleId="WW8Num719z0">
    <w:name w:val="WW8Num719z0"/>
    <w:rsid w:val="000857D4"/>
    <w:rPr>
      <w:rFonts w:ascii="Arial" w:hAnsi="Arial"/>
      <w:b w:val="0"/>
      <w:i w:val="0"/>
      <w:sz w:val="18"/>
      <w:u w:val="none"/>
    </w:rPr>
  </w:style>
  <w:style w:type="character" w:customStyle="1" w:styleId="WW8Num721z0">
    <w:name w:val="WW8Num721z0"/>
    <w:rsid w:val="000857D4"/>
    <w:rPr>
      <w:rFonts w:ascii="Arial" w:hAnsi="Arial"/>
      <w:b/>
      <w:i w:val="0"/>
      <w:sz w:val="18"/>
      <w:u w:val="none"/>
    </w:rPr>
  </w:style>
  <w:style w:type="character" w:customStyle="1" w:styleId="WW8Num722z0">
    <w:name w:val="WW8Num722z0"/>
    <w:rsid w:val="000857D4"/>
    <w:rPr>
      <w:rFonts w:ascii="Times New Roman" w:hAnsi="Times New Roman"/>
      <w:b w:val="0"/>
      <w:i w:val="0"/>
      <w:sz w:val="20"/>
      <w:u w:val="none"/>
    </w:rPr>
  </w:style>
  <w:style w:type="character" w:customStyle="1" w:styleId="WW8Num723z0">
    <w:name w:val="WW8Num723z0"/>
    <w:rsid w:val="000857D4"/>
    <w:rPr>
      <w:rFonts w:ascii="Wingdings" w:hAnsi="Wingdings"/>
    </w:rPr>
  </w:style>
  <w:style w:type="character" w:customStyle="1" w:styleId="WW8Num724z0">
    <w:name w:val="WW8Num724z0"/>
    <w:rsid w:val="000857D4"/>
    <w:rPr>
      <w:rFonts w:ascii="Arial" w:hAnsi="Arial"/>
      <w:b w:val="0"/>
      <w:i w:val="0"/>
      <w:sz w:val="18"/>
      <w:u w:val="single"/>
    </w:rPr>
  </w:style>
  <w:style w:type="character" w:customStyle="1" w:styleId="WW8Num726z0">
    <w:name w:val="WW8Num726z0"/>
    <w:rsid w:val="000857D4"/>
    <w:rPr>
      <w:rFonts w:ascii="Times New Roman" w:hAnsi="Times New Roman"/>
      <w:b/>
      <w:i w:val="0"/>
      <w:sz w:val="22"/>
      <w:u w:val="none"/>
    </w:rPr>
  </w:style>
  <w:style w:type="character" w:customStyle="1" w:styleId="WW8Num727z0">
    <w:name w:val="WW8Num727z0"/>
    <w:rsid w:val="000857D4"/>
    <w:rPr>
      <w:rFonts w:ascii="Arial" w:hAnsi="Arial"/>
      <w:b w:val="0"/>
      <w:i w:val="0"/>
      <w:sz w:val="18"/>
      <w:u w:val="none"/>
    </w:rPr>
  </w:style>
  <w:style w:type="character" w:customStyle="1" w:styleId="WW8Num728z0">
    <w:name w:val="WW8Num728z0"/>
    <w:rsid w:val="000857D4"/>
    <w:rPr>
      <w:rFonts w:ascii="Times New Roman" w:hAnsi="Times New Roman"/>
      <w:b/>
      <w:i w:val="0"/>
      <w:sz w:val="20"/>
      <w:u w:val="none"/>
    </w:rPr>
  </w:style>
  <w:style w:type="character" w:customStyle="1" w:styleId="WW8Num730z0">
    <w:name w:val="WW8Num730z0"/>
    <w:rsid w:val="000857D4"/>
    <w:rPr>
      <w:rFonts w:ascii="Arial" w:hAnsi="Arial"/>
      <w:b/>
      <w:i w:val="0"/>
      <w:sz w:val="18"/>
      <w:u w:val="none"/>
    </w:rPr>
  </w:style>
  <w:style w:type="character" w:customStyle="1" w:styleId="WW8Num731z0">
    <w:name w:val="WW8Num731z0"/>
    <w:rsid w:val="000857D4"/>
    <w:rPr>
      <w:rFonts w:ascii="Arial" w:hAnsi="Arial"/>
      <w:b w:val="0"/>
      <w:i w:val="0"/>
      <w:sz w:val="18"/>
      <w:u w:val="single"/>
    </w:rPr>
  </w:style>
  <w:style w:type="character" w:customStyle="1" w:styleId="WW8Num732z0">
    <w:name w:val="WW8Num732z0"/>
    <w:rsid w:val="000857D4"/>
    <w:rPr>
      <w:rFonts w:ascii="Arial" w:hAnsi="Arial"/>
      <w:b/>
      <w:i w:val="0"/>
      <w:sz w:val="18"/>
      <w:u w:val="none"/>
    </w:rPr>
  </w:style>
  <w:style w:type="character" w:customStyle="1" w:styleId="WW8Num733z0">
    <w:name w:val="WW8Num733z0"/>
    <w:rsid w:val="000857D4"/>
    <w:rPr>
      <w:rFonts w:ascii="Arial" w:hAnsi="Arial"/>
      <w:b w:val="0"/>
      <w:i w:val="0"/>
      <w:sz w:val="18"/>
      <w:u w:val="single"/>
    </w:rPr>
  </w:style>
  <w:style w:type="character" w:customStyle="1" w:styleId="WW8Num734z0">
    <w:name w:val="WW8Num734z0"/>
    <w:rsid w:val="000857D4"/>
    <w:rPr>
      <w:rFonts w:ascii="Arial" w:hAnsi="Arial"/>
      <w:b w:val="0"/>
      <w:i w:val="0"/>
      <w:sz w:val="18"/>
      <w:u w:val="single"/>
    </w:rPr>
  </w:style>
  <w:style w:type="character" w:customStyle="1" w:styleId="WW8Num735z0">
    <w:name w:val="WW8Num735z0"/>
    <w:rsid w:val="000857D4"/>
    <w:rPr>
      <w:rFonts w:ascii="Symbol" w:hAnsi="Symbol"/>
    </w:rPr>
  </w:style>
  <w:style w:type="character" w:customStyle="1" w:styleId="WW8Num736z0">
    <w:name w:val="WW8Num736z0"/>
    <w:rsid w:val="000857D4"/>
    <w:rPr>
      <w:rFonts w:ascii="Symbol" w:hAnsi="Symbol"/>
    </w:rPr>
  </w:style>
  <w:style w:type="character" w:customStyle="1" w:styleId="WW8Num737z0">
    <w:name w:val="WW8Num737z0"/>
    <w:rsid w:val="000857D4"/>
    <w:rPr>
      <w:rFonts w:ascii="Times New Roman" w:hAnsi="Times New Roman"/>
      <w:b w:val="0"/>
      <w:i w:val="0"/>
      <w:sz w:val="22"/>
      <w:u w:val="none"/>
    </w:rPr>
  </w:style>
  <w:style w:type="character" w:customStyle="1" w:styleId="WW8Num738z0">
    <w:name w:val="WW8Num738z0"/>
    <w:rsid w:val="000857D4"/>
    <w:rPr>
      <w:rFonts w:ascii="Wingdings" w:hAnsi="Wingdings"/>
    </w:rPr>
  </w:style>
  <w:style w:type="character" w:customStyle="1" w:styleId="WW8Num739z0">
    <w:name w:val="WW8Num739z0"/>
    <w:rsid w:val="000857D4"/>
    <w:rPr>
      <w:rFonts w:ascii="Arial" w:hAnsi="Arial"/>
      <w:b w:val="0"/>
      <w:i w:val="0"/>
      <w:sz w:val="18"/>
      <w:u w:val="none"/>
    </w:rPr>
  </w:style>
  <w:style w:type="character" w:customStyle="1" w:styleId="WW8Num740z0">
    <w:name w:val="WW8Num740z0"/>
    <w:rsid w:val="000857D4"/>
    <w:rPr>
      <w:rFonts w:ascii="Times New Roman" w:hAnsi="Times New Roman"/>
      <w:b w:val="0"/>
      <w:i w:val="0"/>
      <w:sz w:val="22"/>
      <w:u w:val="none"/>
    </w:rPr>
  </w:style>
  <w:style w:type="character" w:customStyle="1" w:styleId="WW8Num741z0">
    <w:name w:val="WW8Num741z0"/>
    <w:rsid w:val="000857D4"/>
    <w:rPr>
      <w:rFonts w:ascii="Arial" w:hAnsi="Arial"/>
      <w:b w:val="0"/>
      <w:i w:val="0"/>
      <w:sz w:val="18"/>
      <w:u w:val="none"/>
    </w:rPr>
  </w:style>
  <w:style w:type="character" w:customStyle="1" w:styleId="WW8Num746z0">
    <w:name w:val="WW8Num746z0"/>
    <w:rsid w:val="000857D4"/>
    <w:rPr>
      <w:rFonts w:ascii="Arial" w:hAnsi="Arial"/>
      <w:b/>
      <w:i w:val="0"/>
      <w:sz w:val="18"/>
      <w:u w:val="none"/>
    </w:rPr>
  </w:style>
  <w:style w:type="character" w:customStyle="1" w:styleId="WW8Num747z0">
    <w:name w:val="WW8Num747z0"/>
    <w:rsid w:val="000857D4"/>
    <w:rPr>
      <w:b/>
    </w:rPr>
  </w:style>
  <w:style w:type="character" w:customStyle="1" w:styleId="WW8Num748z0">
    <w:name w:val="WW8Num748z0"/>
    <w:rsid w:val="000857D4"/>
    <w:rPr>
      <w:rFonts w:ascii="Symbol" w:hAnsi="Symbol"/>
    </w:rPr>
  </w:style>
  <w:style w:type="character" w:customStyle="1" w:styleId="WW8Num750z0">
    <w:name w:val="WW8Num750z0"/>
    <w:rsid w:val="000857D4"/>
    <w:rPr>
      <w:rFonts w:ascii="Arial" w:hAnsi="Arial"/>
      <w:b w:val="0"/>
      <w:i w:val="0"/>
      <w:sz w:val="18"/>
      <w:u w:val="single"/>
    </w:rPr>
  </w:style>
  <w:style w:type="character" w:customStyle="1" w:styleId="WW8Num751z0">
    <w:name w:val="WW8Num751z0"/>
    <w:rsid w:val="000857D4"/>
    <w:rPr>
      <w:rFonts w:ascii="Arial" w:hAnsi="Arial"/>
      <w:b w:val="0"/>
      <w:i w:val="0"/>
      <w:sz w:val="18"/>
      <w:u w:val="none"/>
    </w:rPr>
  </w:style>
  <w:style w:type="character" w:customStyle="1" w:styleId="WW8Num756z0">
    <w:name w:val="WW8Num756z0"/>
    <w:rsid w:val="000857D4"/>
    <w:rPr>
      <w:rFonts w:ascii="Times New Roman" w:hAnsi="Times New Roman"/>
      <w:b w:val="0"/>
      <w:i w:val="0"/>
      <w:sz w:val="22"/>
      <w:u w:val="none"/>
    </w:rPr>
  </w:style>
  <w:style w:type="character" w:customStyle="1" w:styleId="WW8Num757z0">
    <w:name w:val="WW8Num757z0"/>
    <w:rsid w:val="000857D4"/>
    <w:rPr>
      <w:rFonts w:ascii="Symbol" w:hAnsi="Symbol"/>
      <w:color w:val="auto"/>
    </w:rPr>
  </w:style>
  <w:style w:type="character" w:customStyle="1" w:styleId="WW8Num758z0">
    <w:name w:val="WW8Num758z0"/>
    <w:rsid w:val="000857D4"/>
    <w:rPr>
      <w:rFonts w:ascii="Times New Roman" w:hAnsi="Times New Roman"/>
      <w:b w:val="0"/>
      <w:i w:val="0"/>
      <w:sz w:val="20"/>
      <w:u w:val="none"/>
    </w:rPr>
  </w:style>
  <w:style w:type="character" w:customStyle="1" w:styleId="WW8Num759z0">
    <w:name w:val="WW8Num759z0"/>
    <w:rsid w:val="000857D4"/>
    <w:rPr>
      <w:rFonts w:ascii="Arial" w:hAnsi="Arial"/>
      <w:b/>
      <w:i w:val="0"/>
      <w:sz w:val="18"/>
      <w:u w:val="none"/>
    </w:rPr>
  </w:style>
  <w:style w:type="character" w:customStyle="1" w:styleId="WW8Num760z0">
    <w:name w:val="WW8Num760z0"/>
    <w:rsid w:val="000857D4"/>
    <w:rPr>
      <w:rFonts w:ascii="Arial" w:hAnsi="Arial"/>
      <w:b w:val="0"/>
      <w:i w:val="0"/>
      <w:sz w:val="18"/>
      <w:u w:val="none"/>
    </w:rPr>
  </w:style>
  <w:style w:type="character" w:customStyle="1" w:styleId="WW8Num761z0">
    <w:name w:val="WW8Num761z0"/>
    <w:rsid w:val="000857D4"/>
    <w:rPr>
      <w:rFonts w:ascii="Arial" w:hAnsi="Arial"/>
      <w:b/>
      <w:i w:val="0"/>
      <w:sz w:val="18"/>
      <w:u w:val="none"/>
    </w:rPr>
  </w:style>
  <w:style w:type="character" w:customStyle="1" w:styleId="WW8Num762z0">
    <w:name w:val="WW8Num762z0"/>
    <w:rsid w:val="000857D4"/>
    <w:rPr>
      <w:rFonts w:ascii="Arial" w:hAnsi="Arial"/>
      <w:b w:val="0"/>
      <w:i w:val="0"/>
      <w:sz w:val="18"/>
      <w:u w:val="none"/>
    </w:rPr>
  </w:style>
  <w:style w:type="character" w:customStyle="1" w:styleId="WW8Num763z0">
    <w:name w:val="WW8Num763z0"/>
    <w:rsid w:val="000857D4"/>
    <w:rPr>
      <w:rFonts w:ascii="Times New Roman" w:hAnsi="Times New Roman"/>
      <w:b w:val="0"/>
      <w:i w:val="0"/>
      <w:sz w:val="20"/>
      <w:u w:val="none"/>
    </w:rPr>
  </w:style>
  <w:style w:type="character" w:customStyle="1" w:styleId="WW8Num766z0">
    <w:name w:val="WW8Num766z0"/>
    <w:rsid w:val="000857D4"/>
    <w:rPr>
      <w:rFonts w:ascii="Times New Roman" w:hAnsi="Times New Roman"/>
      <w:b/>
      <w:i w:val="0"/>
      <w:sz w:val="24"/>
      <w:u w:val="none"/>
    </w:rPr>
  </w:style>
  <w:style w:type="character" w:customStyle="1" w:styleId="WW8Num768z0">
    <w:name w:val="WW8Num768z0"/>
    <w:rsid w:val="000857D4"/>
    <w:rPr>
      <w:rFonts w:ascii="Arial" w:hAnsi="Arial"/>
      <w:b w:val="0"/>
      <w:i w:val="0"/>
      <w:sz w:val="18"/>
      <w:u w:val="single"/>
    </w:rPr>
  </w:style>
  <w:style w:type="character" w:customStyle="1" w:styleId="WW8Num769z0">
    <w:name w:val="WW8Num769z0"/>
    <w:rsid w:val="000857D4"/>
    <w:rPr>
      <w:rFonts w:ascii="Arial" w:hAnsi="Arial"/>
      <w:b w:val="0"/>
      <w:i w:val="0"/>
      <w:sz w:val="18"/>
      <w:u w:val="none"/>
    </w:rPr>
  </w:style>
  <w:style w:type="character" w:customStyle="1" w:styleId="WW8Num770z0">
    <w:name w:val="WW8Num770z0"/>
    <w:rsid w:val="000857D4"/>
    <w:rPr>
      <w:rFonts w:ascii="Times New Roman" w:hAnsi="Times New Roman"/>
      <w:b w:val="0"/>
      <w:i w:val="0"/>
      <w:sz w:val="22"/>
      <w:u w:val="none"/>
    </w:rPr>
  </w:style>
  <w:style w:type="character" w:customStyle="1" w:styleId="WW8Num771z0">
    <w:name w:val="WW8Num771z0"/>
    <w:rsid w:val="000857D4"/>
    <w:rPr>
      <w:rFonts w:ascii="Arial" w:hAnsi="Arial"/>
      <w:b/>
      <w:i w:val="0"/>
      <w:sz w:val="18"/>
      <w:u w:val="none"/>
    </w:rPr>
  </w:style>
  <w:style w:type="character" w:customStyle="1" w:styleId="WW8Num772z0">
    <w:name w:val="WW8Num772z0"/>
    <w:rsid w:val="000857D4"/>
    <w:rPr>
      <w:rFonts w:ascii="Times New Roman" w:hAnsi="Times New Roman"/>
      <w:b/>
      <w:i w:val="0"/>
      <w:sz w:val="22"/>
      <w:u w:val="none"/>
    </w:rPr>
  </w:style>
  <w:style w:type="character" w:customStyle="1" w:styleId="WW8Num773z0">
    <w:name w:val="WW8Num773z0"/>
    <w:rsid w:val="000857D4"/>
    <w:rPr>
      <w:rFonts w:ascii="Arial" w:hAnsi="Arial"/>
      <w:b w:val="0"/>
      <w:i w:val="0"/>
      <w:sz w:val="18"/>
      <w:u w:val="none"/>
    </w:rPr>
  </w:style>
  <w:style w:type="character" w:customStyle="1" w:styleId="WW8Num774z0">
    <w:name w:val="WW8Num774z0"/>
    <w:rsid w:val="000857D4"/>
    <w:rPr>
      <w:rFonts w:ascii="Arial" w:hAnsi="Arial"/>
      <w:b w:val="0"/>
      <w:i w:val="0"/>
      <w:sz w:val="18"/>
      <w:u w:val="none"/>
    </w:rPr>
  </w:style>
  <w:style w:type="character" w:customStyle="1" w:styleId="WW8Num777z0">
    <w:name w:val="WW8Num777z0"/>
    <w:rsid w:val="000857D4"/>
    <w:rPr>
      <w:rFonts w:ascii="Times New Roman" w:hAnsi="Times New Roman"/>
      <w:b/>
      <w:i w:val="0"/>
      <w:sz w:val="24"/>
      <w:u w:val="none"/>
    </w:rPr>
  </w:style>
  <w:style w:type="character" w:customStyle="1" w:styleId="WW8Num778z0">
    <w:name w:val="WW8Num778z0"/>
    <w:rsid w:val="000857D4"/>
    <w:rPr>
      <w:rFonts w:ascii="Symbol" w:hAnsi="Symbol"/>
    </w:rPr>
  </w:style>
  <w:style w:type="character" w:customStyle="1" w:styleId="WW8Num779z0">
    <w:name w:val="WW8Num779z0"/>
    <w:rsid w:val="000857D4"/>
    <w:rPr>
      <w:rFonts w:ascii="Wingdings" w:hAnsi="Wingdings"/>
    </w:rPr>
  </w:style>
  <w:style w:type="character" w:customStyle="1" w:styleId="WW8Num780z0">
    <w:name w:val="WW8Num780z0"/>
    <w:rsid w:val="000857D4"/>
    <w:rPr>
      <w:rFonts w:ascii="Times New Roman" w:hAnsi="Times New Roman"/>
      <w:b w:val="0"/>
      <w:i w:val="0"/>
      <w:sz w:val="24"/>
      <w:u w:val="none"/>
    </w:rPr>
  </w:style>
  <w:style w:type="character" w:customStyle="1" w:styleId="WW8Num782z0">
    <w:name w:val="WW8Num782z0"/>
    <w:rsid w:val="000857D4"/>
    <w:rPr>
      <w:rFonts w:ascii="Arial" w:hAnsi="Arial"/>
      <w:b/>
      <w:i w:val="0"/>
      <w:sz w:val="18"/>
      <w:u w:val="none"/>
    </w:rPr>
  </w:style>
  <w:style w:type="character" w:customStyle="1" w:styleId="WW8Num783z0">
    <w:name w:val="WW8Num783z0"/>
    <w:rsid w:val="000857D4"/>
    <w:rPr>
      <w:rFonts w:ascii="Times New Roman" w:hAnsi="Times New Roman"/>
      <w:b/>
      <w:i w:val="0"/>
      <w:sz w:val="20"/>
      <w:u w:val="none"/>
    </w:rPr>
  </w:style>
  <w:style w:type="character" w:customStyle="1" w:styleId="WW8Num784z0">
    <w:name w:val="WW8Num784z0"/>
    <w:rsid w:val="000857D4"/>
    <w:rPr>
      <w:rFonts w:ascii="Times New Roman" w:hAnsi="Times New Roman"/>
      <w:b/>
      <w:i w:val="0"/>
      <w:sz w:val="20"/>
      <w:u w:val="none"/>
    </w:rPr>
  </w:style>
  <w:style w:type="character" w:customStyle="1" w:styleId="WW8Num785z0">
    <w:name w:val="WW8Num785z0"/>
    <w:rsid w:val="000857D4"/>
    <w:rPr>
      <w:rFonts w:ascii="Arial" w:hAnsi="Arial"/>
      <w:b w:val="0"/>
      <w:i w:val="0"/>
      <w:sz w:val="18"/>
      <w:u w:val="none"/>
    </w:rPr>
  </w:style>
  <w:style w:type="character" w:customStyle="1" w:styleId="WW8Num786z0">
    <w:name w:val="WW8Num786z0"/>
    <w:rsid w:val="000857D4"/>
    <w:rPr>
      <w:rFonts w:ascii="Arial" w:hAnsi="Arial"/>
      <w:b w:val="0"/>
      <w:i w:val="0"/>
      <w:sz w:val="18"/>
      <w:u w:val="single"/>
    </w:rPr>
  </w:style>
  <w:style w:type="character" w:customStyle="1" w:styleId="WW8Num787z0">
    <w:name w:val="WW8Num787z0"/>
    <w:rsid w:val="000857D4"/>
    <w:rPr>
      <w:rFonts w:ascii="Arial" w:hAnsi="Arial"/>
      <w:b/>
      <w:i w:val="0"/>
      <w:sz w:val="18"/>
      <w:u w:val="none"/>
    </w:rPr>
  </w:style>
  <w:style w:type="character" w:customStyle="1" w:styleId="WW8Num788z0">
    <w:name w:val="WW8Num788z0"/>
    <w:rsid w:val="000857D4"/>
    <w:rPr>
      <w:rFonts w:ascii="Symbol" w:hAnsi="Symbol"/>
      <w:color w:val="auto"/>
    </w:rPr>
  </w:style>
  <w:style w:type="character" w:customStyle="1" w:styleId="WW8Num789z0">
    <w:name w:val="WW8Num789z0"/>
    <w:rsid w:val="000857D4"/>
    <w:rPr>
      <w:rFonts w:ascii="Times New Roman" w:hAnsi="Times New Roman"/>
      <w:b/>
      <w:i w:val="0"/>
      <w:sz w:val="22"/>
      <w:u w:val="none"/>
    </w:rPr>
  </w:style>
  <w:style w:type="character" w:customStyle="1" w:styleId="WW8Num792z0">
    <w:name w:val="WW8Num792z0"/>
    <w:rsid w:val="000857D4"/>
    <w:rPr>
      <w:rFonts w:ascii="Times New Roman" w:hAnsi="Times New Roman"/>
      <w:b w:val="0"/>
      <w:i w:val="0"/>
      <w:sz w:val="20"/>
      <w:u w:val="none"/>
    </w:rPr>
  </w:style>
  <w:style w:type="character" w:customStyle="1" w:styleId="WW8Num797z0">
    <w:name w:val="WW8Num797z0"/>
    <w:rsid w:val="000857D4"/>
    <w:rPr>
      <w:rFonts w:ascii="Times New Roman" w:hAnsi="Times New Roman"/>
      <w:b/>
      <w:i w:val="0"/>
      <w:sz w:val="20"/>
      <w:u w:val="none"/>
    </w:rPr>
  </w:style>
  <w:style w:type="character" w:customStyle="1" w:styleId="WW8Num798z0">
    <w:name w:val="WW8Num798z0"/>
    <w:rsid w:val="000857D4"/>
    <w:rPr>
      <w:rFonts w:ascii="Symbol" w:hAnsi="Symbol"/>
    </w:rPr>
  </w:style>
  <w:style w:type="character" w:customStyle="1" w:styleId="WW8Num799z0">
    <w:name w:val="WW8Num799z0"/>
    <w:rsid w:val="000857D4"/>
    <w:rPr>
      <w:rFonts w:ascii="Symbol" w:hAnsi="Symbol"/>
    </w:rPr>
  </w:style>
  <w:style w:type="character" w:customStyle="1" w:styleId="WW8Num800z0">
    <w:name w:val="WW8Num800z0"/>
    <w:rsid w:val="000857D4"/>
    <w:rPr>
      <w:rFonts w:ascii="Times New Roman" w:hAnsi="Times New Roman"/>
    </w:rPr>
  </w:style>
  <w:style w:type="character" w:customStyle="1" w:styleId="WW8Num801z0">
    <w:name w:val="WW8Num801z0"/>
    <w:rsid w:val="000857D4"/>
    <w:rPr>
      <w:rFonts w:ascii="Times New Roman" w:hAnsi="Times New Roman"/>
      <w:b w:val="0"/>
      <w:i w:val="0"/>
      <w:sz w:val="20"/>
      <w:u w:val="none"/>
    </w:rPr>
  </w:style>
  <w:style w:type="character" w:customStyle="1" w:styleId="WW8Num804z0">
    <w:name w:val="WW8Num804z0"/>
    <w:rsid w:val="000857D4"/>
    <w:rPr>
      <w:rFonts w:ascii="Arial" w:hAnsi="Arial"/>
      <w:b w:val="0"/>
      <w:i w:val="0"/>
      <w:sz w:val="18"/>
      <w:u w:val="none"/>
    </w:rPr>
  </w:style>
  <w:style w:type="character" w:customStyle="1" w:styleId="WW8Num808z0">
    <w:name w:val="WW8Num808z0"/>
    <w:rsid w:val="000857D4"/>
    <w:rPr>
      <w:rFonts w:ascii="Times New Roman" w:hAnsi="Times New Roman"/>
    </w:rPr>
  </w:style>
  <w:style w:type="character" w:customStyle="1" w:styleId="WW8Num809z0">
    <w:name w:val="WW8Num809z0"/>
    <w:rsid w:val="000857D4"/>
    <w:rPr>
      <w:rFonts w:ascii="Times New Roman" w:hAnsi="Times New Roman"/>
    </w:rPr>
  </w:style>
  <w:style w:type="character" w:customStyle="1" w:styleId="WW8Num810z0">
    <w:name w:val="WW8Num810z0"/>
    <w:rsid w:val="000857D4"/>
    <w:rPr>
      <w:rFonts w:ascii="Arial" w:hAnsi="Arial"/>
      <w:b/>
      <w:i w:val="0"/>
      <w:sz w:val="18"/>
      <w:u w:val="none"/>
    </w:rPr>
  </w:style>
  <w:style w:type="character" w:customStyle="1" w:styleId="WW8Num811z0">
    <w:name w:val="WW8Num811z0"/>
    <w:rsid w:val="000857D4"/>
    <w:rPr>
      <w:rFonts w:ascii="Arial" w:hAnsi="Arial"/>
      <w:b w:val="0"/>
      <w:i w:val="0"/>
      <w:sz w:val="18"/>
      <w:u w:val="none"/>
    </w:rPr>
  </w:style>
  <w:style w:type="character" w:customStyle="1" w:styleId="WW8Num812z0">
    <w:name w:val="WW8Num812z0"/>
    <w:rsid w:val="000857D4"/>
    <w:rPr>
      <w:rFonts w:ascii="Symbol" w:hAnsi="Symbol"/>
    </w:rPr>
  </w:style>
  <w:style w:type="character" w:customStyle="1" w:styleId="WW8Num814z0">
    <w:name w:val="WW8Num814z0"/>
    <w:rsid w:val="000857D4"/>
    <w:rPr>
      <w:rFonts w:ascii="Times New Roman" w:hAnsi="Times New Roman"/>
      <w:b/>
      <w:i w:val="0"/>
      <w:sz w:val="24"/>
      <w:u w:val="none"/>
    </w:rPr>
  </w:style>
  <w:style w:type="character" w:customStyle="1" w:styleId="WW8Num815z0">
    <w:name w:val="WW8Num815z0"/>
    <w:rsid w:val="000857D4"/>
    <w:rPr>
      <w:rFonts w:ascii="Times New Roman" w:hAnsi="Times New Roman"/>
      <w:b/>
      <w:i w:val="0"/>
      <w:sz w:val="24"/>
      <w:u w:val="none"/>
    </w:rPr>
  </w:style>
  <w:style w:type="character" w:customStyle="1" w:styleId="WW8Num816z0">
    <w:name w:val="WW8Num816z0"/>
    <w:rsid w:val="000857D4"/>
    <w:rPr>
      <w:rFonts w:ascii="Arial" w:hAnsi="Arial"/>
      <w:b/>
      <w:i w:val="0"/>
      <w:sz w:val="18"/>
      <w:u w:val="none"/>
    </w:rPr>
  </w:style>
  <w:style w:type="character" w:customStyle="1" w:styleId="WW8Num817z0">
    <w:name w:val="WW8Num817z0"/>
    <w:rsid w:val="000857D4"/>
    <w:rPr>
      <w:rFonts w:ascii="Arial" w:hAnsi="Arial"/>
      <w:b/>
      <w:i w:val="0"/>
      <w:sz w:val="18"/>
      <w:u w:val="none"/>
    </w:rPr>
  </w:style>
  <w:style w:type="character" w:customStyle="1" w:styleId="WW8Num819z0">
    <w:name w:val="WW8Num819z0"/>
    <w:rsid w:val="000857D4"/>
    <w:rPr>
      <w:rFonts w:ascii="Times New Roman" w:hAnsi="Times New Roman"/>
      <w:b w:val="0"/>
      <w:i w:val="0"/>
      <w:sz w:val="20"/>
      <w:u w:val="none"/>
    </w:rPr>
  </w:style>
  <w:style w:type="character" w:customStyle="1" w:styleId="WW8Num820z0">
    <w:name w:val="WW8Num820z0"/>
    <w:rsid w:val="000857D4"/>
    <w:rPr>
      <w:rFonts w:ascii="Arial" w:hAnsi="Arial"/>
      <w:b w:val="0"/>
      <w:i w:val="0"/>
      <w:sz w:val="18"/>
      <w:u w:val="none"/>
    </w:rPr>
  </w:style>
  <w:style w:type="character" w:customStyle="1" w:styleId="WW8Num821z0">
    <w:name w:val="WW8Num821z0"/>
    <w:rsid w:val="000857D4"/>
    <w:rPr>
      <w:rFonts w:ascii="Symbol" w:hAnsi="Symbol"/>
    </w:rPr>
  </w:style>
  <w:style w:type="character" w:customStyle="1" w:styleId="WW8Num823z0">
    <w:name w:val="WW8Num823z0"/>
    <w:rsid w:val="000857D4"/>
    <w:rPr>
      <w:rFonts w:ascii="Symbol" w:hAnsi="Symbol"/>
      <w:color w:val="auto"/>
    </w:rPr>
  </w:style>
  <w:style w:type="character" w:customStyle="1" w:styleId="WW8Num824z0">
    <w:name w:val="WW8Num824z0"/>
    <w:rsid w:val="000857D4"/>
    <w:rPr>
      <w:rFonts w:ascii="Arial" w:hAnsi="Arial"/>
      <w:b/>
      <w:i w:val="0"/>
      <w:sz w:val="18"/>
      <w:u w:val="none"/>
    </w:rPr>
  </w:style>
  <w:style w:type="character" w:customStyle="1" w:styleId="WW8Num825z0">
    <w:name w:val="WW8Num825z0"/>
    <w:rsid w:val="000857D4"/>
    <w:rPr>
      <w:rFonts w:ascii="Arial" w:hAnsi="Arial"/>
      <w:b/>
      <w:i w:val="0"/>
      <w:sz w:val="18"/>
      <w:u w:val="none"/>
    </w:rPr>
  </w:style>
  <w:style w:type="character" w:customStyle="1" w:styleId="WW8Num826z0">
    <w:name w:val="WW8Num826z0"/>
    <w:rsid w:val="000857D4"/>
    <w:rPr>
      <w:rFonts w:ascii="Symbol" w:hAnsi="Symbol"/>
      <w:color w:val="auto"/>
    </w:rPr>
  </w:style>
  <w:style w:type="character" w:customStyle="1" w:styleId="WW8Num827z0">
    <w:name w:val="WW8Num827z0"/>
    <w:rsid w:val="000857D4"/>
    <w:rPr>
      <w:rFonts w:ascii="Times New Roman" w:hAnsi="Times New Roman"/>
      <w:b/>
      <w:i w:val="0"/>
      <w:sz w:val="20"/>
      <w:u w:val="none"/>
    </w:rPr>
  </w:style>
  <w:style w:type="character" w:customStyle="1" w:styleId="WW8Num829z0">
    <w:name w:val="WW8Num829z0"/>
    <w:rsid w:val="000857D4"/>
    <w:rPr>
      <w:rFonts w:ascii="Arial" w:hAnsi="Arial"/>
      <w:b w:val="0"/>
      <w:i w:val="0"/>
      <w:sz w:val="20"/>
      <w:u w:val="none"/>
    </w:rPr>
  </w:style>
  <w:style w:type="character" w:customStyle="1" w:styleId="WW8Num830z0">
    <w:name w:val="WW8Num830z0"/>
    <w:rsid w:val="000857D4"/>
    <w:rPr>
      <w:rFonts w:ascii="Times New Roman" w:hAnsi="Times New Roman"/>
      <w:b/>
      <w:i w:val="0"/>
      <w:sz w:val="24"/>
      <w:u w:val="none"/>
    </w:rPr>
  </w:style>
  <w:style w:type="character" w:customStyle="1" w:styleId="WW8Num834z0">
    <w:name w:val="WW8Num834z0"/>
    <w:rsid w:val="000857D4"/>
    <w:rPr>
      <w:rFonts w:ascii="Times New Roman" w:hAnsi="Times New Roman"/>
    </w:rPr>
  </w:style>
  <w:style w:type="character" w:customStyle="1" w:styleId="WW8Num835z0">
    <w:name w:val="WW8Num835z0"/>
    <w:rsid w:val="000857D4"/>
    <w:rPr>
      <w:rFonts w:ascii="Arial" w:hAnsi="Arial"/>
      <w:b/>
      <w:i w:val="0"/>
      <w:sz w:val="18"/>
      <w:u w:val="none"/>
    </w:rPr>
  </w:style>
  <w:style w:type="character" w:customStyle="1" w:styleId="WW8Num836z0">
    <w:name w:val="WW8Num836z0"/>
    <w:rsid w:val="000857D4"/>
    <w:rPr>
      <w:rFonts w:ascii="Arial" w:hAnsi="Arial"/>
      <w:b w:val="0"/>
      <w:i w:val="0"/>
      <w:sz w:val="18"/>
      <w:u w:val="none"/>
    </w:rPr>
  </w:style>
  <w:style w:type="character" w:customStyle="1" w:styleId="WW8Num838z0">
    <w:name w:val="WW8Num838z0"/>
    <w:rsid w:val="000857D4"/>
    <w:rPr>
      <w:rFonts w:ascii="Symbol" w:hAnsi="Symbol"/>
    </w:rPr>
  </w:style>
  <w:style w:type="character" w:customStyle="1" w:styleId="WW8Num840z0">
    <w:name w:val="WW8Num840z0"/>
    <w:rsid w:val="000857D4"/>
    <w:rPr>
      <w:rFonts w:ascii="Arial" w:hAnsi="Arial"/>
      <w:b w:val="0"/>
      <w:i w:val="0"/>
      <w:sz w:val="20"/>
      <w:u w:val="none"/>
    </w:rPr>
  </w:style>
  <w:style w:type="character" w:customStyle="1" w:styleId="WW8Num841z0">
    <w:name w:val="WW8Num841z0"/>
    <w:rsid w:val="000857D4"/>
    <w:rPr>
      <w:rFonts w:ascii="Arial" w:hAnsi="Arial"/>
      <w:b w:val="0"/>
      <w:i w:val="0"/>
      <w:sz w:val="18"/>
      <w:u w:val="none"/>
    </w:rPr>
  </w:style>
  <w:style w:type="character" w:customStyle="1" w:styleId="WW8Num842z0">
    <w:name w:val="WW8Num842z0"/>
    <w:rsid w:val="000857D4"/>
    <w:rPr>
      <w:rFonts w:ascii="Times New Roman" w:hAnsi="Times New Roman"/>
      <w:b w:val="0"/>
      <w:i w:val="0"/>
      <w:sz w:val="24"/>
      <w:u w:val="none"/>
    </w:rPr>
  </w:style>
  <w:style w:type="character" w:customStyle="1" w:styleId="WW8Num843z0">
    <w:name w:val="WW8Num843z0"/>
    <w:rsid w:val="000857D4"/>
    <w:rPr>
      <w:rFonts w:ascii="Arial" w:hAnsi="Arial"/>
      <w:b w:val="0"/>
      <w:i w:val="0"/>
      <w:sz w:val="18"/>
      <w:u w:val="none"/>
    </w:rPr>
  </w:style>
  <w:style w:type="character" w:customStyle="1" w:styleId="WW8Num844z0">
    <w:name w:val="WW8Num844z0"/>
    <w:rsid w:val="000857D4"/>
    <w:rPr>
      <w:rFonts w:ascii="Symbol" w:hAnsi="Symbol"/>
      <w:color w:val="auto"/>
    </w:rPr>
  </w:style>
  <w:style w:type="character" w:customStyle="1" w:styleId="WW8Num848z0">
    <w:name w:val="WW8Num848z0"/>
    <w:rsid w:val="000857D4"/>
    <w:rPr>
      <w:rFonts w:ascii="Times New Roman" w:hAnsi="Times New Roman"/>
      <w:b w:val="0"/>
      <w:i w:val="0"/>
      <w:sz w:val="24"/>
      <w:u w:val="none"/>
    </w:rPr>
  </w:style>
  <w:style w:type="character" w:customStyle="1" w:styleId="WW8Num849z0">
    <w:name w:val="WW8Num849z0"/>
    <w:rsid w:val="000857D4"/>
    <w:rPr>
      <w:rFonts w:ascii="Arial" w:hAnsi="Arial"/>
      <w:b w:val="0"/>
      <w:i w:val="0"/>
      <w:sz w:val="18"/>
      <w:u w:val="single"/>
    </w:rPr>
  </w:style>
  <w:style w:type="character" w:customStyle="1" w:styleId="WW8Num851z0">
    <w:name w:val="WW8Num851z0"/>
    <w:rsid w:val="000857D4"/>
    <w:rPr>
      <w:rFonts w:ascii="Arial" w:hAnsi="Arial"/>
      <w:b w:val="0"/>
      <w:i w:val="0"/>
      <w:sz w:val="18"/>
      <w:u w:val="none"/>
    </w:rPr>
  </w:style>
  <w:style w:type="character" w:customStyle="1" w:styleId="WW8Num853z0">
    <w:name w:val="WW8Num853z0"/>
    <w:rsid w:val="000857D4"/>
    <w:rPr>
      <w:rFonts w:ascii="Arial" w:hAnsi="Arial"/>
      <w:b/>
      <w:i w:val="0"/>
      <w:sz w:val="18"/>
      <w:u w:val="none"/>
    </w:rPr>
  </w:style>
  <w:style w:type="character" w:customStyle="1" w:styleId="WW8Num854z0">
    <w:name w:val="WW8Num854z0"/>
    <w:rsid w:val="000857D4"/>
    <w:rPr>
      <w:rFonts w:ascii="Times New Roman" w:hAnsi="Times New Roman"/>
      <w:b/>
      <w:i w:val="0"/>
      <w:sz w:val="22"/>
      <w:u w:val="none"/>
    </w:rPr>
  </w:style>
  <w:style w:type="character" w:customStyle="1" w:styleId="WW8Num856z0">
    <w:name w:val="WW8Num856z0"/>
    <w:rsid w:val="000857D4"/>
    <w:rPr>
      <w:rFonts w:ascii="Arial" w:hAnsi="Arial"/>
      <w:b w:val="0"/>
      <w:i w:val="0"/>
      <w:sz w:val="18"/>
      <w:u w:val="none"/>
    </w:rPr>
  </w:style>
  <w:style w:type="character" w:customStyle="1" w:styleId="WW8Num857z0">
    <w:name w:val="WW8Num857z0"/>
    <w:rsid w:val="000857D4"/>
    <w:rPr>
      <w:rFonts w:ascii="Times New Roman" w:hAnsi="Times New Roman"/>
    </w:rPr>
  </w:style>
  <w:style w:type="character" w:customStyle="1" w:styleId="WW8Num859z0">
    <w:name w:val="WW8Num859z0"/>
    <w:rsid w:val="000857D4"/>
    <w:rPr>
      <w:rFonts w:ascii="Arial" w:hAnsi="Arial"/>
      <w:b w:val="0"/>
      <w:i w:val="0"/>
      <w:sz w:val="18"/>
      <w:u w:val="none"/>
    </w:rPr>
  </w:style>
  <w:style w:type="character" w:customStyle="1" w:styleId="WW8Num860z0">
    <w:name w:val="WW8Num860z0"/>
    <w:rsid w:val="000857D4"/>
    <w:rPr>
      <w:rFonts w:ascii="Arial" w:hAnsi="Arial"/>
      <w:b w:val="0"/>
      <w:i w:val="0"/>
      <w:sz w:val="18"/>
      <w:u w:val="none"/>
    </w:rPr>
  </w:style>
  <w:style w:type="character" w:customStyle="1" w:styleId="WW8Num861z0">
    <w:name w:val="WW8Num861z0"/>
    <w:rsid w:val="000857D4"/>
    <w:rPr>
      <w:rFonts w:ascii="Arial" w:hAnsi="Arial"/>
      <w:b w:val="0"/>
      <w:i w:val="0"/>
      <w:sz w:val="18"/>
      <w:u w:val="none"/>
    </w:rPr>
  </w:style>
  <w:style w:type="character" w:customStyle="1" w:styleId="WW8Num862z0">
    <w:name w:val="WW8Num862z0"/>
    <w:rsid w:val="000857D4"/>
    <w:rPr>
      <w:rFonts w:ascii="Arial" w:hAnsi="Arial"/>
      <w:b w:val="0"/>
      <w:i w:val="0"/>
      <w:sz w:val="18"/>
      <w:u w:val="none"/>
    </w:rPr>
  </w:style>
  <w:style w:type="character" w:customStyle="1" w:styleId="WW8Num864z0">
    <w:name w:val="WW8Num864z0"/>
    <w:rsid w:val="000857D4"/>
    <w:rPr>
      <w:rFonts w:ascii="Arial" w:hAnsi="Arial"/>
      <w:b/>
      <w:i w:val="0"/>
      <w:sz w:val="18"/>
      <w:u w:val="none"/>
    </w:rPr>
  </w:style>
  <w:style w:type="character" w:customStyle="1" w:styleId="WW8Num866z0">
    <w:name w:val="WW8Num866z0"/>
    <w:rsid w:val="000857D4"/>
    <w:rPr>
      <w:rFonts w:ascii="Arial" w:hAnsi="Arial"/>
      <w:b w:val="0"/>
      <w:i w:val="0"/>
      <w:sz w:val="18"/>
      <w:u w:val="none"/>
    </w:rPr>
  </w:style>
  <w:style w:type="character" w:customStyle="1" w:styleId="WW8Num867z0">
    <w:name w:val="WW8Num867z0"/>
    <w:rsid w:val="000857D4"/>
    <w:rPr>
      <w:rFonts w:ascii="Symbol" w:hAnsi="Symbol"/>
    </w:rPr>
  </w:style>
  <w:style w:type="character" w:customStyle="1" w:styleId="WW8Num868z0">
    <w:name w:val="WW8Num868z0"/>
    <w:rsid w:val="000857D4"/>
    <w:rPr>
      <w:rFonts w:ascii="Symbol" w:hAnsi="Symbol"/>
      <w:color w:val="auto"/>
    </w:rPr>
  </w:style>
  <w:style w:type="character" w:customStyle="1" w:styleId="WW8Num869z0">
    <w:name w:val="WW8Num869z0"/>
    <w:rsid w:val="000857D4"/>
    <w:rPr>
      <w:rFonts w:ascii="Times New Roman" w:hAnsi="Times New Roman"/>
      <w:b/>
      <w:i w:val="0"/>
      <w:sz w:val="20"/>
      <w:u w:val="none"/>
    </w:rPr>
  </w:style>
  <w:style w:type="character" w:customStyle="1" w:styleId="WW8Num871z0">
    <w:name w:val="WW8Num871z0"/>
    <w:rsid w:val="000857D4"/>
    <w:rPr>
      <w:rFonts w:ascii="Arial" w:hAnsi="Arial"/>
      <w:b/>
      <w:i w:val="0"/>
      <w:sz w:val="18"/>
      <w:u w:val="none"/>
    </w:rPr>
  </w:style>
  <w:style w:type="character" w:customStyle="1" w:styleId="WW8Num873z0">
    <w:name w:val="WW8Num873z0"/>
    <w:rsid w:val="000857D4"/>
    <w:rPr>
      <w:rFonts w:ascii="Arial" w:hAnsi="Arial"/>
      <w:b w:val="0"/>
      <w:i w:val="0"/>
      <w:sz w:val="18"/>
      <w:u w:val="none"/>
    </w:rPr>
  </w:style>
  <w:style w:type="character" w:customStyle="1" w:styleId="WW8Num876z0">
    <w:name w:val="WW8Num876z0"/>
    <w:rsid w:val="000857D4"/>
    <w:rPr>
      <w:rFonts w:ascii="Arial" w:hAnsi="Arial"/>
      <w:b w:val="0"/>
      <w:i w:val="0"/>
      <w:sz w:val="18"/>
      <w:u w:val="none"/>
    </w:rPr>
  </w:style>
  <w:style w:type="character" w:customStyle="1" w:styleId="WW8Num878z0">
    <w:name w:val="WW8Num878z0"/>
    <w:rsid w:val="000857D4"/>
    <w:rPr>
      <w:rFonts w:ascii="Arial" w:hAnsi="Arial"/>
      <w:b/>
      <w:i w:val="0"/>
      <w:sz w:val="18"/>
      <w:u w:val="none"/>
    </w:rPr>
  </w:style>
  <w:style w:type="character" w:customStyle="1" w:styleId="WW8Num879z0">
    <w:name w:val="WW8Num879z0"/>
    <w:rsid w:val="000857D4"/>
    <w:rPr>
      <w:b/>
    </w:rPr>
  </w:style>
  <w:style w:type="character" w:customStyle="1" w:styleId="WW8Num880z0">
    <w:name w:val="WW8Num880z0"/>
    <w:rsid w:val="000857D4"/>
    <w:rPr>
      <w:rFonts w:ascii="Symbol" w:hAnsi="Symbol"/>
    </w:rPr>
  </w:style>
  <w:style w:type="character" w:customStyle="1" w:styleId="WW8Num880z1">
    <w:name w:val="WW8Num880z1"/>
    <w:rsid w:val="000857D4"/>
    <w:rPr>
      <w:rFonts w:ascii="Courier New" w:hAnsi="Courier New"/>
    </w:rPr>
  </w:style>
  <w:style w:type="character" w:customStyle="1" w:styleId="WW8Num880z2">
    <w:name w:val="WW8Num880z2"/>
    <w:rsid w:val="000857D4"/>
    <w:rPr>
      <w:rFonts w:ascii="Wingdings" w:hAnsi="Wingdings"/>
    </w:rPr>
  </w:style>
  <w:style w:type="character" w:customStyle="1" w:styleId="WW8Num881z0">
    <w:name w:val="WW8Num881z0"/>
    <w:rsid w:val="000857D4"/>
    <w:rPr>
      <w:rFonts w:ascii="Arial" w:hAnsi="Arial"/>
      <w:b/>
      <w:i w:val="0"/>
      <w:sz w:val="18"/>
      <w:u w:val="none"/>
    </w:rPr>
  </w:style>
  <w:style w:type="character" w:customStyle="1" w:styleId="WW8Num883z0">
    <w:name w:val="WW8Num883z0"/>
    <w:rsid w:val="000857D4"/>
    <w:rPr>
      <w:rFonts w:ascii="Times New Roman" w:hAnsi="Times New Roman"/>
      <w:b/>
      <w:i w:val="0"/>
      <w:sz w:val="20"/>
      <w:u w:val="none"/>
    </w:rPr>
  </w:style>
  <w:style w:type="character" w:customStyle="1" w:styleId="WW8Num885z0">
    <w:name w:val="WW8Num885z0"/>
    <w:rsid w:val="000857D4"/>
    <w:rPr>
      <w:rFonts w:ascii="Arial" w:hAnsi="Arial"/>
      <w:b w:val="0"/>
      <w:i w:val="0"/>
      <w:sz w:val="18"/>
      <w:u w:val="none"/>
    </w:rPr>
  </w:style>
  <w:style w:type="character" w:customStyle="1" w:styleId="WW8Num886z0">
    <w:name w:val="WW8Num886z0"/>
    <w:rsid w:val="000857D4"/>
    <w:rPr>
      <w:rFonts w:ascii="Times New Roman" w:hAnsi="Times New Roman"/>
      <w:b/>
      <w:i w:val="0"/>
      <w:sz w:val="22"/>
      <w:u w:val="none"/>
    </w:rPr>
  </w:style>
  <w:style w:type="character" w:customStyle="1" w:styleId="WW8Num887z0">
    <w:name w:val="WW8Num887z0"/>
    <w:rsid w:val="000857D4"/>
    <w:rPr>
      <w:rFonts w:ascii="Times New Roman" w:hAnsi="Times New Roman"/>
      <w:b w:val="0"/>
      <w:i w:val="0"/>
      <w:sz w:val="24"/>
      <w:u w:val="none"/>
    </w:rPr>
  </w:style>
  <w:style w:type="character" w:customStyle="1" w:styleId="WW8Num888z0">
    <w:name w:val="WW8Num888z0"/>
    <w:rsid w:val="000857D4"/>
    <w:rPr>
      <w:rFonts w:ascii="Times New Roman" w:hAnsi="Times New Roman"/>
      <w:b/>
      <w:i w:val="0"/>
      <w:sz w:val="20"/>
      <w:u w:val="none"/>
    </w:rPr>
  </w:style>
  <w:style w:type="character" w:customStyle="1" w:styleId="WW8Num889z0">
    <w:name w:val="WW8Num889z0"/>
    <w:rsid w:val="000857D4"/>
    <w:rPr>
      <w:rFonts w:ascii="Symbol" w:hAnsi="Symbol"/>
    </w:rPr>
  </w:style>
  <w:style w:type="character" w:customStyle="1" w:styleId="WW8Num889z1">
    <w:name w:val="WW8Num889z1"/>
    <w:rsid w:val="000857D4"/>
    <w:rPr>
      <w:rFonts w:ascii="Courier New" w:hAnsi="Courier New"/>
    </w:rPr>
  </w:style>
  <w:style w:type="character" w:customStyle="1" w:styleId="WW8Num889z2">
    <w:name w:val="WW8Num889z2"/>
    <w:rsid w:val="000857D4"/>
    <w:rPr>
      <w:rFonts w:ascii="Wingdings" w:hAnsi="Wingdings"/>
    </w:rPr>
  </w:style>
  <w:style w:type="character" w:customStyle="1" w:styleId="WW8Num891z0">
    <w:name w:val="WW8Num891z0"/>
    <w:rsid w:val="000857D4"/>
    <w:rPr>
      <w:rFonts w:ascii="Times New Roman" w:hAnsi="Times New Roman"/>
      <w:b w:val="0"/>
      <w:i w:val="0"/>
      <w:sz w:val="24"/>
      <w:u w:val="none"/>
    </w:rPr>
  </w:style>
  <w:style w:type="character" w:customStyle="1" w:styleId="WW8Num892z0">
    <w:name w:val="WW8Num892z0"/>
    <w:rsid w:val="000857D4"/>
    <w:rPr>
      <w:rFonts w:ascii="Times New Roman" w:hAnsi="Times New Roman"/>
      <w:b/>
      <w:i w:val="0"/>
      <w:sz w:val="24"/>
      <w:u w:val="none"/>
    </w:rPr>
  </w:style>
  <w:style w:type="character" w:customStyle="1" w:styleId="WW8Num893z0">
    <w:name w:val="WW8Num893z0"/>
    <w:rsid w:val="000857D4"/>
    <w:rPr>
      <w:rFonts w:ascii="Arial" w:hAnsi="Arial"/>
      <w:b/>
      <w:i w:val="0"/>
      <w:sz w:val="18"/>
      <w:u w:val="none"/>
    </w:rPr>
  </w:style>
  <w:style w:type="character" w:customStyle="1" w:styleId="WW8Num894z0">
    <w:name w:val="WW8Num894z0"/>
    <w:rsid w:val="000857D4"/>
    <w:rPr>
      <w:rFonts w:ascii="Arial" w:hAnsi="Arial"/>
      <w:b/>
      <w:i w:val="0"/>
      <w:sz w:val="18"/>
      <w:u w:val="none"/>
    </w:rPr>
  </w:style>
  <w:style w:type="character" w:customStyle="1" w:styleId="WW8Num896z0">
    <w:name w:val="WW8Num896z0"/>
    <w:rsid w:val="000857D4"/>
    <w:rPr>
      <w:rFonts w:ascii="Times New Roman" w:hAnsi="Times New Roman"/>
      <w:b w:val="0"/>
      <w:i w:val="0"/>
      <w:sz w:val="22"/>
      <w:u w:val="none"/>
    </w:rPr>
  </w:style>
  <w:style w:type="character" w:customStyle="1" w:styleId="WW8Num897z0">
    <w:name w:val="WW8Num897z0"/>
    <w:rsid w:val="000857D4"/>
    <w:rPr>
      <w:rFonts w:ascii="Times New Roman" w:hAnsi="Times New Roman"/>
      <w:b/>
      <w:i w:val="0"/>
      <w:sz w:val="24"/>
      <w:u w:val="none"/>
    </w:rPr>
  </w:style>
  <w:style w:type="character" w:customStyle="1" w:styleId="WW8Num900z0">
    <w:name w:val="WW8Num900z0"/>
    <w:rsid w:val="000857D4"/>
    <w:rPr>
      <w:rFonts w:ascii="Arial" w:hAnsi="Arial"/>
      <w:b/>
      <w:i w:val="0"/>
      <w:sz w:val="18"/>
      <w:u w:val="none"/>
    </w:rPr>
  </w:style>
  <w:style w:type="character" w:customStyle="1" w:styleId="WW8Num901z0">
    <w:name w:val="WW8Num901z0"/>
    <w:rsid w:val="000857D4"/>
    <w:rPr>
      <w:rFonts w:ascii="Times New Roman" w:hAnsi="Times New Roman"/>
      <w:b/>
      <w:i w:val="0"/>
      <w:sz w:val="20"/>
      <w:u w:val="none"/>
    </w:rPr>
  </w:style>
  <w:style w:type="character" w:customStyle="1" w:styleId="WW8Num903z0">
    <w:name w:val="WW8Num903z0"/>
    <w:rsid w:val="000857D4"/>
    <w:rPr>
      <w:rFonts w:ascii="Symbol" w:hAnsi="Symbol"/>
      <w:color w:val="auto"/>
    </w:rPr>
  </w:style>
  <w:style w:type="character" w:customStyle="1" w:styleId="WW8Num905z0">
    <w:name w:val="WW8Num905z0"/>
    <w:rsid w:val="000857D4"/>
    <w:rPr>
      <w:rFonts w:ascii="Times New Roman" w:hAnsi="Times New Roman"/>
      <w:b w:val="0"/>
      <w:i w:val="0"/>
      <w:sz w:val="24"/>
      <w:u w:val="none"/>
    </w:rPr>
  </w:style>
  <w:style w:type="character" w:customStyle="1" w:styleId="WW8Num906z0">
    <w:name w:val="WW8Num906z0"/>
    <w:rsid w:val="000857D4"/>
    <w:rPr>
      <w:rFonts w:ascii="Arial" w:hAnsi="Arial"/>
      <w:b w:val="0"/>
      <w:i w:val="0"/>
      <w:sz w:val="18"/>
      <w:u w:val="none"/>
    </w:rPr>
  </w:style>
  <w:style w:type="character" w:customStyle="1" w:styleId="WW8Num907z0">
    <w:name w:val="WW8Num907z0"/>
    <w:rsid w:val="000857D4"/>
    <w:rPr>
      <w:rFonts w:ascii="Arial" w:hAnsi="Arial"/>
      <w:b w:val="0"/>
      <w:i w:val="0"/>
      <w:sz w:val="20"/>
      <w:u w:val="none"/>
    </w:rPr>
  </w:style>
  <w:style w:type="character" w:customStyle="1" w:styleId="WW8Num909z0">
    <w:name w:val="WW8Num909z0"/>
    <w:rsid w:val="000857D4"/>
    <w:rPr>
      <w:rFonts w:ascii="Arial" w:hAnsi="Arial"/>
      <w:b w:val="0"/>
      <w:i w:val="0"/>
      <w:sz w:val="18"/>
      <w:u w:val="none"/>
    </w:rPr>
  </w:style>
  <w:style w:type="character" w:customStyle="1" w:styleId="WW8Num911z0">
    <w:name w:val="WW8Num911z0"/>
    <w:rsid w:val="000857D4"/>
    <w:rPr>
      <w:rFonts w:ascii="Symbol" w:hAnsi="Symbol"/>
    </w:rPr>
  </w:style>
  <w:style w:type="character" w:customStyle="1" w:styleId="WW8Num913z0">
    <w:name w:val="WW8Num913z0"/>
    <w:rsid w:val="000857D4"/>
    <w:rPr>
      <w:rFonts w:ascii="Arial" w:hAnsi="Arial"/>
      <w:b/>
      <w:i w:val="0"/>
      <w:sz w:val="18"/>
      <w:u w:val="none"/>
    </w:rPr>
  </w:style>
  <w:style w:type="character" w:customStyle="1" w:styleId="WW8Num914z0">
    <w:name w:val="WW8Num914z0"/>
    <w:rsid w:val="000857D4"/>
    <w:rPr>
      <w:rFonts w:ascii="Symbol" w:hAnsi="Symbol"/>
    </w:rPr>
  </w:style>
  <w:style w:type="character" w:customStyle="1" w:styleId="WW8Num918z0">
    <w:name w:val="WW8Num918z0"/>
    <w:rsid w:val="000857D4"/>
    <w:rPr>
      <w:rFonts w:ascii="Arial" w:hAnsi="Arial"/>
      <w:b/>
      <w:i w:val="0"/>
      <w:sz w:val="18"/>
      <w:u w:val="none"/>
    </w:rPr>
  </w:style>
  <w:style w:type="character" w:customStyle="1" w:styleId="WW8Num919z0">
    <w:name w:val="WW8Num919z0"/>
    <w:rsid w:val="000857D4"/>
    <w:rPr>
      <w:rFonts w:ascii="Arial" w:hAnsi="Arial"/>
      <w:b/>
      <w:i w:val="0"/>
      <w:sz w:val="18"/>
      <w:u w:val="none"/>
    </w:rPr>
  </w:style>
  <w:style w:type="character" w:customStyle="1" w:styleId="WW8Num920z0">
    <w:name w:val="WW8Num920z0"/>
    <w:rsid w:val="000857D4"/>
    <w:rPr>
      <w:rFonts w:ascii="Symbol" w:hAnsi="Symbol"/>
      <w:color w:val="auto"/>
    </w:rPr>
  </w:style>
  <w:style w:type="character" w:customStyle="1" w:styleId="WW8Num922z0">
    <w:name w:val="WW8Num922z0"/>
    <w:rsid w:val="000857D4"/>
    <w:rPr>
      <w:rFonts w:ascii="Arial" w:hAnsi="Arial"/>
      <w:b w:val="0"/>
      <w:i w:val="0"/>
      <w:sz w:val="18"/>
      <w:u w:val="none"/>
    </w:rPr>
  </w:style>
  <w:style w:type="character" w:customStyle="1" w:styleId="WW8Num926z0">
    <w:name w:val="WW8Num926z0"/>
    <w:rsid w:val="000857D4"/>
    <w:rPr>
      <w:rFonts w:ascii="Symbol" w:hAnsi="Symbol"/>
    </w:rPr>
  </w:style>
  <w:style w:type="character" w:customStyle="1" w:styleId="WW8Num927z0">
    <w:name w:val="WW8Num927z0"/>
    <w:rsid w:val="000857D4"/>
    <w:rPr>
      <w:rFonts w:ascii="Symbol" w:hAnsi="Symbol"/>
    </w:rPr>
  </w:style>
  <w:style w:type="character" w:customStyle="1" w:styleId="WW8Num927z1">
    <w:name w:val="WW8Num927z1"/>
    <w:rsid w:val="000857D4"/>
    <w:rPr>
      <w:rFonts w:ascii="Courier New" w:hAnsi="Courier New"/>
    </w:rPr>
  </w:style>
  <w:style w:type="character" w:customStyle="1" w:styleId="WW8Num927z2">
    <w:name w:val="WW8Num927z2"/>
    <w:rsid w:val="000857D4"/>
    <w:rPr>
      <w:rFonts w:ascii="Wingdings" w:hAnsi="Wingdings"/>
    </w:rPr>
  </w:style>
  <w:style w:type="character" w:customStyle="1" w:styleId="WW8Num928z0">
    <w:name w:val="WW8Num928z0"/>
    <w:rsid w:val="000857D4"/>
    <w:rPr>
      <w:rFonts w:ascii="Arial" w:hAnsi="Arial"/>
      <w:b/>
      <w:i w:val="0"/>
      <w:sz w:val="18"/>
      <w:u w:val="none"/>
    </w:rPr>
  </w:style>
  <w:style w:type="character" w:customStyle="1" w:styleId="WW8Num929z0">
    <w:name w:val="WW8Num929z0"/>
    <w:rsid w:val="000857D4"/>
    <w:rPr>
      <w:rFonts w:ascii="Arial" w:hAnsi="Arial"/>
      <w:b/>
      <w:i w:val="0"/>
      <w:sz w:val="18"/>
      <w:u w:val="none"/>
    </w:rPr>
  </w:style>
  <w:style w:type="character" w:customStyle="1" w:styleId="WW8Num930z0">
    <w:name w:val="WW8Num930z0"/>
    <w:rsid w:val="000857D4"/>
    <w:rPr>
      <w:rFonts w:ascii="Arial" w:hAnsi="Arial"/>
      <w:b/>
      <w:i w:val="0"/>
      <w:sz w:val="18"/>
      <w:u w:val="none"/>
    </w:rPr>
  </w:style>
  <w:style w:type="character" w:customStyle="1" w:styleId="WW8Num931z0">
    <w:name w:val="WW8Num931z0"/>
    <w:rsid w:val="000857D4"/>
    <w:rPr>
      <w:rFonts w:ascii="Arial" w:hAnsi="Arial"/>
      <w:b w:val="0"/>
      <w:i w:val="0"/>
      <w:sz w:val="18"/>
      <w:u w:val="none"/>
    </w:rPr>
  </w:style>
  <w:style w:type="character" w:customStyle="1" w:styleId="WW8Num932z0">
    <w:name w:val="WW8Num932z0"/>
    <w:rsid w:val="000857D4"/>
    <w:rPr>
      <w:rFonts w:ascii="Times New Roman" w:hAnsi="Times New Roman"/>
      <w:b w:val="0"/>
      <w:i w:val="0"/>
      <w:sz w:val="20"/>
      <w:u w:val="none"/>
    </w:rPr>
  </w:style>
  <w:style w:type="character" w:customStyle="1" w:styleId="WW8Num933z0">
    <w:name w:val="WW8Num933z0"/>
    <w:rsid w:val="000857D4"/>
    <w:rPr>
      <w:rFonts w:ascii="Symbol" w:hAnsi="Symbol"/>
    </w:rPr>
  </w:style>
  <w:style w:type="character" w:customStyle="1" w:styleId="WW8Num934z0">
    <w:name w:val="WW8Num934z0"/>
    <w:rsid w:val="000857D4"/>
    <w:rPr>
      <w:rFonts w:ascii="Arial" w:hAnsi="Arial"/>
      <w:b/>
      <w:i w:val="0"/>
      <w:sz w:val="18"/>
      <w:u w:val="none"/>
    </w:rPr>
  </w:style>
  <w:style w:type="character" w:customStyle="1" w:styleId="WW8Num935z0">
    <w:name w:val="WW8Num935z0"/>
    <w:rsid w:val="000857D4"/>
    <w:rPr>
      <w:rFonts w:ascii="Arial" w:hAnsi="Arial"/>
      <w:b w:val="0"/>
      <w:i w:val="0"/>
      <w:sz w:val="18"/>
      <w:u w:val="none"/>
    </w:rPr>
  </w:style>
  <w:style w:type="character" w:customStyle="1" w:styleId="WW8Num938z0">
    <w:name w:val="WW8Num938z0"/>
    <w:rsid w:val="000857D4"/>
    <w:rPr>
      <w:rFonts w:ascii="Times New Roman" w:hAnsi="Times New Roman"/>
      <w:b w:val="0"/>
      <w:i w:val="0"/>
      <w:sz w:val="20"/>
      <w:u w:val="none"/>
    </w:rPr>
  </w:style>
  <w:style w:type="character" w:customStyle="1" w:styleId="WW8Num939z0">
    <w:name w:val="WW8Num939z0"/>
    <w:rsid w:val="000857D4"/>
    <w:rPr>
      <w:rFonts w:ascii="Wingdings" w:hAnsi="Wingdings"/>
    </w:rPr>
  </w:style>
  <w:style w:type="character" w:customStyle="1" w:styleId="WW8Num940z0">
    <w:name w:val="WW8Num940z0"/>
    <w:rsid w:val="000857D4"/>
    <w:rPr>
      <w:rFonts w:ascii="Times New Roman" w:hAnsi="Times New Roman"/>
      <w:b/>
      <w:i w:val="0"/>
      <w:sz w:val="24"/>
      <w:u w:val="none"/>
    </w:rPr>
  </w:style>
  <w:style w:type="character" w:customStyle="1" w:styleId="WW8Num941z0">
    <w:name w:val="WW8Num941z0"/>
    <w:rsid w:val="000857D4"/>
    <w:rPr>
      <w:rFonts w:ascii="Symbol" w:hAnsi="Symbol"/>
    </w:rPr>
  </w:style>
  <w:style w:type="character" w:customStyle="1" w:styleId="WW8Num942z0">
    <w:name w:val="WW8Num942z0"/>
    <w:rsid w:val="000857D4"/>
    <w:rPr>
      <w:rFonts w:ascii="Arial" w:hAnsi="Arial"/>
      <w:b w:val="0"/>
      <w:i w:val="0"/>
      <w:sz w:val="20"/>
      <w:u w:val="none"/>
    </w:rPr>
  </w:style>
  <w:style w:type="character" w:customStyle="1" w:styleId="WW8Num943z0">
    <w:name w:val="WW8Num943z0"/>
    <w:rsid w:val="000857D4"/>
    <w:rPr>
      <w:rFonts w:ascii="Times New Roman" w:hAnsi="Times New Roman"/>
      <w:b w:val="0"/>
      <w:i w:val="0"/>
      <w:sz w:val="20"/>
      <w:u w:val="none"/>
    </w:rPr>
  </w:style>
  <w:style w:type="character" w:customStyle="1" w:styleId="WW8Num944z0">
    <w:name w:val="WW8Num944z0"/>
    <w:rsid w:val="000857D4"/>
    <w:rPr>
      <w:rFonts w:ascii="Arial" w:hAnsi="Arial"/>
      <w:b w:val="0"/>
      <w:i w:val="0"/>
      <w:sz w:val="18"/>
      <w:u w:val="none"/>
    </w:rPr>
  </w:style>
  <w:style w:type="character" w:customStyle="1" w:styleId="WW8Num945z0">
    <w:name w:val="WW8Num945z0"/>
    <w:rsid w:val="000857D4"/>
    <w:rPr>
      <w:rFonts w:ascii="Symbol" w:hAnsi="Symbol"/>
    </w:rPr>
  </w:style>
  <w:style w:type="character" w:customStyle="1" w:styleId="WW8Num946z0">
    <w:name w:val="WW8Num946z0"/>
    <w:rsid w:val="000857D4"/>
    <w:rPr>
      <w:rFonts w:ascii="Times New Roman" w:hAnsi="Times New Roman"/>
      <w:b/>
      <w:i w:val="0"/>
      <w:sz w:val="20"/>
      <w:u w:val="none"/>
    </w:rPr>
  </w:style>
  <w:style w:type="character" w:customStyle="1" w:styleId="WW8Num947z0">
    <w:name w:val="WW8Num947z0"/>
    <w:rsid w:val="000857D4"/>
    <w:rPr>
      <w:rFonts w:ascii="Times New Roman" w:hAnsi="Times New Roman"/>
      <w:b/>
      <w:i w:val="0"/>
      <w:sz w:val="20"/>
      <w:u w:val="none"/>
    </w:rPr>
  </w:style>
  <w:style w:type="character" w:customStyle="1" w:styleId="WW8Num948z0">
    <w:name w:val="WW8Num948z0"/>
    <w:rsid w:val="000857D4"/>
    <w:rPr>
      <w:rFonts w:ascii="Times New Roman" w:hAnsi="Times New Roman"/>
      <w:b/>
      <w:i w:val="0"/>
      <w:sz w:val="20"/>
      <w:u w:val="none"/>
    </w:rPr>
  </w:style>
  <w:style w:type="character" w:customStyle="1" w:styleId="WW8Num949z0">
    <w:name w:val="WW8Num949z0"/>
    <w:rsid w:val="000857D4"/>
    <w:rPr>
      <w:rFonts w:ascii="Arial" w:hAnsi="Arial"/>
      <w:b w:val="0"/>
      <w:i w:val="0"/>
      <w:sz w:val="18"/>
      <w:u w:val="none"/>
    </w:rPr>
  </w:style>
  <w:style w:type="character" w:customStyle="1" w:styleId="WW8Num950z0">
    <w:name w:val="WW8Num950z0"/>
    <w:rsid w:val="000857D4"/>
    <w:rPr>
      <w:rFonts w:ascii="Symbol" w:hAnsi="Symbol"/>
    </w:rPr>
  </w:style>
  <w:style w:type="character" w:customStyle="1" w:styleId="WW8Num951z0">
    <w:name w:val="WW8Num951z0"/>
    <w:rsid w:val="000857D4"/>
    <w:rPr>
      <w:rFonts w:ascii="Arial" w:hAnsi="Arial"/>
      <w:b/>
      <w:i w:val="0"/>
      <w:sz w:val="18"/>
      <w:u w:val="none"/>
    </w:rPr>
  </w:style>
  <w:style w:type="character" w:customStyle="1" w:styleId="WW8Num952z0">
    <w:name w:val="WW8Num952z0"/>
    <w:rsid w:val="000857D4"/>
    <w:rPr>
      <w:rFonts w:ascii="Symbol" w:hAnsi="Symbol"/>
      <w:color w:val="auto"/>
    </w:rPr>
  </w:style>
  <w:style w:type="character" w:customStyle="1" w:styleId="WW8Num953z0">
    <w:name w:val="WW8Num953z0"/>
    <w:rsid w:val="000857D4"/>
    <w:rPr>
      <w:rFonts w:ascii="Arial" w:hAnsi="Arial"/>
      <w:b w:val="0"/>
      <w:i w:val="0"/>
      <w:sz w:val="18"/>
      <w:u w:val="none"/>
    </w:rPr>
  </w:style>
  <w:style w:type="character" w:customStyle="1" w:styleId="WW8Num957z0">
    <w:name w:val="WW8Num957z0"/>
    <w:rsid w:val="000857D4"/>
    <w:rPr>
      <w:rFonts w:ascii="Arial" w:hAnsi="Arial"/>
      <w:b w:val="0"/>
      <w:i w:val="0"/>
      <w:sz w:val="20"/>
      <w:u w:val="none"/>
    </w:rPr>
  </w:style>
  <w:style w:type="character" w:customStyle="1" w:styleId="WW8Num959z0">
    <w:name w:val="WW8Num959z0"/>
    <w:rsid w:val="000857D4"/>
    <w:rPr>
      <w:rFonts w:ascii="Arial" w:hAnsi="Arial"/>
      <w:b w:val="0"/>
      <w:i w:val="0"/>
      <w:sz w:val="18"/>
      <w:u w:val="none"/>
    </w:rPr>
  </w:style>
  <w:style w:type="character" w:customStyle="1" w:styleId="WW8Num960z0">
    <w:name w:val="WW8Num960z0"/>
    <w:rsid w:val="000857D4"/>
    <w:rPr>
      <w:rFonts w:ascii="Arial" w:hAnsi="Arial"/>
      <w:b w:val="0"/>
      <w:i w:val="0"/>
      <w:sz w:val="18"/>
      <w:u w:val="none"/>
    </w:rPr>
  </w:style>
  <w:style w:type="character" w:customStyle="1" w:styleId="WW8Num961z0">
    <w:name w:val="WW8Num961z0"/>
    <w:rsid w:val="000857D4"/>
    <w:rPr>
      <w:rFonts w:ascii="Times New Roman" w:hAnsi="Times New Roman"/>
      <w:b w:val="0"/>
      <w:i w:val="0"/>
      <w:sz w:val="22"/>
      <w:u w:val="none"/>
    </w:rPr>
  </w:style>
  <w:style w:type="character" w:customStyle="1" w:styleId="WW8Num962z0">
    <w:name w:val="WW8Num962z0"/>
    <w:rsid w:val="000857D4"/>
    <w:rPr>
      <w:rFonts w:ascii="Arial" w:hAnsi="Arial"/>
      <w:b/>
      <w:i w:val="0"/>
      <w:sz w:val="18"/>
      <w:u w:val="none"/>
    </w:rPr>
  </w:style>
  <w:style w:type="character" w:customStyle="1" w:styleId="WW8Num963z0">
    <w:name w:val="WW8Num963z0"/>
    <w:rsid w:val="000857D4"/>
    <w:rPr>
      <w:rFonts w:ascii="Times New Roman" w:hAnsi="Times New Roman"/>
    </w:rPr>
  </w:style>
  <w:style w:type="character" w:customStyle="1" w:styleId="WW8Num964z0">
    <w:name w:val="WW8Num964z0"/>
    <w:rsid w:val="000857D4"/>
    <w:rPr>
      <w:rFonts w:ascii="Times New Roman" w:hAnsi="Times New Roman"/>
      <w:b w:val="0"/>
      <w:i w:val="0"/>
      <w:sz w:val="20"/>
      <w:u w:val="none"/>
    </w:rPr>
  </w:style>
  <w:style w:type="character" w:customStyle="1" w:styleId="WW8Num967z0">
    <w:name w:val="WW8Num967z0"/>
    <w:rsid w:val="000857D4"/>
    <w:rPr>
      <w:rFonts w:ascii="Arial" w:hAnsi="Arial"/>
      <w:b w:val="0"/>
      <w:i w:val="0"/>
      <w:sz w:val="18"/>
      <w:u w:val="none"/>
    </w:rPr>
  </w:style>
  <w:style w:type="character" w:customStyle="1" w:styleId="WW8Num968z0">
    <w:name w:val="WW8Num968z0"/>
    <w:rsid w:val="000857D4"/>
    <w:rPr>
      <w:rFonts w:ascii="Arial" w:hAnsi="Arial"/>
      <w:b w:val="0"/>
      <w:i w:val="0"/>
      <w:sz w:val="18"/>
      <w:u w:val="single"/>
    </w:rPr>
  </w:style>
  <w:style w:type="character" w:customStyle="1" w:styleId="WW8Num970z0">
    <w:name w:val="WW8Num970z0"/>
    <w:rsid w:val="000857D4"/>
    <w:rPr>
      <w:rFonts w:ascii="Symbol" w:hAnsi="Symbol"/>
      <w:color w:val="auto"/>
    </w:rPr>
  </w:style>
  <w:style w:type="character" w:customStyle="1" w:styleId="WW8Num974z0">
    <w:name w:val="WW8Num974z0"/>
    <w:rsid w:val="000857D4"/>
    <w:rPr>
      <w:rFonts w:ascii="Times New Roman" w:hAnsi="Times New Roman"/>
      <w:b/>
      <w:i w:val="0"/>
      <w:sz w:val="24"/>
      <w:u w:val="none"/>
    </w:rPr>
  </w:style>
  <w:style w:type="character" w:customStyle="1" w:styleId="WW8Num976z0">
    <w:name w:val="WW8Num976z0"/>
    <w:rsid w:val="000857D4"/>
    <w:rPr>
      <w:rFonts w:ascii="Arial" w:hAnsi="Arial"/>
      <w:b w:val="0"/>
      <w:i w:val="0"/>
      <w:sz w:val="18"/>
      <w:u w:val="none"/>
    </w:rPr>
  </w:style>
  <w:style w:type="character" w:customStyle="1" w:styleId="WW8Num978z0">
    <w:name w:val="WW8Num978z0"/>
    <w:rsid w:val="000857D4"/>
    <w:rPr>
      <w:rFonts w:ascii="Times New Roman" w:hAnsi="Times New Roman"/>
      <w:b/>
      <w:i w:val="0"/>
      <w:sz w:val="20"/>
      <w:u w:val="none"/>
    </w:rPr>
  </w:style>
  <w:style w:type="character" w:customStyle="1" w:styleId="WW8Num979z0">
    <w:name w:val="WW8Num979z0"/>
    <w:rsid w:val="000857D4"/>
    <w:rPr>
      <w:rFonts w:ascii="Arial" w:hAnsi="Arial"/>
      <w:b/>
      <w:i w:val="0"/>
      <w:sz w:val="18"/>
      <w:u w:val="none"/>
    </w:rPr>
  </w:style>
  <w:style w:type="character" w:customStyle="1" w:styleId="WW8Num980z0">
    <w:name w:val="WW8Num980z0"/>
    <w:rsid w:val="000857D4"/>
    <w:rPr>
      <w:rFonts w:ascii="Symbol" w:hAnsi="Symbol"/>
      <w:color w:val="auto"/>
    </w:rPr>
  </w:style>
  <w:style w:type="character" w:customStyle="1" w:styleId="WW8Num981z0">
    <w:name w:val="WW8Num981z0"/>
    <w:rsid w:val="000857D4"/>
    <w:rPr>
      <w:rFonts w:ascii="Times New Roman" w:hAnsi="Times New Roman"/>
      <w:b/>
      <w:i w:val="0"/>
      <w:sz w:val="20"/>
      <w:u w:val="none"/>
    </w:rPr>
  </w:style>
  <w:style w:type="character" w:customStyle="1" w:styleId="WW8Num983z0">
    <w:name w:val="WW8Num983z0"/>
    <w:rsid w:val="000857D4"/>
    <w:rPr>
      <w:rFonts w:ascii="Arial" w:hAnsi="Arial"/>
      <w:b w:val="0"/>
      <w:i w:val="0"/>
      <w:sz w:val="18"/>
      <w:u w:val="none"/>
    </w:rPr>
  </w:style>
  <w:style w:type="character" w:customStyle="1" w:styleId="WW8Num984z0">
    <w:name w:val="WW8Num984z0"/>
    <w:rsid w:val="000857D4"/>
    <w:rPr>
      <w:rFonts w:ascii="Symbol" w:hAnsi="Symbol"/>
    </w:rPr>
  </w:style>
  <w:style w:type="character" w:customStyle="1" w:styleId="WW8Num985z0">
    <w:name w:val="WW8Num985z0"/>
    <w:rsid w:val="000857D4"/>
    <w:rPr>
      <w:rFonts w:ascii="Times New Roman" w:hAnsi="Times New Roman"/>
      <w:b w:val="0"/>
      <w:i w:val="0"/>
      <w:sz w:val="24"/>
      <w:u w:val="none"/>
    </w:rPr>
  </w:style>
  <w:style w:type="character" w:customStyle="1" w:styleId="WW8Num986z0">
    <w:name w:val="WW8Num986z0"/>
    <w:rsid w:val="000857D4"/>
    <w:rPr>
      <w:rFonts w:ascii="Arial" w:hAnsi="Arial"/>
      <w:b/>
      <w:i w:val="0"/>
      <w:sz w:val="18"/>
      <w:u w:val="none"/>
    </w:rPr>
  </w:style>
  <w:style w:type="character" w:customStyle="1" w:styleId="WW8Num987z0">
    <w:name w:val="WW8Num987z0"/>
    <w:rsid w:val="000857D4"/>
    <w:rPr>
      <w:rFonts w:ascii="Arial" w:hAnsi="Arial"/>
      <w:b w:val="0"/>
      <w:i w:val="0"/>
      <w:sz w:val="18"/>
      <w:u w:val="none"/>
    </w:rPr>
  </w:style>
  <w:style w:type="character" w:customStyle="1" w:styleId="WW8Num988z0">
    <w:name w:val="WW8Num988z0"/>
    <w:rsid w:val="000857D4"/>
    <w:rPr>
      <w:rFonts w:ascii="Times New Roman" w:hAnsi="Times New Roman"/>
      <w:b/>
      <w:i w:val="0"/>
      <w:sz w:val="20"/>
      <w:u w:val="none"/>
    </w:rPr>
  </w:style>
  <w:style w:type="character" w:customStyle="1" w:styleId="WW8Num989z0">
    <w:name w:val="WW8Num989z0"/>
    <w:rsid w:val="000857D4"/>
    <w:rPr>
      <w:rFonts w:ascii="Arial" w:hAnsi="Arial"/>
      <w:b w:val="0"/>
      <w:i w:val="0"/>
      <w:sz w:val="18"/>
      <w:u w:val="none"/>
    </w:rPr>
  </w:style>
  <w:style w:type="character" w:customStyle="1" w:styleId="WW8Num990z0">
    <w:name w:val="WW8Num990z0"/>
    <w:rsid w:val="000857D4"/>
    <w:rPr>
      <w:rFonts w:ascii="Times New Roman" w:hAnsi="Times New Roman"/>
      <w:b w:val="0"/>
      <w:i w:val="0"/>
      <w:sz w:val="22"/>
      <w:u w:val="none"/>
    </w:rPr>
  </w:style>
  <w:style w:type="character" w:customStyle="1" w:styleId="WW8Num992z0">
    <w:name w:val="WW8Num992z0"/>
    <w:rsid w:val="000857D4"/>
    <w:rPr>
      <w:rFonts w:ascii="Times New Roman" w:hAnsi="Times New Roman"/>
      <w:b/>
      <w:i w:val="0"/>
      <w:sz w:val="22"/>
      <w:u w:val="none"/>
    </w:rPr>
  </w:style>
  <w:style w:type="character" w:customStyle="1" w:styleId="WW8Num993z0">
    <w:name w:val="WW8Num993z0"/>
    <w:rsid w:val="000857D4"/>
    <w:rPr>
      <w:rFonts w:ascii="Times New Roman" w:hAnsi="Times New Roman"/>
    </w:rPr>
  </w:style>
  <w:style w:type="character" w:customStyle="1" w:styleId="WW8Num994z0">
    <w:name w:val="WW8Num994z0"/>
    <w:rsid w:val="000857D4"/>
    <w:rPr>
      <w:rFonts w:ascii="Times New Roman" w:hAnsi="Times New Roman"/>
      <w:b w:val="0"/>
      <w:i w:val="0"/>
      <w:sz w:val="20"/>
      <w:u w:val="none"/>
    </w:rPr>
  </w:style>
  <w:style w:type="character" w:customStyle="1" w:styleId="WW8Num995z0">
    <w:name w:val="WW8Num995z0"/>
    <w:rsid w:val="000857D4"/>
    <w:rPr>
      <w:rFonts w:ascii="Arial" w:hAnsi="Arial"/>
      <w:b/>
      <w:i w:val="0"/>
      <w:sz w:val="18"/>
      <w:u w:val="none"/>
    </w:rPr>
  </w:style>
  <w:style w:type="character" w:customStyle="1" w:styleId="WW8Num996z0">
    <w:name w:val="WW8Num996z0"/>
    <w:rsid w:val="000857D4"/>
    <w:rPr>
      <w:b/>
    </w:rPr>
  </w:style>
  <w:style w:type="character" w:customStyle="1" w:styleId="WW8Num998z0">
    <w:name w:val="WW8Num998z0"/>
    <w:rsid w:val="000857D4"/>
    <w:rPr>
      <w:rFonts w:ascii="Arial" w:hAnsi="Arial"/>
      <w:b w:val="0"/>
      <w:i w:val="0"/>
      <w:sz w:val="18"/>
      <w:u w:val="none"/>
    </w:rPr>
  </w:style>
  <w:style w:type="character" w:customStyle="1" w:styleId="WW8Num999z0">
    <w:name w:val="WW8Num999z0"/>
    <w:rsid w:val="000857D4"/>
    <w:rPr>
      <w:rFonts w:ascii="Symbol" w:hAnsi="Symbol"/>
    </w:rPr>
  </w:style>
  <w:style w:type="character" w:customStyle="1" w:styleId="WW8Num1477z0">
    <w:name w:val="WW8Num1477z0"/>
    <w:rsid w:val="000857D4"/>
    <w:rPr>
      <w:rFonts w:ascii="Times New Roman" w:hAnsi="Times New Roman"/>
      <w:b/>
      <w:i w:val="0"/>
      <w:sz w:val="22"/>
      <w:u w:val="none"/>
    </w:rPr>
  </w:style>
  <w:style w:type="character" w:customStyle="1" w:styleId="WW8Num1479z0">
    <w:name w:val="WW8Num1479z0"/>
    <w:rsid w:val="000857D4"/>
    <w:rPr>
      <w:rFonts w:ascii="Symbol" w:hAnsi="Symbol"/>
    </w:rPr>
  </w:style>
  <w:style w:type="character" w:customStyle="1" w:styleId="WW8Num1480z0">
    <w:name w:val="WW8Num1480z0"/>
    <w:rsid w:val="000857D4"/>
    <w:rPr>
      <w:rFonts w:ascii="Arial" w:hAnsi="Arial"/>
      <w:b w:val="0"/>
      <w:i w:val="0"/>
      <w:sz w:val="18"/>
      <w:u w:val="none"/>
    </w:rPr>
  </w:style>
  <w:style w:type="character" w:customStyle="1" w:styleId="WW8Num1483z0">
    <w:name w:val="WW8Num1483z0"/>
    <w:rsid w:val="000857D4"/>
    <w:rPr>
      <w:rFonts w:ascii="Times New Roman" w:hAnsi="Times New Roman"/>
      <w:b/>
      <w:i w:val="0"/>
      <w:sz w:val="20"/>
      <w:u w:val="none"/>
    </w:rPr>
  </w:style>
  <w:style w:type="character" w:customStyle="1" w:styleId="WW8Num1484z0">
    <w:name w:val="WW8Num1484z0"/>
    <w:rsid w:val="000857D4"/>
    <w:rPr>
      <w:rFonts w:ascii="Arial" w:hAnsi="Arial"/>
      <w:b/>
      <w:i w:val="0"/>
      <w:sz w:val="18"/>
      <w:u w:val="none"/>
    </w:rPr>
  </w:style>
  <w:style w:type="character" w:customStyle="1" w:styleId="WW8Num1486z0">
    <w:name w:val="WW8Num1486z0"/>
    <w:rsid w:val="000857D4"/>
    <w:rPr>
      <w:rFonts w:ascii="Symbol" w:hAnsi="Symbol"/>
      <w:b w:val="0"/>
      <w:i w:val="0"/>
      <w:color w:val="auto"/>
      <w:sz w:val="20"/>
    </w:rPr>
  </w:style>
  <w:style w:type="character" w:customStyle="1" w:styleId="WW8Num1487z0">
    <w:name w:val="WW8Num1487z0"/>
    <w:rsid w:val="000857D4"/>
    <w:rPr>
      <w:rFonts w:ascii="Times New Roman" w:hAnsi="Times New Roman"/>
      <w:b w:val="0"/>
      <w:i w:val="0"/>
      <w:sz w:val="20"/>
      <w:u w:val="none"/>
    </w:rPr>
  </w:style>
  <w:style w:type="character" w:customStyle="1" w:styleId="WW8Num1488z0">
    <w:name w:val="WW8Num1488z0"/>
    <w:rsid w:val="000857D4"/>
    <w:rPr>
      <w:rFonts w:ascii="Arial" w:hAnsi="Arial"/>
      <w:b w:val="0"/>
      <w:i w:val="0"/>
      <w:sz w:val="18"/>
      <w:u w:val="none"/>
    </w:rPr>
  </w:style>
  <w:style w:type="character" w:customStyle="1" w:styleId="WW8Num1489z0">
    <w:name w:val="WW8Num1489z0"/>
    <w:rsid w:val="000857D4"/>
    <w:rPr>
      <w:rFonts w:ascii="Arial" w:hAnsi="Arial"/>
      <w:b/>
      <w:i w:val="0"/>
      <w:sz w:val="18"/>
      <w:u w:val="none"/>
    </w:rPr>
  </w:style>
  <w:style w:type="character" w:customStyle="1" w:styleId="WW8Num1491z0">
    <w:name w:val="WW8Num1491z0"/>
    <w:rsid w:val="000857D4"/>
    <w:rPr>
      <w:b/>
    </w:rPr>
  </w:style>
  <w:style w:type="character" w:customStyle="1" w:styleId="WW8Num1492z0">
    <w:name w:val="WW8Num1492z0"/>
    <w:rsid w:val="000857D4"/>
    <w:rPr>
      <w:rFonts w:ascii="Arial" w:hAnsi="Arial"/>
      <w:b w:val="0"/>
      <w:i w:val="0"/>
      <w:sz w:val="18"/>
      <w:u w:val="none"/>
    </w:rPr>
  </w:style>
  <w:style w:type="character" w:customStyle="1" w:styleId="WW8Num1493z0">
    <w:name w:val="WW8Num1493z0"/>
    <w:rsid w:val="000857D4"/>
    <w:rPr>
      <w:rFonts w:ascii="Arial" w:hAnsi="Arial"/>
      <w:b/>
      <w:i w:val="0"/>
      <w:sz w:val="18"/>
      <w:u w:val="none"/>
    </w:rPr>
  </w:style>
  <w:style w:type="character" w:customStyle="1" w:styleId="WW8Num1495z0">
    <w:name w:val="WW8Num1495z0"/>
    <w:rsid w:val="000857D4"/>
    <w:rPr>
      <w:rFonts w:ascii="Arial" w:hAnsi="Arial"/>
      <w:b/>
      <w:i w:val="0"/>
      <w:sz w:val="18"/>
      <w:u w:val="none"/>
    </w:rPr>
  </w:style>
  <w:style w:type="character" w:customStyle="1" w:styleId="WW8Num1496z0">
    <w:name w:val="WW8Num1496z0"/>
    <w:rsid w:val="000857D4"/>
    <w:rPr>
      <w:rFonts w:ascii="Symbol" w:hAnsi="Symbol"/>
    </w:rPr>
  </w:style>
  <w:style w:type="character" w:customStyle="1" w:styleId="WW8Num1497z0">
    <w:name w:val="WW8Num1497z0"/>
    <w:rsid w:val="000857D4"/>
    <w:rPr>
      <w:rFonts w:ascii="Times New Roman" w:hAnsi="Times New Roman"/>
      <w:sz w:val="20"/>
    </w:rPr>
  </w:style>
  <w:style w:type="character" w:customStyle="1" w:styleId="WW8Num1498z0">
    <w:name w:val="WW8Num1498z0"/>
    <w:rsid w:val="000857D4"/>
    <w:rPr>
      <w:rFonts w:ascii="Times New Roman" w:hAnsi="Times New Roman"/>
      <w:b w:val="0"/>
      <w:i w:val="0"/>
      <w:sz w:val="24"/>
      <w:u w:val="none"/>
    </w:rPr>
  </w:style>
  <w:style w:type="character" w:customStyle="1" w:styleId="WW8Num1500z0">
    <w:name w:val="WW8Num1500z0"/>
    <w:rsid w:val="000857D4"/>
    <w:rPr>
      <w:rFonts w:ascii="Arial" w:hAnsi="Arial"/>
      <w:b w:val="0"/>
      <w:i w:val="0"/>
      <w:sz w:val="18"/>
      <w:u w:val="none"/>
    </w:rPr>
  </w:style>
  <w:style w:type="character" w:customStyle="1" w:styleId="WW8Num1501z0">
    <w:name w:val="WW8Num1501z0"/>
    <w:rsid w:val="000857D4"/>
    <w:rPr>
      <w:rFonts w:ascii="Symbol" w:hAnsi="Symbol"/>
    </w:rPr>
  </w:style>
  <w:style w:type="character" w:customStyle="1" w:styleId="WW8Num1502z0">
    <w:name w:val="WW8Num1502z0"/>
    <w:rsid w:val="000857D4"/>
    <w:rPr>
      <w:rFonts w:ascii="Symbol" w:hAnsi="Symbol"/>
      <w:color w:val="auto"/>
    </w:rPr>
  </w:style>
  <w:style w:type="character" w:customStyle="1" w:styleId="WW8Num1503z0">
    <w:name w:val="WW8Num1503z0"/>
    <w:rsid w:val="000857D4"/>
    <w:rPr>
      <w:rFonts w:ascii="Symbol" w:hAnsi="Symbol"/>
      <w:color w:val="auto"/>
    </w:rPr>
  </w:style>
  <w:style w:type="character" w:customStyle="1" w:styleId="WW8Num1504z0">
    <w:name w:val="WW8Num1504z0"/>
    <w:rsid w:val="000857D4"/>
    <w:rPr>
      <w:rFonts w:ascii="Arial" w:hAnsi="Arial"/>
      <w:b w:val="0"/>
      <w:i w:val="0"/>
      <w:sz w:val="18"/>
      <w:u w:val="none"/>
    </w:rPr>
  </w:style>
  <w:style w:type="character" w:customStyle="1" w:styleId="WW8Num1506z0">
    <w:name w:val="WW8Num1506z0"/>
    <w:rsid w:val="000857D4"/>
    <w:rPr>
      <w:rFonts w:ascii="Arial" w:hAnsi="Arial"/>
      <w:b/>
      <w:i w:val="0"/>
      <w:sz w:val="18"/>
      <w:u w:val="none"/>
    </w:rPr>
  </w:style>
  <w:style w:type="character" w:customStyle="1" w:styleId="WW8Num1509z0">
    <w:name w:val="WW8Num1509z0"/>
    <w:rsid w:val="000857D4"/>
    <w:rPr>
      <w:rFonts w:ascii="Arial" w:hAnsi="Arial"/>
      <w:b/>
      <w:i w:val="0"/>
      <w:sz w:val="18"/>
      <w:u w:val="none"/>
    </w:rPr>
  </w:style>
  <w:style w:type="character" w:customStyle="1" w:styleId="WW8Num1511z0">
    <w:name w:val="WW8Num1511z0"/>
    <w:rsid w:val="000857D4"/>
    <w:rPr>
      <w:u w:val="single"/>
    </w:rPr>
  </w:style>
  <w:style w:type="character" w:customStyle="1" w:styleId="WW8Num1512z0">
    <w:name w:val="WW8Num1512z0"/>
    <w:rsid w:val="000857D4"/>
    <w:rPr>
      <w:rFonts w:ascii="Times New Roman" w:hAnsi="Times New Roman"/>
      <w:b/>
      <w:i w:val="0"/>
      <w:sz w:val="20"/>
      <w:u w:val="none"/>
    </w:rPr>
  </w:style>
  <w:style w:type="character" w:customStyle="1" w:styleId="WW8Num1513z0">
    <w:name w:val="WW8Num1513z0"/>
    <w:rsid w:val="000857D4"/>
    <w:rPr>
      <w:rFonts w:ascii="Symbol" w:hAnsi="Symbol"/>
    </w:rPr>
  </w:style>
  <w:style w:type="character" w:customStyle="1" w:styleId="WW8Num1514z0">
    <w:name w:val="WW8Num1514z0"/>
    <w:rsid w:val="000857D4"/>
    <w:rPr>
      <w:rFonts w:ascii="Arial" w:hAnsi="Arial"/>
      <w:b w:val="0"/>
      <w:i w:val="0"/>
      <w:sz w:val="18"/>
      <w:u w:val="none"/>
    </w:rPr>
  </w:style>
  <w:style w:type="character" w:customStyle="1" w:styleId="WW8Num1517z0">
    <w:name w:val="WW8Num1517z0"/>
    <w:rsid w:val="000857D4"/>
    <w:rPr>
      <w:rFonts w:ascii="Wingdings" w:hAnsi="Wingdings"/>
    </w:rPr>
  </w:style>
  <w:style w:type="character" w:customStyle="1" w:styleId="WW8Num1518z0">
    <w:name w:val="WW8Num1518z0"/>
    <w:rsid w:val="000857D4"/>
    <w:rPr>
      <w:rFonts w:ascii="Arial" w:hAnsi="Arial"/>
      <w:b/>
      <w:i w:val="0"/>
      <w:sz w:val="18"/>
      <w:u w:val="none"/>
    </w:rPr>
  </w:style>
  <w:style w:type="character" w:customStyle="1" w:styleId="WW8Num1519z0">
    <w:name w:val="WW8Num1519z0"/>
    <w:rsid w:val="000857D4"/>
    <w:rPr>
      <w:rFonts w:ascii="Arial" w:hAnsi="Arial"/>
      <w:b/>
      <w:i w:val="0"/>
      <w:sz w:val="18"/>
      <w:u w:val="none"/>
    </w:rPr>
  </w:style>
  <w:style w:type="character" w:customStyle="1" w:styleId="WW8Num1520z0">
    <w:name w:val="WW8Num1520z0"/>
    <w:rsid w:val="000857D4"/>
    <w:rPr>
      <w:rFonts w:ascii="Arial" w:hAnsi="Arial"/>
      <w:b w:val="0"/>
      <w:i w:val="0"/>
      <w:sz w:val="18"/>
      <w:u w:val="none"/>
    </w:rPr>
  </w:style>
  <w:style w:type="character" w:customStyle="1" w:styleId="WW8Num1521z0">
    <w:name w:val="WW8Num1521z0"/>
    <w:rsid w:val="000857D4"/>
    <w:rPr>
      <w:rFonts w:ascii="Times New Roman" w:hAnsi="Times New Roman"/>
      <w:b/>
      <w:i w:val="0"/>
      <w:sz w:val="20"/>
      <w:u w:val="none"/>
    </w:rPr>
  </w:style>
  <w:style w:type="character" w:customStyle="1" w:styleId="WW8Num1522z0">
    <w:name w:val="WW8Num1522z0"/>
    <w:rsid w:val="000857D4"/>
    <w:rPr>
      <w:rFonts w:ascii="Arial" w:hAnsi="Arial"/>
      <w:b w:val="0"/>
      <w:i w:val="0"/>
      <w:sz w:val="18"/>
      <w:u w:val="none"/>
    </w:rPr>
  </w:style>
  <w:style w:type="character" w:customStyle="1" w:styleId="WW8Num1523z0">
    <w:name w:val="WW8Num1523z0"/>
    <w:rsid w:val="000857D4"/>
    <w:rPr>
      <w:rFonts w:ascii="Symbol" w:hAnsi="Symbol"/>
    </w:rPr>
  </w:style>
  <w:style w:type="character" w:customStyle="1" w:styleId="WW8Num1523z1">
    <w:name w:val="WW8Num1523z1"/>
    <w:rsid w:val="000857D4"/>
    <w:rPr>
      <w:rFonts w:ascii="Courier New" w:hAnsi="Courier New"/>
    </w:rPr>
  </w:style>
  <w:style w:type="character" w:customStyle="1" w:styleId="WW8Num1523z2">
    <w:name w:val="WW8Num1523z2"/>
    <w:rsid w:val="000857D4"/>
    <w:rPr>
      <w:rFonts w:ascii="Wingdings" w:hAnsi="Wingdings"/>
    </w:rPr>
  </w:style>
  <w:style w:type="character" w:customStyle="1" w:styleId="WW8Num1524z0">
    <w:name w:val="WW8Num1524z0"/>
    <w:rsid w:val="000857D4"/>
    <w:rPr>
      <w:rFonts w:ascii="Arial" w:hAnsi="Arial"/>
      <w:b w:val="0"/>
      <w:i w:val="0"/>
      <w:sz w:val="18"/>
      <w:u w:val="none"/>
    </w:rPr>
  </w:style>
  <w:style w:type="character" w:customStyle="1" w:styleId="WW8Num1528z0">
    <w:name w:val="WW8Num1528z0"/>
    <w:rsid w:val="000857D4"/>
    <w:rPr>
      <w:rFonts w:ascii="Times New Roman" w:hAnsi="Times New Roman"/>
      <w:b/>
      <w:i w:val="0"/>
      <w:sz w:val="20"/>
      <w:u w:val="none"/>
    </w:rPr>
  </w:style>
  <w:style w:type="character" w:customStyle="1" w:styleId="WW8Num1529z0">
    <w:name w:val="WW8Num1529z0"/>
    <w:rsid w:val="000857D4"/>
    <w:rPr>
      <w:rFonts w:ascii="Arial" w:hAnsi="Arial"/>
      <w:b/>
      <w:i w:val="0"/>
      <w:sz w:val="18"/>
      <w:u w:val="none"/>
    </w:rPr>
  </w:style>
  <w:style w:type="character" w:customStyle="1" w:styleId="WW8Num1531z0">
    <w:name w:val="WW8Num1531z0"/>
    <w:rsid w:val="000857D4"/>
    <w:rPr>
      <w:rFonts w:ascii="Times New Roman" w:hAnsi="Times New Roman"/>
      <w:b/>
      <w:i w:val="0"/>
      <w:sz w:val="24"/>
      <w:u w:val="none"/>
    </w:rPr>
  </w:style>
  <w:style w:type="character" w:customStyle="1" w:styleId="WW8Num1532z0">
    <w:name w:val="WW8Num1532z0"/>
    <w:rsid w:val="000857D4"/>
    <w:rPr>
      <w:rFonts w:ascii="Times New Roman" w:hAnsi="Times New Roman"/>
      <w:b/>
      <w:i w:val="0"/>
      <w:sz w:val="20"/>
      <w:u w:val="none"/>
    </w:rPr>
  </w:style>
  <w:style w:type="character" w:customStyle="1" w:styleId="WW8Num1533z0">
    <w:name w:val="WW8Num1533z0"/>
    <w:rsid w:val="000857D4"/>
    <w:rPr>
      <w:rFonts w:ascii="Arial" w:hAnsi="Arial"/>
      <w:b/>
      <w:i w:val="0"/>
      <w:sz w:val="18"/>
      <w:u w:val="none"/>
    </w:rPr>
  </w:style>
  <w:style w:type="character" w:customStyle="1" w:styleId="WW8Num1535z0">
    <w:name w:val="WW8Num1535z0"/>
    <w:rsid w:val="000857D4"/>
    <w:rPr>
      <w:rFonts w:ascii="Arial" w:hAnsi="Arial"/>
      <w:b w:val="0"/>
      <w:i w:val="0"/>
      <w:sz w:val="18"/>
      <w:u w:val="none"/>
    </w:rPr>
  </w:style>
  <w:style w:type="character" w:customStyle="1" w:styleId="WW8Num1536z0">
    <w:name w:val="WW8Num1536z0"/>
    <w:rsid w:val="000857D4"/>
    <w:rPr>
      <w:rFonts w:ascii="Times New Roman" w:hAnsi="Times New Roman"/>
    </w:rPr>
  </w:style>
  <w:style w:type="character" w:customStyle="1" w:styleId="WW8Num1541z0">
    <w:name w:val="WW8Num1541z0"/>
    <w:rsid w:val="000857D4"/>
    <w:rPr>
      <w:rFonts w:ascii="Times New Roman" w:hAnsi="Times New Roman"/>
      <w:b w:val="0"/>
      <w:i w:val="0"/>
      <w:sz w:val="22"/>
      <w:u w:val="none"/>
    </w:rPr>
  </w:style>
  <w:style w:type="character" w:customStyle="1" w:styleId="WW8Num1543z0">
    <w:name w:val="WW8Num1543z0"/>
    <w:rsid w:val="000857D4"/>
    <w:rPr>
      <w:rFonts w:ascii="Arial" w:hAnsi="Arial"/>
      <w:b w:val="0"/>
      <w:i w:val="0"/>
      <w:sz w:val="18"/>
      <w:u w:val="none"/>
    </w:rPr>
  </w:style>
  <w:style w:type="character" w:customStyle="1" w:styleId="WW8Num1544z0">
    <w:name w:val="WW8Num1544z0"/>
    <w:rsid w:val="000857D4"/>
    <w:rPr>
      <w:rFonts w:ascii="Arial" w:hAnsi="Arial"/>
      <w:b w:val="0"/>
      <w:i w:val="0"/>
      <w:sz w:val="18"/>
      <w:u w:val="none"/>
    </w:rPr>
  </w:style>
  <w:style w:type="character" w:customStyle="1" w:styleId="WW8Num1547z0">
    <w:name w:val="WW8Num1547z0"/>
    <w:rsid w:val="000857D4"/>
    <w:rPr>
      <w:rFonts w:ascii="Arial" w:hAnsi="Arial"/>
      <w:b/>
      <w:i w:val="0"/>
      <w:sz w:val="18"/>
      <w:u w:val="none"/>
    </w:rPr>
  </w:style>
  <w:style w:type="character" w:customStyle="1" w:styleId="WW8Num1549z0">
    <w:name w:val="WW8Num1549z0"/>
    <w:rsid w:val="000857D4"/>
    <w:rPr>
      <w:rFonts w:ascii="Symbol" w:hAnsi="Symbol"/>
    </w:rPr>
  </w:style>
  <w:style w:type="character" w:customStyle="1" w:styleId="WW8Num1549z1">
    <w:name w:val="WW8Num1549z1"/>
    <w:rsid w:val="000857D4"/>
    <w:rPr>
      <w:rFonts w:ascii="Courier New" w:hAnsi="Courier New"/>
    </w:rPr>
  </w:style>
  <w:style w:type="character" w:customStyle="1" w:styleId="WW8Num1549z2">
    <w:name w:val="WW8Num1549z2"/>
    <w:rsid w:val="000857D4"/>
    <w:rPr>
      <w:rFonts w:ascii="Wingdings" w:hAnsi="Wingdings"/>
    </w:rPr>
  </w:style>
  <w:style w:type="character" w:customStyle="1" w:styleId="WW8Num1550z0">
    <w:name w:val="WW8Num1550z0"/>
    <w:rsid w:val="000857D4"/>
    <w:rPr>
      <w:rFonts w:ascii="Symbol" w:hAnsi="Symbol"/>
    </w:rPr>
  </w:style>
  <w:style w:type="character" w:customStyle="1" w:styleId="WW8Num1550z4">
    <w:name w:val="WW8Num1550z4"/>
    <w:rsid w:val="000857D4"/>
    <w:rPr>
      <w:rFonts w:ascii="Courier New" w:hAnsi="Courier New"/>
    </w:rPr>
  </w:style>
  <w:style w:type="character" w:customStyle="1" w:styleId="WW8Num1550z5">
    <w:name w:val="WW8Num1550z5"/>
    <w:rsid w:val="000857D4"/>
    <w:rPr>
      <w:rFonts w:ascii="Wingdings" w:hAnsi="Wingdings"/>
    </w:rPr>
  </w:style>
  <w:style w:type="character" w:customStyle="1" w:styleId="WW8Num1553z0">
    <w:name w:val="WW8Num1553z0"/>
    <w:rsid w:val="000857D4"/>
    <w:rPr>
      <w:rFonts w:ascii="Arial" w:hAnsi="Arial"/>
      <w:b w:val="0"/>
      <w:i w:val="0"/>
      <w:sz w:val="18"/>
      <w:u w:val="none"/>
    </w:rPr>
  </w:style>
  <w:style w:type="character" w:customStyle="1" w:styleId="WW8Num1556z0">
    <w:name w:val="WW8Num1556z0"/>
    <w:rsid w:val="000857D4"/>
    <w:rPr>
      <w:rFonts w:ascii="Arial" w:hAnsi="Arial"/>
      <w:b w:val="0"/>
      <w:i w:val="0"/>
      <w:sz w:val="18"/>
      <w:u w:val="none"/>
    </w:rPr>
  </w:style>
  <w:style w:type="character" w:customStyle="1" w:styleId="WW8Num1557z0">
    <w:name w:val="WW8Num1557z0"/>
    <w:rsid w:val="000857D4"/>
    <w:rPr>
      <w:rFonts w:ascii="Times New Roman" w:hAnsi="Times New Roman"/>
      <w:b w:val="0"/>
      <w:i w:val="0"/>
      <w:sz w:val="24"/>
      <w:u w:val="none"/>
    </w:rPr>
  </w:style>
  <w:style w:type="character" w:customStyle="1" w:styleId="WW8Num1558z0">
    <w:name w:val="WW8Num1558z0"/>
    <w:rsid w:val="000857D4"/>
    <w:rPr>
      <w:rFonts w:ascii="Symbol" w:hAnsi="Symbol"/>
    </w:rPr>
  </w:style>
  <w:style w:type="character" w:customStyle="1" w:styleId="WW8Num1559z0">
    <w:name w:val="WW8Num1559z0"/>
    <w:rsid w:val="000857D4"/>
    <w:rPr>
      <w:rFonts w:ascii="Arial" w:hAnsi="Arial"/>
      <w:b w:val="0"/>
      <w:i w:val="0"/>
      <w:sz w:val="18"/>
      <w:u w:val="none"/>
    </w:rPr>
  </w:style>
  <w:style w:type="character" w:customStyle="1" w:styleId="WW8Num1560z0">
    <w:name w:val="WW8Num1560z0"/>
    <w:rsid w:val="000857D4"/>
    <w:rPr>
      <w:rFonts w:ascii="Arial" w:hAnsi="Arial"/>
      <w:b w:val="0"/>
      <w:i w:val="0"/>
      <w:sz w:val="18"/>
      <w:u w:val="none"/>
    </w:rPr>
  </w:style>
  <w:style w:type="character" w:customStyle="1" w:styleId="WW8Num1561z0">
    <w:name w:val="WW8Num1561z0"/>
    <w:rsid w:val="000857D4"/>
    <w:rPr>
      <w:rFonts w:ascii="Arial" w:hAnsi="Arial"/>
      <w:b w:val="0"/>
      <w:i w:val="0"/>
      <w:sz w:val="18"/>
      <w:u w:val="single"/>
    </w:rPr>
  </w:style>
  <w:style w:type="character" w:customStyle="1" w:styleId="WW8Num1563z0">
    <w:name w:val="WW8Num1563z0"/>
    <w:rsid w:val="000857D4"/>
    <w:rPr>
      <w:rFonts w:ascii="Arial" w:hAnsi="Arial"/>
      <w:b w:val="0"/>
      <w:i w:val="0"/>
      <w:sz w:val="18"/>
      <w:u w:val="none"/>
    </w:rPr>
  </w:style>
  <w:style w:type="character" w:customStyle="1" w:styleId="WW8Num1564z0">
    <w:name w:val="WW8Num1564z0"/>
    <w:rsid w:val="000857D4"/>
    <w:rPr>
      <w:rFonts w:ascii="Arial" w:hAnsi="Arial"/>
      <w:b/>
      <w:i w:val="0"/>
      <w:sz w:val="18"/>
      <w:u w:val="none"/>
    </w:rPr>
  </w:style>
  <w:style w:type="character" w:customStyle="1" w:styleId="WW8Num1565z0">
    <w:name w:val="WW8Num1565z0"/>
    <w:rsid w:val="000857D4"/>
    <w:rPr>
      <w:rFonts w:ascii="Times New Roman" w:hAnsi="Times New Roman"/>
      <w:b/>
      <w:i w:val="0"/>
      <w:sz w:val="24"/>
      <w:u w:val="none"/>
    </w:rPr>
  </w:style>
  <w:style w:type="character" w:customStyle="1" w:styleId="WW8Num1566z0">
    <w:name w:val="WW8Num1566z0"/>
    <w:rsid w:val="000857D4"/>
    <w:rPr>
      <w:rFonts w:ascii="Arial" w:hAnsi="Arial"/>
      <w:b w:val="0"/>
      <w:i w:val="0"/>
      <w:sz w:val="18"/>
      <w:u w:val="none"/>
    </w:rPr>
  </w:style>
  <w:style w:type="character" w:customStyle="1" w:styleId="WW8Num1567z0">
    <w:name w:val="WW8Num1567z0"/>
    <w:rsid w:val="000857D4"/>
    <w:rPr>
      <w:b/>
    </w:rPr>
  </w:style>
  <w:style w:type="character" w:customStyle="1" w:styleId="WW8Num1568z0">
    <w:name w:val="WW8Num1568z0"/>
    <w:rsid w:val="000857D4"/>
    <w:rPr>
      <w:rFonts w:ascii="Times New Roman" w:hAnsi="Times New Roman"/>
    </w:rPr>
  </w:style>
  <w:style w:type="character" w:customStyle="1" w:styleId="WW8Num1569z0">
    <w:name w:val="WW8Num1569z0"/>
    <w:rsid w:val="000857D4"/>
    <w:rPr>
      <w:rFonts w:ascii="Times New Roman" w:hAnsi="Times New Roman"/>
    </w:rPr>
  </w:style>
  <w:style w:type="character" w:customStyle="1" w:styleId="WW8Num1570z0">
    <w:name w:val="WW8Num1570z0"/>
    <w:rsid w:val="000857D4"/>
    <w:rPr>
      <w:rFonts w:ascii="Arial" w:hAnsi="Arial"/>
      <w:b w:val="0"/>
      <w:i w:val="0"/>
      <w:sz w:val="18"/>
      <w:u w:val="none"/>
    </w:rPr>
  </w:style>
  <w:style w:type="character" w:customStyle="1" w:styleId="WW8Num1572z0">
    <w:name w:val="WW8Num1572z0"/>
    <w:rsid w:val="000857D4"/>
    <w:rPr>
      <w:rFonts w:ascii="Times New Roman" w:hAnsi="Times New Roman"/>
      <w:b w:val="0"/>
      <w:i w:val="0"/>
      <w:sz w:val="20"/>
      <w:u w:val="none"/>
    </w:rPr>
  </w:style>
  <w:style w:type="character" w:customStyle="1" w:styleId="WW8Num1574z0">
    <w:name w:val="WW8Num1574z0"/>
    <w:rsid w:val="000857D4"/>
    <w:rPr>
      <w:rFonts w:ascii="Arial" w:hAnsi="Arial"/>
      <w:b/>
      <w:i w:val="0"/>
      <w:sz w:val="18"/>
      <w:u w:val="none"/>
    </w:rPr>
  </w:style>
  <w:style w:type="character" w:customStyle="1" w:styleId="WW8Num1575z0">
    <w:name w:val="WW8Num1575z0"/>
    <w:rsid w:val="000857D4"/>
    <w:rPr>
      <w:rFonts w:ascii="Symbol" w:hAnsi="Symbol"/>
    </w:rPr>
  </w:style>
  <w:style w:type="character" w:customStyle="1" w:styleId="WW8Num1577z0">
    <w:name w:val="WW8Num1577z0"/>
    <w:rsid w:val="000857D4"/>
    <w:rPr>
      <w:rFonts w:ascii="Arial" w:hAnsi="Arial"/>
      <w:b/>
      <w:i w:val="0"/>
      <w:sz w:val="18"/>
      <w:u w:val="none"/>
    </w:rPr>
  </w:style>
  <w:style w:type="character" w:customStyle="1" w:styleId="WW8Num1578z0">
    <w:name w:val="WW8Num1578z0"/>
    <w:rsid w:val="000857D4"/>
    <w:rPr>
      <w:rFonts w:ascii="Arial" w:hAnsi="Arial"/>
      <w:b w:val="0"/>
      <w:i w:val="0"/>
      <w:sz w:val="18"/>
      <w:u w:val="none"/>
    </w:rPr>
  </w:style>
  <w:style w:type="character" w:customStyle="1" w:styleId="WW8Num1579z0">
    <w:name w:val="WW8Num1579z0"/>
    <w:rsid w:val="000857D4"/>
    <w:rPr>
      <w:rFonts w:ascii="Symbol" w:hAnsi="Symbol"/>
      <w:color w:val="auto"/>
    </w:rPr>
  </w:style>
  <w:style w:type="character" w:customStyle="1" w:styleId="WW8Num1580z0">
    <w:name w:val="WW8Num1580z0"/>
    <w:rsid w:val="000857D4"/>
    <w:rPr>
      <w:rFonts w:ascii="Times New Roman" w:hAnsi="Times New Roman"/>
      <w:b/>
      <w:i w:val="0"/>
      <w:sz w:val="20"/>
      <w:u w:val="none"/>
    </w:rPr>
  </w:style>
  <w:style w:type="character" w:customStyle="1" w:styleId="WW8Num1581z0">
    <w:name w:val="WW8Num1581z0"/>
    <w:rsid w:val="000857D4"/>
    <w:rPr>
      <w:rFonts w:ascii="Times New Roman" w:hAnsi="Times New Roman"/>
      <w:b w:val="0"/>
      <w:i w:val="0"/>
      <w:sz w:val="22"/>
      <w:u w:val="none"/>
    </w:rPr>
  </w:style>
  <w:style w:type="character" w:customStyle="1" w:styleId="WW8Num1582z0">
    <w:name w:val="WW8Num1582z0"/>
    <w:rsid w:val="000857D4"/>
    <w:rPr>
      <w:rFonts w:ascii="Times New Roman" w:hAnsi="Times New Roman"/>
      <w:b w:val="0"/>
      <w:i w:val="0"/>
      <w:sz w:val="24"/>
      <w:u w:val="none"/>
    </w:rPr>
  </w:style>
  <w:style w:type="character" w:customStyle="1" w:styleId="WW8Num1583z0">
    <w:name w:val="WW8Num1583z0"/>
    <w:rsid w:val="000857D4"/>
    <w:rPr>
      <w:rFonts w:ascii="Times New Roman" w:hAnsi="Times New Roman"/>
    </w:rPr>
  </w:style>
  <w:style w:type="character" w:customStyle="1" w:styleId="WW8Num1584z0">
    <w:name w:val="WW8Num1584z0"/>
    <w:rsid w:val="000857D4"/>
    <w:rPr>
      <w:b/>
    </w:rPr>
  </w:style>
  <w:style w:type="character" w:customStyle="1" w:styleId="WW8Num1585z0">
    <w:name w:val="WW8Num1585z0"/>
    <w:rsid w:val="000857D4"/>
    <w:rPr>
      <w:b w:val="0"/>
      <w:u w:val="single"/>
    </w:rPr>
  </w:style>
  <w:style w:type="character" w:customStyle="1" w:styleId="WW8Num1587z0">
    <w:name w:val="WW8Num1587z0"/>
    <w:rsid w:val="000857D4"/>
    <w:rPr>
      <w:rFonts w:ascii="Times New Roman" w:hAnsi="Times New Roman"/>
      <w:b w:val="0"/>
      <w:i w:val="0"/>
      <w:sz w:val="24"/>
      <w:u w:val="none"/>
    </w:rPr>
  </w:style>
  <w:style w:type="character" w:customStyle="1" w:styleId="WW8Num1588z0">
    <w:name w:val="WW8Num1588z0"/>
    <w:rsid w:val="000857D4"/>
    <w:rPr>
      <w:b/>
    </w:rPr>
  </w:style>
  <w:style w:type="character" w:customStyle="1" w:styleId="WW8Num1591z0">
    <w:name w:val="WW8Num1591z0"/>
    <w:rsid w:val="000857D4"/>
    <w:rPr>
      <w:rFonts w:ascii="Arial" w:hAnsi="Arial"/>
      <w:b/>
      <w:i w:val="0"/>
      <w:sz w:val="18"/>
      <w:u w:val="none"/>
    </w:rPr>
  </w:style>
  <w:style w:type="character" w:customStyle="1" w:styleId="WW8Num1592z0">
    <w:name w:val="WW8Num1592z0"/>
    <w:rsid w:val="000857D4"/>
    <w:rPr>
      <w:rFonts w:ascii="Times New Roman" w:hAnsi="Times New Roman"/>
      <w:b w:val="0"/>
      <w:i w:val="0"/>
      <w:sz w:val="20"/>
      <w:u w:val="none"/>
    </w:rPr>
  </w:style>
  <w:style w:type="character" w:customStyle="1" w:styleId="WW8Num1594z0">
    <w:name w:val="WW8Num1594z0"/>
    <w:rsid w:val="000857D4"/>
    <w:rPr>
      <w:rFonts w:ascii="Arial" w:hAnsi="Arial"/>
      <w:b/>
      <w:i w:val="0"/>
      <w:sz w:val="18"/>
      <w:u w:val="none"/>
    </w:rPr>
  </w:style>
  <w:style w:type="character" w:customStyle="1" w:styleId="WW8Num1595z0">
    <w:name w:val="WW8Num1595z0"/>
    <w:rsid w:val="000857D4"/>
    <w:rPr>
      <w:rFonts w:ascii="Times New Roman" w:hAnsi="Times New Roman"/>
      <w:b/>
      <w:i w:val="0"/>
      <w:sz w:val="20"/>
      <w:u w:val="none"/>
    </w:rPr>
  </w:style>
  <w:style w:type="character" w:customStyle="1" w:styleId="WW8Num1596z0">
    <w:name w:val="WW8Num1596z0"/>
    <w:rsid w:val="000857D4"/>
    <w:rPr>
      <w:rFonts w:ascii="Arial" w:hAnsi="Arial"/>
      <w:b/>
      <w:i w:val="0"/>
      <w:sz w:val="18"/>
      <w:u w:val="none"/>
    </w:rPr>
  </w:style>
  <w:style w:type="character" w:customStyle="1" w:styleId="WW8Num1597z0">
    <w:name w:val="WW8Num1597z0"/>
    <w:rsid w:val="000857D4"/>
    <w:rPr>
      <w:rFonts w:ascii="Times New Roman" w:hAnsi="Times New Roman"/>
      <w:b/>
      <w:i w:val="0"/>
      <w:sz w:val="22"/>
      <w:u w:val="none"/>
    </w:rPr>
  </w:style>
  <w:style w:type="character" w:customStyle="1" w:styleId="WW8Num1598z0">
    <w:name w:val="WW8Num1598z0"/>
    <w:rsid w:val="000857D4"/>
    <w:rPr>
      <w:rFonts w:ascii="Times New Roman" w:hAnsi="Times New Roman"/>
      <w:b/>
      <w:i w:val="0"/>
      <w:sz w:val="20"/>
      <w:u w:val="none"/>
    </w:rPr>
  </w:style>
  <w:style w:type="character" w:customStyle="1" w:styleId="WW8Num1600z0">
    <w:name w:val="WW8Num1600z0"/>
    <w:rsid w:val="000857D4"/>
    <w:rPr>
      <w:rFonts w:ascii="Arial" w:hAnsi="Arial"/>
      <w:b/>
      <w:i w:val="0"/>
      <w:sz w:val="18"/>
      <w:u w:val="none"/>
    </w:rPr>
  </w:style>
  <w:style w:type="character" w:customStyle="1" w:styleId="WW8Num1601z0">
    <w:name w:val="WW8Num1601z0"/>
    <w:rsid w:val="000857D4"/>
    <w:rPr>
      <w:rFonts w:ascii="Arial" w:hAnsi="Arial"/>
      <w:b w:val="0"/>
      <w:i w:val="0"/>
      <w:sz w:val="18"/>
      <w:u w:val="none"/>
    </w:rPr>
  </w:style>
  <w:style w:type="character" w:customStyle="1" w:styleId="WW8Num1602z0">
    <w:name w:val="WW8Num1602z0"/>
    <w:rsid w:val="000857D4"/>
    <w:rPr>
      <w:rFonts w:ascii="Arial" w:hAnsi="Arial"/>
      <w:b/>
      <w:i w:val="0"/>
      <w:sz w:val="18"/>
      <w:u w:val="none"/>
    </w:rPr>
  </w:style>
  <w:style w:type="character" w:customStyle="1" w:styleId="WW8Num1605z0">
    <w:name w:val="WW8Num1605z0"/>
    <w:rsid w:val="000857D4"/>
    <w:rPr>
      <w:rFonts w:ascii="Times New Roman" w:hAnsi="Times New Roman"/>
      <w:b/>
      <w:i w:val="0"/>
      <w:sz w:val="24"/>
      <w:u w:val="none"/>
    </w:rPr>
  </w:style>
  <w:style w:type="character" w:customStyle="1" w:styleId="WW8Num1607z0">
    <w:name w:val="WW8Num1607z0"/>
    <w:rsid w:val="000857D4"/>
    <w:rPr>
      <w:rFonts w:ascii="Symbol" w:hAnsi="Symbol"/>
    </w:rPr>
  </w:style>
  <w:style w:type="character" w:customStyle="1" w:styleId="WW8Num1608z0">
    <w:name w:val="WW8Num1608z0"/>
    <w:rsid w:val="000857D4"/>
    <w:rPr>
      <w:rFonts w:ascii="Symbol" w:hAnsi="Symbol"/>
    </w:rPr>
  </w:style>
  <w:style w:type="character" w:customStyle="1" w:styleId="WW8Num1611z0">
    <w:name w:val="WW8Num1611z0"/>
    <w:rsid w:val="000857D4"/>
    <w:rPr>
      <w:rFonts w:ascii="Times New Roman" w:hAnsi="Times New Roman"/>
      <w:b w:val="0"/>
      <w:i w:val="0"/>
      <w:sz w:val="22"/>
      <w:u w:val="none"/>
    </w:rPr>
  </w:style>
  <w:style w:type="character" w:customStyle="1" w:styleId="WW8Num1613z0">
    <w:name w:val="WW8Num1613z0"/>
    <w:rsid w:val="000857D4"/>
    <w:rPr>
      <w:rFonts w:ascii="Symbol" w:hAnsi="Symbol"/>
      <w:color w:val="auto"/>
    </w:rPr>
  </w:style>
  <w:style w:type="character" w:customStyle="1" w:styleId="WW8Num1614z0">
    <w:name w:val="WW8Num1614z0"/>
    <w:rsid w:val="000857D4"/>
    <w:rPr>
      <w:rFonts w:ascii="Times New Roman" w:hAnsi="Times New Roman"/>
      <w:b w:val="0"/>
      <w:i w:val="0"/>
      <w:sz w:val="24"/>
      <w:u w:val="none"/>
    </w:rPr>
  </w:style>
  <w:style w:type="character" w:customStyle="1" w:styleId="WW8Num1615z0">
    <w:name w:val="WW8Num1615z0"/>
    <w:rsid w:val="000857D4"/>
    <w:rPr>
      <w:rFonts w:ascii="Arial" w:hAnsi="Arial"/>
      <w:b w:val="0"/>
      <w:i w:val="0"/>
      <w:sz w:val="18"/>
      <w:u w:val="none"/>
    </w:rPr>
  </w:style>
  <w:style w:type="character" w:customStyle="1" w:styleId="WW8Num1616z0">
    <w:name w:val="WW8Num1616z0"/>
    <w:rsid w:val="000857D4"/>
    <w:rPr>
      <w:rFonts w:ascii="Arial" w:hAnsi="Arial"/>
      <w:b w:val="0"/>
      <w:i w:val="0"/>
      <w:sz w:val="18"/>
      <w:u w:val="none"/>
    </w:rPr>
  </w:style>
  <w:style w:type="character" w:customStyle="1" w:styleId="WW8Num1617z0">
    <w:name w:val="WW8Num1617z0"/>
    <w:rsid w:val="000857D4"/>
    <w:rPr>
      <w:rFonts w:ascii="Symbol" w:hAnsi="Symbol"/>
    </w:rPr>
  </w:style>
  <w:style w:type="character" w:customStyle="1" w:styleId="WW8Num1618z0">
    <w:name w:val="WW8Num1618z0"/>
    <w:rsid w:val="000857D4"/>
    <w:rPr>
      <w:rFonts w:ascii="Times New Roman" w:hAnsi="Times New Roman"/>
      <w:b/>
      <w:i w:val="0"/>
      <w:sz w:val="20"/>
      <w:u w:val="none"/>
    </w:rPr>
  </w:style>
  <w:style w:type="character" w:customStyle="1" w:styleId="WW8Num1620z0">
    <w:name w:val="WW8Num1620z0"/>
    <w:rsid w:val="000857D4"/>
    <w:rPr>
      <w:rFonts w:ascii="Times New Roman" w:hAnsi="Times New Roman"/>
      <w:b w:val="0"/>
      <w:i w:val="0"/>
      <w:sz w:val="20"/>
      <w:u w:val="none"/>
    </w:rPr>
  </w:style>
  <w:style w:type="character" w:customStyle="1" w:styleId="WW8Num1622z0">
    <w:name w:val="WW8Num1622z0"/>
    <w:rsid w:val="000857D4"/>
    <w:rPr>
      <w:rFonts w:ascii="Arial" w:hAnsi="Arial"/>
      <w:b/>
      <w:i w:val="0"/>
      <w:sz w:val="18"/>
      <w:u w:val="none"/>
    </w:rPr>
  </w:style>
  <w:style w:type="character" w:customStyle="1" w:styleId="WW8Num1623z0">
    <w:name w:val="WW8Num1623z0"/>
    <w:rsid w:val="000857D4"/>
    <w:rPr>
      <w:rFonts w:ascii="Times New Roman" w:hAnsi="Times New Roman"/>
      <w:b w:val="0"/>
      <w:i w:val="0"/>
      <w:sz w:val="24"/>
      <w:u w:val="none"/>
    </w:rPr>
  </w:style>
  <w:style w:type="character" w:customStyle="1" w:styleId="WW8Num1624z0">
    <w:name w:val="WW8Num1624z0"/>
    <w:rsid w:val="000857D4"/>
    <w:rPr>
      <w:rFonts w:ascii="Times New Roman" w:hAnsi="Times New Roman"/>
      <w:b/>
      <w:i w:val="0"/>
      <w:sz w:val="20"/>
      <w:u w:val="none"/>
    </w:rPr>
  </w:style>
  <w:style w:type="character" w:customStyle="1" w:styleId="WW8Num1625z0">
    <w:name w:val="WW8Num1625z0"/>
    <w:rsid w:val="000857D4"/>
    <w:rPr>
      <w:rFonts w:ascii="Times New Roman" w:hAnsi="Times New Roman"/>
      <w:b/>
      <w:i w:val="0"/>
      <w:sz w:val="24"/>
      <w:u w:val="none"/>
    </w:rPr>
  </w:style>
  <w:style w:type="character" w:customStyle="1" w:styleId="WW8Num1627z0">
    <w:name w:val="WW8Num1627z0"/>
    <w:rsid w:val="000857D4"/>
    <w:rPr>
      <w:rFonts w:ascii="Times New Roman" w:hAnsi="Times New Roman"/>
      <w:b w:val="0"/>
      <w:i w:val="0"/>
      <w:sz w:val="20"/>
      <w:u w:val="none"/>
    </w:rPr>
  </w:style>
  <w:style w:type="character" w:customStyle="1" w:styleId="WW8Num1628z0">
    <w:name w:val="WW8Num1628z0"/>
    <w:rsid w:val="000857D4"/>
    <w:rPr>
      <w:rFonts w:ascii="Times New Roman" w:hAnsi="Times New Roman"/>
      <w:b w:val="0"/>
      <w:i w:val="0"/>
      <w:sz w:val="22"/>
      <w:u w:val="none"/>
    </w:rPr>
  </w:style>
  <w:style w:type="character" w:customStyle="1" w:styleId="WW8Num1629z0">
    <w:name w:val="WW8Num1629z0"/>
    <w:rsid w:val="000857D4"/>
    <w:rPr>
      <w:rFonts w:ascii="Times New Roman" w:hAnsi="Times New Roman"/>
      <w:b w:val="0"/>
      <w:i w:val="0"/>
      <w:sz w:val="24"/>
      <w:u w:val="none"/>
    </w:rPr>
  </w:style>
  <w:style w:type="character" w:customStyle="1" w:styleId="WW8Num1631z0">
    <w:name w:val="WW8Num1631z0"/>
    <w:rsid w:val="000857D4"/>
    <w:rPr>
      <w:rFonts w:ascii="Times New Roman" w:hAnsi="Times New Roman"/>
    </w:rPr>
  </w:style>
  <w:style w:type="character" w:customStyle="1" w:styleId="WW8Num1632z0">
    <w:name w:val="WW8Num1632z0"/>
    <w:rsid w:val="000857D4"/>
    <w:rPr>
      <w:rFonts w:ascii="Arial" w:hAnsi="Arial"/>
      <w:b/>
      <w:i w:val="0"/>
      <w:sz w:val="18"/>
      <w:u w:val="none"/>
    </w:rPr>
  </w:style>
  <w:style w:type="character" w:customStyle="1" w:styleId="WW8Num1633z0">
    <w:name w:val="WW8Num1633z0"/>
    <w:rsid w:val="000857D4"/>
    <w:rPr>
      <w:rFonts w:ascii="Times New Roman" w:hAnsi="Times New Roman"/>
      <w:b/>
      <w:i w:val="0"/>
      <w:sz w:val="22"/>
      <w:u w:val="none"/>
    </w:rPr>
  </w:style>
  <w:style w:type="character" w:customStyle="1" w:styleId="WW8Num1634z0">
    <w:name w:val="WW8Num1634z0"/>
    <w:rsid w:val="000857D4"/>
    <w:rPr>
      <w:rFonts w:ascii="Symbol" w:hAnsi="Symbol"/>
      <w:color w:val="auto"/>
    </w:rPr>
  </w:style>
  <w:style w:type="character" w:customStyle="1" w:styleId="WW8Num1636z0">
    <w:name w:val="WW8Num1636z0"/>
    <w:rsid w:val="000857D4"/>
    <w:rPr>
      <w:rFonts w:ascii="Symbol" w:hAnsi="Symbol"/>
      <w:color w:val="auto"/>
    </w:rPr>
  </w:style>
  <w:style w:type="character" w:customStyle="1" w:styleId="WW8Num1640z0">
    <w:name w:val="WW8Num1640z0"/>
    <w:rsid w:val="000857D4"/>
    <w:rPr>
      <w:rFonts w:ascii="Arial" w:hAnsi="Arial"/>
      <w:b w:val="0"/>
      <w:i w:val="0"/>
      <w:sz w:val="18"/>
      <w:u w:val="none"/>
    </w:rPr>
  </w:style>
  <w:style w:type="character" w:customStyle="1" w:styleId="WW8Num1641z0">
    <w:name w:val="WW8Num1641z0"/>
    <w:rsid w:val="000857D4"/>
    <w:rPr>
      <w:rFonts w:ascii="Times New Roman" w:hAnsi="Times New Roman"/>
      <w:b/>
      <w:i w:val="0"/>
      <w:sz w:val="20"/>
      <w:u w:val="none"/>
    </w:rPr>
  </w:style>
  <w:style w:type="character" w:customStyle="1" w:styleId="WW8Num1644z0">
    <w:name w:val="WW8Num1644z0"/>
    <w:rsid w:val="000857D4"/>
    <w:rPr>
      <w:rFonts w:ascii="Arial" w:hAnsi="Arial"/>
      <w:b w:val="0"/>
      <w:i w:val="0"/>
      <w:sz w:val="18"/>
      <w:u w:val="none"/>
    </w:rPr>
  </w:style>
  <w:style w:type="character" w:customStyle="1" w:styleId="WW8Num1645z0">
    <w:name w:val="WW8Num1645z0"/>
    <w:rsid w:val="000857D4"/>
    <w:rPr>
      <w:rFonts w:ascii="Times New Roman" w:hAnsi="Times New Roman"/>
      <w:b/>
      <w:i w:val="0"/>
      <w:sz w:val="24"/>
      <w:u w:val="none"/>
    </w:rPr>
  </w:style>
  <w:style w:type="character" w:customStyle="1" w:styleId="WW8Num1646z0">
    <w:name w:val="WW8Num1646z0"/>
    <w:rsid w:val="000857D4"/>
    <w:rPr>
      <w:rFonts w:ascii="Arial" w:hAnsi="Arial"/>
      <w:b/>
      <w:i w:val="0"/>
      <w:sz w:val="18"/>
      <w:u w:val="none"/>
    </w:rPr>
  </w:style>
  <w:style w:type="character" w:customStyle="1" w:styleId="WW8Num1647z0">
    <w:name w:val="WW8Num1647z0"/>
    <w:rsid w:val="000857D4"/>
    <w:rPr>
      <w:rFonts w:ascii="Arial" w:hAnsi="Arial"/>
      <w:b w:val="0"/>
      <w:i w:val="0"/>
      <w:sz w:val="18"/>
      <w:u w:val="none"/>
    </w:rPr>
  </w:style>
  <w:style w:type="character" w:customStyle="1" w:styleId="WW8Num1648z0">
    <w:name w:val="WW8Num1648z0"/>
    <w:rsid w:val="000857D4"/>
    <w:rPr>
      <w:rFonts w:ascii="Arial" w:hAnsi="Arial"/>
      <w:b w:val="0"/>
      <w:i w:val="0"/>
      <w:sz w:val="18"/>
      <w:u w:val="none"/>
    </w:rPr>
  </w:style>
  <w:style w:type="character" w:customStyle="1" w:styleId="WW8Num1650z0">
    <w:name w:val="WW8Num1650z0"/>
    <w:rsid w:val="000857D4"/>
    <w:rPr>
      <w:rFonts w:ascii="Symbol" w:hAnsi="Symbol"/>
    </w:rPr>
  </w:style>
  <w:style w:type="character" w:customStyle="1" w:styleId="WW8Num1652z0">
    <w:name w:val="WW8Num1652z0"/>
    <w:rsid w:val="000857D4"/>
    <w:rPr>
      <w:rFonts w:ascii="Times New Roman" w:hAnsi="Times New Roman"/>
      <w:b/>
      <w:i w:val="0"/>
      <w:sz w:val="20"/>
      <w:u w:val="none"/>
    </w:rPr>
  </w:style>
  <w:style w:type="character" w:customStyle="1" w:styleId="WW8NumSt104z0">
    <w:name w:val="WW8NumSt104z0"/>
    <w:rsid w:val="000857D4"/>
    <w:rPr>
      <w:rFonts w:ascii="Wingdings" w:hAnsi="Wingdings"/>
      <w:b w:val="0"/>
      <w:i w:val="0"/>
      <w:sz w:val="22"/>
      <w:u w:val="none"/>
    </w:rPr>
  </w:style>
  <w:style w:type="character" w:customStyle="1" w:styleId="WW8NumSt107z0">
    <w:name w:val="WW8NumSt107z0"/>
    <w:rsid w:val="000857D4"/>
    <w:rPr>
      <w:rFonts w:ascii="Arial" w:hAnsi="Arial"/>
      <w:b w:val="0"/>
      <w:i w:val="0"/>
      <w:sz w:val="18"/>
      <w:u w:val="none"/>
    </w:rPr>
  </w:style>
  <w:style w:type="character" w:customStyle="1" w:styleId="WW8NumSt117z0">
    <w:name w:val="WW8NumSt117z0"/>
    <w:rsid w:val="000857D4"/>
    <w:rPr>
      <w:rFonts w:ascii="Symbol" w:hAnsi="Symbol"/>
    </w:rPr>
  </w:style>
  <w:style w:type="character" w:customStyle="1" w:styleId="WW8NumSt118z0">
    <w:name w:val="WW8NumSt118z0"/>
    <w:rsid w:val="000857D4"/>
    <w:rPr>
      <w:rFonts w:ascii="Symbol" w:hAnsi="Symbol"/>
    </w:rPr>
  </w:style>
  <w:style w:type="character" w:customStyle="1" w:styleId="WW8NumSt189z0">
    <w:name w:val="WW8NumSt189z0"/>
    <w:rsid w:val="000857D4"/>
    <w:rPr>
      <w:rFonts w:ascii="Arial" w:hAnsi="Arial"/>
    </w:rPr>
  </w:style>
  <w:style w:type="character" w:customStyle="1" w:styleId="WW8NumSt190z0">
    <w:name w:val="WW8NumSt190z0"/>
    <w:rsid w:val="000857D4"/>
    <w:rPr>
      <w:rFonts w:ascii="Symbol" w:hAnsi="Symbol"/>
      <w:sz w:val="28"/>
    </w:rPr>
  </w:style>
  <w:style w:type="character" w:customStyle="1" w:styleId="WW8NumSt201z0">
    <w:name w:val="WW8NumSt201z0"/>
    <w:rsid w:val="000857D4"/>
    <w:rPr>
      <w:rFonts w:ascii="Helvetica" w:hAnsi="Helvetica"/>
    </w:rPr>
  </w:style>
  <w:style w:type="character" w:customStyle="1" w:styleId="WW8NumSt1066z0">
    <w:name w:val="WW8NumSt1066z0"/>
    <w:rsid w:val="000857D4"/>
    <w:rPr>
      <w:rFonts w:ascii="Symbol" w:hAnsi="Symbol"/>
      <w:b w:val="0"/>
      <w:i w:val="0"/>
      <w:u w:val="none"/>
    </w:rPr>
  </w:style>
  <w:style w:type="character" w:customStyle="1" w:styleId="WW8NumSt1070z0">
    <w:name w:val="WW8NumSt1070z0"/>
    <w:rsid w:val="000857D4"/>
    <w:rPr>
      <w:rFonts w:ascii="Times New Roman" w:hAnsi="Times New Roman"/>
      <w:b w:val="0"/>
      <w:i w:val="0"/>
      <w:sz w:val="24"/>
      <w:u w:val="none"/>
    </w:rPr>
  </w:style>
  <w:style w:type="character" w:customStyle="1" w:styleId="WW8NumSt1071z0">
    <w:name w:val="WW8NumSt1071z0"/>
    <w:rsid w:val="000857D4"/>
    <w:rPr>
      <w:rFonts w:ascii="Symbol" w:hAnsi="Symbol"/>
    </w:rPr>
  </w:style>
  <w:style w:type="character" w:customStyle="1" w:styleId="Symbolwypunktowania">
    <w:name w:val="Symbol wypunktowania"/>
    <w:rsid w:val="000857D4"/>
    <w:rPr>
      <w:rFonts w:ascii="StarSymbol" w:eastAsia="StarSymbol" w:hAnsi="StarSymbol"/>
      <w:sz w:val="18"/>
    </w:rPr>
  </w:style>
  <w:style w:type="character" w:customStyle="1" w:styleId="BodyTextChar">
    <w:name w:val="Body Text Char"/>
    <w:rsid w:val="000857D4"/>
    <w:rPr>
      <w:lang w:val="pl-PL" w:eastAsia="pl-PL" w:bidi="ar-SA"/>
    </w:rPr>
  </w:style>
  <w:style w:type="paragraph" w:customStyle="1" w:styleId="WW-Tekstpodstawowy21">
    <w:name w:val="WW-Tekst podstawowy 21"/>
    <w:basedOn w:val="Normalny"/>
    <w:rsid w:val="000857D4"/>
    <w:rPr>
      <w:b/>
      <w:sz w:val="24"/>
    </w:rPr>
  </w:style>
  <w:style w:type="paragraph" w:styleId="Listanumerowana">
    <w:name w:val="List Number"/>
    <w:basedOn w:val="Normalny"/>
    <w:rsid w:val="002E6E4C"/>
    <w:pPr>
      <w:numPr>
        <w:numId w:val="7"/>
      </w:numPr>
    </w:pPr>
  </w:style>
  <w:style w:type="paragraph" w:customStyle="1" w:styleId="bodytextindent3">
    <w:name w:val="bodytextindent3"/>
    <w:basedOn w:val="Normalny"/>
    <w:rsid w:val="000C5944"/>
    <w:pPr>
      <w:spacing w:before="100" w:beforeAutospacing="1" w:after="100" w:afterAutospacing="1"/>
    </w:pPr>
    <w:rPr>
      <w:sz w:val="24"/>
      <w:szCs w:val="24"/>
    </w:rPr>
  </w:style>
  <w:style w:type="paragraph" w:customStyle="1" w:styleId="Domylnie">
    <w:name w:val="Domyślnie"/>
    <w:rsid w:val="00385A48"/>
    <w:pPr>
      <w:tabs>
        <w:tab w:val="left" w:pos="720"/>
      </w:tabs>
      <w:suppressAutoHyphens/>
      <w:spacing w:after="200" w:line="276" w:lineRule="auto"/>
    </w:pPr>
    <w:rPr>
      <w:rFonts w:eastAsia="Lucida Sans Unicode" w:cs="Calibri"/>
      <w:color w:val="00000A"/>
      <w:sz w:val="22"/>
      <w:szCs w:val="22"/>
      <w:lang w:val="en-US" w:eastAsia="en-US"/>
    </w:rPr>
  </w:style>
  <w:style w:type="paragraph" w:styleId="Bezodstpw">
    <w:name w:val="No Spacing"/>
    <w:link w:val="BezodstpwZnak"/>
    <w:uiPriority w:val="99"/>
    <w:qFormat/>
    <w:rsid w:val="00385A48"/>
    <w:rPr>
      <w:sz w:val="22"/>
      <w:szCs w:val="22"/>
      <w:lang w:eastAsia="en-US"/>
    </w:rPr>
  </w:style>
  <w:style w:type="character" w:customStyle="1" w:styleId="PlainTextChar">
    <w:name w:val="Plain Text Char"/>
    <w:locked/>
    <w:rsid w:val="00385A48"/>
    <w:rPr>
      <w:rFonts w:ascii="Consolas" w:eastAsia="Times New Roman" w:hAnsi="Consolas"/>
      <w:sz w:val="21"/>
      <w:lang w:val="x-none" w:eastAsia="en-US"/>
    </w:rPr>
  </w:style>
  <w:style w:type="character" w:customStyle="1" w:styleId="FooterChar">
    <w:name w:val="Footer Char"/>
    <w:locked/>
    <w:rsid w:val="00385A48"/>
    <w:rPr>
      <w:sz w:val="22"/>
    </w:rPr>
  </w:style>
  <w:style w:type="character" w:customStyle="1" w:styleId="CharacterStyle1">
    <w:name w:val="Character Style 1"/>
    <w:uiPriority w:val="99"/>
    <w:rsid w:val="000E625F"/>
    <w:rPr>
      <w:rFonts w:ascii="Arial" w:hAnsi="Arial"/>
      <w:sz w:val="22"/>
    </w:rPr>
  </w:style>
  <w:style w:type="character" w:styleId="Pogrubienie">
    <w:name w:val="Strong"/>
    <w:uiPriority w:val="22"/>
    <w:qFormat/>
    <w:rsid w:val="0079100D"/>
    <w:rPr>
      <w:b/>
      <w:bCs/>
    </w:rPr>
  </w:style>
  <w:style w:type="paragraph" w:customStyle="1" w:styleId="10">
    <w:name w:val="_10"/>
    <w:basedOn w:val="Normalny"/>
    <w:rsid w:val="00773280"/>
  </w:style>
  <w:style w:type="paragraph" w:customStyle="1" w:styleId="Styl12ptWyjustowany">
    <w:name w:val="Styl 12 pt Wyjustowany"/>
    <w:basedOn w:val="Normalny"/>
    <w:rsid w:val="00773280"/>
  </w:style>
  <w:style w:type="character" w:customStyle="1" w:styleId="SubtitleChar">
    <w:name w:val="Subtitle Char"/>
    <w:locked/>
    <w:rsid w:val="00773280"/>
    <w:rPr>
      <w:rFonts w:ascii="Arial" w:hAnsi="Arial"/>
      <w:iCs/>
      <w:sz w:val="24"/>
      <w:szCs w:val="24"/>
      <w:lang w:val="en-US" w:eastAsia="en-US" w:bidi="ar-SA"/>
    </w:rPr>
  </w:style>
  <w:style w:type="character" w:customStyle="1" w:styleId="Domylnaczcionkaakapitu1">
    <w:name w:val="Domyślna czcionka akapitu1"/>
    <w:rsid w:val="00773280"/>
  </w:style>
  <w:style w:type="paragraph" w:customStyle="1" w:styleId="Normalny1">
    <w:name w:val="Normalny1"/>
    <w:basedOn w:val="Normalny"/>
    <w:rsid w:val="009E436E"/>
    <w:pPr>
      <w:widowControl w:val="0"/>
      <w:suppressAutoHyphens/>
      <w:overflowPunct w:val="0"/>
      <w:autoSpaceDE w:val="0"/>
      <w:spacing w:before="240" w:after="200" w:line="276" w:lineRule="auto"/>
    </w:pPr>
    <w:rPr>
      <w:rFonts w:ascii="Calibri" w:hAnsi="Calibri"/>
      <w:sz w:val="22"/>
      <w:lang w:val="en-US" w:eastAsia="ar-SA" w:bidi="en-US"/>
    </w:rPr>
  </w:style>
  <w:style w:type="paragraph" w:customStyle="1" w:styleId="Styl3">
    <w:name w:val="Styl3"/>
    <w:basedOn w:val="Nagwek1"/>
    <w:autoRedefine/>
    <w:rsid w:val="009E436E"/>
    <w:pPr>
      <w:keepLines/>
      <w:suppressAutoHyphens/>
      <w:spacing w:before="120" w:after="120" w:line="360" w:lineRule="auto"/>
    </w:pPr>
    <w:rPr>
      <w:caps/>
      <w:color w:val="FF0000"/>
      <w:spacing w:val="0"/>
      <w:sz w:val="22"/>
      <w:szCs w:val="21"/>
    </w:rPr>
  </w:style>
  <w:style w:type="character" w:customStyle="1" w:styleId="a2Znak1">
    <w:name w:val="a2 Znak1"/>
    <w:aliases w:val=" Znak Znak Znak1, Znak Znak Znak2"/>
    <w:basedOn w:val="Domylnaczcionkaakapitu"/>
    <w:rsid w:val="009E436E"/>
  </w:style>
  <w:style w:type="paragraph" w:customStyle="1" w:styleId="Standardowy1">
    <w:name w:val="Standardowy1"/>
    <w:rsid w:val="009E436E"/>
    <w:pPr>
      <w:overflowPunct w:val="0"/>
      <w:autoSpaceDE w:val="0"/>
      <w:autoSpaceDN w:val="0"/>
      <w:adjustRightInd w:val="0"/>
      <w:textAlignment w:val="baseline"/>
    </w:pPr>
    <w:rPr>
      <w:rFonts w:ascii="Times New Roman" w:eastAsia="Times New Roman" w:hAnsi="Times New Roman"/>
    </w:rPr>
  </w:style>
  <w:style w:type="paragraph" w:customStyle="1" w:styleId="BodySingle">
    <w:name w:val="Body Single"/>
    <w:rsid w:val="009E436E"/>
    <w:pPr>
      <w:keepLines/>
      <w:overflowPunct w:val="0"/>
      <w:autoSpaceDE w:val="0"/>
      <w:autoSpaceDN w:val="0"/>
      <w:adjustRightInd w:val="0"/>
      <w:spacing w:before="43" w:after="100"/>
      <w:ind w:left="686" w:hanging="686"/>
      <w:jc w:val="both"/>
      <w:textAlignment w:val="baseline"/>
    </w:pPr>
    <w:rPr>
      <w:rFonts w:ascii="Times New Roman" w:eastAsia="Times New Roman" w:hAnsi="Times New Roman"/>
      <w:color w:val="000000"/>
      <w:sz w:val="24"/>
    </w:rPr>
  </w:style>
  <w:style w:type="paragraph" w:customStyle="1" w:styleId="Bullet">
    <w:name w:val="Bullet"/>
    <w:rsid w:val="009E436E"/>
    <w:pPr>
      <w:overflowPunct w:val="0"/>
      <w:autoSpaceDE w:val="0"/>
      <w:autoSpaceDN w:val="0"/>
      <w:adjustRightInd w:val="0"/>
      <w:spacing w:after="144"/>
      <w:ind w:left="680" w:hanging="680"/>
      <w:jc w:val="both"/>
      <w:textAlignment w:val="baseline"/>
    </w:pPr>
    <w:rPr>
      <w:rFonts w:ascii="Times New Roman" w:eastAsia="Times New Roman" w:hAnsi="Times New Roman"/>
      <w:b/>
      <w:color w:val="000000"/>
      <w:sz w:val="24"/>
    </w:rPr>
  </w:style>
  <w:style w:type="paragraph" w:customStyle="1" w:styleId="Bullet1">
    <w:name w:val="Bullet 1"/>
    <w:rsid w:val="009E436E"/>
    <w:pPr>
      <w:overflowPunct w:val="0"/>
      <w:autoSpaceDE w:val="0"/>
      <w:autoSpaceDN w:val="0"/>
      <w:adjustRightInd w:val="0"/>
      <w:spacing w:after="43"/>
      <w:ind w:left="453" w:hanging="453"/>
      <w:jc w:val="both"/>
      <w:textAlignment w:val="baseline"/>
    </w:pPr>
    <w:rPr>
      <w:rFonts w:ascii="Times New Roman" w:eastAsia="Times New Roman" w:hAnsi="Times New Roman"/>
      <w:color w:val="000000"/>
      <w:sz w:val="24"/>
    </w:rPr>
  </w:style>
  <w:style w:type="paragraph" w:customStyle="1" w:styleId="Subhead">
    <w:name w:val="Subhead"/>
    <w:rsid w:val="009E436E"/>
    <w:pPr>
      <w:overflowPunct w:val="0"/>
      <w:autoSpaceDE w:val="0"/>
      <w:autoSpaceDN w:val="0"/>
      <w:adjustRightInd w:val="0"/>
      <w:spacing w:after="288"/>
      <w:ind w:left="567" w:hanging="567"/>
      <w:jc w:val="both"/>
      <w:textAlignment w:val="baseline"/>
    </w:pPr>
    <w:rPr>
      <w:rFonts w:ascii="Times New Roman" w:eastAsia="Times New Roman" w:hAnsi="Times New Roman"/>
      <w:b/>
      <w:color w:val="000000"/>
      <w:sz w:val="24"/>
    </w:rPr>
  </w:style>
  <w:style w:type="paragraph" w:customStyle="1" w:styleId="Nagwekstrony">
    <w:name w:val="Nag³ówek strony"/>
    <w:basedOn w:val="Standardowy1"/>
    <w:rsid w:val="009E436E"/>
    <w:pPr>
      <w:tabs>
        <w:tab w:val="center" w:pos="4536"/>
        <w:tab w:val="right" w:pos="9072"/>
      </w:tabs>
    </w:pPr>
  </w:style>
  <w:style w:type="paragraph" w:customStyle="1" w:styleId="TableText">
    <w:name w:val="Table Text"/>
    <w:rsid w:val="009E436E"/>
    <w:pPr>
      <w:overflowPunct w:val="0"/>
      <w:autoSpaceDE w:val="0"/>
      <w:autoSpaceDN w:val="0"/>
      <w:adjustRightInd w:val="0"/>
      <w:jc w:val="both"/>
      <w:textAlignment w:val="baseline"/>
    </w:pPr>
    <w:rPr>
      <w:rFonts w:ascii="Times New Roman" w:eastAsia="Times New Roman" w:hAnsi="Times New Roman"/>
      <w:color w:val="000000"/>
      <w:sz w:val="24"/>
    </w:rPr>
  </w:style>
  <w:style w:type="paragraph" w:customStyle="1" w:styleId="Bullet2">
    <w:name w:val="Bullet2"/>
    <w:basedOn w:val="Bullet"/>
    <w:rsid w:val="009E436E"/>
    <w:pPr>
      <w:ind w:left="1304" w:hanging="510"/>
    </w:pPr>
    <w:rPr>
      <w:b w:val="0"/>
    </w:rPr>
  </w:style>
  <w:style w:type="paragraph" w:customStyle="1" w:styleId="Bullet3">
    <w:name w:val="Bullet3"/>
    <w:basedOn w:val="Bullet2"/>
    <w:rsid w:val="009E436E"/>
    <w:pPr>
      <w:ind w:left="1701"/>
    </w:pPr>
  </w:style>
  <w:style w:type="paragraph" w:customStyle="1" w:styleId="Bullet0">
    <w:name w:val="Bullet0"/>
    <w:basedOn w:val="Bullet"/>
    <w:rsid w:val="009E436E"/>
    <w:pPr>
      <w:tabs>
        <w:tab w:val="center" w:pos="4513"/>
      </w:tabs>
      <w:suppressAutoHyphens/>
    </w:pPr>
    <w:rPr>
      <w:b w:val="0"/>
    </w:rPr>
  </w:style>
  <w:style w:type="paragraph" w:customStyle="1" w:styleId="BULLET4">
    <w:name w:val="BULLET"/>
    <w:basedOn w:val="Bullet0"/>
    <w:rsid w:val="009E436E"/>
    <w:pPr>
      <w:ind w:left="0" w:firstLine="0"/>
    </w:pPr>
  </w:style>
  <w:style w:type="character" w:styleId="Uwydatnienie">
    <w:name w:val="Emphasis"/>
    <w:rsid w:val="009E436E"/>
    <w:rPr>
      <w:i/>
      <w:iCs/>
    </w:rPr>
  </w:style>
  <w:style w:type="character" w:customStyle="1" w:styleId="tekstdokbold">
    <w:name w:val="tekst dok. bold"/>
    <w:rsid w:val="009E436E"/>
    <w:rPr>
      <w:b/>
    </w:rPr>
  </w:style>
  <w:style w:type="paragraph" w:customStyle="1" w:styleId="zacznik">
    <w:name w:val="załącznik"/>
    <w:basedOn w:val="Tekstpodstawowy"/>
    <w:autoRedefine/>
    <w:rsid w:val="009E436E"/>
    <w:pPr>
      <w:tabs>
        <w:tab w:val="left" w:pos="1701"/>
      </w:tabs>
      <w:spacing w:after="0"/>
      <w:ind w:left="1701" w:hanging="1701"/>
    </w:pPr>
    <w:rPr>
      <w:iCs/>
      <w:sz w:val="24"/>
    </w:rPr>
  </w:style>
  <w:style w:type="character" w:customStyle="1" w:styleId="dane1">
    <w:name w:val="dane1"/>
    <w:rsid w:val="009E436E"/>
    <w:rPr>
      <w:color w:val="0000CD"/>
    </w:rPr>
  </w:style>
  <w:style w:type="paragraph" w:customStyle="1" w:styleId="rozdzia">
    <w:name w:val="rozdział"/>
    <w:basedOn w:val="Normalny"/>
    <w:autoRedefine/>
    <w:rsid w:val="009E436E"/>
    <w:pPr>
      <w:spacing w:line="360" w:lineRule="auto"/>
      <w:jc w:val="center"/>
    </w:pPr>
    <w:rPr>
      <w:b/>
      <w:caps/>
      <w:spacing w:val="8"/>
      <w:sz w:val="24"/>
    </w:rPr>
  </w:style>
  <w:style w:type="paragraph" w:styleId="Lista2">
    <w:name w:val="List 2"/>
    <w:basedOn w:val="Normalny"/>
    <w:rsid w:val="009E436E"/>
    <w:pPr>
      <w:ind w:left="566" w:hanging="283"/>
    </w:pPr>
    <w:rPr>
      <w:sz w:val="24"/>
      <w:szCs w:val="24"/>
    </w:rPr>
  </w:style>
  <w:style w:type="paragraph" w:styleId="Lista-kontynuacja2">
    <w:name w:val="List Continue 2"/>
    <w:basedOn w:val="Normalny"/>
    <w:rsid w:val="009E436E"/>
    <w:pPr>
      <w:spacing w:after="120"/>
      <w:ind w:left="566"/>
    </w:pPr>
  </w:style>
  <w:style w:type="paragraph" w:styleId="Zagicieodgryformularza">
    <w:name w:val="HTML Top of Form"/>
    <w:basedOn w:val="Normalny"/>
    <w:next w:val="Normalny"/>
    <w:hidden/>
    <w:rsid w:val="009E436E"/>
    <w:pPr>
      <w:pBdr>
        <w:bottom w:val="single" w:sz="6" w:space="1" w:color="auto"/>
      </w:pBdr>
      <w:jc w:val="center"/>
    </w:pPr>
    <w:rPr>
      <w:rFonts w:ascii="Arial" w:hAnsi="Arial"/>
      <w:vanish/>
      <w:sz w:val="16"/>
      <w:szCs w:val="16"/>
      <w:lang w:val="x-none" w:eastAsia="x-none"/>
    </w:rPr>
  </w:style>
  <w:style w:type="paragraph" w:styleId="Zagicieoddouformularza">
    <w:name w:val="HTML Bottom of Form"/>
    <w:basedOn w:val="Normalny"/>
    <w:next w:val="Normalny"/>
    <w:hidden/>
    <w:rsid w:val="009E436E"/>
    <w:pPr>
      <w:pBdr>
        <w:top w:val="single" w:sz="6" w:space="1" w:color="auto"/>
      </w:pBdr>
      <w:jc w:val="center"/>
    </w:pPr>
    <w:rPr>
      <w:rFonts w:ascii="Arial" w:hAnsi="Arial"/>
      <w:vanish/>
      <w:sz w:val="16"/>
      <w:szCs w:val="16"/>
      <w:lang w:val="x-none" w:eastAsia="x-none"/>
    </w:rPr>
  </w:style>
  <w:style w:type="character" w:customStyle="1" w:styleId="tahoma11black1">
    <w:name w:val="tahoma11black1"/>
    <w:rsid w:val="009E436E"/>
    <w:rPr>
      <w:rFonts w:ascii="Tahoma" w:hAnsi="Tahoma" w:cs="Tahoma" w:hint="default"/>
      <w:b w:val="0"/>
      <w:bCs w:val="0"/>
      <w:i w:val="0"/>
      <w:iCs w:val="0"/>
      <w:color w:val="000000"/>
      <w:sz w:val="17"/>
      <w:szCs w:val="17"/>
    </w:rPr>
  </w:style>
  <w:style w:type="character" w:customStyle="1" w:styleId="opiszdjecie1">
    <w:name w:val="opiszdjecie1"/>
    <w:rsid w:val="009E436E"/>
    <w:rPr>
      <w:rFonts w:ascii="Tahoma" w:hAnsi="Tahoma" w:cs="Tahoma" w:hint="default"/>
      <w:b w:val="0"/>
      <w:bCs w:val="0"/>
      <w:i w:val="0"/>
      <w:iCs w:val="0"/>
      <w:color w:val="333333"/>
      <w:sz w:val="15"/>
      <w:szCs w:val="15"/>
    </w:rPr>
  </w:style>
  <w:style w:type="character" w:customStyle="1" w:styleId="textfooter1">
    <w:name w:val="textfooter1"/>
    <w:rsid w:val="009E436E"/>
    <w:rPr>
      <w:rFonts w:ascii="Tahoma" w:hAnsi="Tahoma" w:cs="Tahoma" w:hint="default"/>
      <w:i w:val="0"/>
      <w:iCs w:val="0"/>
      <w:color w:val="444444"/>
      <w:sz w:val="17"/>
      <w:szCs w:val="17"/>
    </w:rPr>
  </w:style>
  <w:style w:type="character" w:customStyle="1" w:styleId="textfootermina5">
    <w:name w:val="textfooter mina5"/>
    <w:rsid w:val="009E436E"/>
  </w:style>
  <w:style w:type="paragraph" w:customStyle="1" w:styleId="akapittytul">
    <w:name w:val="akapit_tytul"/>
    <w:basedOn w:val="Normalny"/>
    <w:rsid w:val="009E436E"/>
    <w:pPr>
      <w:spacing w:before="150" w:after="100" w:afterAutospacing="1"/>
      <w:jc w:val="center"/>
    </w:pPr>
    <w:rPr>
      <w:sz w:val="18"/>
      <w:szCs w:val="18"/>
    </w:rPr>
  </w:style>
  <w:style w:type="character" w:customStyle="1" w:styleId="sszaro1">
    <w:name w:val="sszaro1"/>
    <w:rsid w:val="009E436E"/>
    <w:rPr>
      <w:rFonts w:ascii="Trebuchet MS" w:hAnsi="Trebuchet MS" w:hint="default"/>
      <w:color w:val="999999"/>
      <w:sz w:val="18"/>
      <w:szCs w:val="18"/>
    </w:rPr>
  </w:style>
  <w:style w:type="character" w:customStyle="1" w:styleId="sniebiesko1">
    <w:name w:val="sniebiesko1"/>
    <w:rsid w:val="009E436E"/>
    <w:rPr>
      <w:rFonts w:ascii="Trebuchet MS" w:hAnsi="Trebuchet MS" w:hint="default"/>
      <w:color w:val="5382DA"/>
      <w:sz w:val="18"/>
      <w:szCs w:val="18"/>
    </w:rPr>
  </w:style>
  <w:style w:type="character" w:customStyle="1" w:styleId="textprace1">
    <w:name w:val="text_prace1"/>
    <w:rsid w:val="009E436E"/>
    <w:rPr>
      <w:rFonts w:ascii="Verdana" w:hAnsi="Verdana" w:hint="default"/>
      <w:color w:val="000000"/>
      <w:sz w:val="18"/>
      <w:szCs w:val="18"/>
    </w:rPr>
  </w:style>
  <w:style w:type="character" w:customStyle="1" w:styleId="sszaro21">
    <w:name w:val="sszaro21"/>
    <w:rsid w:val="009E436E"/>
    <w:rPr>
      <w:rFonts w:ascii="Trebuchet MS" w:hAnsi="Trebuchet MS" w:hint="default"/>
      <w:color w:val="545454"/>
      <w:sz w:val="18"/>
      <w:szCs w:val="18"/>
    </w:rPr>
  </w:style>
  <w:style w:type="character" w:customStyle="1" w:styleId="mw-headline">
    <w:name w:val="mw-headline"/>
    <w:rsid w:val="009E436E"/>
  </w:style>
  <w:style w:type="character" w:customStyle="1" w:styleId="editsection">
    <w:name w:val="editsection"/>
    <w:rsid w:val="009E436E"/>
  </w:style>
  <w:style w:type="character" w:customStyle="1" w:styleId="text11">
    <w:name w:val="text_11"/>
    <w:rsid w:val="009E436E"/>
  </w:style>
  <w:style w:type="character" w:customStyle="1" w:styleId="contentheading1">
    <w:name w:val="contentheading1"/>
    <w:rsid w:val="009E436E"/>
    <w:rPr>
      <w:rFonts w:ascii="Trebuchet MS" w:hAnsi="Trebuchet MS" w:hint="default"/>
      <w:b/>
      <w:bCs/>
      <w:color w:val="005E31"/>
      <w:sz w:val="15"/>
      <w:szCs w:val="15"/>
      <w:shd w:val="clear" w:color="auto" w:fill="auto"/>
    </w:rPr>
  </w:style>
  <w:style w:type="paragraph" w:styleId="Podpise-mail">
    <w:name w:val="E-mail Signature"/>
    <w:basedOn w:val="Normalny"/>
    <w:rsid w:val="009E436E"/>
    <w:pPr>
      <w:spacing w:before="100" w:beforeAutospacing="1" w:after="100" w:afterAutospacing="1"/>
    </w:pPr>
    <w:rPr>
      <w:sz w:val="24"/>
      <w:szCs w:val="24"/>
      <w:lang w:val="x-none" w:eastAsia="x-none"/>
    </w:rPr>
  </w:style>
  <w:style w:type="paragraph" w:customStyle="1" w:styleId="Nagwek21">
    <w:name w:val="Nagłówek 21"/>
    <w:basedOn w:val="Normalny"/>
    <w:rsid w:val="009E436E"/>
    <w:pPr>
      <w:spacing w:before="100" w:beforeAutospacing="1" w:after="100" w:afterAutospacing="1"/>
      <w:outlineLvl w:val="2"/>
    </w:pPr>
    <w:rPr>
      <w:color w:val="646497"/>
      <w:sz w:val="38"/>
      <w:szCs w:val="38"/>
    </w:rPr>
  </w:style>
  <w:style w:type="paragraph" w:customStyle="1" w:styleId="NormalnyWeb1">
    <w:name w:val="Normalny (Web)1"/>
    <w:basedOn w:val="Normalny"/>
    <w:rsid w:val="009E436E"/>
    <w:pPr>
      <w:spacing w:before="100" w:beforeAutospacing="1" w:after="100" w:afterAutospacing="1" w:line="312" w:lineRule="atLeast"/>
    </w:pPr>
    <w:rPr>
      <w:color w:val="6C6C00"/>
      <w:sz w:val="26"/>
      <w:szCs w:val="26"/>
    </w:rPr>
  </w:style>
  <w:style w:type="character" w:customStyle="1" w:styleId="HTML-cytat2">
    <w:name w:val="HTML - cytat2"/>
    <w:rsid w:val="009E436E"/>
    <w:rPr>
      <w:i/>
      <w:iCs/>
      <w:color w:val="6C6C00"/>
      <w:sz w:val="26"/>
      <w:szCs w:val="26"/>
    </w:rPr>
  </w:style>
  <w:style w:type="character" w:customStyle="1" w:styleId="HTML-cytat1">
    <w:name w:val="HTML - cytat1"/>
    <w:rsid w:val="009E436E"/>
    <w:rPr>
      <w:i/>
      <w:iCs/>
      <w:color w:val="646497"/>
      <w:spacing w:val="15"/>
      <w:sz w:val="18"/>
      <w:szCs w:val="18"/>
    </w:rPr>
  </w:style>
  <w:style w:type="character" w:customStyle="1" w:styleId="def1">
    <w:name w:val="def1"/>
    <w:rsid w:val="009E436E"/>
    <w:rPr>
      <w:color w:val="646497"/>
    </w:rPr>
  </w:style>
  <w:style w:type="paragraph" w:customStyle="1" w:styleId="khheader">
    <w:name w:val="kh_header"/>
    <w:basedOn w:val="Normalny"/>
    <w:rsid w:val="009E436E"/>
    <w:pPr>
      <w:spacing w:line="420" w:lineRule="atLeast"/>
      <w:jc w:val="center"/>
    </w:pPr>
    <w:rPr>
      <w:sz w:val="28"/>
      <w:szCs w:val="28"/>
    </w:rPr>
  </w:style>
  <w:style w:type="paragraph" w:customStyle="1" w:styleId="khtitle">
    <w:name w:val="kh_title"/>
    <w:basedOn w:val="Normalny"/>
    <w:rsid w:val="009E436E"/>
    <w:pPr>
      <w:spacing w:before="375" w:after="225"/>
    </w:pPr>
    <w:rPr>
      <w:b/>
      <w:bCs/>
      <w:sz w:val="24"/>
      <w:szCs w:val="24"/>
      <w:u w:val="single"/>
    </w:rPr>
  </w:style>
  <w:style w:type="paragraph" w:customStyle="1" w:styleId="stopka0">
    <w:name w:val="stopka"/>
    <w:basedOn w:val="Normalny"/>
    <w:rsid w:val="009E436E"/>
    <w:rPr>
      <w:sz w:val="24"/>
      <w:szCs w:val="24"/>
    </w:rPr>
  </w:style>
  <w:style w:type="table" w:customStyle="1" w:styleId="Tabela-Siatka1">
    <w:name w:val="Tabela - Siatka1"/>
    <w:basedOn w:val="Standardowy"/>
    <w:next w:val="Tabela-Siatka"/>
    <w:rsid w:val="009E43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
    <w:name w:val="tytuł"/>
    <w:basedOn w:val="Normalny"/>
    <w:next w:val="Normalny"/>
    <w:autoRedefine/>
    <w:rsid w:val="009E436E"/>
    <w:pPr>
      <w:jc w:val="center"/>
      <w:outlineLvl w:val="0"/>
    </w:pPr>
    <w:rPr>
      <w:b/>
      <w:sz w:val="28"/>
      <w:szCs w:val="28"/>
    </w:rPr>
  </w:style>
  <w:style w:type="paragraph" w:customStyle="1" w:styleId="tekstdokumentu">
    <w:name w:val="tekst dokumentu"/>
    <w:basedOn w:val="Normalny"/>
    <w:autoRedefine/>
    <w:rsid w:val="009E436E"/>
    <w:pPr>
      <w:spacing w:before="120" w:after="120"/>
      <w:ind w:left="1680" w:hanging="1680"/>
    </w:pPr>
    <w:rPr>
      <w:b/>
      <w:bCs/>
      <w:iCs/>
      <w:sz w:val="24"/>
    </w:rPr>
  </w:style>
  <w:style w:type="paragraph" w:customStyle="1" w:styleId="ust">
    <w:name w:val="ust"/>
    <w:rsid w:val="009E436E"/>
    <w:pPr>
      <w:overflowPunct w:val="0"/>
      <w:autoSpaceDE w:val="0"/>
      <w:autoSpaceDN w:val="0"/>
      <w:adjustRightInd w:val="0"/>
      <w:spacing w:before="60" w:after="60"/>
      <w:ind w:left="426" w:hanging="284"/>
      <w:jc w:val="both"/>
    </w:pPr>
    <w:rPr>
      <w:rFonts w:ascii="Times New Roman" w:eastAsia="Times New Roman" w:hAnsi="Times New Roman"/>
      <w:sz w:val="24"/>
    </w:rPr>
  </w:style>
  <w:style w:type="paragraph" w:customStyle="1" w:styleId="pkt">
    <w:name w:val="pkt"/>
    <w:basedOn w:val="Normalny"/>
    <w:rsid w:val="009E436E"/>
    <w:pPr>
      <w:overflowPunct w:val="0"/>
      <w:autoSpaceDE w:val="0"/>
      <w:autoSpaceDN w:val="0"/>
      <w:adjustRightInd w:val="0"/>
      <w:spacing w:before="60" w:after="60"/>
      <w:ind w:left="851" w:hanging="295"/>
    </w:pPr>
    <w:rPr>
      <w:sz w:val="24"/>
    </w:rPr>
  </w:style>
  <w:style w:type="paragraph" w:customStyle="1" w:styleId="pkt1">
    <w:name w:val="pkt1"/>
    <w:basedOn w:val="pkt"/>
    <w:rsid w:val="009E436E"/>
    <w:pPr>
      <w:ind w:left="850" w:hanging="425"/>
    </w:pPr>
  </w:style>
  <w:style w:type="paragraph" w:customStyle="1" w:styleId="numerowanie0">
    <w:name w:val="numerowanie"/>
    <w:basedOn w:val="Normalny"/>
    <w:autoRedefine/>
    <w:rsid w:val="009E436E"/>
    <w:rPr>
      <w:bCs/>
      <w:sz w:val="24"/>
      <w:szCs w:val="22"/>
    </w:rPr>
  </w:style>
  <w:style w:type="paragraph" w:customStyle="1" w:styleId="Nagwekstrony0">
    <w:name w:val="Nag?—wek strony"/>
    <w:basedOn w:val="Normalny"/>
    <w:rsid w:val="009E436E"/>
    <w:pPr>
      <w:tabs>
        <w:tab w:val="center" w:pos="4153"/>
        <w:tab w:val="right" w:pos="8306"/>
      </w:tabs>
    </w:pPr>
    <w:rPr>
      <w:lang w:val="en-GB"/>
    </w:rPr>
  </w:style>
  <w:style w:type="paragraph" w:customStyle="1" w:styleId="tabulka">
    <w:name w:val="tabulka"/>
    <w:basedOn w:val="Normalny"/>
    <w:rsid w:val="009E436E"/>
    <w:pPr>
      <w:widowControl w:val="0"/>
      <w:spacing w:before="120" w:line="240" w:lineRule="exact"/>
      <w:jc w:val="center"/>
    </w:pPr>
    <w:rPr>
      <w:rFonts w:ascii="Arial" w:hAnsi="Arial"/>
      <w:lang w:val="cs-CZ"/>
    </w:rPr>
  </w:style>
  <w:style w:type="paragraph" w:customStyle="1" w:styleId="A1">
    <w:name w:val="A"/>
    <w:rsid w:val="009E436E"/>
    <w:pPr>
      <w:keepNext/>
      <w:spacing w:before="240" w:line="240" w:lineRule="exact"/>
      <w:ind w:left="720" w:hanging="720"/>
      <w:jc w:val="both"/>
    </w:pPr>
    <w:rPr>
      <w:rFonts w:ascii="Times New Roman" w:eastAsia="Times New Roman" w:hAnsi="Times New Roman"/>
      <w:sz w:val="24"/>
      <w:lang w:val="en-GB" w:eastAsia="en-US"/>
    </w:rPr>
  </w:style>
  <w:style w:type="paragraph" w:customStyle="1" w:styleId="Tekstprzypisukocowego1">
    <w:name w:val="Tekst przypisu końcowego1"/>
    <w:basedOn w:val="Normalny"/>
    <w:rsid w:val="009E436E"/>
    <w:pPr>
      <w:spacing w:before="120"/>
    </w:pPr>
  </w:style>
  <w:style w:type="paragraph" w:customStyle="1" w:styleId="Text1">
    <w:name w:val="Text_1"/>
    <w:basedOn w:val="Normalny"/>
    <w:rsid w:val="009E436E"/>
    <w:pPr>
      <w:spacing w:after="120"/>
      <w:ind w:left="425" w:hanging="425"/>
    </w:pPr>
    <w:rPr>
      <w:sz w:val="22"/>
    </w:rPr>
  </w:style>
  <w:style w:type="paragraph" w:customStyle="1" w:styleId="B">
    <w:name w:val="B"/>
    <w:rsid w:val="009E436E"/>
    <w:pPr>
      <w:spacing w:before="240" w:line="240" w:lineRule="exact"/>
      <w:ind w:left="720"/>
      <w:jc w:val="both"/>
    </w:pPr>
    <w:rPr>
      <w:rFonts w:ascii="Times New Roman" w:eastAsia="Times New Roman" w:hAnsi="Times New Roman"/>
      <w:sz w:val="24"/>
      <w:lang w:val="en-GB" w:eastAsia="en-US"/>
    </w:rPr>
  </w:style>
  <w:style w:type="character" w:customStyle="1" w:styleId="a2Znak">
    <w:name w:val="a2 Znak"/>
    <w:aliases w:val=" Znak Znak Znak Znak, Znak Znak Znak"/>
    <w:rsid w:val="009E436E"/>
    <w:rPr>
      <w:rFonts w:ascii="Arial" w:hAnsi="Arial"/>
      <w:sz w:val="24"/>
      <w:lang w:val="pl-PL" w:eastAsia="pl-PL" w:bidi="ar-SA"/>
    </w:rPr>
  </w:style>
  <w:style w:type="paragraph" w:customStyle="1" w:styleId="WP1Tekstpodstawowy">
    <w:name w:val="WP1 Tekst podstawowy"/>
    <w:basedOn w:val="Tekstpodstawowy3"/>
    <w:rsid w:val="009E436E"/>
    <w:pPr>
      <w:spacing w:before="120"/>
      <w:jc w:val="both"/>
    </w:pPr>
    <w:rPr>
      <w:rFonts w:ascii="Arial" w:hAnsi="Arial"/>
      <w:szCs w:val="16"/>
      <w:lang w:val="x-none" w:eastAsia="x-none"/>
    </w:rPr>
  </w:style>
  <w:style w:type="paragraph" w:customStyle="1" w:styleId="Trescznumztab">
    <w:name w:val="Tresc z num. z tab."/>
    <w:basedOn w:val="Normalny"/>
    <w:rsid w:val="009E436E"/>
    <w:pPr>
      <w:widowControl w:val="0"/>
      <w:tabs>
        <w:tab w:val="left" w:pos="567"/>
        <w:tab w:val="left" w:pos="5103"/>
        <w:tab w:val="left" w:pos="6804"/>
        <w:tab w:val="right" w:pos="8505"/>
      </w:tabs>
      <w:spacing w:after="120" w:line="300" w:lineRule="auto"/>
    </w:pPr>
    <w:rPr>
      <w:sz w:val="24"/>
    </w:rPr>
  </w:style>
  <w:style w:type="paragraph" w:customStyle="1" w:styleId="Tresc">
    <w:name w:val="Tresc"/>
    <w:basedOn w:val="Normalny"/>
    <w:rsid w:val="009E436E"/>
    <w:pPr>
      <w:spacing w:after="120" w:line="300" w:lineRule="auto"/>
    </w:pPr>
    <w:rPr>
      <w:sz w:val="24"/>
    </w:rPr>
  </w:style>
  <w:style w:type="paragraph" w:customStyle="1" w:styleId="Annexetitle">
    <w:name w:val="Annexe_title"/>
    <w:basedOn w:val="Nagwek1"/>
    <w:next w:val="Normalny"/>
    <w:autoRedefine/>
    <w:rsid w:val="009E436E"/>
    <w:pPr>
      <w:keepNext w:val="0"/>
      <w:spacing w:before="0" w:after="0"/>
      <w:jc w:val="center"/>
      <w:outlineLvl w:val="9"/>
    </w:pPr>
    <w:rPr>
      <w:bCs/>
      <w:spacing w:val="0"/>
      <w:kern w:val="0"/>
      <w:sz w:val="36"/>
      <w:szCs w:val="24"/>
    </w:rPr>
  </w:style>
  <w:style w:type="paragraph" w:customStyle="1" w:styleId="normaltableau">
    <w:name w:val="normal_tableau"/>
    <w:basedOn w:val="Normalny"/>
    <w:rsid w:val="009E436E"/>
    <w:pPr>
      <w:spacing w:before="120" w:after="120"/>
    </w:pPr>
    <w:rPr>
      <w:rFonts w:ascii="Optima" w:hAnsi="Optima"/>
      <w:sz w:val="22"/>
      <w:lang w:val="en-GB"/>
    </w:rPr>
  </w:style>
  <w:style w:type="paragraph" w:customStyle="1" w:styleId="H1">
    <w:name w:val="H1"/>
    <w:basedOn w:val="Normalny"/>
    <w:next w:val="Normalny"/>
    <w:rsid w:val="009E436E"/>
    <w:pPr>
      <w:keepNext/>
      <w:spacing w:before="100" w:after="100"/>
      <w:outlineLvl w:val="1"/>
    </w:pPr>
    <w:rPr>
      <w:b/>
      <w:snapToGrid w:val="0"/>
      <w:kern w:val="36"/>
      <w:sz w:val="48"/>
    </w:rPr>
  </w:style>
  <w:style w:type="paragraph" w:customStyle="1" w:styleId="H2">
    <w:name w:val="H2"/>
    <w:basedOn w:val="Normalny"/>
    <w:next w:val="Normalny"/>
    <w:rsid w:val="009E436E"/>
    <w:pPr>
      <w:keepNext/>
      <w:spacing w:before="100" w:after="100"/>
      <w:outlineLvl w:val="2"/>
    </w:pPr>
    <w:rPr>
      <w:b/>
      <w:snapToGrid w:val="0"/>
      <w:sz w:val="36"/>
    </w:rPr>
  </w:style>
  <w:style w:type="paragraph" w:customStyle="1" w:styleId="Tekstpodstawowy210">
    <w:name w:val="Tekst podstawowy 21"/>
    <w:basedOn w:val="Normalny"/>
    <w:rsid w:val="009E436E"/>
    <w:pPr>
      <w:suppressAutoHyphens/>
      <w:spacing w:before="120"/>
    </w:pPr>
    <w:rPr>
      <w:b/>
      <w:bCs/>
      <w:sz w:val="25"/>
      <w:szCs w:val="24"/>
      <w:lang w:eastAsia="ar-SA"/>
    </w:rPr>
  </w:style>
  <w:style w:type="paragraph" w:customStyle="1" w:styleId="Tekstpodstawowy310">
    <w:name w:val="Tekst podstawowy 31"/>
    <w:basedOn w:val="Normalny"/>
    <w:rsid w:val="009E436E"/>
    <w:pPr>
      <w:suppressAutoHyphens/>
      <w:spacing w:before="120"/>
    </w:pPr>
    <w:rPr>
      <w:i/>
      <w:iCs/>
      <w:sz w:val="24"/>
      <w:szCs w:val="24"/>
      <w:lang w:eastAsia="ar-SA"/>
    </w:rPr>
  </w:style>
  <w:style w:type="paragraph" w:customStyle="1" w:styleId="Zwykytekst1">
    <w:name w:val="Zwykły tekst1"/>
    <w:basedOn w:val="Normalny"/>
    <w:rsid w:val="009E436E"/>
    <w:pPr>
      <w:suppressAutoHyphens/>
    </w:pPr>
    <w:rPr>
      <w:rFonts w:ascii="Courier New" w:hAnsi="Courier New"/>
      <w:lang w:eastAsia="ar-SA"/>
    </w:rPr>
  </w:style>
  <w:style w:type="paragraph" w:styleId="Poprawka">
    <w:name w:val="Revision"/>
    <w:hidden/>
    <w:uiPriority w:val="99"/>
    <w:rsid w:val="009E436E"/>
    <w:rPr>
      <w:rFonts w:ascii="Times New Roman" w:eastAsia="Times New Roman" w:hAnsi="Times New Roman"/>
    </w:rPr>
  </w:style>
  <w:style w:type="paragraph" w:customStyle="1" w:styleId="Style1">
    <w:name w:val="Style 1"/>
    <w:uiPriority w:val="99"/>
    <w:rsid w:val="009E436E"/>
    <w:pPr>
      <w:widowControl w:val="0"/>
      <w:autoSpaceDE w:val="0"/>
      <w:autoSpaceDN w:val="0"/>
      <w:adjustRightInd w:val="0"/>
    </w:pPr>
    <w:rPr>
      <w:rFonts w:ascii="Times New Roman" w:eastAsia="Times New Roman" w:hAnsi="Times New Roman"/>
      <w:lang w:val="en-US"/>
    </w:rPr>
  </w:style>
  <w:style w:type="paragraph" w:customStyle="1" w:styleId="Style8">
    <w:name w:val="Style 8"/>
    <w:rsid w:val="009E436E"/>
    <w:pPr>
      <w:widowControl w:val="0"/>
      <w:autoSpaceDE w:val="0"/>
      <w:autoSpaceDN w:val="0"/>
      <w:ind w:left="36"/>
    </w:pPr>
    <w:rPr>
      <w:rFonts w:ascii="Times New Roman" w:eastAsia="Times New Roman" w:hAnsi="Times New Roman"/>
      <w:lang w:val="en-US"/>
    </w:rPr>
  </w:style>
  <w:style w:type="paragraph" w:customStyle="1" w:styleId="Style11">
    <w:name w:val="Style 11"/>
    <w:rsid w:val="009E436E"/>
    <w:pPr>
      <w:widowControl w:val="0"/>
      <w:autoSpaceDE w:val="0"/>
      <w:autoSpaceDN w:val="0"/>
      <w:ind w:left="72"/>
    </w:pPr>
    <w:rPr>
      <w:rFonts w:ascii="Times New Roman" w:eastAsia="Times New Roman" w:hAnsi="Times New Roman"/>
      <w:lang w:val="en-US"/>
    </w:rPr>
  </w:style>
  <w:style w:type="character" w:customStyle="1" w:styleId="CharacterStyle4">
    <w:name w:val="Character Style 4"/>
    <w:rsid w:val="009E436E"/>
    <w:rPr>
      <w:sz w:val="20"/>
      <w:szCs w:val="20"/>
    </w:rPr>
  </w:style>
  <w:style w:type="paragraph" w:customStyle="1" w:styleId="Style2">
    <w:name w:val="Style 2"/>
    <w:uiPriority w:val="99"/>
    <w:rsid w:val="009E436E"/>
    <w:pPr>
      <w:widowControl w:val="0"/>
      <w:autoSpaceDE w:val="0"/>
      <w:autoSpaceDN w:val="0"/>
      <w:adjustRightInd w:val="0"/>
    </w:pPr>
    <w:rPr>
      <w:rFonts w:ascii="Times New Roman" w:eastAsia="Times New Roman" w:hAnsi="Times New Roman"/>
      <w:lang w:val="en-US"/>
    </w:rPr>
  </w:style>
  <w:style w:type="paragraph" w:styleId="Nagwekspisutreci">
    <w:name w:val="TOC Heading"/>
    <w:basedOn w:val="Nagwek1"/>
    <w:next w:val="Normalny"/>
    <w:qFormat/>
    <w:rsid w:val="009E436E"/>
    <w:pPr>
      <w:keepLines/>
      <w:spacing w:before="480" w:after="0" w:line="276" w:lineRule="auto"/>
      <w:outlineLvl w:val="9"/>
    </w:pPr>
    <w:rPr>
      <w:rFonts w:ascii="Cambria" w:hAnsi="Cambria"/>
      <w:bCs/>
      <w:color w:val="365F91"/>
      <w:spacing w:val="0"/>
      <w:kern w:val="0"/>
      <w:szCs w:val="28"/>
      <w:lang w:eastAsia="en-US"/>
    </w:rPr>
  </w:style>
  <w:style w:type="table" w:customStyle="1" w:styleId="Tabela-Siatka2">
    <w:name w:val="Tabela - Siatka2"/>
    <w:basedOn w:val="Standardowy"/>
    <w:next w:val="Tabela-Siatka"/>
    <w:uiPriority w:val="59"/>
    <w:rsid w:val="009E43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copy">
    <w:name w:val="boldcopy"/>
    <w:rsid w:val="00760573"/>
  </w:style>
  <w:style w:type="character" w:customStyle="1" w:styleId="BezodstpwZnak">
    <w:name w:val="Bez odstępów Znak"/>
    <w:link w:val="Bezodstpw"/>
    <w:rsid w:val="00F01D27"/>
    <w:rPr>
      <w:sz w:val="22"/>
      <w:szCs w:val="22"/>
      <w:lang w:eastAsia="en-US"/>
    </w:rPr>
  </w:style>
  <w:style w:type="paragraph" w:customStyle="1" w:styleId="Tekstpodstawowyzwciciem1">
    <w:name w:val="Tekst podstawowy z wcięciem1"/>
    <w:basedOn w:val="Tekstpodstawowy"/>
    <w:rsid w:val="00843D72"/>
    <w:pPr>
      <w:spacing w:after="0"/>
      <w:ind w:firstLine="360"/>
    </w:pPr>
    <w:rPr>
      <w:lang w:eastAsia="zh-CN"/>
    </w:rPr>
  </w:style>
  <w:style w:type="paragraph" w:customStyle="1" w:styleId="Tekstpodstawowywcity22">
    <w:name w:val="Tekst podstawowy wcięty 22"/>
    <w:basedOn w:val="Normalny"/>
    <w:rsid w:val="00843D72"/>
    <w:pPr>
      <w:ind w:firstLine="708"/>
    </w:pPr>
    <w:rPr>
      <w:rFonts w:ascii="Arial" w:hAnsi="Arial" w:cs="Arial"/>
      <w:sz w:val="18"/>
    </w:rPr>
  </w:style>
  <w:style w:type="character" w:customStyle="1" w:styleId="Podpistabeli2">
    <w:name w:val="Podpis tabeli (2)"/>
    <w:rsid w:val="009463E9"/>
    <w:rPr>
      <w:rFonts w:ascii="Arial" w:eastAsia="Arial" w:hAnsi="Arial" w:cs="Arial"/>
      <w:b w:val="0"/>
      <w:bCs w:val="0"/>
      <w:i w:val="0"/>
      <w:iCs w:val="0"/>
      <w:smallCaps w:val="0"/>
      <w:strike w:val="0"/>
      <w:color w:val="000000"/>
      <w:spacing w:val="0"/>
      <w:w w:val="100"/>
      <w:position w:val="0"/>
      <w:sz w:val="15"/>
      <w:szCs w:val="15"/>
      <w:u w:val="single"/>
      <w:lang w:val="pl-PL" w:eastAsia="pl-PL" w:bidi="pl-PL"/>
    </w:rPr>
  </w:style>
  <w:style w:type="character" w:customStyle="1" w:styleId="Teksttreci2">
    <w:name w:val="Tekst treści (2)_"/>
    <w:link w:val="Teksttreci20"/>
    <w:rsid w:val="009463E9"/>
    <w:rPr>
      <w:rFonts w:ascii="Arial" w:eastAsia="Arial" w:hAnsi="Arial" w:cs="Arial"/>
      <w:sz w:val="19"/>
      <w:szCs w:val="19"/>
      <w:shd w:val="clear" w:color="auto" w:fill="FFFFFF"/>
    </w:rPr>
  </w:style>
  <w:style w:type="character" w:customStyle="1" w:styleId="Teksttreci275pt">
    <w:name w:val="Tekst treści (2) + 7;5 pt"/>
    <w:rsid w:val="009463E9"/>
    <w:rPr>
      <w:rFonts w:ascii="Arial" w:eastAsia="Arial" w:hAnsi="Arial" w:cs="Arial"/>
      <w:b w:val="0"/>
      <w:bCs w:val="0"/>
      <w:i w:val="0"/>
      <w:iCs w:val="0"/>
      <w:smallCaps w:val="0"/>
      <w:strike w:val="0"/>
      <w:color w:val="000000"/>
      <w:spacing w:val="0"/>
      <w:w w:val="100"/>
      <w:position w:val="0"/>
      <w:sz w:val="15"/>
      <w:szCs w:val="15"/>
      <w:u w:val="none"/>
      <w:lang w:val="pl-PL" w:eastAsia="pl-PL" w:bidi="pl-PL"/>
    </w:rPr>
  </w:style>
  <w:style w:type="character" w:customStyle="1" w:styleId="PogrubienieTeksttreci275ptKursywa">
    <w:name w:val="Pogrubienie;Tekst treści (2) + 7;5 pt;Kursywa"/>
    <w:rsid w:val="009463E9"/>
    <w:rPr>
      <w:rFonts w:ascii="Arial" w:eastAsia="Arial" w:hAnsi="Arial" w:cs="Arial"/>
      <w:b/>
      <w:bCs/>
      <w:i/>
      <w:iCs/>
      <w:smallCaps w:val="0"/>
      <w:strike w:val="0"/>
      <w:color w:val="000000"/>
      <w:spacing w:val="0"/>
      <w:w w:val="100"/>
      <w:position w:val="0"/>
      <w:sz w:val="15"/>
      <w:szCs w:val="15"/>
      <w:u w:val="none"/>
      <w:lang w:val="pl-PL" w:eastAsia="pl-PL" w:bidi="pl-PL"/>
    </w:rPr>
  </w:style>
  <w:style w:type="paragraph" w:customStyle="1" w:styleId="Teksttreci20">
    <w:name w:val="Tekst treści (2)"/>
    <w:basedOn w:val="Normalny"/>
    <w:link w:val="Teksttreci2"/>
    <w:rsid w:val="009463E9"/>
    <w:pPr>
      <w:widowControl w:val="0"/>
      <w:shd w:val="clear" w:color="auto" w:fill="FFFFFF"/>
      <w:spacing w:before="240" w:after="240" w:line="230" w:lineRule="exact"/>
      <w:ind w:hanging="740"/>
    </w:pPr>
    <w:rPr>
      <w:rFonts w:ascii="Arial" w:eastAsia="Arial" w:hAnsi="Arial" w:cs="Arial"/>
      <w:sz w:val="19"/>
      <w:szCs w:val="19"/>
    </w:rPr>
  </w:style>
  <w:style w:type="character" w:customStyle="1" w:styleId="Podpistabeli3">
    <w:name w:val="Podpis tabeli (3)_"/>
    <w:link w:val="Podpistabeli30"/>
    <w:rsid w:val="009463E9"/>
    <w:rPr>
      <w:rFonts w:ascii="Arial" w:eastAsia="Arial" w:hAnsi="Arial" w:cs="Arial"/>
      <w:i/>
      <w:iCs/>
      <w:shd w:val="clear" w:color="auto" w:fill="FFFFFF"/>
    </w:rPr>
  </w:style>
  <w:style w:type="paragraph" w:customStyle="1" w:styleId="Podpistabeli30">
    <w:name w:val="Podpis tabeli (3)"/>
    <w:basedOn w:val="Normalny"/>
    <w:link w:val="Podpistabeli3"/>
    <w:rsid w:val="009463E9"/>
    <w:pPr>
      <w:widowControl w:val="0"/>
      <w:shd w:val="clear" w:color="auto" w:fill="FFFFFF"/>
      <w:spacing w:line="230" w:lineRule="exact"/>
    </w:pPr>
    <w:rPr>
      <w:rFonts w:ascii="Arial" w:eastAsia="Arial" w:hAnsi="Arial" w:cs="Arial"/>
      <w:i/>
      <w:iCs/>
    </w:rPr>
  </w:style>
  <w:style w:type="character" w:customStyle="1" w:styleId="Podpistabeli20">
    <w:name w:val="Podpis tabeli (2)_"/>
    <w:rsid w:val="009463E9"/>
    <w:rPr>
      <w:rFonts w:ascii="Arial" w:eastAsia="Arial" w:hAnsi="Arial" w:cs="Arial"/>
      <w:b w:val="0"/>
      <w:bCs w:val="0"/>
      <w:i w:val="0"/>
      <w:iCs w:val="0"/>
      <w:smallCaps w:val="0"/>
      <w:strike w:val="0"/>
      <w:sz w:val="15"/>
      <w:szCs w:val="15"/>
      <w:u w:val="none"/>
    </w:rPr>
  </w:style>
  <w:style w:type="character" w:customStyle="1" w:styleId="PogrubienieTeksttreci26pt">
    <w:name w:val="Pogrubienie;Tekst treści (2) + 6 pt"/>
    <w:rsid w:val="00707769"/>
    <w:rPr>
      <w:rFonts w:ascii="Arial" w:eastAsia="Arial" w:hAnsi="Arial" w:cs="Arial"/>
      <w:b/>
      <w:bCs/>
      <w:i w:val="0"/>
      <w:iCs w:val="0"/>
      <w:smallCaps w:val="0"/>
      <w:strike w:val="0"/>
      <w:color w:val="000000"/>
      <w:spacing w:val="0"/>
      <w:w w:val="100"/>
      <w:position w:val="0"/>
      <w:sz w:val="12"/>
      <w:szCs w:val="12"/>
      <w:u w:val="none"/>
      <w:shd w:val="clear" w:color="auto" w:fill="FFFFFF"/>
      <w:lang w:val="pl-PL" w:eastAsia="pl-PL" w:bidi="pl-PL"/>
    </w:rPr>
  </w:style>
  <w:style w:type="character" w:customStyle="1" w:styleId="Teksttreci24ptMaelitery">
    <w:name w:val="Tekst treści (2) + 4 pt;Małe litery"/>
    <w:rsid w:val="00707769"/>
    <w:rPr>
      <w:rFonts w:ascii="Arial" w:eastAsia="Arial" w:hAnsi="Arial" w:cs="Arial"/>
      <w:b w:val="0"/>
      <w:bCs w:val="0"/>
      <w:i w:val="0"/>
      <w:iCs w:val="0"/>
      <w:smallCaps/>
      <w:strike w:val="0"/>
      <w:color w:val="000000"/>
      <w:spacing w:val="0"/>
      <w:w w:val="100"/>
      <w:position w:val="0"/>
      <w:sz w:val="8"/>
      <w:szCs w:val="8"/>
      <w:u w:val="none"/>
      <w:shd w:val="clear" w:color="auto" w:fill="FFFFFF"/>
      <w:lang w:val="pl-PL" w:eastAsia="pl-PL" w:bidi="pl-PL"/>
    </w:rPr>
  </w:style>
  <w:style w:type="character" w:customStyle="1" w:styleId="Teksttreci26ptKursywa">
    <w:name w:val="Tekst treści (2) + 6 pt;Kursywa"/>
    <w:rsid w:val="00707769"/>
    <w:rPr>
      <w:rFonts w:ascii="Arial" w:eastAsia="Arial" w:hAnsi="Arial" w:cs="Arial"/>
      <w:b/>
      <w:bCs/>
      <w:i/>
      <w:iCs/>
      <w:smallCaps w:val="0"/>
      <w:strike w:val="0"/>
      <w:color w:val="000000"/>
      <w:spacing w:val="0"/>
      <w:w w:val="100"/>
      <w:position w:val="0"/>
      <w:sz w:val="12"/>
      <w:szCs w:val="12"/>
      <w:u w:val="none"/>
      <w:shd w:val="clear" w:color="auto" w:fill="FFFFFF"/>
      <w:lang w:val="pl-PL" w:eastAsia="pl-PL" w:bidi="pl-PL"/>
    </w:rPr>
  </w:style>
  <w:style w:type="character" w:customStyle="1" w:styleId="Nagwek30">
    <w:name w:val="Nagłówek #3_"/>
    <w:link w:val="Nagwek31"/>
    <w:rsid w:val="0070482D"/>
    <w:rPr>
      <w:rFonts w:ascii="Times New Roman" w:eastAsia="Times New Roman" w:hAnsi="Times New Roman"/>
      <w:b/>
      <w:bCs/>
      <w:sz w:val="22"/>
      <w:szCs w:val="22"/>
      <w:shd w:val="clear" w:color="auto" w:fill="FFFFFF"/>
    </w:rPr>
  </w:style>
  <w:style w:type="paragraph" w:customStyle="1" w:styleId="Nagwek31">
    <w:name w:val="Nagłówek #3"/>
    <w:basedOn w:val="Normalny"/>
    <w:link w:val="Nagwek30"/>
    <w:rsid w:val="0070482D"/>
    <w:pPr>
      <w:widowControl w:val="0"/>
      <w:shd w:val="clear" w:color="auto" w:fill="FFFFFF"/>
      <w:spacing w:line="274" w:lineRule="exact"/>
      <w:outlineLvl w:val="2"/>
    </w:pPr>
    <w:rPr>
      <w:b/>
      <w:bCs/>
      <w:sz w:val="22"/>
      <w:szCs w:val="22"/>
    </w:rPr>
  </w:style>
  <w:style w:type="character" w:customStyle="1" w:styleId="Teksttreci4">
    <w:name w:val="Tekst treści (4)_"/>
    <w:link w:val="Teksttreci40"/>
    <w:rsid w:val="00D93836"/>
    <w:rPr>
      <w:rFonts w:ascii="Verdana" w:eastAsia="Verdana" w:hAnsi="Verdana" w:cs="Verdana"/>
      <w:b/>
      <w:bCs/>
      <w:sz w:val="18"/>
      <w:szCs w:val="18"/>
      <w:shd w:val="clear" w:color="auto" w:fill="FFFFFF"/>
    </w:rPr>
  </w:style>
  <w:style w:type="character" w:customStyle="1" w:styleId="Teksttreci2Pogrubienie">
    <w:name w:val="Tekst treści (2) + Pogrubienie"/>
    <w:rsid w:val="00D93836"/>
    <w:rPr>
      <w:rFonts w:ascii="Verdana" w:eastAsia="Verdana" w:hAnsi="Verdana" w:cs="Verdana"/>
      <w:b/>
      <w:bCs/>
      <w:i w:val="0"/>
      <w:iCs w:val="0"/>
      <w:smallCaps w:val="0"/>
      <w:strike w:val="0"/>
      <w:color w:val="000000"/>
      <w:spacing w:val="0"/>
      <w:w w:val="100"/>
      <w:position w:val="0"/>
      <w:sz w:val="18"/>
      <w:szCs w:val="18"/>
      <w:u w:val="none"/>
      <w:shd w:val="clear" w:color="auto" w:fill="FFFFFF"/>
      <w:lang w:val="pl-PL" w:eastAsia="pl-PL" w:bidi="pl-PL"/>
    </w:rPr>
  </w:style>
  <w:style w:type="paragraph" w:customStyle="1" w:styleId="Teksttreci40">
    <w:name w:val="Tekst treści (4)"/>
    <w:basedOn w:val="Normalny"/>
    <w:link w:val="Teksttreci4"/>
    <w:rsid w:val="00D93836"/>
    <w:pPr>
      <w:widowControl w:val="0"/>
      <w:shd w:val="clear" w:color="auto" w:fill="FFFFFF"/>
      <w:spacing w:before="120" w:after="240" w:line="0" w:lineRule="atLeast"/>
    </w:pPr>
    <w:rPr>
      <w:rFonts w:ascii="Verdana" w:eastAsia="Verdana" w:hAnsi="Verdana" w:cs="Verdana"/>
      <w:b/>
      <w:bCs/>
      <w:sz w:val="18"/>
      <w:szCs w:val="18"/>
    </w:rPr>
  </w:style>
  <w:style w:type="character" w:customStyle="1" w:styleId="Teksttreci2Maelitery">
    <w:name w:val="Tekst treści (2) + Małe litery"/>
    <w:rsid w:val="00D93836"/>
    <w:rPr>
      <w:rFonts w:ascii="Verdana" w:eastAsia="Verdana" w:hAnsi="Verdana" w:cs="Verdana"/>
      <w:b w:val="0"/>
      <w:bCs w:val="0"/>
      <w:i w:val="0"/>
      <w:iCs w:val="0"/>
      <w:smallCaps/>
      <w:strike w:val="0"/>
      <w:color w:val="000000"/>
      <w:spacing w:val="0"/>
      <w:w w:val="100"/>
      <w:position w:val="0"/>
      <w:sz w:val="18"/>
      <w:szCs w:val="18"/>
      <w:u w:val="none"/>
      <w:shd w:val="clear" w:color="auto" w:fill="FFFFFF"/>
      <w:lang w:val="pl-PL" w:eastAsia="pl-PL" w:bidi="pl-PL"/>
    </w:rPr>
  </w:style>
  <w:style w:type="character" w:customStyle="1" w:styleId="Teksttreci2Georgia95pt">
    <w:name w:val="Tekst treści (2) + Georgia;9;5 pt"/>
    <w:rsid w:val="00D93836"/>
    <w:rPr>
      <w:rFonts w:ascii="Georgia" w:eastAsia="Georgia" w:hAnsi="Georgia" w:cs="Georgia"/>
      <w:b w:val="0"/>
      <w:bCs w:val="0"/>
      <w:i w:val="0"/>
      <w:iCs w:val="0"/>
      <w:smallCaps w:val="0"/>
      <w:strike w:val="0"/>
      <w:color w:val="000000"/>
      <w:spacing w:val="0"/>
      <w:w w:val="100"/>
      <w:position w:val="0"/>
      <w:sz w:val="19"/>
      <w:szCs w:val="19"/>
      <w:u w:val="none"/>
      <w:shd w:val="clear" w:color="auto" w:fill="FFFFFF"/>
      <w:lang w:val="pl-PL" w:eastAsia="pl-PL" w:bidi="pl-PL"/>
    </w:rPr>
  </w:style>
  <w:style w:type="table" w:customStyle="1" w:styleId="TableNormal">
    <w:name w:val="Table Normal"/>
    <w:uiPriority w:val="2"/>
    <w:semiHidden/>
    <w:unhideWhenUsed/>
    <w:qFormat/>
    <w:rsid w:val="00587AA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587AA3"/>
    <w:pPr>
      <w:widowControl w:val="0"/>
      <w:autoSpaceDE w:val="0"/>
      <w:autoSpaceDN w:val="0"/>
      <w:ind w:left="107"/>
    </w:pPr>
    <w:rPr>
      <w:rFonts w:ascii="Verdana" w:eastAsia="Verdana" w:hAnsi="Verdana" w:cs="Verdana"/>
      <w:sz w:val="22"/>
      <w:szCs w:val="22"/>
      <w:lang w:val="en-US" w:eastAsia="en-US"/>
    </w:rPr>
  </w:style>
  <w:style w:type="character" w:customStyle="1" w:styleId="Nagwek1Znak3">
    <w:name w:val="Nagłówek 1 Znak3"/>
    <w:uiPriority w:val="9"/>
    <w:rsid w:val="00B27154"/>
    <w:rPr>
      <w:rFonts w:ascii="Verdana" w:hAnsi="Verdana" w:cs="Arial"/>
      <w:b/>
      <w:iCs/>
      <w:caps/>
      <w:snapToGrid w:val="0"/>
      <w:kern w:val="3"/>
      <w:sz w:val="20"/>
      <w:szCs w:val="20"/>
      <w:lang w:eastAsia="ar-SA"/>
    </w:rPr>
  </w:style>
  <w:style w:type="character" w:customStyle="1" w:styleId="Nagwek2Znak3">
    <w:name w:val="Nagłówek 2 Znak3"/>
    <w:rsid w:val="00B27154"/>
    <w:rPr>
      <w:rFonts w:ascii="Cambria" w:eastAsia="Times New Roman" w:hAnsi="Cambria" w:cs="Times New Roman"/>
      <w:b/>
      <w:bCs/>
      <w:i/>
      <w:iCs/>
      <w:kern w:val="3"/>
      <w:sz w:val="28"/>
      <w:szCs w:val="28"/>
    </w:rPr>
  </w:style>
  <w:style w:type="character" w:customStyle="1" w:styleId="Nagwek3Znak3">
    <w:name w:val="Nagłówek 3 Znak3"/>
    <w:uiPriority w:val="9"/>
    <w:rsid w:val="00B27154"/>
    <w:rPr>
      <w:rFonts w:ascii="Cambria" w:eastAsia="Times New Roman" w:hAnsi="Cambria" w:cs="Times New Roman"/>
      <w:b/>
      <w:bCs/>
      <w:kern w:val="3"/>
      <w:sz w:val="26"/>
      <w:szCs w:val="26"/>
    </w:rPr>
  </w:style>
  <w:style w:type="character" w:customStyle="1" w:styleId="Nagwek4Znak2">
    <w:name w:val="Nagłówek 4 Znak2"/>
    <w:uiPriority w:val="99"/>
    <w:rsid w:val="00B27154"/>
    <w:rPr>
      <w:rFonts w:ascii="Calibri" w:eastAsia="Times New Roman" w:hAnsi="Calibri" w:cs="Times New Roman"/>
      <w:b/>
      <w:bCs/>
      <w:kern w:val="3"/>
      <w:sz w:val="28"/>
      <w:szCs w:val="28"/>
    </w:rPr>
  </w:style>
  <w:style w:type="character" w:customStyle="1" w:styleId="Nagwek5Znak2">
    <w:name w:val="Nagłówek 5 Znak2"/>
    <w:uiPriority w:val="99"/>
    <w:rsid w:val="00B27154"/>
    <w:rPr>
      <w:rFonts w:ascii="Calibri" w:eastAsia="Times New Roman" w:hAnsi="Calibri" w:cs="Times New Roman"/>
      <w:b/>
      <w:bCs/>
      <w:i/>
      <w:iCs/>
      <w:kern w:val="3"/>
      <w:sz w:val="26"/>
      <w:szCs w:val="26"/>
    </w:rPr>
  </w:style>
  <w:style w:type="character" w:customStyle="1" w:styleId="Nagwek6Znak2">
    <w:name w:val="Nagłówek 6 Znak2"/>
    <w:uiPriority w:val="99"/>
    <w:rsid w:val="00B27154"/>
    <w:rPr>
      <w:rFonts w:ascii="Calibri" w:eastAsia="Times New Roman" w:hAnsi="Calibri" w:cs="Times New Roman"/>
      <w:b/>
      <w:bCs/>
      <w:kern w:val="3"/>
    </w:rPr>
  </w:style>
  <w:style w:type="character" w:customStyle="1" w:styleId="Nagwek7Znak2">
    <w:name w:val="Nagłówek 7 Znak2"/>
    <w:uiPriority w:val="99"/>
    <w:rsid w:val="00B27154"/>
    <w:rPr>
      <w:rFonts w:ascii="Calibri" w:eastAsia="Times New Roman" w:hAnsi="Calibri" w:cs="Times New Roman"/>
      <w:kern w:val="3"/>
      <w:sz w:val="24"/>
      <w:szCs w:val="24"/>
    </w:rPr>
  </w:style>
  <w:style w:type="character" w:customStyle="1" w:styleId="Nagwek8Znak2">
    <w:name w:val="Nagłówek 8 Znak2"/>
    <w:uiPriority w:val="99"/>
    <w:rsid w:val="00B27154"/>
    <w:rPr>
      <w:rFonts w:ascii="Calibri" w:eastAsia="Times New Roman" w:hAnsi="Calibri" w:cs="Times New Roman"/>
      <w:i/>
      <w:iCs/>
      <w:kern w:val="3"/>
      <w:sz w:val="24"/>
      <w:szCs w:val="24"/>
    </w:rPr>
  </w:style>
  <w:style w:type="character" w:customStyle="1" w:styleId="Nagwek9Znak2">
    <w:name w:val="Nagłówek 9 Znak2"/>
    <w:uiPriority w:val="99"/>
    <w:rsid w:val="00B27154"/>
    <w:rPr>
      <w:rFonts w:ascii="Cambria" w:eastAsia="Times New Roman" w:hAnsi="Cambria" w:cs="Times New Roman"/>
      <w:kern w:val="3"/>
    </w:rPr>
  </w:style>
  <w:style w:type="paragraph" w:customStyle="1" w:styleId="Standard">
    <w:name w:val="Standard"/>
    <w:uiPriority w:val="99"/>
    <w:rsid w:val="00B27154"/>
    <w:pPr>
      <w:suppressAutoHyphens/>
      <w:autoSpaceDN w:val="0"/>
      <w:textAlignment w:val="baseline"/>
    </w:pPr>
    <w:rPr>
      <w:rFonts w:eastAsia="Times New Roman" w:cs="Calibri"/>
      <w:kern w:val="3"/>
      <w:sz w:val="22"/>
      <w:szCs w:val="22"/>
      <w:lang w:eastAsia="ar-SA"/>
    </w:rPr>
  </w:style>
  <w:style w:type="paragraph" w:customStyle="1" w:styleId="Heading">
    <w:name w:val="Heading"/>
    <w:basedOn w:val="Standard"/>
    <w:next w:val="Textbody"/>
    <w:uiPriority w:val="99"/>
    <w:rsid w:val="00B27154"/>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B27154"/>
    <w:pPr>
      <w:tabs>
        <w:tab w:val="left" w:pos="397"/>
        <w:tab w:val="left" w:pos="567"/>
        <w:tab w:val="left" w:pos="794"/>
      </w:tabs>
      <w:spacing w:before="120" w:after="120"/>
      <w:jc w:val="both"/>
    </w:pPr>
    <w:rPr>
      <w:rFonts w:ascii="Times New Roman" w:hAnsi="Times New Roman" w:cs="Arial"/>
      <w:bCs/>
      <w:iCs/>
      <w:sz w:val="20"/>
      <w:szCs w:val="24"/>
    </w:rPr>
  </w:style>
  <w:style w:type="paragraph" w:customStyle="1" w:styleId="Index">
    <w:name w:val="Index"/>
    <w:basedOn w:val="Standard"/>
    <w:uiPriority w:val="99"/>
    <w:rsid w:val="00B27154"/>
    <w:pPr>
      <w:suppressLineNumbers/>
    </w:pPr>
    <w:rPr>
      <w:rFonts w:cs="Manga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rsid w:val="00B27154"/>
    <w:rPr>
      <w:kern w:val="3"/>
    </w:rPr>
  </w:style>
  <w:style w:type="character" w:customStyle="1" w:styleId="StopkaZnak2">
    <w:name w:val="Stopka Znak2"/>
    <w:uiPriority w:val="99"/>
    <w:rsid w:val="00B27154"/>
    <w:rPr>
      <w:kern w:val="3"/>
    </w:rPr>
  </w:style>
  <w:style w:type="paragraph" w:customStyle="1" w:styleId="Nagwek20">
    <w:name w:val="Nagłówek2"/>
    <w:basedOn w:val="Standard"/>
    <w:rsid w:val="00B27154"/>
    <w:pPr>
      <w:keepNext/>
      <w:spacing w:before="240" w:after="120"/>
    </w:pPr>
    <w:rPr>
      <w:rFonts w:ascii="Arial" w:hAnsi="Arial" w:cs="Mangal"/>
      <w:sz w:val="28"/>
      <w:szCs w:val="28"/>
    </w:rPr>
  </w:style>
  <w:style w:type="paragraph" w:customStyle="1" w:styleId="Podpis2">
    <w:name w:val="Podpis2"/>
    <w:basedOn w:val="Standard"/>
    <w:uiPriority w:val="99"/>
    <w:rsid w:val="00B27154"/>
    <w:pPr>
      <w:suppressLineNumbers/>
      <w:spacing w:before="120" w:after="120"/>
    </w:pPr>
    <w:rPr>
      <w:rFonts w:cs="Mangal"/>
      <w:i/>
      <w:iCs/>
      <w:sz w:val="24"/>
      <w:szCs w:val="24"/>
    </w:rPr>
  </w:style>
  <w:style w:type="paragraph" w:customStyle="1" w:styleId="Nagwek10">
    <w:name w:val="Nagłówek1"/>
    <w:basedOn w:val="Standard"/>
    <w:rsid w:val="00B27154"/>
    <w:pPr>
      <w:keepNext/>
      <w:spacing w:before="240" w:after="120"/>
    </w:pPr>
    <w:rPr>
      <w:rFonts w:ascii="Arial" w:hAnsi="Arial" w:cs="Mangal"/>
      <w:sz w:val="28"/>
      <w:szCs w:val="28"/>
    </w:rPr>
  </w:style>
  <w:style w:type="paragraph" w:customStyle="1" w:styleId="Podpis1">
    <w:name w:val="Podpis1"/>
    <w:basedOn w:val="Standard"/>
    <w:rsid w:val="00B27154"/>
    <w:pPr>
      <w:suppressLineNumbers/>
      <w:spacing w:before="120" w:after="120"/>
    </w:pPr>
    <w:rPr>
      <w:rFonts w:cs="Mangal"/>
      <w:i/>
      <w:iCs/>
      <w:sz w:val="24"/>
      <w:szCs w:val="24"/>
    </w:rPr>
  </w:style>
  <w:style w:type="paragraph" w:customStyle="1" w:styleId="Akapitzlist10">
    <w:name w:val="Akapit z listą1"/>
    <w:basedOn w:val="Standard"/>
    <w:uiPriority w:val="99"/>
    <w:rsid w:val="00B27154"/>
    <w:pPr>
      <w:ind w:left="720"/>
    </w:pPr>
  </w:style>
  <w:style w:type="character" w:customStyle="1" w:styleId="TekstdymkaZnak2">
    <w:name w:val="Tekst dymka Znak2"/>
    <w:uiPriority w:val="99"/>
    <w:rsid w:val="00B27154"/>
    <w:rPr>
      <w:kern w:val="3"/>
      <w:sz w:val="0"/>
      <w:szCs w:val="0"/>
    </w:rPr>
  </w:style>
  <w:style w:type="paragraph" w:customStyle="1" w:styleId="Table">
    <w:name w:val="Table"/>
    <w:basedOn w:val="Standard"/>
    <w:uiPriority w:val="99"/>
    <w:rsid w:val="00B27154"/>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B27154"/>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B27154"/>
    <w:pPr>
      <w:ind w:left="849" w:hanging="283"/>
    </w:pPr>
    <w:rPr>
      <w:rFonts w:ascii="Times New Roman" w:hAnsi="Times New Roman" w:cs="Times New Roman"/>
      <w:sz w:val="20"/>
      <w:szCs w:val="20"/>
      <w:lang w:val="en-GB"/>
    </w:rPr>
  </w:style>
  <w:style w:type="character" w:customStyle="1" w:styleId="TekstprzypisukocowegoZnak2">
    <w:name w:val="Tekst przypisu końcowego Znak2"/>
    <w:uiPriority w:val="99"/>
    <w:rsid w:val="00B27154"/>
    <w:rPr>
      <w:kern w:val="3"/>
      <w:sz w:val="20"/>
      <w:szCs w:val="20"/>
    </w:rPr>
  </w:style>
  <w:style w:type="character" w:customStyle="1" w:styleId="TekstprzypisudolnegoZnak3">
    <w:name w:val="Tekst przypisu dolnego Znak3"/>
    <w:uiPriority w:val="99"/>
    <w:rsid w:val="00B27154"/>
    <w:rPr>
      <w:rFonts w:ascii="Calibri" w:hAnsi="Calibri"/>
      <w:lang w:val="pl-PL" w:eastAsia="ar-SA" w:bidi="ar-SA"/>
    </w:rPr>
  </w:style>
  <w:style w:type="paragraph" w:customStyle="1" w:styleId="Legenda1">
    <w:name w:val="Legenda1"/>
    <w:basedOn w:val="Standard"/>
    <w:rsid w:val="00B27154"/>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komentarza1">
    <w:name w:val="Tekst komentarza1"/>
    <w:basedOn w:val="Standard"/>
    <w:rsid w:val="00B27154"/>
    <w:rPr>
      <w:rFonts w:ascii="Times New Roman" w:hAnsi="Times New Roman" w:cs="Times New Roman"/>
      <w:sz w:val="20"/>
      <w:szCs w:val="20"/>
    </w:rPr>
  </w:style>
  <w:style w:type="paragraph" w:customStyle="1" w:styleId="Nagwek11">
    <w:name w:val="Nagłówek #1"/>
    <w:basedOn w:val="Standard"/>
    <w:uiPriority w:val="99"/>
    <w:rsid w:val="00B27154"/>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2">
    <w:name w:val="Nagłówek #2"/>
    <w:basedOn w:val="Standard"/>
    <w:uiPriority w:val="99"/>
    <w:rsid w:val="00B27154"/>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B27154"/>
    <w:pPr>
      <w:widowControl w:val="0"/>
      <w:shd w:val="clear" w:color="auto" w:fill="FFFFFF"/>
      <w:spacing w:before="420" w:after="180" w:line="240" w:lineRule="atLeast"/>
      <w:jc w:val="both"/>
    </w:pPr>
    <w:rPr>
      <w:rFonts w:ascii="Arial" w:hAnsi="Arial" w:cs="Arial"/>
      <w:b/>
      <w:bCs/>
      <w:sz w:val="19"/>
      <w:szCs w:val="19"/>
    </w:rPr>
  </w:style>
  <w:style w:type="paragraph" w:customStyle="1" w:styleId="Teksttreci7">
    <w:name w:val="Tekst treści (7)"/>
    <w:basedOn w:val="Standard"/>
    <w:uiPriority w:val="99"/>
    <w:rsid w:val="00B27154"/>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B27154"/>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B27154"/>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B27154"/>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0">
    <w:name w:val="Spis treści (2)"/>
    <w:basedOn w:val="Standard"/>
    <w:uiPriority w:val="99"/>
    <w:rsid w:val="00B27154"/>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B27154"/>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0">
    <w:name w:val="Nagłówek #2 (2)"/>
    <w:basedOn w:val="Standard"/>
    <w:uiPriority w:val="99"/>
    <w:rsid w:val="00B27154"/>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50">
    <w:name w:val="Nagłówek #5"/>
    <w:basedOn w:val="Standard"/>
    <w:uiPriority w:val="99"/>
    <w:rsid w:val="00B27154"/>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B27154"/>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B27154"/>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B27154"/>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B27154"/>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B27154"/>
    <w:pPr>
      <w:ind w:left="720"/>
    </w:pPr>
  </w:style>
  <w:style w:type="paragraph" w:customStyle="1" w:styleId="Textbodyindent">
    <w:name w:val="Text body indent"/>
    <w:basedOn w:val="Standard"/>
    <w:uiPriority w:val="99"/>
    <w:rsid w:val="00B27154"/>
    <w:pPr>
      <w:spacing w:after="120"/>
      <w:ind w:left="283"/>
    </w:pPr>
    <w:rPr>
      <w:rFonts w:ascii="Times New Roman" w:hAnsi="Times New Roman" w:cs="Times New Roman"/>
      <w:sz w:val="24"/>
      <w:szCs w:val="24"/>
    </w:rPr>
  </w:style>
  <w:style w:type="paragraph" w:customStyle="1" w:styleId="normalny3">
    <w:name w:val="normalny 3"/>
    <w:basedOn w:val="Standard"/>
    <w:rsid w:val="00B27154"/>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B27154"/>
    <w:pPr>
      <w:tabs>
        <w:tab w:val="left" w:pos="747"/>
        <w:tab w:val="left" w:pos="927"/>
        <w:tab w:val="left" w:pos="974"/>
        <w:tab w:val="left" w:pos="1620"/>
        <w:tab w:val="left" w:pos="2676"/>
      </w:tabs>
      <w:suppressAutoHyphens/>
      <w:autoSpaceDN w:val="0"/>
      <w:spacing w:after="0"/>
      <w:ind w:left="180" w:hanging="360"/>
      <w:textAlignment w:val="baseline"/>
    </w:pPr>
    <w:rPr>
      <w:rFonts w:cs="Arial"/>
      <w:b w:val="0"/>
      <w:spacing w:val="0"/>
      <w:kern w:val="3"/>
      <w:sz w:val="22"/>
      <w:szCs w:val="24"/>
      <w:lang w:eastAsia="ar-SA"/>
    </w:rPr>
  </w:style>
  <w:style w:type="paragraph" w:customStyle="1" w:styleId="StylNormalny">
    <w:name w:val="Styl Normalny"/>
    <w:basedOn w:val="Standard"/>
    <w:uiPriority w:val="99"/>
    <w:rsid w:val="00B27154"/>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B27154"/>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B27154"/>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B27154"/>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B27154"/>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B27154"/>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Nagwek3NiePogrubienie">
    <w:name w:val="Styl Nagłówek 3 + Nie Pogrubienie"/>
    <w:basedOn w:val="Nagwek3"/>
    <w:uiPriority w:val="99"/>
    <w:rsid w:val="00B27154"/>
    <w:pPr>
      <w:tabs>
        <w:tab w:val="left" w:pos="917"/>
        <w:tab w:val="left" w:pos="1211"/>
        <w:tab w:val="left" w:pos="2340"/>
        <w:tab w:val="left" w:pos="3396"/>
      </w:tabs>
      <w:suppressAutoHyphens/>
      <w:autoSpaceDN w:val="0"/>
      <w:spacing w:before="120" w:after="0"/>
      <w:ind w:left="180" w:hanging="360"/>
      <w:jc w:val="both"/>
      <w:textAlignment w:val="baseline"/>
    </w:pPr>
    <w:rPr>
      <w:rFonts w:cs="Arial"/>
      <w:b w:val="0"/>
      <w:color w:val="00000A"/>
      <w:kern w:val="3"/>
      <w:szCs w:val="26"/>
      <w:lang w:eastAsia="ar-SA"/>
    </w:rPr>
  </w:style>
  <w:style w:type="paragraph" w:customStyle="1" w:styleId="StylNagwek3NiePogrubienie1">
    <w:name w:val="Styl Nagłówek 3 + Nie Pogrubienie1"/>
    <w:basedOn w:val="Nagwek3"/>
    <w:uiPriority w:val="99"/>
    <w:rsid w:val="00B27154"/>
    <w:pPr>
      <w:tabs>
        <w:tab w:val="left" w:pos="917"/>
        <w:tab w:val="left" w:pos="1211"/>
        <w:tab w:val="left" w:pos="2340"/>
        <w:tab w:val="left" w:pos="3396"/>
      </w:tabs>
      <w:suppressAutoHyphens/>
      <w:autoSpaceDN w:val="0"/>
      <w:spacing w:before="120" w:after="0"/>
      <w:ind w:left="180" w:hanging="360"/>
      <w:jc w:val="both"/>
      <w:textAlignment w:val="baseline"/>
    </w:pPr>
    <w:rPr>
      <w:rFonts w:cs="Arial"/>
      <w:b w:val="0"/>
      <w:color w:val="00000A"/>
      <w:kern w:val="3"/>
      <w:szCs w:val="26"/>
      <w:lang w:eastAsia="ar-SA"/>
    </w:rPr>
  </w:style>
  <w:style w:type="paragraph" w:customStyle="1" w:styleId="normalnypunkt">
    <w:name w:val="normalny punkt"/>
    <w:basedOn w:val="Standard"/>
    <w:uiPriority w:val="99"/>
    <w:rsid w:val="00B27154"/>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B27154"/>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B27154"/>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B27154"/>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B27154"/>
    <w:pPr>
      <w:tabs>
        <w:tab w:val="left" w:pos="1097"/>
      </w:tabs>
      <w:suppressAutoHyphens/>
      <w:autoSpaceDN w:val="0"/>
      <w:spacing w:before="0" w:after="120"/>
      <w:ind w:left="357" w:hanging="397"/>
      <w:textAlignment w:val="baseline"/>
    </w:pPr>
    <w:rPr>
      <w:rFonts w:ascii="Verdana" w:hAnsi="Verdana" w:cs="Arial"/>
      <w:bCs/>
      <w:iCs/>
      <w:caps/>
      <w:snapToGrid w:val="0"/>
      <w:spacing w:val="0"/>
      <w:kern w:val="3"/>
      <w:sz w:val="20"/>
      <w:lang w:eastAsia="ar-SA"/>
    </w:rPr>
  </w:style>
  <w:style w:type="paragraph" w:customStyle="1" w:styleId="StylWyjustowany">
    <w:name w:val="Styl Wyjustowany"/>
    <w:basedOn w:val="Standard"/>
    <w:uiPriority w:val="99"/>
    <w:rsid w:val="00B27154"/>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rsid w:val="00B27154"/>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B27154"/>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B27154"/>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B27154"/>
    <w:rPr>
      <w:b/>
      <w:bCs w:val="0"/>
    </w:rPr>
  </w:style>
  <w:style w:type="paragraph" w:customStyle="1" w:styleId="Norm12">
    <w:name w:val="Norm 12"/>
    <w:basedOn w:val="Standard"/>
    <w:uiPriority w:val="99"/>
    <w:rsid w:val="00B27154"/>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B27154"/>
    <w:pPr>
      <w:spacing w:before="240"/>
    </w:pPr>
  </w:style>
  <w:style w:type="paragraph" w:customStyle="1" w:styleId="Text">
    <w:name w:val="Text"/>
    <w:basedOn w:val="Standard"/>
    <w:uiPriority w:val="99"/>
    <w:rsid w:val="00B27154"/>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rsid w:val="00B27154"/>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B27154"/>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B27154"/>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B27154"/>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B27154"/>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B27154"/>
    <w:pPr>
      <w:keepNext/>
      <w:spacing w:after="120"/>
    </w:pPr>
    <w:rPr>
      <w:b/>
      <w:caps/>
    </w:rPr>
  </w:style>
  <w:style w:type="paragraph" w:customStyle="1" w:styleId="Zwrotpoegnalny1">
    <w:name w:val="Zwrot pożegnalny1"/>
    <w:basedOn w:val="Standard"/>
    <w:uiPriority w:val="99"/>
    <w:rsid w:val="00B27154"/>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rsid w:val="00B27154"/>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B27154"/>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B27154"/>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Tekstcourier">
    <w:name w:val="Tekst_courier"/>
    <w:basedOn w:val="Zwykytekst1"/>
    <w:uiPriority w:val="99"/>
    <w:rsid w:val="00B27154"/>
    <w:pPr>
      <w:tabs>
        <w:tab w:val="left" w:pos="2268"/>
        <w:tab w:val="left" w:pos="2835"/>
        <w:tab w:val="left" w:pos="3402"/>
      </w:tabs>
      <w:autoSpaceDN w:val="0"/>
      <w:textAlignment w:val="baseline"/>
    </w:pPr>
    <w:rPr>
      <w:bCs/>
      <w:iCs/>
      <w:kern w:val="3"/>
      <w:sz w:val="24"/>
      <w:szCs w:val="24"/>
    </w:rPr>
  </w:style>
  <w:style w:type="paragraph" w:customStyle="1" w:styleId="Tekstpodstawowy1">
    <w:name w:val="Tekst podstawowy1"/>
    <w:uiPriority w:val="99"/>
    <w:rsid w:val="00B27154"/>
    <w:pPr>
      <w:widowControl w:val="0"/>
      <w:suppressLineNumbers/>
      <w:suppressAutoHyphens/>
      <w:autoSpaceDN w:val="0"/>
      <w:jc w:val="both"/>
      <w:textAlignment w:val="baseline"/>
    </w:pPr>
    <w:rPr>
      <w:rFonts w:ascii="Arial" w:eastAsia="Times New Roman" w:hAnsi="Arial" w:cs="Arial"/>
      <w:color w:val="000000"/>
      <w:kern w:val="3"/>
      <w:sz w:val="24"/>
      <w:lang w:eastAsia="ar-SA"/>
    </w:rPr>
  </w:style>
  <w:style w:type="paragraph" w:customStyle="1" w:styleId="StylNagwek2Pogrubienie">
    <w:name w:val="Styl Nagłówek 2 + Pogrubienie"/>
    <w:basedOn w:val="Nagwek2"/>
    <w:uiPriority w:val="99"/>
    <w:rsid w:val="00B27154"/>
    <w:pPr>
      <w:suppressAutoHyphens/>
      <w:autoSpaceDN w:val="0"/>
      <w:spacing w:after="0"/>
      <w:ind w:left="2496" w:hanging="360"/>
      <w:textAlignment w:val="baseline"/>
    </w:pPr>
    <w:rPr>
      <w:rFonts w:cs="Arial"/>
      <w:b w:val="0"/>
      <w:bCs/>
      <w:spacing w:val="0"/>
      <w:kern w:val="3"/>
      <w:sz w:val="22"/>
      <w:szCs w:val="24"/>
      <w:lang w:eastAsia="ar-SA"/>
    </w:rPr>
  </w:style>
  <w:style w:type="paragraph" w:customStyle="1" w:styleId="wyjust120">
    <w:name w:val="wyjust 12"/>
    <w:basedOn w:val="StylWyjustowany"/>
    <w:uiPriority w:val="99"/>
    <w:rsid w:val="00B27154"/>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B27154"/>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B27154"/>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Data10">
    <w:name w:val="Data1"/>
    <w:basedOn w:val="Standard"/>
    <w:rsid w:val="00B27154"/>
    <w:pPr>
      <w:tabs>
        <w:tab w:val="left" w:pos="397"/>
        <w:tab w:val="left" w:pos="567"/>
        <w:tab w:val="left" w:pos="794"/>
      </w:tabs>
    </w:pPr>
    <w:rPr>
      <w:rFonts w:ascii="Times New Roman" w:hAnsi="Times New Roman" w:cs="Arial"/>
      <w:bCs/>
      <w:iCs/>
      <w:sz w:val="20"/>
      <w:szCs w:val="24"/>
    </w:rPr>
  </w:style>
  <w:style w:type="paragraph" w:customStyle="1" w:styleId="71">
    <w:name w:val="71"/>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
    <w:basedOn w:val="Standard"/>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0">
    <w:name w:val="11"/>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B27154"/>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0">
    <w:name w:val="Normalny1"/>
    <w:basedOn w:val="Standard"/>
    <w:rsid w:val="00B27154"/>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B27154"/>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0">
    <w:name w:val="Tekst podstawowy wcięty 31"/>
    <w:basedOn w:val="Standard"/>
    <w:rsid w:val="00B27154"/>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B27154"/>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Tekstpodstawowy32">
    <w:name w:val="Tekst podstawowy 32"/>
    <w:basedOn w:val="Standard"/>
    <w:rsid w:val="00B27154"/>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B27154"/>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0">
    <w:name w:val="Tekst podstawowy wcięty 21"/>
    <w:basedOn w:val="Standard"/>
    <w:rsid w:val="00B27154"/>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B27154"/>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B27154"/>
  </w:style>
  <w:style w:type="paragraph" w:customStyle="1" w:styleId="Gliederung3">
    <w:name w:val="Gliederung3"/>
    <w:basedOn w:val="Standard"/>
    <w:uiPriority w:val="99"/>
    <w:rsid w:val="00B27154"/>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B27154"/>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B27154"/>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Bezodstpw10">
    <w:name w:val="Bez odstępów1"/>
    <w:rsid w:val="00B27154"/>
    <w:pPr>
      <w:suppressAutoHyphens/>
      <w:autoSpaceDN w:val="0"/>
      <w:textAlignment w:val="baseline"/>
    </w:pPr>
    <w:rPr>
      <w:rFonts w:eastAsia="Times New Roman" w:cs="Calibri"/>
      <w:kern w:val="3"/>
      <w:sz w:val="22"/>
      <w:szCs w:val="22"/>
      <w:lang w:eastAsia="ar-SA"/>
    </w:rPr>
  </w:style>
  <w:style w:type="paragraph" w:customStyle="1" w:styleId="Technical4">
    <w:name w:val="Technical 4"/>
    <w:rsid w:val="00B27154"/>
    <w:pPr>
      <w:tabs>
        <w:tab w:val="left" w:pos="-720"/>
      </w:tabs>
      <w:suppressAutoHyphens/>
      <w:autoSpaceDN w:val="0"/>
      <w:textAlignment w:val="baseline"/>
    </w:pPr>
    <w:rPr>
      <w:rFonts w:ascii="Courier New" w:eastAsia="Times New Roman" w:hAnsi="Courier New" w:cs="Courier New"/>
      <w:b/>
      <w:kern w:val="3"/>
      <w:sz w:val="24"/>
      <w:lang w:val="en-US" w:eastAsia="ar-SA"/>
    </w:rPr>
  </w:style>
  <w:style w:type="paragraph" w:customStyle="1" w:styleId="Normalny2">
    <w:name w:val="Normalny2"/>
    <w:basedOn w:val="Standard"/>
    <w:uiPriority w:val="99"/>
    <w:rsid w:val="00B27154"/>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B27154"/>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rsid w:val="00B27154"/>
    <w:pPr>
      <w:tabs>
        <w:tab w:val="left" w:pos="355"/>
      </w:tabs>
      <w:suppressAutoHyphens/>
      <w:overflowPunct w:val="0"/>
      <w:autoSpaceDN w:val="0"/>
      <w:ind w:right="360"/>
      <w:jc w:val="right"/>
      <w:textAlignment w:val="baseline"/>
    </w:pPr>
    <w:rPr>
      <w:iCs/>
      <w:kern w:val="3"/>
      <w:szCs w:val="24"/>
      <w:lang w:val="en-GB" w:eastAsia="ar-SA"/>
    </w:rPr>
  </w:style>
  <w:style w:type="paragraph" w:customStyle="1" w:styleId="Wcicienormalne1">
    <w:name w:val="Wcięcie normalne1"/>
    <w:basedOn w:val="Standard"/>
    <w:rsid w:val="00B27154"/>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B27154"/>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B27154"/>
    <w:pPr>
      <w:tabs>
        <w:tab w:val="left" w:pos="680"/>
      </w:tabs>
      <w:suppressAutoHyphens/>
      <w:autoSpaceDN w:val="0"/>
      <w:spacing w:before="60" w:after="0"/>
      <w:jc w:val="both"/>
      <w:textAlignment w:val="baseline"/>
    </w:pPr>
    <w:rPr>
      <w:rFonts w:ascii="Arial" w:hAnsi="Arial" w:cs="Arial"/>
      <w:b w:val="0"/>
      <w:color w:val="00000A"/>
      <w:kern w:val="3"/>
      <w:sz w:val="18"/>
      <w:szCs w:val="26"/>
      <w:lang w:eastAsia="ar-SA"/>
    </w:rPr>
  </w:style>
  <w:style w:type="paragraph" w:customStyle="1" w:styleId="StylNagwek3NiePogrubieniePrzed12pt">
    <w:name w:val="Styl Nagłówek 3 + Nie Pogrubienie Przed:  12 pt"/>
    <w:basedOn w:val="Nagwek3"/>
    <w:uiPriority w:val="99"/>
    <w:rsid w:val="00B27154"/>
    <w:pPr>
      <w:tabs>
        <w:tab w:val="left" w:pos="680"/>
      </w:tabs>
      <w:suppressAutoHyphens/>
      <w:autoSpaceDN w:val="0"/>
      <w:spacing w:before="60" w:after="0"/>
      <w:jc w:val="both"/>
      <w:textAlignment w:val="baseline"/>
    </w:pPr>
    <w:rPr>
      <w:rFonts w:ascii="Arial" w:hAnsi="Arial" w:cs="Arial"/>
      <w:b w:val="0"/>
      <w:color w:val="00000A"/>
      <w:kern w:val="3"/>
      <w:sz w:val="18"/>
      <w:lang w:eastAsia="ar-SA"/>
    </w:rPr>
  </w:style>
  <w:style w:type="paragraph" w:customStyle="1" w:styleId="StylNagwek3NiePogrubienie3">
    <w:name w:val="Styl Nagłówek 3 + Nie Pogrubienie3"/>
    <w:basedOn w:val="Nagwek3"/>
    <w:uiPriority w:val="99"/>
    <w:rsid w:val="00B27154"/>
    <w:pPr>
      <w:tabs>
        <w:tab w:val="left" w:pos="680"/>
      </w:tabs>
      <w:suppressAutoHyphens/>
      <w:autoSpaceDN w:val="0"/>
      <w:spacing w:before="60" w:after="0"/>
      <w:jc w:val="both"/>
      <w:textAlignment w:val="baseline"/>
    </w:pPr>
    <w:rPr>
      <w:rFonts w:ascii="Arial" w:hAnsi="Arial" w:cs="Arial"/>
      <w:b w:val="0"/>
      <w:color w:val="00000A"/>
      <w:kern w:val="3"/>
      <w:sz w:val="18"/>
      <w:szCs w:val="26"/>
      <w:lang w:eastAsia="ar-SA"/>
    </w:rPr>
  </w:style>
  <w:style w:type="paragraph" w:customStyle="1" w:styleId="tytuSSTmay">
    <w:name w:val="tytuł SST mały"/>
    <w:basedOn w:val="TytuSST"/>
    <w:uiPriority w:val="99"/>
    <w:rsid w:val="00B27154"/>
    <w:pPr>
      <w:tabs>
        <w:tab w:val="clear" w:pos="794"/>
        <w:tab w:val="clear" w:pos="2126"/>
        <w:tab w:val="left" w:pos="1701"/>
      </w:tabs>
      <w:spacing w:before="60"/>
    </w:pPr>
    <w:rPr>
      <w:rFonts w:ascii="Arial" w:hAnsi="Arial"/>
      <w:b w:val="0"/>
      <w:sz w:val="18"/>
    </w:rPr>
  </w:style>
  <w:style w:type="character" w:customStyle="1" w:styleId="TekstkomentarzaZnak3">
    <w:name w:val="Tekst komentarza Znak3"/>
    <w:uiPriority w:val="99"/>
    <w:rsid w:val="00B27154"/>
    <w:rPr>
      <w:kern w:val="3"/>
      <w:sz w:val="20"/>
      <w:szCs w:val="20"/>
    </w:rPr>
  </w:style>
  <w:style w:type="character" w:customStyle="1" w:styleId="TematkomentarzaZnak2">
    <w:name w:val="Temat komentarza Znak2"/>
    <w:uiPriority w:val="99"/>
    <w:rsid w:val="00B27154"/>
    <w:rPr>
      <w:b/>
      <w:bCs/>
      <w:kern w:val="3"/>
      <w:sz w:val="20"/>
      <w:szCs w:val="20"/>
    </w:rPr>
  </w:style>
  <w:style w:type="paragraph" w:customStyle="1" w:styleId="Komentarz">
    <w:name w:val="Komentarz"/>
    <w:basedOn w:val="Standard"/>
    <w:uiPriority w:val="99"/>
    <w:rsid w:val="00B27154"/>
    <w:pPr>
      <w:spacing w:before="60"/>
      <w:jc w:val="both"/>
    </w:pPr>
    <w:rPr>
      <w:rFonts w:ascii="Arial" w:hAnsi="Arial"/>
      <w:i/>
      <w:sz w:val="18"/>
    </w:rPr>
  </w:style>
  <w:style w:type="paragraph" w:customStyle="1" w:styleId="Contents1">
    <w:name w:val="Contents 1"/>
    <w:basedOn w:val="Standard"/>
    <w:uiPriority w:val="99"/>
    <w:rsid w:val="00B27154"/>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B27154"/>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B27154"/>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B27154"/>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B27154"/>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B27154"/>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B27154"/>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B27154"/>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B27154"/>
    <w:pPr>
      <w:spacing w:before="60"/>
      <w:ind w:left="1132" w:hanging="283"/>
      <w:jc w:val="both"/>
    </w:pPr>
    <w:rPr>
      <w:rFonts w:ascii="Arial" w:hAnsi="Arial" w:cs="Arial"/>
      <w:bCs/>
      <w:iCs/>
      <w:sz w:val="18"/>
      <w:szCs w:val="24"/>
    </w:rPr>
  </w:style>
  <w:style w:type="paragraph" w:customStyle="1" w:styleId="Lista-kontynuacja1">
    <w:name w:val="Lista - kontynuacja1"/>
    <w:basedOn w:val="Standard"/>
    <w:rsid w:val="00B27154"/>
    <w:pPr>
      <w:spacing w:before="60" w:after="120"/>
      <w:ind w:left="283"/>
      <w:jc w:val="both"/>
    </w:pPr>
    <w:rPr>
      <w:rFonts w:ascii="Arial" w:hAnsi="Arial" w:cs="Arial"/>
      <w:bCs/>
      <w:iCs/>
      <w:sz w:val="18"/>
      <w:szCs w:val="24"/>
    </w:rPr>
  </w:style>
  <w:style w:type="paragraph" w:customStyle="1" w:styleId="Tekstpodstawowy22">
    <w:name w:val="Tekst podstawowy 22"/>
    <w:basedOn w:val="Standard"/>
    <w:rsid w:val="00B27154"/>
    <w:pPr>
      <w:jc w:val="both"/>
    </w:pPr>
    <w:rPr>
      <w:rFonts w:ascii="Arial" w:hAnsi="Arial" w:cs="Arial"/>
      <w:b/>
      <w:bCs/>
      <w:iCs/>
      <w:sz w:val="28"/>
      <w:szCs w:val="24"/>
    </w:rPr>
  </w:style>
  <w:style w:type="paragraph" w:customStyle="1" w:styleId="a2">
    <w:name w:val="Ś"/>
    <w:basedOn w:val="Stopka"/>
    <w:uiPriority w:val="99"/>
    <w:rsid w:val="00B27154"/>
    <w:pPr>
      <w:suppressLineNumbers/>
      <w:tabs>
        <w:tab w:val="clear" w:pos="4536"/>
        <w:tab w:val="clear" w:pos="9072"/>
      </w:tabs>
      <w:suppressAutoHyphens/>
      <w:autoSpaceDN w:val="0"/>
      <w:spacing w:before="40" w:after="200"/>
      <w:jc w:val="right"/>
      <w:textAlignment w:val="baseline"/>
    </w:pPr>
    <w:rPr>
      <w:rFonts w:ascii="Arial" w:hAnsi="Arial" w:cs="Arial"/>
      <w:bCs/>
      <w:i/>
      <w:iCs/>
      <w:kern w:val="3"/>
      <w:sz w:val="16"/>
      <w:szCs w:val="16"/>
    </w:rPr>
  </w:style>
  <w:style w:type="paragraph" w:customStyle="1" w:styleId="StylNagwek1Po0pt">
    <w:name w:val="Styl Nagłówek 1 + Po:  0 pt"/>
    <w:basedOn w:val="Nagwek1"/>
    <w:uiPriority w:val="99"/>
    <w:rsid w:val="00B27154"/>
    <w:pPr>
      <w:suppressAutoHyphens/>
      <w:autoSpaceDN w:val="0"/>
      <w:spacing w:before="600" w:after="0"/>
      <w:ind w:left="397" w:hanging="397"/>
      <w:jc w:val="center"/>
      <w:textAlignment w:val="baseline"/>
    </w:pPr>
    <w:rPr>
      <w:rFonts w:ascii="Arial" w:hAnsi="Arial"/>
      <w:caps/>
      <w:snapToGrid w:val="0"/>
      <w:spacing w:val="0"/>
      <w:kern w:val="3"/>
      <w:sz w:val="20"/>
      <w:lang w:eastAsia="ar-SA"/>
    </w:rPr>
  </w:style>
  <w:style w:type="paragraph" w:customStyle="1" w:styleId="Nagwek2Pogrubienie">
    <w:name w:val="Nagłówek 2 + Pogrubienie"/>
    <w:basedOn w:val="Nagwek2"/>
    <w:uiPriority w:val="99"/>
    <w:rsid w:val="00B27154"/>
    <w:pPr>
      <w:suppressAutoHyphens/>
      <w:autoSpaceDN w:val="0"/>
      <w:spacing w:before="120" w:after="0"/>
      <w:ind w:left="1440" w:hanging="360"/>
      <w:textAlignment w:val="baseline"/>
    </w:pPr>
    <w:rPr>
      <w:rFonts w:ascii="Arial" w:hAnsi="Arial"/>
      <w:b w:val="0"/>
      <w:bCs/>
      <w:spacing w:val="0"/>
      <w:kern w:val="3"/>
      <w:sz w:val="18"/>
      <w:szCs w:val="24"/>
      <w:lang w:eastAsia="ar-SA"/>
    </w:rPr>
  </w:style>
  <w:style w:type="paragraph" w:customStyle="1" w:styleId="Mylnik">
    <w:name w:val="Myślnik"/>
    <w:basedOn w:val="Standard"/>
    <w:rsid w:val="00B27154"/>
    <w:pPr>
      <w:jc w:val="both"/>
    </w:pPr>
    <w:rPr>
      <w:rFonts w:ascii="Arial" w:hAnsi="Arial" w:cs="Arial"/>
      <w:bCs/>
      <w:iCs/>
      <w:sz w:val="18"/>
      <w:szCs w:val="24"/>
    </w:rPr>
  </w:style>
  <w:style w:type="paragraph" w:customStyle="1" w:styleId="Mylnik1">
    <w:name w:val="Myślnik 1"/>
    <w:basedOn w:val="Mylnik"/>
    <w:uiPriority w:val="99"/>
    <w:rsid w:val="00B27154"/>
    <w:pPr>
      <w:spacing w:before="120"/>
    </w:pPr>
  </w:style>
  <w:style w:type="paragraph" w:customStyle="1" w:styleId="StylZlewej0cmWysunicie2cmInterliniaConajmniej1">
    <w:name w:val="Styl Z lewej:  0 cm Wysunięcie:  2 cm Interlinia:  Co najmniej 1..."/>
    <w:basedOn w:val="Standard"/>
    <w:uiPriority w:val="99"/>
    <w:rsid w:val="00B27154"/>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B27154"/>
    <w:pPr>
      <w:ind w:firstLine="851"/>
    </w:pPr>
    <w:rPr>
      <w:b/>
      <w:bCs w:val="0"/>
    </w:rPr>
  </w:style>
  <w:style w:type="paragraph" w:customStyle="1" w:styleId="Normalny12">
    <w:name w:val="Normalny 12"/>
    <w:basedOn w:val="Standard"/>
    <w:uiPriority w:val="99"/>
    <w:rsid w:val="00B27154"/>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B27154"/>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B27154"/>
    <w:pPr>
      <w:spacing w:line="360" w:lineRule="auto"/>
    </w:pPr>
    <w:rPr>
      <w:rFonts w:ascii="Arial" w:hAnsi="Arial" w:cs="Arial"/>
      <w:bCs/>
      <w:iCs/>
      <w:sz w:val="18"/>
      <w:szCs w:val="24"/>
    </w:rPr>
  </w:style>
  <w:style w:type="paragraph" w:customStyle="1" w:styleId="normal0">
    <w:name w:val="normal 0"/>
    <w:basedOn w:val="Standard"/>
    <w:uiPriority w:val="99"/>
    <w:rsid w:val="00B27154"/>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B27154"/>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normalny30">
    <w:name w:val="normalny3"/>
    <w:basedOn w:val="Standard"/>
    <w:uiPriority w:val="99"/>
    <w:rsid w:val="00B27154"/>
    <w:pPr>
      <w:spacing w:before="280" w:after="280"/>
    </w:pPr>
    <w:rPr>
      <w:rFonts w:ascii="Arial" w:hAnsi="Arial" w:cs="Arial"/>
      <w:sz w:val="24"/>
      <w:szCs w:val="24"/>
    </w:rPr>
  </w:style>
  <w:style w:type="paragraph" w:customStyle="1" w:styleId="tekst1">
    <w:name w:val="tekst1"/>
    <w:uiPriority w:val="99"/>
    <w:rsid w:val="00B27154"/>
    <w:pPr>
      <w:suppressAutoHyphens/>
      <w:autoSpaceDN w:val="0"/>
      <w:spacing w:after="120"/>
      <w:ind w:left="425"/>
      <w:jc w:val="both"/>
      <w:textAlignment w:val="baseline"/>
    </w:pPr>
    <w:rPr>
      <w:rFonts w:ascii="Times New Roman" w:eastAsia="Times New Roman" w:hAnsi="Times New Roman"/>
      <w:kern w:val="3"/>
      <w:lang w:eastAsia="ar-SA"/>
    </w:rPr>
  </w:style>
  <w:style w:type="paragraph" w:customStyle="1" w:styleId="Akapitzlist2">
    <w:name w:val="Akapit z listą2"/>
    <w:basedOn w:val="Standard"/>
    <w:uiPriority w:val="99"/>
    <w:rsid w:val="00B27154"/>
    <w:pPr>
      <w:ind w:left="720"/>
    </w:pPr>
  </w:style>
  <w:style w:type="paragraph" w:customStyle="1" w:styleId="NoteLevel1">
    <w:name w:val="Note Level 1"/>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B27154"/>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B27154"/>
    <w:pPr>
      <w:suppressAutoHyphens/>
      <w:autoSpaceDN w:val="0"/>
      <w:spacing w:after="200" w:line="276" w:lineRule="auto"/>
      <w:textAlignment w:val="baseline"/>
    </w:pPr>
    <w:rPr>
      <w:rFonts w:eastAsia="Times New Roman" w:cs="Calibri"/>
      <w:kern w:val="3"/>
      <w:sz w:val="22"/>
      <w:szCs w:val="22"/>
      <w:lang w:eastAsia="ar-SA"/>
    </w:rPr>
  </w:style>
  <w:style w:type="paragraph" w:customStyle="1" w:styleId="TableContents">
    <w:name w:val="Table Contents"/>
    <w:basedOn w:val="Standard"/>
    <w:uiPriority w:val="99"/>
    <w:rsid w:val="00B27154"/>
    <w:pPr>
      <w:suppressLineNumbers/>
    </w:pPr>
  </w:style>
  <w:style w:type="paragraph" w:customStyle="1" w:styleId="TableHeading">
    <w:name w:val="Table Heading"/>
    <w:basedOn w:val="TableContents"/>
    <w:uiPriority w:val="99"/>
    <w:rsid w:val="00B27154"/>
    <w:pPr>
      <w:jc w:val="center"/>
    </w:pPr>
    <w:rPr>
      <w:b/>
      <w:bCs/>
    </w:rPr>
  </w:style>
  <w:style w:type="character" w:customStyle="1" w:styleId="Nagwek1Znak2">
    <w:name w:val="Nagłówek 1 Znak2"/>
    <w:uiPriority w:val="99"/>
    <w:rsid w:val="00B27154"/>
    <w:rPr>
      <w:rFonts w:ascii="Cambria" w:hAnsi="Cambria" w:cs="Times New Roman"/>
      <w:b/>
      <w:kern w:val="3"/>
      <w:sz w:val="32"/>
    </w:rPr>
  </w:style>
  <w:style w:type="character" w:customStyle="1" w:styleId="Nagwek2Znak2">
    <w:name w:val="Nagłówek 2 Znak2"/>
    <w:uiPriority w:val="99"/>
    <w:rsid w:val="00B27154"/>
    <w:rPr>
      <w:rFonts w:ascii="Cambria" w:hAnsi="Cambria" w:cs="Times New Roman"/>
      <w:b/>
      <w:bCs/>
      <w:i/>
      <w:iCs/>
      <w:sz w:val="28"/>
      <w:szCs w:val="28"/>
      <w:lang w:eastAsia="ar-SA" w:bidi="ar-SA"/>
    </w:rPr>
  </w:style>
  <w:style w:type="character" w:customStyle="1" w:styleId="Nagwek3Znak2">
    <w:name w:val="Nagłówek 3 Znak2"/>
    <w:uiPriority w:val="99"/>
    <w:rsid w:val="00B27154"/>
    <w:rPr>
      <w:rFonts w:ascii="Cambria" w:hAnsi="Cambria" w:cs="Times New Roman"/>
      <w:b/>
      <w:bCs/>
      <w:sz w:val="26"/>
      <w:szCs w:val="26"/>
      <w:lang w:eastAsia="ar-SA" w:bidi="ar-SA"/>
    </w:rPr>
  </w:style>
  <w:style w:type="character" w:customStyle="1" w:styleId="Nagwek4Znak1">
    <w:name w:val="Nagłówek 4 Znak1"/>
    <w:uiPriority w:val="99"/>
    <w:rsid w:val="00B27154"/>
    <w:rPr>
      <w:rFonts w:ascii="Calibri" w:hAnsi="Calibri" w:cs="Times New Roman"/>
      <w:b/>
      <w:bCs/>
      <w:sz w:val="28"/>
      <w:szCs w:val="28"/>
      <w:lang w:eastAsia="ar-SA" w:bidi="ar-SA"/>
    </w:rPr>
  </w:style>
  <w:style w:type="character" w:customStyle="1" w:styleId="Nagwek5Znak1">
    <w:name w:val="Nagłówek 5 Znak1"/>
    <w:uiPriority w:val="99"/>
    <w:rsid w:val="00B27154"/>
    <w:rPr>
      <w:rFonts w:ascii="Calibri" w:hAnsi="Calibri" w:cs="Times New Roman"/>
      <w:b/>
      <w:bCs/>
      <w:i/>
      <w:iCs/>
      <w:sz w:val="26"/>
      <w:szCs w:val="26"/>
      <w:lang w:eastAsia="ar-SA" w:bidi="ar-SA"/>
    </w:rPr>
  </w:style>
  <w:style w:type="character" w:customStyle="1" w:styleId="Nagwek6Znak1">
    <w:name w:val="Nagłówek 6 Znak1"/>
    <w:uiPriority w:val="99"/>
    <w:rsid w:val="00B27154"/>
    <w:rPr>
      <w:rFonts w:ascii="Calibri" w:hAnsi="Calibri" w:cs="Times New Roman"/>
      <w:b/>
      <w:bCs/>
      <w:lang w:eastAsia="ar-SA" w:bidi="ar-SA"/>
    </w:rPr>
  </w:style>
  <w:style w:type="character" w:customStyle="1" w:styleId="Nagwek7Znak1">
    <w:name w:val="Nagłówek 7 Znak1"/>
    <w:uiPriority w:val="99"/>
    <w:rsid w:val="00B27154"/>
    <w:rPr>
      <w:rFonts w:ascii="Calibri" w:hAnsi="Calibri" w:cs="Times New Roman"/>
      <w:sz w:val="24"/>
      <w:szCs w:val="24"/>
      <w:lang w:eastAsia="ar-SA" w:bidi="ar-SA"/>
    </w:rPr>
  </w:style>
  <w:style w:type="character" w:customStyle="1" w:styleId="Nagwek8Znak1">
    <w:name w:val="Nagłówek 8 Znak1"/>
    <w:uiPriority w:val="99"/>
    <w:rsid w:val="00B27154"/>
    <w:rPr>
      <w:rFonts w:ascii="Calibri" w:hAnsi="Calibri" w:cs="Times New Roman"/>
      <w:i/>
      <w:iCs/>
      <w:sz w:val="24"/>
      <w:szCs w:val="24"/>
      <w:lang w:eastAsia="ar-SA" w:bidi="ar-SA"/>
    </w:rPr>
  </w:style>
  <w:style w:type="character" w:customStyle="1" w:styleId="Nagwek9Znak1">
    <w:name w:val="Nagłówek 9 Znak1"/>
    <w:uiPriority w:val="99"/>
    <w:rsid w:val="00B27154"/>
    <w:rPr>
      <w:rFonts w:ascii="Cambria" w:hAnsi="Cambria" w:cs="Times New Roman"/>
      <w:lang w:eastAsia="ar-SA" w:bidi="ar-SA"/>
    </w:rPr>
  </w:style>
  <w:style w:type="character" w:customStyle="1" w:styleId="NagwekZnak1">
    <w:name w:val="Nagłówek Znak1"/>
    <w:uiPriority w:val="99"/>
    <w:rsid w:val="00B27154"/>
    <w:rPr>
      <w:rFonts w:cs="Times New Roman"/>
      <w:sz w:val="24"/>
    </w:rPr>
  </w:style>
  <w:style w:type="character" w:customStyle="1" w:styleId="StopkaZnak1">
    <w:name w:val="Stopka Znak1"/>
    <w:uiPriority w:val="99"/>
    <w:rsid w:val="00B27154"/>
    <w:rPr>
      <w:rFonts w:cs="Times New Roman"/>
      <w:sz w:val="24"/>
    </w:rPr>
  </w:style>
  <w:style w:type="character" w:customStyle="1" w:styleId="WW8Num1z0">
    <w:name w:val="WW8Num1z0"/>
    <w:rsid w:val="00B27154"/>
    <w:rPr>
      <w:rFonts w:ascii="Symbol" w:hAnsi="Symbol"/>
    </w:rPr>
  </w:style>
  <w:style w:type="character" w:customStyle="1" w:styleId="WW8Num1z1">
    <w:name w:val="WW8Num1z1"/>
    <w:uiPriority w:val="99"/>
    <w:rsid w:val="00B27154"/>
  </w:style>
  <w:style w:type="character" w:customStyle="1" w:styleId="WW8Num1z2">
    <w:name w:val="WW8Num1z2"/>
    <w:uiPriority w:val="99"/>
    <w:rsid w:val="00B27154"/>
    <w:rPr>
      <w:rFonts w:ascii="Courier New" w:hAnsi="Courier New"/>
    </w:rPr>
  </w:style>
  <w:style w:type="character" w:customStyle="1" w:styleId="WW8Num1z3">
    <w:name w:val="WW8Num1z3"/>
    <w:uiPriority w:val="99"/>
    <w:rsid w:val="00B27154"/>
    <w:rPr>
      <w:rFonts w:ascii="Wingdings" w:hAnsi="Wingdings"/>
    </w:rPr>
  </w:style>
  <w:style w:type="character" w:customStyle="1" w:styleId="WW8Num1z4">
    <w:name w:val="WW8Num1z4"/>
    <w:uiPriority w:val="99"/>
    <w:rsid w:val="00B27154"/>
    <w:rPr>
      <w:b/>
    </w:rPr>
  </w:style>
  <w:style w:type="character" w:customStyle="1" w:styleId="WW8Num1z5">
    <w:name w:val="WW8Num1z5"/>
    <w:rsid w:val="00B27154"/>
  </w:style>
  <w:style w:type="character" w:customStyle="1" w:styleId="WW8Num2z0">
    <w:name w:val="WW8Num2z0"/>
    <w:rsid w:val="00B27154"/>
    <w:rPr>
      <w:b/>
    </w:rPr>
  </w:style>
  <w:style w:type="character" w:customStyle="1" w:styleId="WW8Num2z2">
    <w:name w:val="WW8Num2z2"/>
    <w:uiPriority w:val="99"/>
    <w:rsid w:val="00B27154"/>
    <w:rPr>
      <w:rFonts w:ascii="Courier New" w:hAnsi="Courier New"/>
    </w:rPr>
  </w:style>
  <w:style w:type="character" w:customStyle="1" w:styleId="WW8Num2z3">
    <w:name w:val="WW8Num2z3"/>
    <w:uiPriority w:val="99"/>
    <w:rsid w:val="00B27154"/>
    <w:rPr>
      <w:rFonts w:ascii="Wingdings" w:hAnsi="Wingdings"/>
    </w:rPr>
  </w:style>
  <w:style w:type="character" w:customStyle="1" w:styleId="WW8Num3z0">
    <w:name w:val="WW8Num3z0"/>
    <w:rsid w:val="00B27154"/>
    <w:rPr>
      <w:rFonts w:ascii="Times New Roman" w:hAnsi="Times New Roman"/>
      <w:b/>
      <w:sz w:val="24"/>
    </w:rPr>
  </w:style>
  <w:style w:type="character" w:customStyle="1" w:styleId="WW8Num4z0">
    <w:name w:val="WW8Num4z0"/>
    <w:rsid w:val="00B27154"/>
    <w:rPr>
      <w:rFonts w:ascii="Symbol" w:hAnsi="Symbol"/>
      <w:sz w:val="18"/>
    </w:rPr>
  </w:style>
  <w:style w:type="character" w:customStyle="1" w:styleId="WW8Num5z1">
    <w:name w:val="WW8Num5z1"/>
    <w:uiPriority w:val="99"/>
    <w:rsid w:val="00B27154"/>
    <w:rPr>
      <w:b/>
    </w:rPr>
  </w:style>
  <w:style w:type="character" w:customStyle="1" w:styleId="WW8Num9z0">
    <w:name w:val="WW8Num9z0"/>
    <w:rsid w:val="00B27154"/>
    <w:rPr>
      <w:rFonts w:ascii="Symbol" w:hAnsi="Symbol"/>
    </w:rPr>
  </w:style>
  <w:style w:type="character" w:customStyle="1" w:styleId="WW8Num10z0">
    <w:name w:val="WW8Num10z0"/>
    <w:rsid w:val="00B27154"/>
    <w:rPr>
      <w:rFonts w:ascii="Symbol" w:hAnsi="Symbol"/>
      <w:sz w:val="24"/>
    </w:rPr>
  </w:style>
  <w:style w:type="character" w:customStyle="1" w:styleId="WW8Num11z0">
    <w:name w:val="WW8Num11z0"/>
    <w:rsid w:val="00B27154"/>
    <w:rPr>
      <w:rFonts w:ascii="Wingdings" w:hAnsi="Wingdings"/>
      <w:sz w:val="24"/>
    </w:rPr>
  </w:style>
  <w:style w:type="character" w:customStyle="1" w:styleId="WW8Num12z0">
    <w:name w:val="WW8Num12z0"/>
    <w:rsid w:val="00B27154"/>
    <w:rPr>
      <w:rFonts w:ascii="Symbol" w:hAnsi="Symbol"/>
      <w:sz w:val="24"/>
    </w:rPr>
  </w:style>
  <w:style w:type="character" w:customStyle="1" w:styleId="WW8Num13z0">
    <w:name w:val="WW8Num13z0"/>
    <w:rsid w:val="00B27154"/>
    <w:rPr>
      <w:rFonts w:ascii="Symbol" w:hAnsi="Symbol"/>
    </w:rPr>
  </w:style>
  <w:style w:type="character" w:customStyle="1" w:styleId="WW8Num15z0">
    <w:name w:val="WW8Num15z0"/>
    <w:rsid w:val="00B27154"/>
    <w:rPr>
      <w:rFonts w:ascii="Symbol" w:hAnsi="Symbol"/>
    </w:rPr>
  </w:style>
  <w:style w:type="character" w:customStyle="1" w:styleId="WW8Num18z0">
    <w:name w:val="WW8Num18z0"/>
    <w:rsid w:val="00B27154"/>
    <w:rPr>
      <w:rFonts w:ascii="Symbol" w:hAnsi="Symbol"/>
    </w:rPr>
  </w:style>
  <w:style w:type="character" w:customStyle="1" w:styleId="WW8Num19z2">
    <w:name w:val="WW8Num19z2"/>
    <w:uiPriority w:val="99"/>
    <w:rsid w:val="00B27154"/>
    <w:rPr>
      <w:rFonts w:ascii="Wingdings" w:hAnsi="Wingdings"/>
    </w:rPr>
  </w:style>
  <w:style w:type="character" w:customStyle="1" w:styleId="WW8Num19z3">
    <w:name w:val="WW8Num19z3"/>
    <w:uiPriority w:val="99"/>
    <w:rsid w:val="00B27154"/>
    <w:rPr>
      <w:rFonts w:ascii="Symbol" w:hAnsi="Symbol"/>
    </w:rPr>
  </w:style>
  <w:style w:type="character" w:customStyle="1" w:styleId="WW8Num23z0">
    <w:name w:val="WW8Num23z0"/>
    <w:rsid w:val="00B27154"/>
    <w:rPr>
      <w:rFonts w:ascii="Symbol" w:hAnsi="Symbol"/>
      <w:sz w:val="24"/>
    </w:rPr>
  </w:style>
  <w:style w:type="character" w:customStyle="1" w:styleId="WW8Num24z0">
    <w:name w:val="WW8Num24z0"/>
    <w:rsid w:val="00B27154"/>
    <w:rPr>
      <w:rFonts w:ascii="Symbol" w:hAnsi="Symbol"/>
    </w:rPr>
  </w:style>
  <w:style w:type="character" w:customStyle="1" w:styleId="WW8Num25z0">
    <w:name w:val="WW8Num25z0"/>
    <w:rsid w:val="00B27154"/>
    <w:rPr>
      <w:rFonts w:ascii="Symbol" w:hAnsi="Symbol"/>
      <w:sz w:val="20"/>
    </w:rPr>
  </w:style>
  <w:style w:type="character" w:customStyle="1" w:styleId="WW8Num26z0">
    <w:name w:val="WW8Num26z0"/>
    <w:rsid w:val="00B27154"/>
    <w:rPr>
      <w:rFonts w:ascii="Symbol" w:hAnsi="Symbol"/>
      <w:sz w:val="24"/>
    </w:rPr>
  </w:style>
  <w:style w:type="character" w:customStyle="1" w:styleId="WW8Num32z0">
    <w:name w:val="WW8Num32z0"/>
    <w:rsid w:val="00B27154"/>
    <w:rPr>
      <w:rFonts w:ascii="SimSun-ExtB" w:eastAsia="SimSun-ExtB" w:hAnsi="SimSun-ExtB"/>
      <w:sz w:val="24"/>
    </w:rPr>
  </w:style>
  <w:style w:type="character" w:customStyle="1" w:styleId="WW8Num37z0">
    <w:name w:val="WW8Num37z0"/>
    <w:rsid w:val="00B27154"/>
    <w:rPr>
      <w:rFonts w:ascii="Symbol" w:hAnsi="Symbol"/>
      <w:sz w:val="24"/>
    </w:rPr>
  </w:style>
  <w:style w:type="character" w:customStyle="1" w:styleId="WW8Num38z0">
    <w:name w:val="WW8Num38z0"/>
    <w:rsid w:val="00B27154"/>
    <w:rPr>
      <w:rFonts w:ascii="Symbol" w:hAnsi="Symbol"/>
    </w:rPr>
  </w:style>
  <w:style w:type="character" w:customStyle="1" w:styleId="WW8Num44z0">
    <w:name w:val="WW8Num44z0"/>
    <w:rsid w:val="00B27154"/>
    <w:rPr>
      <w:rFonts w:ascii="Symbol" w:hAnsi="Symbol"/>
    </w:rPr>
  </w:style>
  <w:style w:type="character" w:customStyle="1" w:styleId="WW8Num48z0">
    <w:name w:val="WW8Num48z0"/>
    <w:rsid w:val="00B27154"/>
    <w:rPr>
      <w:rFonts w:ascii="Symbol" w:hAnsi="Symbol"/>
      <w:color w:val="FF0000"/>
      <w:sz w:val="20"/>
    </w:rPr>
  </w:style>
  <w:style w:type="character" w:customStyle="1" w:styleId="WW8Num54z0">
    <w:name w:val="WW8Num54z0"/>
    <w:rsid w:val="00B27154"/>
    <w:rPr>
      <w:rFonts w:ascii="Symbol" w:hAnsi="Symbol"/>
    </w:rPr>
  </w:style>
  <w:style w:type="character" w:customStyle="1" w:styleId="WW8Num55z0">
    <w:name w:val="WW8Num55z0"/>
    <w:rsid w:val="00B27154"/>
    <w:rPr>
      <w:rFonts w:ascii="Symbol" w:hAnsi="Symbol"/>
    </w:rPr>
  </w:style>
  <w:style w:type="character" w:customStyle="1" w:styleId="WW8Num55z2">
    <w:name w:val="WW8Num55z2"/>
    <w:uiPriority w:val="99"/>
    <w:rsid w:val="00B27154"/>
    <w:rPr>
      <w:rFonts w:ascii="Wingdings" w:hAnsi="Wingdings"/>
    </w:rPr>
  </w:style>
  <w:style w:type="character" w:customStyle="1" w:styleId="WW8Num56z0">
    <w:name w:val="WW8Num56z0"/>
    <w:rsid w:val="00B27154"/>
    <w:rPr>
      <w:rFonts w:ascii="Symbol" w:hAnsi="Symbol"/>
      <w:color w:val="00000A"/>
    </w:rPr>
  </w:style>
  <w:style w:type="character" w:customStyle="1" w:styleId="WW8Num58z0">
    <w:name w:val="WW8Num58z0"/>
    <w:rsid w:val="00B27154"/>
    <w:rPr>
      <w:rFonts w:ascii="Courier New" w:hAnsi="Courier New"/>
    </w:rPr>
  </w:style>
  <w:style w:type="character" w:customStyle="1" w:styleId="WW8Num59z0">
    <w:name w:val="WW8Num59z0"/>
    <w:rsid w:val="00B27154"/>
    <w:rPr>
      <w:rFonts w:ascii="Symbol" w:hAnsi="Symbol"/>
      <w:sz w:val="20"/>
    </w:rPr>
  </w:style>
  <w:style w:type="character" w:customStyle="1" w:styleId="WW8Num60z1">
    <w:name w:val="WW8Num60z1"/>
    <w:rsid w:val="00B27154"/>
    <w:rPr>
      <w:rFonts w:ascii="Courier New" w:hAnsi="Courier New"/>
    </w:rPr>
  </w:style>
  <w:style w:type="character" w:customStyle="1" w:styleId="WW8Num63z1">
    <w:name w:val="WW8Num63z1"/>
    <w:rsid w:val="00B27154"/>
    <w:rPr>
      <w:b/>
    </w:rPr>
  </w:style>
  <w:style w:type="character" w:customStyle="1" w:styleId="WW8Num66z0">
    <w:name w:val="WW8Num66z0"/>
    <w:rsid w:val="00B27154"/>
    <w:rPr>
      <w:rFonts w:ascii="Symbol" w:hAnsi="Symbol"/>
      <w:sz w:val="20"/>
    </w:rPr>
  </w:style>
  <w:style w:type="character" w:customStyle="1" w:styleId="WW8Num71z1">
    <w:name w:val="WW8Num71z1"/>
    <w:rsid w:val="00B27154"/>
    <w:rPr>
      <w:rFonts w:ascii="Courier New" w:hAnsi="Courier New"/>
    </w:rPr>
  </w:style>
  <w:style w:type="character" w:customStyle="1" w:styleId="WW8Num71z2">
    <w:name w:val="WW8Num71z2"/>
    <w:rsid w:val="00B27154"/>
    <w:rPr>
      <w:rFonts w:ascii="Wingdings" w:hAnsi="Wingdings"/>
    </w:rPr>
  </w:style>
  <w:style w:type="character" w:customStyle="1" w:styleId="WW8Num72z1">
    <w:name w:val="WW8Num72z1"/>
    <w:uiPriority w:val="99"/>
    <w:rsid w:val="00B27154"/>
    <w:rPr>
      <w:rFonts w:ascii="Courier New" w:hAnsi="Courier New"/>
    </w:rPr>
  </w:style>
  <w:style w:type="character" w:customStyle="1" w:styleId="WW8Num72z2">
    <w:name w:val="WW8Num72z2"/>
    <w:uiPriority w:val="99"/>
    <w:rsid w:val="00B27154"/>
    <w:rPr>
      <w:rFonts w:ascii="Wingdings" w:hAnsi="Wingdings"/>
    </w:rPr>
  </w:style>
  <w:style w:type="character" w:customStyle="1" w:styleId="WW8Num73z0">
    <w:name w:val="WW8Num73z0"/>
    <w:rsid w:val="00B27154"/>
    <w:rPr>
      <w:rFonts w:ascii="Times New Roman" w:hAnsi="Times New Roman"/>
      <w:b/>
      <w:sz w:val="24"/>
    </w:rPr>
  </w:style>
  <w:style w:type="character" w:customStyle="1" w:styleId="WW8Num73z1">
    <w:name w:val="WW8Num73z1"/>
    <w:uiPriority w:val="99"/>
    <w:rsid w:val="00B27154"/>
    <w:rPr>
      <w:rFonts w:ascii="Courier New" w:hAnsi="Courier New"/>
    </w:rPr>
  </w:style>
  <w:style w:type="character" w:customStyle="1" w:styleId="WW8Num73z2">
    <w:name w:val="WW8Num73z2"/>
    <w:uiPriority w:val="99"/>
    <w:rsid w:val="00B27154"/>
    <w:rPr>
      <w:rFonts w:ascii="Wingdings" w:hAnsi="Wingdings"/>
    </w:rPr>
  </w:style>
  <w:style w:type="character" w:customStyle="1" w:styleId="WW8Num73z3">
    <w:name w:val="WW8Num73z3"/>
    <w:uiPriority w:val="99"/>
    <w:rsid w:val="00B27154"/>
    <w:rPr>
      <w:rFonts w:ascii="Symbol" w:hAnsi="Symbol"/>
    </w:rPr>
  </w:style>
  <w:style w:type="character" w:customStyle="1" w:styleId="WW8Num74z0">
    <w:name w:val="WW8Num74z0"/>
    <w:rsid w:val="00B27154"/>
    <w:rPr>
      <w:rFonts w:ascii="Symbol" w:hAnsi="Symbol"/>
      <w:sz w:val="20"/>
    </w:rPr>
  </w:style>
  <w:style w:type="character" w:customStyle="1" w:styleId="WW8Num74z1">
    <w:name w:val="WW8Num74z1"/>
    <w:uiPriority w:val="99"/>
    <w:rsid w:val="00B27154"/>
  </w:style>
  <w:style w:type="character" w:customStyle="1" w:styleId="WW8Num74z2">
    <w:name w:val="WW8Num74z2"/>
    <w:uiPriority w:val="99"/>
    <w:rsid w:val="00B27154"/>
    <w:rPr>
      <w:rFonts w:ascii="Wingdings" w:hAnsi="Wingdings"/>
    </w:rPr>
  </w:style>
  <w:style w:type="character" w:customStyle="1" w:styleId="WW8Num75z1">
    <w:name w:val="WW8Num75z1"/>
    <w:uiPriority w:val="99"/>
    <w:rsid w:val="00B27154"/>
  </w:style>
  <w:style w:type="character" w:customStyle="1" w:styleId="WW8Num75z2">
    <w:name w:val="WW8Num75z2"/>
    <w:uiPriority w:val="99"/>
    <w:rsid w:val="00B27154"/>
  </w:style>
  <w:style w:type="character" w:customStyle="1" w:styleId="WW8Num75z3">
    <w:name w:val="WW8Num75z3"/>
    <w:uiPriority w:val="99"/>
    <w:rsid w:val="00B27154"/>
  </w:style>
  <w:style w:type="character" w:customStyle="1" w:styleId="WW8Num75z4">
    <w:name w:val="WW8Num75z4"/>
    <w:uiPriority w:val="99"/>
    <w:rsid w:val="00B27154"/>
  </w:style>
  <w:style w:type="character" w:customStyle="1" w:styleId="WW8Num75z5">
    <w:name w:val="WW8Num75z5"/>
    <w:uiPriority w:val="99"/>
    <w:rsid w:val="00B27154"/>
  </w:style>
  <w:style w:type="character" w:customStyle="1" w:styleId="WW8Num75z6">
    <w:name w:val="WW8Num75z6"/>
    <w:uiPriority w:val="99"/>
    <w:rsid w:val="00B27154"/>
  </w:style>
  <w:style w:type="character" w:customStyle="1" w:styleId="WW8Num75z7">
    <w:name w:val="WW8Num75z7"/>
    <w:uiPriority w:val="99"/>
    <w:rsid w:val="00B27154"/>
  </w:style>
  <w:style w:type="character" w:customStyle="1" w:styleId="WW8Num75z8">
    <w:name w:val="WW8Num75z8"/>
    <w:uiPriority w:val="99"/>
    <w:rsid w:val="00B27154"/>
  </w:style>
  <w:style w:type="character" w:customStyle="1" w:styleId="WW8Num76z1">
    <w:name w:val="WW8Num76z1"/>
    <w:uiPriority w:val="99"/>
    <w:rsid w:val="00B27154"/>
    <w:rPr>
      <w:rFonts w:ascii="Courier New" w:hAnsi="Courier New"/>
    </w:rPr>
  </w:style>
  <w:style w:type="character" w:customStyle="1" w:styleId="WW8Num76z2">
    <w:name w:val="WW8Num76z2"/>
    <w:uiPriority w:val="99"/>
    <w:rsid w:val="00B27154"/>
    <w:rPr>
      <w:rFonts w:ascii="Wingdings" w:hAnsi="Wingdings"/>
    </w:rPr>
  </w:style>
  <w:style w:type="character" w:customStyle="1" w:styleId="WW8Num77z0">
    <w:name w:val="WW8Num77z0"/>
    <w:rsid w:val="00B27154"/>
    <w:rPr>
      <w:rFonts w:ascii="Symbol" w:hAnsi="Symbol"/>
      <w:sz w:val="24"/>
    </w:rPr>
  </w:style>
  <w:style w:type="character" w:customStyle="1" w:styleId="WW8Num77z1">
    <w:name w:val="WW8Num77z1"/>
    <w:uiPriority w:val="99"/>
    <w:rsid w:val="00B27154"/>
    <w:rPr>
      <w:rFonts w:ascii="Courier New" w:hAnsi="Courier New"/>
    </w:rPr>
  </w:style>
  <w:style w:type="character" w:customStyle="1" w:styleId="WW8Num77z2">
    <w:name w:val="WW8Num77z2"/>
    <w:uiPriority w:val="99"/>
    <w:rsid w:val="00B27154"/>
    <w:rPr>
      <w:rFonts w:ascii="Wingdings" w:hAnsi="Wingdings"/>
    </w:rPr>
  </w:style>
  <w:style w:type="character" w:customStyle="1" w:styleId="WW8Num78z0">
    <w:name w:val="WW8Num78z0"/>
    <w:rsid w:val="00B27154"/>
    <w:rPr>
      <w:rFonts w:ascii="Symbol" w:hAnsi="Symbol"/>
      <w:sz w:val="20"/>
    </w:rPr>
  </w:style>
  <w:style w:type="character" w:customStyle="1" w:styleId="WW8Num78z1">
    <w:name w:val="WW8Num78z1"/>
    <w:rsid w:val="00B27154"/>
    <w:rPr>
      <w:rFonts w:ascii="Courier New" w:hAnsi="Courier New"/>
    </w:rPr>
  </w:style>
  <w:style w:type="character" w:customStyle="1" w:styleId="WW8Num78z2">
    <w:name w:val="WW8Num78z2"/>
    <w:rsid w:val="00B27154"/>
    <w:rPr>
      <w:rFonts w:ascii="Wingdings" w:hAnsi="Wingdings"/>
    </w:rPr>
  </w:style>
  <w:style w:type="character" w:customStyle="1" w:styleId="WW8Num79z1">
    <w:name w:val="WW8Num79z1"/>
    <w:rsid w:val="00B27154"/>
    <w:rPr>
      <w:rFonts w:ascii="Courier New" w:hAnsi="Courier New"/>
    </w:rPr>
  </w:style>
  <w:style w:type="character" w:customStyle="1" w:styleId="WW8Num79z2">
    <w:name w:val="WW8Num79z2"/>
    <w:rsid w:val="00B27154"/>
    <w:rPr>
      <w:rFonts w:ascii="Wingdings" w:hAnsi="Wingdings"/>
    </w:rPr>
  </w:style>
  <w:style w:type="character" w:customStyle="1" w:styleId="WW8Num80z0">
    <w:name w:val="WW8Num80z0"/>
    <w:rsid w:val="00B27154"/>
    <w:rPr>
      <w:rFonts w:ascii="Symbol" w:hAnsi="Symbol"/>
      <w:sz w:val="20"/>
    </w:rPr>
  </w:style>
  <w:style w:type="character" w:customStyle="1" w:styleId="WW8Num80z1">
    <w:name w:val="WW8Num80z1"/>
    <w:rsid w:val="00B27154"/>
    <w:rPr>
      <w:rFonts w:ascii="Courier New" w:hAnsi="Courier New"/>
    </w:rPr>
  </w:style>
  <w:style w:type="character" w:customStyle="1" w:styleId="WW8Num80z2">
    <w:name w:val="WW8Num80z2"/>
    <w:rsid w:val="00B27154"/>
    <w:rPr>
      <w:rFonts w:ascii="Wingdings" w:hAnsi="Wingdings"/>
    </w:rPr>
  </w:style>
  <w:style w:type="character" w:customStyle="1" w:styleId="WW8Num81z2">
    <w:name w:val="WW8Num81z2"/>
    <w:rsid w:val="00B27154"/>
    <w:rPr>
      <w:rFonts w:ascii="Wingdings" w:hAnsi="Wingdings"/>
    </w:rPr>
  </w:style>
  <w:style w:type="character" w:customStyle="1" w:styleId="WW8Num81z4">
    <w:name w:val="WW8Num81z4"/>
    <w:uiPriority w:val="99"/>
    <w:rsid w:val="00B27154"/>
    <w:rPr>
      <w:rFonts w:ascii="Courier New" w:hAnsi="Courier New"/>
    </w:rPr>
  </w:style>
  <w:style w:type="character" w:customStyle="1" w:styleId="WW8Num82z0">
    <w:name w:val="WW8Num82z0"/>
    <w:rsid w:val="00B27154"/>
    <w:rPr>
      <w:rFonts w:ascii="Symbol" w:hAnsi="Symbol"/>
      <w:sz w:val="20"/>
    </w:rPr>
  </w:style>
  <w:style w:type="character" w:customStyle="1" w:styleId="WW8Num82z1">
    <w:name w:val="WW8Num82z1"/>
    <w:uiPriority w:val="99"/>
    <w:rsid w:val="00B27154"/>
    <w:rPr>
      <w:rFonts w:ascii="Courier New" w:hAnsi="Courier New"/>
    </w:rPr>
  </w:style>
  <w:style w:type="character" w:customStyle="1" w:styleId="WW8Num82z2">
    <w:name w:val="WW8Num82z2"/>
    <w:uiPriority w:val="99"/>
    <w:rsid w:val="00B27154"/>
    <w:rPr>
      <w:rFonts w:ascii="Wingdings" w:hAnsi="Wingdings"/>
    </w:rPr>
  </w:style>
  <w:style w:type="character" w:customStyle="1" w:styleId="WW8Num83z0">
    <w:name w:val="WW8Num83z0"/>
    <w:rsid w:val="00B27154"/>
    <w:rPr>
      <w:rFonts w:ascii="Symbol" w:hAnsi="Symbol"/>
    </w:rPr>
  </w:style>
  <w:style w:type="character" w:customStyle="1" w:styleId="WW8Num83z1">
    <w:name w:val="WW8Num83z1"/>
    <w:rsid w:val="00B27154"/>
    <w:rPr>
      <w:rFonts w:ascii="Courier New" w:hAnsi="Courier New"/>
    </w:rPr>
  </w:style>
  <w:style w:type="character" w:customStyle="1" w:styleId="WW8Num83z2">
    <w:name w:val="WW8Num83z2"/>
    <w:rsid w:val="00B27154"/>
    <w:rPr>
      <w:rFonts w:ascii="Wingdings" w:hAnsi="Wingdings"/>
    </w:rPr>
  </w:style>
  <w:style w:type="character" w:customStyle="1" w:styleId="WW8Num84z0">
    <w:name w:val="WW8Num84z0"/>
    <w:rsid w:val="00B27154"/>
    <w:rPr>
      <w:rFonts w:ascii="Symbol" w:hAnsi="Symbol"/>
      <w:sz w:val="24"/>
    </w:rPr>
  </w:style>
  <w:style w:type="character" w:customStyle="1" w:styleId="WW8Num84z1">
    <w:name w:val="WW8Num84z1"/>
    <w:uiPriority w:val="99"/>
    <w:rsid w:val="00B27154"/>
    <w:rPr>
      <w:rFonts w:ascii="Courier New" w:hAnsi="Courier New"/>
    </w:rPr>
  </w:style>
  <w:style w:type="character" w:customStyle="1" w:styleId="WW8Num84z2">
    <w:name w:val="WW8Num84z2"/>
    <w:uiPriority w:val="99"/>
    <w:rsid w:val="00B27154"/>
    <w:rPr>
      <w:rFonts w:ascii="Wingdings" w:hAnsi="Wingdings"/>
    </w:rPr>
  </w:style>
  <w:style w:type="character" w:customStyle="1" w:styleId="WW8Num84z3">
    <w:name w:val="WW8Num84z3"/>
    <w:uiPriority w:val="99"/>
    <w:rsid w:val="00B27154"/>
    <w:rPr>
      <w:rFonts w:ascii="Symbol" w:hAnsi="Symbol"/>
    </w:rPr>
  </w:style>
  <w:style w:type="character" w:customStyle="1" w:styleId="WW8Num85z1">
    <w:name w:val="WW8Num85z1"/>
    <w:uiPriority w:val="99"/>
    <w:rsid w:val="00B27154"/>
    <w:rPr>
      <w:rFonts w:ascii="Courier New" w:hAnsi="Courier New"/>
    </w:rPr>
  </w:style>
  <w:style w:type="character" w:customStyle="1" w:styleId="WW8Num85z2">
    <w:name w:val="WW8Num85z2"/>
    <w:rsid w:val="00B27154"/>
    <w:rPr>
      <w:rFonts w:ascii="Wingdings" w:hAnsi="Wingdings"/>
    </w:rPr>
  </w:style>
  <w:style w:type="character" w:customStyle="1" w:styleId="WW8Num86z1">
    <w:name w:val="WW8Num86z1"/>
    <w:rsid w:val="00B27154"/>
    <w:rPr>
      <w:rFonts w:ascii="Courier New" w:hAnsi="Courier New"/>
    </w:rPr>
  </w:style>
  <w:style w:type="character" w:customStyle="1" w:styleId="WW8Num86z2">
    <w:name w:val="WW8Num86z2"/>
    <w:rsid w:val="00B27154"/>
    <w:rPr>
      <w:rFonts w:ascii="Wingdings" w:hAnsi="Wingdings"/>
    </w:rPr>
  </w:style>
  <w:style w:type="character" w:customStyle="1" w:styleId="WW8Num87z0">
    <w:name w:val="WW8Num87z0"/>
    <w:rsid w:val="00B27154"/>
    <w:rPr>
      <w:rFonts w:ascii="Symbol" w:hAnsi="Symbol"/>
      <w:sz w:val="20"/>
    </w:rPr>
  </w:style>
  <w:style w:type="character" w:customStyle="1" w:styleId="WW8Num87z1">
    <w:name w:val="WW8Num87z1"/>
    <w:rsid w:val="00B27154"/>
    <w:rPr>
      <w:rFonts w:ascii="Courier New" w:hAnsi="Courier New"/>
    </w:rPr>
  </w:style>
  <w:style w:type="character" w:customStyle="1" w:styleId="WW8Num87z2">
    <w:name w:val="WW8Num87z2"/>
    <w:rsid w:val="00B27154"/>
    <w:rPr>
      <w:rFonts w:ascii="Wingdings" w:hAnsi="Wingdings"/>
    </w:rPr>
  </w:style>
  <w:style w:type="character" w:customStyle="1" w:styleId="WW8Num88z1">
    <w:name w:val="WW8Num88z1"/>
    <w:rsid w:val="00B27154"/>
    <w:rPr>
      <w:rFonts w:ascii="Courier New" w:hAnsi="Courier New"/>
    </w:rPr>
  </w:style>
  <w:style w:type="character" w:customStyle="1" w:styleId="WW8Num88z2">
    <w:name w:val="WW8Num88z2"/>
    <w:rsid w:val="00B27154"/>
    <w:rPr>
      <w:rFonts w:ascii="Wingdings" w:hAnsi="Wingdings"/>
    </w:rPr>
  </w:style>
  <w:style w:type="character" w:customStyle="1" w:styleId="WW8Num89z1">
    <w:name w:val="WW8Num89z1"/>
    <w:uiPriority w:val="99"/>
    <w:rsid w:val="00B27154"/>
    <w:rPr>
      <w:rFonts w:ascii="Courier New" w:hAnsi="Courier New"/>
    </w:rPr>
  </w:style>
  <w:style w:type="character" w:customStyle="1" w:styleId="WW8Num89z2">
    <w:name w:val="WW8Num89z2"/>
    <w:rsid w:val="00B27154"/>
    <w:rPr>
      <w:rFonts w:ascii="Wingdings" w:hAnsi="Wingdings"/>
    </w:rPr>
  </w:style>
  <w:style w:type="character" w:customStyle="1" w:styleId="WW8Num90z1">
    <w:name w:val="WW8Num90z1"/>
    <w:uiPriority w:val="99"/>
    <w:rsid w:val="00B27154"/>
    <w:rPr>
      <w:rFonts w:ascii="Courier New" w:hAnsi="Courier New"/>
    </w:rPr>
  </w:style>
  <w:style w:type="character" w:customStyle="1" w:styleId="WW8Num90z2">
    <w:name w:val="WW8Num90z2"/>
    <w:uiPriority w:val="99"/>
    <w:rsid w:val="00B27154"/>
    <w:rPr>
      <w:rFonts w:ascii="Wingdings" w:hAnsi="Wingdings"/>
    </w:rPr>
  </w:style>
  <w:style w:type="character" w:customStyle="1" w:styleId="WW8Num92z0">
    <w:name w:val="WW8Num92z0"/>
    <w:rsid w:val="00B27154"/>
    <w:rPr>
      <w:rFonts w:ascii="Symbol" w:hAnsi="Symbol"/>
    </w:rPr>
  </w:style>
  <w:style w:type="character" w:customStyle="1" w:styleId="WW8Num92z1">
    <w:name w:val="WW8Num92z1"/>
    <w:uiPriority w:val="99"/>
    <w:rsid w:val="00B27154"/>
    <w:rPr>
      <w:rFonts w:ascii="Courier New" w:hAnsi="Courier New"/>
    </w:rPr>
  </w:style>
  <w:style w:type="character" w:customStyle="1" w:styleId="WW8Num92z2">
    <w:name w:val="WW8Num92z2"/>
    <w:uiPriority w:val="99"/>
    <w:rsid w:val="00B27154"/>
    <w:rPr>
      <w:rFonts w:ascii="Wingdings" w:hAnsi="Wingdings"/>
    </w:rPr>
  </w:style>
  <w:style w:type="character" w:customStyle="1" w:styleId="Domylnaczcionkaakapitu2">
    <w:name w:val="Domyślna czcionka akapitu2"/>
    <w:rsid w:val="00B27154"/>
  </w:style>
  <w:style w:type="character" w:customStyle="1" w:styleId="WW8Num2z5">
    <w:name w:val="WW8Num2z5"/>
    <w:uiPriority w:val="99"/>
    <w:rsid w:val="00B27154"/>
  </w:style>
  <w:style w:type="character" w:customStyle="1" w:styleId="WW8Num4z1">
    <w:name w:val="WW8Num4z1"/>
    <w:uiPriority w:val="99"/>
    <w:rsid w:val="00B27154"/>
    <w:rPr>
      <w:rFonts w:ascii="Courier New" w:hAnsi="Courier New"/>
    </w:rPr>
  </w:style>
  <w:style w:type="character" w:customStyle="1" w:styleId="WW8Num4z2">
    <w:name w:val="WW8Num4z2"/>
    <w:uiPriority w:val="99"/>
    <w:rsid w:val="00B27154"/>
    <w:rPr>
      <w:rFonts w:ascii="Wingdings" w:hAnsi="Wingdings"/>
    </w:rPr>
  </w:style>
  <w:style w:type="character" w:customStyle="1" w:styleId="WW8Num6z1">
    <w:name w:val="WW8Num6z1"/>
    <w:uiPriority w:val="99"/>
    <w:rsid w:val="00B27154"/>
  </w:style>
  <w:style w:type="character" w:customStyle="1" w:styleId="WW8Num6z2">
    <w:name w:val="WW8Num6z2"/>
    <w:uiPriority w:val="99"/>
    <w:rsid w:val="00B27154"/>
  </w:style>
  <w:style w:type="character" w:customStyle="1" w:styleId="WW8Num6z3">
    <w:name w:val="WW8Num6z3"/>
    <w:uiPriority w:val="99"/>
    <w:rsid w:val="00B27154"/>
  </w:style>
  <w:style w:type="character" w:customStyle="1" w:styleId="WW8Num6z4">
    <w:name w:val="WW8Num6z4"/>
    <w:uiPriority w:val="99"/>
    <w:rsid w:val="00B27154"/>
  </w:style>
  <w:style w:type="character" w:customStyle="1" w:styleId="WW8Num6z5">
    <w:name w:val="WW8Num6z5"/>
    <w:uiPriority w:val="99"/>
    <w:rsid w:val="00B27154"/>
  </w:style>
  <w:style w:type="character" w:customStyle="1" w:styleId="WW8Num6z6">
    <w:name w:val="WW8Num6z6"/>
    <w:uiPriority w:val="99"/>
    <w:rsid w:val="00B27154"/>
  </w:style>
  <w:style w:type="character" w:customStyle="1" w:styleId="WW8Num6z7">
    <w:name w:val="WW8Num6z7"/>
    <w:uiPriority w:val="99"/>
    <w:rsid w:val="00B27154"/>
  </w:style>
  <w:style w:type="character" w:customStyle="1" w:styleId="WW8Num6z8">
    <w:name w:val="WW8Num6z8"/>
    <w:uiPriority w:val="99"/>
    <w:rsid w:val="00B27154"/>
  </w:style>
  <w:style w:type="character" w:customStyle="1" w:styleId="WW8Num7z1">
    <w:name w:val="WW8Num7z1"/>
    <w:uiPriority w:val="99"/>
    <w:rsid w:val="00B27154"/>
    <w:rPr>
      <w:rFonts w:ascii="Courier New" w:hAnsi="Courier New"/>
    </w:rPr>
  </w:style>
  <w:style w:type="character" w:customStyle="1" w:styleId="WW8Num7z2">
    <w:name w:val="WW8Num7z2"/>
    <w:uiPriority w:val="99"/>
    <w:rsid w:val="00B27154"/>
    <w:rPr>
      <w:rFonts w:ascii="Wingdings" w:hAnsi="Wingdings"/>
    </w:rPr>
  </w:style>
  <w:style w:type="character" w:customStyle="1" w:styleId="WW8Num8z1">
    <w:name w:val="WW8Num8z1"/>
    <w:rsid w:val="00B27154"/>
    <w:rPr>
      <w:rFonts w:ascii="Courier New" w:hAnsi="Courier New"/>
    </w:rPr>
  </w:style>
  <w:style w:type="character" w:customStyle="1" w:styleId="WW8Num8z2">
    <w:name w:val="WW8Num8z2"/>
    <w:rsid w:val="00B27154"/>
    <w:rPr>
      <w:rFonts w:ascii="Wingdings" w:hAnsi="Wingdings"/>
    </w:rPr>
  </w:style>
  <w:style w:type="character" w:customStyle="1" w:styleId="WW8Num9z1">
    <w:name w:val="WW8Num9z1"/>
    <w:rsid w:val="00B27154"/>
    <w:rPr>
      <w:rFonts w:ascii="Symbol" w:hAnsi="Symbol"/>
      <w:color w:val="00000A"/>
    </w:rPr>
  </w:style>
  <w:style w:type="character" w:customStyle="1" w:styleId="WW8Num9z2">
    <w:name w:val="WW8Num9z2"/>
    <w:rsid w:val="00B27154"/>
    <w:rPr>
      <w:rFonts w:ascii="Wingdings" w:hAnsi="Wingdings"/>
    </w:rPr>
  </w:style>
  <w:style w:type="character" w:customStyle="1" w:styleId="WW8Num9z4">
    <w:name w:val="WW8Num9z4"/>
    <w:rsid w:val="00B27154"/>
    <w:rPr>
      <w:rFonts w:ascii="Courier New" w:hAnsi="Courier New"/>
    </w:rPr>
  </w:style>
  <w:style w:type="character" w:customStyle="1" w:styleId="WW8Num10z1">
    <w:name w:val="WW8Num10z1"/>
    <w:rsid w:val="00B27154"/>
    <w:rPr>
      <w:rFonts w:ascii="Courier New" w:hAnsi="Courier New"/>
    </w:rPr>
  </w:style>
  <w:style w:type="character" w:customStyle="1" w:styleId="WW8Num10z2">
    <w:name w:val="WW8Num10z2"/>
    <w:rsid w:val="00B27154"/>
    <w:rPr>
      <w:rFonts w:ascii="Wingdings" w:hAnsi="Wingdings"/>
    </w:rPr>
  </w:style>
  <w:style w:type="character" w:customStyle="1" w:styleId="WW8Num11z3">
    <w:name w:val="WW8Num11z3"/>
    <w:rsid w:val="00B27154"/>
    <w:rPr>
      <w:rFonts w:ascii="Symbol" w:hAnsi="Symbol"/>
    </w:rPr>
  </w:style>
  <w:style w:type="character" w:customStyle="1" w:styleId="WW8Num11z4">
    <w:name w:val="WW8Num11z4"/>
    <w:rsid w:val="00B27154"/>
    <w:rPr>
      <w:rFonts w:ascii="Courier New" w:hAnsi="Courier New"/>
    </w:rPr>
  </w:style>
  <w:style w:type="character" w:customStyle="1" w:styleId="WW8Num12z1">
    <w:name w:val="WW8Num12z1"/>
    <w:rsid w:val="00B27154"/>
    <w:rPr>
      <w:rFonts w:ascii="Courier New" w:hAnsi="Courier New"/>
    </w:rPr>
  </w:style>
  <w:style w:type="character" w:customStyle="1" w:styleId="WW8Num12z2">
    <w:name w:val="WW8Num12z2"/>
    <w:rsid w:val="00B27154"/>
    <w:rPr>
      <w:rFonts w:ascii="Wingdings" w:hAnsi="Wingdings"/>
    </w:rPr>
  </w:style>
  <w:style w:type="character" w:customStyle="1" w:styleId="WW8Num13z1">
    <w:name w:val="WW8Num13z1"/>
    <w:rsid w:val="00B27154"/>
    <w:rPr>
      <w:rFonts w:ascii="Courier New" w:hAnsi="Courier New"/>
    </w:rPr>
  </w:style>
  <w:style w:type="character" w:customStyle="1" w:styleId="WW8Num13z2">
    <w:name w:val="WW8Num13z2"/>
    <w:rsid w:val="00B27154"/>
    <w:rPr>
      <w:rFonts w:ascii="Wingdings" w:hAnsi="Wingdings"/>
    </w:rPr>
  </w:style>
  <w:style w:type="character" w:customStyle="1" w:styleId="WW8Num14z1">
    <w:name w:val="WW8Num14z1"/>
    <w:uiPriority w:val="99"/>
    <w:rsid w:val="00B27154"/>
    <w:rPr>
      <w:rFonts w:ascii="Courier New" w:hAnsi="Courier New"/>
    </w:rPr>
  </w:style>
  <w:style w:type="character" w:customStyle="1" w:styleId="WW8Num14z2">
    <w:name w:val="WW8Num14z2"/>
    <w:uiPriority w:val="99"/>
    <w:rsid w:val="00B27154"/>
    <w:rPr>
      <w:rFonts w:ascii="Wingdings" w:hAnsi="Wingdings"/>
    </w:rPr>
  </w:style>
  <w:style w:type="character" w:customStyle="1" w:styleId="WW8Num15z1">
    <w:name w:val="WW8Num15z1"/>
    <w:uiPriority w:val="99"/>
    <w:rsid w:val="00B27154"/>
    <w:rPr>
      <w:rFonts w:ascii="Courier New" w:hAnsi="Courier New"/>
    </w:rPr>
  </w:style>
  <w:style w:type="character" w:customStyle="1" w:styleId="WW8Num15z2">
    <w:name w:val="WW8Num15z2"/>
    <w:uiPriority w:val="99"/>
    <w:rsid w:val="00B27154"/>
    <w:rPr>
      <w:rFonts w:ascii="Wingdings" w:hAnsi="Wingdings"/>
    </w:rPr>
  </w:style>
  <w:style w:type="character" w:customStyle="1" w:styleId="WW8Num16z1">
    <w:name w:val="WW8Num16z1"/>
    <w:rsid w:val="00B27154"/>
    <w:rPr>
      <w:rFonts w:ascii="Courier New" w:hAnsi="Courier New"/>
    </w:rPr>
  </w:style>
  <w:style w:type="character" w:customStyle="1" w:styleId="WW8Num16z2">
    <w:name w:val="WW8Num16z2"/>
    <w:rsid w:val="00B27154"/>
    <w:rPr>
      <w:rFonts w:ascii="Wingdings" w:hAnsi="Wingdings"/>
    </w:rPr>
  </w:style>
  <w:style w:type="character" w:customStyle="1" w:styleId="WW8Num17z1">
    <w:name w:val="WW8Num17z1"/>
    <w:uiPriority w:val="99"/>
    <w:rsid w:val="00B27154"/>
    <w:rPr>
      <w:rFonts w:ascii="Courier New" w:hAnsi="Courier New"/>
    </w:rPr>
  </w:style>
  <w:style w:type="character" w:customStyle="1" w:styleId="WW8Num17z2">
    <w:name w:val="WW8Num17z2"/>
    <w:uiPriority w:val="99"/>
    <w:rsid w:val="00B27154"/>
    <w:rPr>
      <w:rFonts w:ascii="Wingdings" w:hAnsi="Wingdings"/>
    </w:rPr>
  </w:style>
  <w:style w:type="character" w:customStyle="1" w:styleId="WW8Num18z1">
    <w:name w:val="WW8Num18z1"/>
    <w:rsid w:val="00B27154"/>
    <w:rPr>
      <w:rFonts w:ascii="Courier New" w:hAnsi="Courier New"/>
    </w:rPr>
  </w:style>
  <w:style w:type="character" w:customStyle="1" w:styleId="WW8Num18z2">
    <w:name w:val="WW8Num18z2"/>
    <w:rsid w:val="00B27154"/>
    <w:rPr>
      <w:rFonts w:ascii="Wingdings" w:hAnsi="Wingdings"/>
    </w:rPr>
  </w:style>
  <w:style w:type="character" w:customStyle="1" w:styleId="WW8Num19z1">
    <w:name w:val="WW8Num19z1"/>
    <w:uiPriority w:val="99"/>
    <w:rsid w:val="00B27154"/>
    <w:rPr>
      <w:rFonts w:ascii="Courier New" w:hAnsi="Courier New"/>
    </w:rPr>
  </w:style>
  <w:style w:type="character" w:customStyle="1" w:styleId="WW8Num20z2">
    <w:name w:val="WW8Num20z2"/>
    <w:rsid w:val="00B27154"/>
    <w:rPr>
      <w:rFonts w:ascii="Wingdings" w:hAnsi="Wingdings"/>
    </w:rPr>
  </w:style>
  <w:style w:type="character" w:customStyle="1" w:styleId="WW8Num20z3">
    <w:name w:val="WW8Num20z3"/>
    <w:rsid w:val="00B27154"/>
    <w:rPr>
      <w:rFonts w:ascii="Symbol" w:hAnsi="Symbol"/>
    </w:rPr>
  </w:style>
  <w:style w:type="character" w:customStyle="1" w:styleId="WW8Num21z1">
    <w:name w:val="WW8Num21z1"/>
    <w:rsid w:val="00B27154"/>
    <w:rPr>
      <w:rFonts w:ascii="Courier New" w:hAnsi="Courier New"/>
    </w:rPr>
  </w:style>
  <w:style w:type="character" w:customStyle="1" w:styleId="WW8Num21z2">
    <w:name w:val="WW8Num21z2"/>
    <w:rsid w:val="00B27154"/>
    <w:rPr>
      <w:rFonts w:ascii="Wingdings" w:hAnsi="Wingdings"/>
    </w:rPr>
  </w:style>
  <w:style w:type="character" w:customStyle="1" w:styleId="WW8Num22z1">
    <w:name w:val="WW8Num22z1"/>
    <w:rsid w:val="00B27154"/>
  </w:style>
  <w:style w:type="character" w:customStyle="1" w:styleId="WW8Num23z1">
    <w:name w:val="WW8Num23z1"/>
    <w:rsid w:val="00B27154"/>
    <w:rPr>
      <w:rFonts w:ascii="Courier New" w:hAnsi="Courier New"/>
    </w:rPr>
  </w:style>
  <w:style w:type="character" w:customStyle="1" w:styleId="WW8Num23z2">
    <w:name w:val="WW8Num23z2"/>
    <w:uiPriority w:val="99"/>
    <w:rsid w:val="00B27154"/>
    <w:rPr>
      <w:rFonts w:ascii="Wingdings" w:hAnsi="Wingdings"/>
    </w:rPr>
  </w:style>
  <w:style w:type="character" w:customStyle="1" w:styleId="WW8Num24z1">
    <w:name w:val="WW8Num24z1"/>
    <w:rsid w:val="00B27154"/>
    <w:rPr>
      <w:rFonts w:ascii="Courier New" w:hAnsi="Courier New"/>
    </w:rPr>
  </w:style>
  <w:style w:type="character" w:customStyle="1" w:styleId="WW8Num24z2">
    <w:name w:val="WW8Num24z2"/>
    <w:rsid w:val="00B27154"/>
    <w:rPr>
      <w:rFonts w:ascii="Wingdings" w:hAnsi="Wingdings"/>
    </w:rPr>
  </w:style>
  <w:style w:type="character" w:customStyle="1" w:styleId="WW8Num25z1">
    <w:name w:val="WW8Num25z1"/>
    <w:rsid w:val="00B27154"/>
  </w:style>
  <w:style w:type="character" w:customStyle="1" w:styleId="WW8Num25z2">
    <w:name w:val="WW8Num25z2"/>
    <w:rsid w:val="00B27154"/>
    <w:rPr>
      <w:rFonts w:ascii="Symbol" w:hAnsi="Symbol"/>
    </w:rPr>
  </w:style>
  <w:style w:type="character" w:customStyle="1" w:styleId="WW8Num25z4">
    <w:name w:val="WW8Num25z4"/>
    <w:uiPriority w:val="99"/>
    <w:rsid w:val="00B27154"/>
    <w:rPr>
      <w:rFonts w:ascii="Courier New" w:hAnsi="Courier New"/>
    </w:rPr>
  </w:style>
  <w:style w:type="character" w:customStyle="1" w:styleId="WW8Num25z5">
    <w:name w:val="WW8Num25z5"/>
    <w:uiPriority w:val="99"/>
    <w:rsid w:val="00B27154"/>
    <w:rPr>
      <w:rFonts w:ascii="Wingdings" w:hAnsi="Wingdings"/>
    </w:rPr>
  </w:style>
  <w:style w:type="character" w:customStyle="1" w:styleId="WW8Num26z1">
    <w:name w:val="WW8Num26z1"/>
    <w:rsid w:val="00B27154"/>
    <w:rPr>
      <w:rFonts w:ascii="Courier New" w:hAnsi="Courier New"/>
    </w:rPr>
  </w:style>
  <w:style w:type="character" w:customStyle="1" w:styleId="WW8Num26z2">
    <w:name w:val="WW8Num26z2"/>
    <w:rsid w:val="00B27154"/>
    <w:rPr>
      <w:rFonts w:ascii="Wingdings" w:hAnsi="Wingdings"/>
    </w:rPr>
  </w:style>
  <w:style w:type="character" w:customStyle="1" w:styleId="WW8Num27z1">
    <w:name w:val="WW8Num27z1"/>
    <w:rsid w:val="00B27154"/>
    <w:rPr>
      <w:rFonts w:ascii="Courier New" w:hAnsi="Courier New"/>
    </w:rPr>
  </w:style>
  <w:style w:type="character" w:customStyle="1" w:styleId="WW8Num27z2">
    <w:name w:val="WW8Num27z2"/>
    <w:uiPriority w:val="99"/>
    <w:rsid w:val="00B27154"/>
    <w:rPr>
      <w:rFonts w:ascii="Wingdings" w:hAnsi="Wingdings"/>
    </w:rPr>
  </w:style>
  <w:style w:type="character" w:customStyle="1" w:styleId="WW8Num28z1">
    <w:name w:val="WW8Num28z1"/>
    <w:uiPriority w:val="99"/>
    <w:rsid w:val="00B27154"/>
  </w:style>
  <w:style w:type="character" w:customStyle="1" w:styleId="WW8Num29z1">
    <w:name w:val="WW8Num29z1"/>
    <w:rsid w:val="00B27154"/>
    <w:rPr>
      <w:rFonts w:ascii="Courier New" w:hAnsi="Courier New"/>
    </w:rPr>
  </w:style>
  <w:style w:type="character" w:customStyle="1" w:styleId="WW8Num29z2">
    <w:name w:val="WW8Num29z2"/>
    <w:uiPriority w:val="99"/>
    <w:rsid w:val="00B27154"/>
    <w:rPr>
      <w:rFonts w:ascii="Wingdings" w:hAnsi="Wingdings"/>
    </w:rPr>
  </w:style>
  <w:style w:type="character" w:customStyle="1" w:styleId="WW8Num30z1">
    <w:name w:val="WW8Num30z1"/>
    <w:rsid w:val="00B27154"/>
    <w:rPr>
      <w:rFonts w:ascii="Courier New" w:hAnsi="Courier New"/>
    </w:rPr>
  </w:style>
  <w:style w:type="character" w:customStyle="1" w:styleId="WW8Num30z2">
    <w:name w:val="WW8Num30z2"/>
    <w:rsid w:val="00B27154"/>
    <w:rPr>
      <w:rFonts w:ascii="Wingdings" w:hAnsi="Wingdings"/>
    </w:rPr>
  </w:style>
  <w:style w:type="character" w:customStyle="1" w:styleId="WW8Num32z1">
    <w:name w:val="WW8Num32z1"/>
    <w:rsid w:val="00B27154"/>
    <w:rPr>
      <w:rFonts w:ascii="Courier New" w:hAnsi="Courier New"/>
    </w:rPr>
  </w:style>
  <w:style w:type="character" w:customStyle="1" w:styleId="WW8Num32z2">
    <w:name w:val="WW8Num32z2"/>
    <w:rsid w:val="00B27154"/>
    <w:rPr>
      <w:rFonts w:ascii="Wingdings" w:hAnsi="Wingdings"/>
    </w:rPr>
  </w:style>
  <w:style w:type="character" w:customStyle="1" w:styleId="WW8Num32z3">
    <w:name w:val="WW8Num32z3"/>
    <w:uiPriority w:val="99"/>
    <w:rsid w:val="00B27154"/>
    <w:rPr>
      <w:rFonts w:ascii="Symbol" w:hAnsi="Symbol"/>
    </w:rPr>
  </w:style>
  <w:style w:type="character" w:customStyle="1" w:styleId="WW8Num33z1">
    <w:name w:val="WW8Num33z1"/>
    <w:rsid w:val="00B27154"/>
    <w:rPr>
      <w:rFonts w:ascii="Courier New" w:hAnsi="Courier New"/>
    </w:rPr>
  </w:style>
  <w:style w:type="character" w:customStyle="1" w:styleId="WW8Num33z2">
    <w:name w:val="WW8Num33z2"/>
    <w:rsid w:val="00B27154"/>
    <w:rPr>
      <w:rFonts w:ascii="Wingdings" w:hAnsi="Wingdings"/>
    </w:rPr>
  </w:style>
  <w:style w:type="character" w:customStyle="1" w:styleId="WW8Num34z2">
    <w:name w:val="WW8Num34z2"/>
    <w:rsid w:val="00B27154"/>
    <w:rPr>
      <w:rFonts w:ascii="Wingdings" w:hAnsi="Wingdings"/>
    </w:rPr>
  </w:style>
  <w:style w:type="character" w:customStyle="1" w:styleId="WW8Num34z4">
    <w:name w:val="WW8Num34z4"/>
    <w:rsid w:val="00B27154"/>
    <w:rPr>
      <w:rFonts w:ascii="Courier New" w:hAnsi="Courier New"/>
    </w:rPr>
  </w:style>
  <w:style w:type="character" w:customStyle="1" w:styleId="WW8Num35z1">
    <w:name w:val="WW8Num35z1"/>
    <w:rsid w:val="00B27154"/>
  </w:style>
  <w:style w:type="character" w:customStyle="1" w:styleId="WW8Num36z1">
    <w:name w:val="WW8Num36z1"/>
    <w:uiPriority w:val="99"/>
    <w:rsid w:val="00B27154"/>
    <w:rPr>
      <w:rFonts w:ascii="Courier New" w:hAnsi="Courier New"/>
    </w:rPr>
  </w:style>
  <w:style w:type="character" w:customStyle="1" w:styleId="WW8Num36z2">
    <w:name w:val="WW8Num36z2"/>
    <w:uiPriority w:val="99"/>
    <w:rsid w:val="00B27154"/>
    <w:rPr>
      <w:rFonts w:ascii="Wingdings" w:hAnsi="Wingdings"/>
    </w:rPr>
  </w:style>
  <w:style w:type="character" w:customStyle="1" w:styleId="WW8Num37z1">
    <w:name w:val="WW8Num37z1"/>
    <w:rsid w:val="00B27154"/>
    <w:rPr>
      <w:rFonts w:ascii="Courier New" w:hAnsi="Courier New"/>
    </w:rPr>
  </w:style>
  <w:style w:type="character" w:customStyle="1" w:styleId="WW8Num37z2">
    <w:name w:val="WW8Num37z2"/>
    <w:rsid w:val="00B27154"/>
    <w:rPr>
      <w:rFonts w:ascii="Wingdings" w:hAnsi="Wingdings"/>
    </w:rPr>
  </w:style>
  <w:style w:type="character" w:customStyle="1" w:styleId="WW8Num38z1">
    <w:name w:val="WW8Num38z1"/>
    <w:rsid w:val="00B27154"/>
    <w:rPr>
      <w:rFonts w:ascii="Courier New" w:hAnsi="Courier New"/>
    </w:rPr>
  </w:style>
  <w:style w:type="character" w:customStyle="1" w:styleId="WW8Num38z2">
    <w:name w:val="WW8Num38z2"/>
    <w:rsid w:val="00B27154"/>
    <w:rPr>
      <w:rFonts w:ascii="Wingdings" w:hAnsi="Wingdings"/>
    </w:rPr>
  </w:style>
  <w:style w:type="character" w:customStyle="1" w:styleId="WW8Num39z1">
    <w:name w:val="WW8Num39z1"/>
    <w:rsid w:val="00B27154"/>
    <w:rPr>
      <w:rFonts w:ascii="Courier New" w:hAnsi="Courier New"/>
    </w:rPr>
  </w:style>
  <w:style w:type="character" w:customStyle="1" w:styleId="WW8Num39z3">
    <w:name w:val="WW8Num39z3"/>
    <w:rsid w:val="00B27154"/>
    <w:rPr>
      <w:rFonts w:ascii="Symbol" w:hAnsi="Symbol"/>
    </w:rPr>
  </w:style>
  <w:style w:type="character" w:customStyle="1" w:styleId="WW8Num40z1">
    <w:name w:val="WW8Num40z1"/>
    <w:uiPriority w:val="99"/>
    <w:rsid w:val="00B27154"/>
    <w:rPr>
      <w:rFonts w:ascii="Courier New" w:hAnsi="Courier New"/>
    </w:rPr>
  </w:style>
  <w:style w:type="character" w:customStyle="1" w:styleId="WW8Num40z2">
    <w:name w:val="WW8Num40z2"/>
    <w:uiPriority w:val="99"/>
    <w:rsid w:val="00B27154"/>
    <w:rPr>
      <w:rFonts w:ascii="Wingdings" w:hAnsi="Wingdings"/>
    </w:rPr>
  </w:style>
  <w:style w:type="character" w:customStyle="1" w:styleId="WW8Num41z1">
    <w:name w:val="WW8Num41z1"/>
    <w:rsid w:val="00B27154"/>
    <w:rPr>
      <w:rFonts w:ascii="Courier New" w:hAnsi="Courier New"/>
    </w:rPr>
  </w:style>
  <w:style w:type="character" w:customStyle="1" w:styleId="WW8Num41z2">
    <w:name w:val="WW8Num41z2"/>
    <w:rsid w:val="00B27154"/>
    <w:rPr>
      <w:rFonts w:ascii="Wingdings" w:hAnsi="Wingdings"/>
    </w:rPr>
  </w:style>
  <w:style w:type="character" w:customStyle="1" w:styleId="WW8Num42z1">
    <w:name w:val="WW8Num42z1"/>
    <w:uiPriority w:val="99"/>
    <w:rsid w:val="00B27154"/>
    <w:rPr>
      <w:rFonts w:ascii="Courier New" w:hAnsi="Courier New"/>
    </w:rPr>
  </w:style>
  <w:style w:type="character" w:customStyle="1" w:styleId="WW8Num42z2">
    <w:name w:val="WW8Num42z2"/>
    <w:rsid w:val="00B27154"/>
    <w:rPr>
      <w:rFonts w:ascii="Wingdings" w:hAnsi="Wingdings"/>
    </w:rPr>
  </w:style>
  <w:style w:type="character" w:customStyle="1" w:styleId="WW8Num44z2">
    <w:name w:val="WW8Num44z2"/>
    <w:rsid w:val="00B27154"/>
    <w:rPr>
      <w:rFonts w:ascii="Wingdings" w:hAnsi="Wingdings"/>
    </w:rPr>
  </w:style>
  <w:style w:type="character" w:customStyle="1" w:styleId="WW8Num45z1">
    <w:name w:val="WW8Num45z1"/>
    <w:uiPriority w:val="99"/>
    <w:rsid w:val="00B27154"/>
    <w:rPr>
      <w:rFonts w:ascii="Courier New" w:hAnsi="Courier New"/>
    </w:rPr>
  </w:style>
  <w:style w:type="character" w:customStyle="1" w:styleId="WW8Num45z2">
    <w:name w:val="WW8Num45z2"/>
    <w:uiPriority w:val="99"/>
    <w:rsid w:val="00B27154"/>
    <w:rPr>
      <w:rFonts w:ascii="Wingdings" w:hAnsi="Wingdings"/>
    </w:rPr>
  </w:style>
  <w:style w:type="character" w:customStyle="1" w:styleId="WW8Num46z1">
    <w:name w:val="WW8Num46z1"/>
    <w:uiPriority w:val="99"/>
    <w:rsid w:val="00B27154"/>
    <w:rPr>
      <w:rFonts w:ascii="Courier New" w:hAnsi="Courier New"/>
    </w:rPr>
  </w:style>
  <w:style w:type="character" w:customStyle="1" w:styleId="WW8Num46z2">
    <w:name w:val="WW8Num46z2"/>
    <w:uiPriority w:val="99"/>
    <w:rsid w:val="00B27154"/>
    <w:rPr>
      <w:rFonts w:ascii="Wingdings" w:hAnsi="Wingdings"/>
    </w:rPr>
  </w:style>
  <w:style w:type="character" w:customStyle="1" w:styleId="WW8Num47z2">
    <w:name w:val="WW8Num47z2"/>
    <w:uiPriority w:val="99"/>
    <w:rsid w:val="00B27154"/>
    <w:rPr>
      <w:rFonts w:ascii="Wingdings" w:hAnsi="Wingdings"/>
    </w:rPr>
  </w:style>
  <w:style w:type="character" w:customStyle="1" w:styleId="WW8Num47z4">
    <w:name w:val="WW8Num47z4"/>
    <w:uiPriority w:val="99"/>
    <w:rsid w:val="00B27154"/>
    <w:rPr>
      <w:rFonts w:ascii="Courier New" w:hAnsi="Courier New"/>
    </w:rPr>
  </w:style>
  <w:style w:type="character" w:customStyle="1" w:styleId="WW8Num48z1">
    <w:name w:val="WW8Num48z1"/>
    <w:uiPriority w:val="99"/>
    <w:rsid w:val="00B27154"/>
    <w:rPr>
      <w:rFonts w:ascii="Courier New" w:hAnsi="Courier New"/>
    </w:rPr>
  </w:style>
  <w:style w:type="character" w:customStyle="1" w:styleId="WW8Num48z2">
    <w:name w:val="WW8Num48z2"/>
    <w:uiPriority w:val="99"/>
    <w:rsid w:val="00B27154"/>
    <w:rPr>
      <w:rFonts w:ascii="Wingdings" w:hAnsi="Wingdings"/>
    </w:rPr>
  </w:style>
  <w:style w:type="character" w:customStyle="1" w:styleId="WW8Num49z1">
    <w:name w:val="WW8Num49z1"/>
    <w:rsid w:val="00B27154"/>
    <w:rPr>
      <w:rFonts w:ascii="Courier New" w:hAnsi="Courier New"/>
    </w:rPr>
  </w:style>
  <w:style w:type="character" w:customStyle="1" w:styleId="WW8Num49z2">
    <w:name w:val="WW8Num49z2"/>
    <w:uiPriority w:val="99"/>
    <w:rsid w:val="00B27154"/>
    <w:rPr>
      <w:rFonts w:ascii="Wingdings" w:hAnsi="Wingdings"/>
    </w:rPr>
  </w:style>
  <w:style w:type="character" w:customStyle="1" w:styleId="WW8Num50z1">
    <w:name w:val="WW8Num50z1"/>
    <w:uiPriority w:val="99"/>
    <w:rsid w:val="00B27154"/>
    <w:rPr>
      <w:rFonts w:ascii="Courier New" w:hAnsi="Courier New"/>
    </w:rPr>
  </w:style>
  <w:style w:type="character" w:customStyle="1" w:styleId="WW8Num50z2">
    <w:name w:val="WW8Num50z2"/>
    <w:uiPriority w:val="99"/>
    <w:rsid w:val="00B27154"/>
    <w:rPr>
      <w:rFonts w:ascii="Wingdings" w:hAnsi="Wingdings"/>
    </w:rPr>
  </w:style>
  <w:style w:type="character" w:customStyle="1" w:styleId="WW8Num51z1">
    <w:name w:val="WW8Num51z1"/>
    <w:uiPriority w:val="99"/>
    <w:rsid w:val="00B27154"/>
  </w:style>
  <w:style w:type="character" w:customStyle="1" w:styleId="WW8Num52z1">
    <w:name w:val="WW8Num52z1"/>
    <w:rsid w:val="00B27154"/>
    <w:rPr>
      <w:rFonts w:ascii="Courier New" w:hAnsi="Courier New"/>
    </w:rPr>
  </w:style>
  <w:style w:type="character" w:customStyle="1" w:styleId="WW8Num52z2">
    <w:name w:val="WW8Num52z2"/>
    <w:uiPriority w:val="99"/>
    <w:rsid w:val="00B27154"/>
    <w:rPr>
      <w:rFonts w:ascii="Wingdings" w:hAnsi="Wingdings"/>
    </w:rPr>
  </w:style>
  <w:style w:type="character" w:customStyle="1" w:styleId="WW8Num54z1">
    <w:name w:val="WW8Num54z1"/>
    <w:uiPriority w:val="99"/>
    <w:rsid w:val="00B27154"/>
    <w:rPr>
      <w:rFonts w:ascii="Courier New" w:hAnsi="Courier New"/>
    </w:rPr>
  </w:style>
  <w:style w:type="character" w:customStyle="1" w:styleId="WW8Num54z2">
    <w:name w:val="WW8Num54z2"/>
    <w:uiPriority w:val="99"/>
    <w:rsid w:val="00B27154"/>
    <w:rPr>
      <w:rFonts w:ascii="Wingdings" w:hAnsi="Wingdings"/>
    </w:rPr>
  </w:style>
  <w:style w:type="character" w:customStyle="1" w:styleId="WW8Num55z1">
    <w:name w:val="WW8Num55z1"/>
    <w:uiPriority w:val="99"/>
    <w:rsid w:val="00B27154"/>
    <w:rPr>
      <w:rFonts w:ascii="Courier New" w:hAnsi="Courier New"/>
    </w:rPr>
  </w:style>
  <w:style w:type="character" w:customStyle="1" w:styleId="WW8Num56z2">
    <w:name w:val="WW8Num56z2"/>
    <w:uiPriority w:val="99"/>
    <w:rsid w:val="00B27154"/>
    <w:rPr>
      <w:rFonts w:ascii="Wingdings" w:hAnsi="Wingdings"/>
    </w:rPr>
  </w:style>
  <w:style w:type="character" w:customStyle="1" w:styleId="WW8Num56z3">
    <w:name w:val="WW8Num56z3"/>
    <w:uiPriority w:val="99"/>
    <w:rsid w:val="00B27154"/>
    <w:rPr>
      <w:rFonts w:ascii="Symbol" w:hAnsi="Symbol"/>
    </w:rPr>
  </w:style>
  <w:style w:type="character" w:customStyle="1" w:styleId="WW8Num56z4">
    <w:name w:val="WW8Num56z4"/>
    <w:uiPriority w:val="99"/>
    <w:rsid w:val="00B27154"/>
    <w:rPr>
      <w:rFonts w:ascii="Courier New" w:hAnsi="Courier New"/>
    </w:rPr>
  </w:style>
  <w:style w:type="character" w:customStyle="1" w:styleId="WW8Num57z1">
    <w:name w:val="WW8Num57z1"/>
    <w:rsid w:val="00B27154"/>
    <w:rPr>
      <w:rFonts w:ascii="Courier New" w:hAnsi="Courier New"/>
    </w:rPr>
  </w:style>
  <w:style w:type="character" w:customStyle="1" w:styleId="WW8Num57z2">
    <w:name w:val="WW8Num57z2"/>
    <w:rsid w:val="00B27154"/>
    <w:rPr>
      <w:rFonts w:ascii="Wingdings" w:hAnsi="Wingdings"/>
    </w:rPr>
  </w:style>
  <w:style w:type="character" w:customStyle="1" w:styleId="WW8Num58z2">
    <w:name w:val="WW8Num58z2"/>
    <w:rsid w:val="00B27154"/>
    <w:rPr>
      <w:rFonts w:ascii="Wingdings" w:hAnsi="Wingdings"/>
    </w:rPr>
  </w:style>
  <w:style w:type="character" w:customStyle="1" w:styleId="WW8Num58z3">
    <w:name w:val="WW8Num58z3"/>
    <w:rsid w:val="00B27154"/>
    <w:rPr>
      <w:rFonts w:ascii="Symbol" w:hAnsi="Symbol"/>
    </w:rPr>
  </w:style>
  <w:style w:type="character" w:customStyle="1" w:styleId="WW8Num59z1">
    <w:name w:val="WW8Num59z1"/>
    <w:rsid w:val="00B27154"/>
    <w:rPr>
      <w:rFonts w:ascii="Courier New" w:hAnsi="Courier New"/>
    </w:rPr>
  </w:style>
  <w:style w:type="character" w:customStyle="1" w:styleId="WW8Num59z2">
    <w:name w:val="WW8Num59z2"/>
    <w:rsid w:val="00B27154"/>
    <w:rPr>
      <w:rFonts w:ascii="Wingdings" w:hAnsi="Wingdings"/>
    </w:rPr>
  </w:style>
  <w:style w:type="character" w:customStyle="1" w:styleId="WW8Num60z2">
    <w:name w:val="WW8Num60z2"/>
    <w:rsid w:val="00B27154"/>
    <w:rPr>
      <w:rFonts w:ascii="Wingdings" w:hAnsi="Wingdings"/>
    </w:rPr>
  </w:style>
  <w:style w:type="character" w:customStyle="1" w:styleId="WW8Num60z3">
    <w:name w:val="WW8Num60z3"/>
    <w:rsid w:val="00B27154"/>
    <w:rPr>
      <w:rFonts w:ascii="Symbol" w:hAnsi="Symbol"/>
    </w:rPr>
  </w:style>
  <w:style w:type="character" w:customStyle="1" w:styleId="WW8Num61z1">
    <w:name w:val="WW8Num61z1"/>
    <w:rsid w:val="00B27154"/>
    <w:rPr>
      <w:rFonts w:ascii="Courier New" w:hAnsi="Courier New"/>
    </w:rPr>
  </w:style>
  <w:style w:type="character" w:customStyle="1" w:styleId="WW8Num61z2">
    <w:name w:val="WW8Num61z2"/>
    <w:uiPriority w:val="99"/>
    <w:rsid w:val="00B27154"/>
    <w:rPr>
      <w:rFonts w:ascii="Wingdings" w:hAnsi="Wingdings"/>
    </w:rPr>
  </w:style>
  <w:style w:type="character" w:customStyle="1" w:styleId="WW8Num62z1">
    <w:name w:val="WW8Num62z1"/>
    <w:rsid w:val="00B27154"/>
    <w:rPr>
      <w:rFonts w:ascii="Courier New" w:hAnsi="Courier New"/>
    </w:rPr>
  </w:style>
  <w:style w:type="character" w:customStyle="1" w:styleId="WW8Num62z2">
    <w:name w:val="WW8Num62z2"/>
    <w:rsid w:val="00B27154"/>
    <w:rPr>
      <w:rFonts w:ascii="Wingdings" w:hAnsi="Wingdings"/>
    </w:rPr>
  </w:style>
  <w:style w:type="character" w:customStyle="1" w:styleId="WW8Num63z2">
    <w:name w:val="WW8Num63z2"/>
    <w:uiPriority w:val="99"/>
    <w:rsid w:val="00B27154"/>
    <w:rPr>
      <w:rFonts w:ascii="Arial" w:hAnsi="Arial"/>
      <w:b/>
      <w:sz w:val="24"/>
    </w:rPr>
  </w:style>
  <w:style w:type="character" w:customStyle="1" w:styleId="WW8Num64z1">
    <w:name w:val="WW8Num64z1"/>
    <w:uiPriority w:val="99"/>
    <w:rsid w:val="00B27154"/>
    <w:rPr>
      <w:rFonts w:ascii="Courier New" w:hAnsi="Courier New"/>
    </w:rPr>
  </w:style>
  <w:style w:type="character" w:customStyle="1" w:styleId="WW8Num64z2">
    <w:name w:val="WW8Num64z2"/>
    <w:uiPriority w:val="99"/>
    <w:rsid w:val="00B27154"/>
    <w:rPr>
      <w:rFonts w:ascii="Wingdings" w:hAnsi="Wingdings"/>
    </w:rPr>
  </w:style>
  <w:style w:type="character" w:customStyle="1" w:styleId="WW8Num65z1">
    <w:name w:val="WW8Num65z1"/>
    <w:rsid w:val="00B27154"/>
    <w:rPr>
      <w:rFonts w:ascii="Courier New" w:hAnsi="Courier New"/>
    </w:rPr>
  </w:style>
  <w:style w:type="character" w:customStyle="1" w:styleId="WW8Num65z2">
    <w:name w:val="WW8Num65z2"/>
    <w:rsid w:val="00B27154"/>
    <w:rPr>
      <w:rFonts w:ascii="Wingdings" w:hAnsi="Wingdings"/>
    </w:rPr>
  </w:style>
  <w:style w:type="character" w:customStyle="1" w:styleId="WW8Num66z1">
    <w:name w:val="WW8Num66z1"/>
    <w:rsid w:val="00B27154"/>
    <w:rPr>
      <w:rFonts w:ascii="Courier New" w:hAnsi="Courier New"/>
    </w:rPr>
  </w:style>
  <w:style w:type="character" w:customStyle="1" w:styleId="WW8Num66z2">
    <w:name w:val="WW8Num66z2"/>
    <w:rsid w:val="00B27154"/>
    <w:rPr>
      <w:rFonts w:ascii="Wingdings" w:hAnsi="Wingdings"/>
    </w:rPr>
  </w:style>
  <w:style w:type="character" w:customStyle="1" w:styleId="WW8Num67z2">
    <w:name w:val="WW8Num67z2"/>
    <w:rsid w:val="00B27154"/>
    <w:rPr>
      <w:rFonts w:ascii="Wingdings" w:hAnsi="Wingdings"/>
    </w:rPr>
  </w:style>
  <w:style w:type="character" w:customStyle="1" w:styleId="WW8Num67z4">
    <w:name w:val="WW8Num67z4"/>
    <w:rsid w:val="00B27154"/>
    <w:rPr>
      <w:rFonts w:ascii="Courier New" w:hAnsi="Courier New"/>
    </w:rPr>
  </w:style>
  <w:style w:type="character" w:customStyle="1" w:styleId="WW8Num68z1">
    <w:name w:val="WW8Num68z1"/>
    <w:rsid w:val="00B27154"/>
  </w:style>
  <w:style w:type="character" w:customStyle="1" w:styleId="WW8Num69z1">
    <w:name w:val="WW8Num69z1"/>
    <w:rsid w:val="00B27154"/>
    <w:rPr>
      <w:rFonts w:ascii="Courier New" w:hAnsi="Courier New"/>
    </w:rPr>
  </w:style>
  <w:style w:type="character" w:customStyle="1" w:styleId="WW8Num69z2">
    <w:name w:val="WW8Num69z2"/>
    <w:rsid w:val="00B27154"/>
    <w:rPr>
      <w:rFonts w:ascii="Wingdings" w:hAnsi="Wingdings"/>
    </w:rPr>
  </w:style>
  <w:style w:type="character" w:customStyle="1" w:styleId="WW8Num70z1">
    <w:name w:val="WW8Num70z1"/>
    <w:rsid w:val="00B27154"/>
    <w:rPr>
      <w:rFonts w:ascii="Courier New" w:hAnsi="Courier New"/>
    </w:rPr>
  </w:style>
  <w:style w:type="character" w:customStyle="1" w:styleId="WW8Num70z2">
    <w:name w:val="WW8Num70z2"/>
    <w:rsid w:val="00B27154"/>
    <w:rPr>
      <w:rFonts w:ascii="Wingdings" w:hAnsi="Wingdings"/>
    </w:rPr>
  </w:style>
  <w:style w:type="character" w:customStyle="1" w:styleId="Nagwek2Znak1">
    <w:name w:val="Nagłówek 2 Znak1"/>
    <w:uiPriority w:val="99"/>
    <w:rsid w:val="00B27154"/>
    <w:rPr>
      <w:rFonts w:ascii="Times New Roman" w:hAnsi="Times New Roman"/>
      <w:b/>
      <w:kern w:val="3"/>
      <w:sz w:val="24"/>
    </w:rPr>
  </w:style>
  <w:style w:type="character" w:customStyle="1" w:styleId="Nagwek1Znak1">
    <w:name w:val="Nagłówek 1 Znak1"/>
    <w:uiPriority w:val="99"/>
    <w:rsid w:val="00B27154"/>
    <w:rPr>
      <w:rFonts w:ascii="Times New Roman" w:hAnsi="Times New Roman"/>
      <w:b/>
      <w:caps/>
      <w:kern w:val="3"/>
      <w:sz w:val="24"/>
    </w:rPr>
  </w:style>
  <w:style w:type="character" w:customStyle="1" w:styleId="EndnoteSymbol">
    <w:name w:val="Endnote Symbol"/>
    <w:uiPriority w:val="99"/>
    <w:rsid w:val="00B27154"/>
    <w:rPr>
      <w:position w:val="0"/>
      <w:vertAlign w:val="superscript"/>
    </w:rPr>
  </w:style>
  <w:style w:type="character" w:customStyle="1" w:styleId="FootnoteTextChar1">
    <w:name w:val="Footnote Text Char1"/>
    <w:uiPriority w:val="99"/>
    <w:rsid w:val="00B27154"/>
    <w:rPr>
      <w:rFonts w:ascii="Times New Roman" w:hAnsi="Times New Roman"/>
      <w:sz w:val="20"/>
    </w:rPr>
  </w:style>
  <w:style w:type="character" w:customStyle="1" w:styleId="TekstprzypisudolnegoZnak1">
    <w:name w:val="Tekst przypisu dolnego Znak1"/>
    <w:uiPriority w:val="99"/>
    <w:rsid w:val="00B27154"/>
    <w:rPr>
      <w:sz w:val="20"/>
    </w:rPr>
  </w:style>
  <w:style w:type="character" w:customStyle="1" w:styleId="tekstostZnak">
    <w:name w:val="tekst ost Znak"/>
    <w:uiPriority w:val="99"/>
    <w:rsid w:val="00B27154"/>
    <w:rPr>
      <w:rFonts w:ascii="Arial" w:hAnsi="Arial"/>
      <w:sz w:val="24"/>
    </w:rPr>
  </w:style>
  <w:style w:type="character" w:customStyle="1" w:styleId="CommentTextChar1">
    <w:name w:val="Comment Text Char1"/>
    <w:uiPriority w:val="99"/>
    <w:rsid w:val="00B27154"/>
    <w:rPr>
      <w:rFonts w:ascii="Times New Roman" w:hAnsi="Times New Roman"/>
      <w:sz w:val="20"/>
    </w:rPr>
  </w:style>
  <w:style w:type="character" w:customStyle="1" w:styleId="TekstkomentarzaZnak1">
    <w:name w:val="Tekst komentarza Znak1"/>
    <w:uiPriority w:val="99"/>
    <w:rsid w:val="00B27154"/>
    <w:rPr>
      <w:sz w:val="20"/>
    </w:rPr>
  </w:style>
  <w:style w:type="character" w:customStyle="1" w:styleId="Internetlink">
    <w:name w:val="Internet link"/>
    <w:uiPriority w:val="99"/>
    <w:rsid w:val="00B27154"/>
    <w:rPr>
      <w:rFonts w:cs="Times New Roman"/>
      <w:color w:val="0066CC"/>
      <w:u w:val="single"/>
    </w:rPr>
  </w:style>
  <w:style w:type="character" w:customStyle="1" w:styleId="TeksttreciExact">
    <w:name w:val="Tekst treści Exact"/>
    <w:uiPriority w:val="99"/>
    <w:rsid w:val="00B27154"/>
    <w:rPr>
      <w:rFonts w:ascii="Segoe UI" w:hAnsi="Segoe UI"/>
      <w:spacing w:val="5"/>
      <w:sz w:val="19"/>
      <w:u w:val="none"/>
    </w:rPr>
  </w:style>
  <w:style w:type="character" w:customStyle="1" w:styleId="Nagwek12">
    <w:name w:val="Nagłówek #1_"/>
    <w:uiPriority w:val="99"/>
    <w:rsid w:val="00B27154"/>
    <w:rPr>
      <w:rFonts w:ascii="Verdana" w:hAnsi="Verdana"/>
      <w:b/>
      <w:sz w:val="32"/>
    </w:rPr>
  </w:style>
  <w:style w:type="character" w:customStyle="1" w:styleId="Teksttreci3">
    <w:name w:val="Tekst treści (3)_"/>
    <w:uiPriority w:val="99"/>
    <w:rsid w:val="00B27154"/>
    <w:rPr>
      <w:rFonts w:ascii="Verdana" w:hAnsi="Verdana"/>
      <w:sz w:val="28"/>
      <w:u w:val="none"/>
    </w:rPr>
  </w:style>
  <w:style w:type="character" w:customStyle="1" w:styleId="Teksttreci">
    <w:name w:val="Tekst treści_"/>
    <w:uiPriority w:val="99"/>
    <w:rsid w:val="00B27154"/>
    <w:rPr>
      <w:rFonts w:ascii="Segoe UI" w:hAnsi="Segoe UI"/>
      <w:sz w:val="21"/>
      <w:u w:val="none"/>
    </w:rPr>
  </w:style>
  <w:style w:type="character" w:customStyle="1" w:styleId="Nagweklubstopka">
    <w:name w:val="Nagłówek lub stopka_"/>
    <w:uiPriority w:val="99"/>
    <w:rsid w:val="00B27154"/>
    <w:rPr>
      <w:rFonts w:ascii="Segoe UI" w:hAnsi="Segoe UI"/>
      <w:sz w:val="13"/>
      <w:u w:val="none"/>
    </w:rPr>
  </w:style>
  <w:style w:type="character" w:customStyle="1" w:styleId="NagweklubstopkaAngsanaUPC">
    <w:name w:val="Nagłówek lub stopka + AngsanaUPC"/>
    <w:uiPriority w:val="99"/>
    <w:rsid w:val="00B27154"/>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B27154"/>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B27154"/>
    <w:rPr>
      <w:rFonts w:ascii="Segoe UI" w:hAnsi="Segoe UI"/>
      <w:b/>
      <w:sz w:val="21"/>
      <w:u w:val="none"/>
    </w:rPr>
  </w:style>
  <w:style w:type="character" w:customStyle="1" w:styleId="Nagwek23">
    <w:name w:val="Nagłówek #2_"/>
    <w:uiPriority w:val="99"/>
    <w:rsid w:val="00B27154"/>
    <w:rPr>
      <w:rFonts w:ascii="Segoe UI" w:hAnsi="Segoe UI"/>
      <w:b/>
      <w:sz w:val="21"/>
    </w:rPr>
  </w:style>
  <w:style w:type="character" w:customStyle="1" w:styleId="Nagweklubstopka0">
    <w:name w:val="Nagłówek lub stopka"/>
    <w:rsid w:val="00B27154"/>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B27154"/>
    <w:rPr>
      <w:rFonts w:ascii="Arial" w:hAnsi="Arial"/>
      <w:b/>
      <w:sz w:val="19"/>
    </w:rPr>
  </w:style>
  <w:style w:type="character" w:customStyle="1" w:styleId="TeksttreciPogrubienie">
    <w:name w:val="Tekst treści + Pogrubienie"/>
    <w:uiPriority w:val="99"/>
    <w:rsid w:val="00B27154"/>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B27154"/>
    <w:rPr>
      <w:rFonts w:ascii="Segoe UI" w:hAnsi="Segoe UI"/>
      <w:b/>
      <w:sz w:val="21"/>
      <w:u w:val="none"/>
    </w:rPr>
  </w:style>
  <w:style w:type="character" w:customStyle="1" w:styleId="Podpistabeli0">
    <w:name w:val="Podpis tabeli"/>
    <w:uiPriority w:val="99"/>
    <w:rsid w:val="00B27154"/>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B27154"/>
    <w:rPr>
      <w:rFonts w:ascii="Segoe UI" w:hAnsi="Segoe UI"/>
      <w:color w:val="000000"/>
      <w:spacing w:val="0"/>
      <w:w w:val="100"/>
      <w:position w:val="0"/>
      <w:sz w:val="21"/>
      <w:u w:val="none"/>
      <w:vertAlign w:val="baseline"/>
      <w:lang w:val="pl-PL"/>
    </w:rPr>
  </w:style>
  <w:style w:type="character" w:customStyle="1" w:styleId="Podpistabeli3Pogrubienie">
    <w:name w:val="Podpis tabeli (3) + Pogrubienie"/>
    <w:uiPriority w:val="99"/>
    <w:rsid w:val="00B27154"/>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B27154"/>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B27154"/>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B27154"/>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B27154"/>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B27154"/>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B27154"/>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B27154"/>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B27154"/>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B27154"/>
    <w:rPr>
      <w:rFonts w:ascii="Segoe UI" w:hAnsi="Segoe UI"/>
      <w:b/>
      <w:color w:val="000000"/>
      <w:spacing w:val="0"/>
      <w:w w:val="100"/>
      <w:position w:val="0"/>
      <w:sz w:val="21"/>
      <w:vertAlign w:val="baseline"/>
    </w:rPr>
  </w:style>
  <w:style w:type="character" w:customStyle="1" w:styleId="Teksttreci50">
    <w:name w:val="Tekst treści (5)"/>
    <w:uiPriority w:val="99"/>
    <w:rsid w:val="00B27154"/>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B27154"/>
    <w:rPr>
      <w:rFonts w:ascii="Verdana" w:hAnsi="Verdana"/>
      <w:i/>
      <w:sz w:val="19"/>
    </w:rPr>
  </w:style>
  <w:style w:type="character" w:customStyle="1" w:styleId="Teksttreci10pt">
    <w:name w:val="Tekst treści + 10 pt"/>
    <w:uiPriority w:val="99"/>
    <w:rsid w:val="00B27154"/>
    <w:rPr>
      <w:rFonts w:ascii="Segoe UI" w:hAnsi="Segoe UI"/>
      <w:color w:val="000000"/>
      <w:spacing w:val="0"/>
      <w:w w:val="100"/>
      <w:position w:val="0"/>
      <w:sz w:val="20"/>
      <w:u w:val="none"/>
      <w:vertAlign w:val="baseline"/>
    </w:rPr>
  </w:style>
  <w:style w:type="character" w:customStyle="1" w:styleId="Teksttreci80">
    <w:name w:val="Tekst treści (8)_"/>
    <w:uiPriority w:val="99"/>
    <w:rsid w:val="00B27154"/>
    <w:rPr>
      <w:rFonts w:ascii="Verdana" w:hAnsi="Verdana"/>
      <w:sz w:val="15"/>
    </w:rPr>
  </w:style>
  <w:style w:type="character" w:customStyle="1" w:styleId="Teksttreci8SegoeUI">
    <w:name w:val="Tekst treści (8) + Segoe UI"/>
    <w:uiPriority w:val="99"/>
    <w:rsid w:val="00B27154"/>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B27154"/>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B27154"/>
    <w:rPr>
      <w:rFonts w:ascii="Verdana" w:hAnsi="Verdana"/>
    </w:rPr>
  </w:style>
  <w:style w:type="character" w:customStyle="1" w:styleId="Spistreci2Znak">
    <w:name w:val="Spis treści 2 Znak"/>
    <w:uiPriority w:val="99"/>
    <w:rsid w:val="00B27154"/>
    <w:rPr>
      <w:rFonts w:ascii="Segoe UI" w:hAnsi="Segoe UI"/>
      <w:sz w:val="21"/>
    </w:rPr>
  </w:style>
  <w:style w:type="character" w:customStyle="1" w:styleId="Spistreci21">
    <w:name w:val="Spis treści (2)_"/>
    <w:uiPriority w:val="99"/>
    <w:rsid w:val="00B27154"/>
    <w:rPr>
      <w:rFonts w:ascii="Segoe UI" w:hAnsi="Segoe UI"/>
      <w:b/>
      <w:sz w:val="21"/>
    </w:rPr>
  </w:style>
  <w:style w:type="character" w:customStyle="1" w:styleId="Nagwek41">
    <w:name w:val="Nagłówek #4_"/>
    <w:uiPriority w:val="99"/>
    <w:rsid w:val="00B27154"/>
    <w:rPr>
      <w:rFonts w:ascii="Segoe UI" w:hAnsi="Segoe UI"/>
      <w:b/>
      <w:sz w:val="21"/>
    </w:rPr>
  </w:style>
  <w:style w:type="character" w:customStyle="1" w:styleId="Teksttreci71">
    <w:name w:val="Tekst treści + 7"/>
    <w:uiPriority w:val="99"/>
    <w:rsid w:val="00B27154"/>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B27154"/>
    <w:rPr>
      <w:rFonts w:ascii="Segoe UI" w:hAnsi="Segoe UI"/>
      <w:sz w:val="15"/>
      <w:u w:val="none"/>
    </w:rPr>
  </w:style>
  <w:style w:type="character" w:customStyle="1" w:styleId="Podpisobrazu0">
    <w:name w:val="Podpis obrazu"/>
    <w:uiPriority w:val="99"/>
    <w:rsid w:val="00B27154"/>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B27154"/>
    <w:rPr>
      <w:rFonts w:ascii="Segoe UI" w:hAnsi="Segoe UI"/>
      <w:b/>
      <w:spacing w:val="6"/>
      <w:sz w:val="19"/>
      <w:u w:val="none"/>
    </w:rPr>
  </w:style>
  <w:style w:type="character" w:customStyle="1" w:styleId="PodpistabeliOdstpy0ptExact">
    <w:name w:val="Podpis tabeli + Odstępy 0 pt Exact"/>
    <w:uiPriority w:val="99"/>
    <w:rsid w:val="00B27154"/>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B27154"/>
    <w:rPr>
      <w:rFonts w:ascii="Segoe UI" w:hAnsi="Segoe UI"/>
      <w:spacing w:val="5"/>
      <w:sz w:val="19"/>
      <w:u w:val="none"/>
    </w:rPr>
  </w:style>
  <w:style w:type="character" w:customStyle="1" w:styleId="Nagwek221">
    <w:name w:val="Nagłówek #2 (2)_"/>
    <w:uiPriority w:val="99"/>
    <w:rsid w:val="00B27154"/>
    <w:rPr>
      <w:rFonts w:ascii="Verdana" w:hAnsi="Verdana"/>
      <w:b/>
      <w:sz w:val="28"/>
    </w:rPr>
  </w:style>
  <w:style w:type="character" w:customStyle="1" w:styleId="Nagwek51">
    <w:name w:val="Nagłówek #5_"/>
    <w:uiPriority w:val="99"/>
    <w:rsid w:val="00B27154"/>
    <w:rPr>
      <w:rFonts w:ascii="Times New Roman" w:hAnsi="Times New Roman"/>
      <w:b/>
      <w:sz w:val="21"/>
    </w:rPr>
  </w:style>
  <w:style w:type="character" w:customStyle="1" w:styleId="NagweklubstopkaTimesNewRoman">
    <w:name w:val="Nagłówek lub stopka + Times New Roman"/>
    <w:uiPriority w:val="99"/>
    <w:rsid w:val="00B27154"/>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B27154"/>
    <w:rPr>
      <w:rFonts w:ascii="Times New Roman" w:hAnsi="Times New Roman"/>
      <w:sz w:val="21"/>
      <w:u w:val="none"/>
    </w:rPr>
  </w:style>
  <w:style w:type="character" w:customStyle="1" w:styleId="Teksttreci110">
    <w:name w:val="Tekst treści (11)_"/>
    <w:uiPriority w:val="99"/>
    <w:rsid w:val="00B27154"/>
    <w:rPr>
      <w:rFonts w:ascii="Times New Roman" w:hAnsi="Times New Roman"/>
      <w:b/>
      <w:sz w:val="21"/>
    </w:rPr>
  </w:style>
  <w:style w:type="character" w:customStyle="1" w:styleId="Nagwek5Odstpy2pt">
    <w:name w:val="Nagłówek #5 + Odstępy 2 pt"/>
    <w:uiPriority w:val="99"/>
    <w:rsid w:val="00B27154"/>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B27154"/>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uiPriority w:val="99"/>
    <w:rsid w:val="00B27154"/>
    <w:rPr>
      <w:rFonts w:cs="Times New Roman"/>
      <w:b/>
      <w:bCs/>
    </w:rPr>
  </w:style>
  <w:style w:type="character" w:customStyle="1" w:styleId="Podpistabeli40">
    <w:name w:val="Podpis tabeli (4)_"/>
    <w:uiPriority w:val="99"/>
    <w:rsid w:val="00B27154"/>
    <w:rPr>
      <w:rFonts w:ascii="Times New Roman" w:hAnsi="Times New Roman"/>
      <w:sz w:val="14"/>
    </w:rPr>
  </w:style>
  <w:style w:type="character" w:customStyle="1" w:styleId="Teksttreci10Maelitery">
    <w:name w:val="Tekst treści (10) + Małe litery"/>
    <w:uiPriority w:val="99"/>
    <w:rsid w:val="00B27154"/>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B27154"/>
    <w:rPr>
      <w:rFonts w:ascii="Times New Roman" w:hAnsi="Times New Roman"/>
      <w:b/>
      <w:sz w:val="21"/>
      <w:u w:val="none"/>
    </w:rPr>
  </w:style>
  <w:style w:type="character" w:customStyle="1" w:styleId="TeksttreciTimesNewRoman">
    <w:name w:val="Tekst treści + Times New Roman"/>
    <w:uiPriority w:val="99"/>
    <w:rsid w:val="00B27154"/>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B27154"/>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B27154"/>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B27154"/>
    <w:rPr>
      <w:rFonts w:ascii="Times New Roman" w:hAnsi="Times New Roman"/>
      <w:b/>
      <w:spacing w:val="4"/>
      <w:sz w:val="19"/>
      <w:u w:val="none"/>
    </w:rPr>
  </w:style>
  <w:style w:type="character" w:customStyle="1" w:styleId="Teksttreci10Exact">
    <w:name w:val="Tekst treści (10) Exact"/>
    <w:uiPriority w:val="99"/>
    <w:rsid w:val="00B27154"/>
    <w:rPr>
      <w:rFonts w:ascii="Times New Roman" w:hAnsi="Times New Roman"/>
      <w:spacing w:val="4"/>
      <w:sz w:val="19"/>
      <w:u w:val="none"/>
    </w:rPr>
  </w:style>
  <w:style w:type="character" w:customStyle="1" w:styleId="Teksttreci120">
    <w:name w:val="Tekst treści (12)_"/>
    <w:uiPriority w:val="99"/>
    <w:rsid w:val="00B27154"/>
    <w:rPr>
      <w:rFonts w:ascii="Times New Roman" w:hAnsi="Times New Roman"/>
      <w:sz w:val="23"/>
    </w:rPr>
  </w:style>
  <w:style w:type="character" w:customStyle="1" w:styleId="Teksttreci13">
    <w:name w:val="Tekst treści (13)_"/>
    <w:uiPriority w:val="99"/>
    <w:rsid w:val="00B27154"/>
    <w:rPr>
      <w:rFonts w:ascii="Times New Roman" w:hAnsi="Times New Roman"/>
      <w:sz w:val="16"/>
      <w:u w:val="none"/>
    </w:rPr>
  </w:style>
  <w:style w:type="character" w:customStyle="1" w:styleId="Teksttreci130">
    <w:name w:val="Tekst treści (13)"/>
    <w:uiPriority w:val="99"/>
    <w:rsid w:val="00B27154"/>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B27154"/>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B27154"/>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B27154"/>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B27154"/>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B27154"/>
    <w:rPr>
      <w:rFonts w:ascii="Corbel" w:hAnsi="Corbel"/>
      <w:color w:val="000000"/>
      <w:spacing w:val="0"/>
      <w:w w:val="100"/>
      <w:position w:val="0"/>
      <w:sz w:val="14"/>
      <w:u w:val="none"/>
      <w:vertAlign w:val="baseline"/>
    </w:rPr>
  </w:style>
  <w:style w:type="character" w:customStyle="1" w:styleId="Podpistabeli50">
    <w:name w:val="Podpis tabeli (5)"/>
    <w:uiPriority w:val="99"/>
    <w:rsid w:val="00B27154"/>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B27154"/>
    <w:rPr>
      <w:rFonts w:ascii="Times New Roman" w:hAnsi="Times New Roman"/>
      <w:sz w:val="21"/>
    </w:rPr>
  </w:style>
  <w:style w:type="character" w:customStyle="1" w:styleId="Podpistabeli6Pogrubienie">
    <w:name w:val="Podpis tabeli (6) + Pogrubienie"/>
    <w:uiPriority w:val="99"/>
    <w:rsid w:val="00B27154"/>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B27154"/>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B27154"/>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B27154"/>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B27154"/>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B27154"/>
    <w:rPr>
      <w:rFonts w:ascii="Times New Roman" w:hAnsi="Times New Roman"/>
      <w:b/>
      <w:color w:val="000000"/>
      <w:spacing w:val="0"/>
      <w:w w:val="100"/>
      <w:position w:val="0"/>
      <w:sz w:val="21"/>
      <w:vertAlign w:val="baseline"/>
    </w:rPr>
  </w:style>
  <w:style w:type="character" w:customStyle="1" w:styleId="Nagwek3Znak1">
    <w:name w:val="Nagłówek 3 Znak1"/>
    <w:uiPriority w:val="99"/>
    <w:rsid w:val="00B27154"/>
    <w:rPr>
      <w:b/>
      <w:sz w:val="26"/>
    </w:rPr>
  </w:style>
  <w:style w:type="character" w:customStyle="1" w:styleId="ZnakZnak0">
    <w:name w:val="Znak Znak"/>
    <w:rsid w:val="00B27154"/>
    <w:rPr>
      <w:rFonts w:ascii="Arial" w:hAnsi="Arial"/>
      <w:sz w:val="24"/>
      <w:lang w:val="pl-PL" w:eastAsia="ar-SA" w:bidi="ar-SA"/>
    </w:rPr>
  </w:style>
  <w:style w:type="character" w:customStyle="1" w:styleId="11PogrubienieZnakZnak">
    <w:name w:val="1.1. Pogrubienie Znak Znak"/>
    <w:uiPriority w:val="99"/>
    <w:rsid w:val="00B27154"/>
    <w:rPr>
      <w:b/>
      <w:sz w:val="24"/>
      <w:lang w:val="pl-PL" w:eastAsia="ar-SA" w:bidi="ar-SA"/>
    </w:rPr>
  </w:style>
  <w:style w:type="character" w:customStyle="1" w:styleId="normalny3Znak">
    <w:name w:val="normalny 3 Znak"/>
    <w:rsid w:val="00B27154"/>
    <w:rPr>
      <w:sz w:val="24"/>
      <w:lang w:val="pl-PL" w:eastAsia="ar-SA" w:bidi="ar-SA"/>
    </w:rPr>
  </w:style>
  <w:style w:type="character" w:customStyle="1" w:styleId="Normal12Znak">
    <w:name w:val="Normal 12 Znak"/>
    <w:uiPriority w:val="99"/>
    <w:rsid w:val="00B27154"/>
    <w:rPr>
      <w:sz w:val="24"/>
      <w:lang w:val="pl-PL" w:eastAsia="ar-SA" w:bidi="ar-SA"/>
    </w:rPr>
  </w:style>
  <w:style w:type="character" w:customStyle="1" w:styleId="Normal1Znak">
    <w:name w:val="Normal 1 Znak"/>
    <w:uiPriority w:val="99"/>
    <w:rsid w:val="00B27154"/>
    <w:rPr>
      <w:sz w:val="24"/>
      <w:lang w:val="pl-PL" w:eastAsia="ar-SA" w:bidi="ar-SA"/>
    </w:rPr>
  </w:style>
  <w:style w:type="character" w:customStyle="1" w:styleId="ZnakZnak2">
    <w:name w:val="Znak Znak2"/>
    <w:rsid w:val="00B27154"/>
    <w:rPr>
      <w:b/>
      <w:kern w:val="3"/>
      <w:sz w:val="24"/>
      <w:lang w:val="pl-PL" w:eastAsia="ar-SA" w:bidi="ar-SA"/>
    </w:rPr>
  </w:style>
  <w:style w:type="character" w:customStyle="1" w:styleId="ZnakZnak1">
    <w:name w:val="Znak Znak1"/>
    <w:rsid w:val="00B27154"/>
    <w:rPr>
      <w:b/>
      <w:sz w:val="26"/>
      <w:lang w:val="pl-PL" w:eastAsia="ar-SA" w:bidi="ar-SA"/>
    </w:rPr>
  </w:style>
  <w:style w:type="character" w:customStyle="1" w:styleId="normalny3ZnakZnak1">
    <w:name w:val="normalny 3 Znak Znak1"/>
    <w:uiPriority w:val="99"/>
    <w:rsid w:val="00B27154"/>
    <w:rPr>
      <w:sz w:val="24"/>
      <w:lang w:val="pl-PL" w:eastAsia="ar-SA" w:bidi="ar-SA"/>
    </w:rPr>
  </w:style>
  <w:style w:type="character" w:customStyle="1" w:styleId="TabelaZnak">
    <w:name w:val="Tabela Znak"/>
    <w:uiPriority w:val="99"/>
    <w:rsid w:val="00B27154"/>
    <w:rPr>
      <w:sz w:val="24"/>
      <w:lang w:val="pl-PL" w:eastAsia="ar-SA" w:bidi="ar-SA"/>
    </w:rPr>
  </w:style>
  <w:style w:type="character" w:customStyle="1" w:styleId="Styl1Znak">
    <w:name w:val="Styl1 Znak"/>
    <w:rsid w:val="00B27154"/>
    <w:rPr>
      <w:rFonts w:ascii="Arial" w:hAnsi="Arial"/>
      <w:sz w:val="24"/>
      <w:lang w:val="pl-PL" w:eastAsia="ar-SA" w:bidi="ar-SA"/>
    </w:rPr>
  </w:style>
  <w:style w:type="character" w:customStyle="1" w:styleId="normalny0Znak">
    <w:name w:val="normalny 0 Znak"/>
    <w:uiPriority w:val="99"/>
    <w:rsid w:val="00B27154"/>
    <w:rPr>
      <w:sz w:val="24"/>
      <w:lang w:val="pl-PL" w:eastAsia="ar-SA" w:bidi="ar-SA"/>
    </w:rPr>
  </w:style>
  <w:style w:type="character" w:customStyle="1" w:styleId="StylPierwszywiersz05cmZnak">
    <w:name w:val="Styl Pierwszy wiersz:  05 cm Znak"/>
    <w:uiPriority w:val="99"/>
    <w:rsid w:val="00B27154"/>
    <w:rPr>
      <w:sz w:val="24"/>
      <w:lang w:val="pl-PL" w:eastAsia="ar-SA" w:bidi="ar-SA"/>
    </w:rPr>
  </w:style>
  <w:style w:type="character" w:customStyle="1" w:styleId="StylPierwszywiersz1cmZnak">
    <w:name w:val="Styl Pierwszy wiersz:  1 cm Znak"/>
    <w:uiPriority w:val="99"/>
    <w:rsid w:val="00B27154"/>
    <w:rPr>
      <w:lang w:val="pl-PL" w:eastAsia="ar-SA" w:bidi="ar-SA"/>
    </w:rPr>
  </w:style>
  <w:style w:type="character" w:customStyle="1" w:styleId="11Normal1Znak">
    <w:name w:val="1.1. Normal 1 Znak"/>
    <w:uiPriority w:val="99"/>
    <w:rsid w:val="00B27154"/>
    <w:rPr>
      <w:sz w:val="24"/>
      <w:lang w:val="pl-PL" w:eastAsia="ar-SA" w:bidi="ar-SA"/>
    </w:rPr>
  </w:style>
  <w:style w:type="character" w:customStyle="1" w:styleId="Styl11Normal1PogrubienieZnak">
    <w:name w:val="Styl 1.1. Normal 1 + Pogrubienie Znak"/>
    <w:uiPriority w:val="99"/>
    <w:rsid w:val="00B27154"/>
    <w:rPr>
      <w:b/>
      <w:sz w:val="24"/>
      <w:lang w:val="pl-PL" w:eastAsia="ar-SA" w:bidi="ar-SA"/>
    </w:rPr>
  </w:style>
  <w:style w:type="character" w:customStyle="1" w:styleId="StylWyjustowanyZnak">
    <w:name w:val="Styl Wyjustowany Znak"/>
    <w:uiPriority w:val="99"/>
    <w:rsid w:val="00B27154"/>
    <w:rPr>
      <w:lang w:val="pl-PL" w:eastAsia="ar-SA" w:bidi="ar-SA"/>
    </w:rPr>
  </w:style>
  <w:style w:type="character" w:customStyle="1" w:styleId="TekstZnak">
    <w:name w:val="Tekst Znak"/>
    <w:uiPriority w:val="99"/>
    <w:rsid w:val="00B27154"/>
    <w:rPr>
      <w:sz w:val="24"/>
      <w:lang w:val="pl-PL" w:eastAsia="ar-SA" w:bidi="ar-SA"/>
    </w:rPr>
  </w:style>
  <w:style w:type="character" w:customStyle="1" w:styleId="ZwrotpoegnalnyZnak">
    <w:name w:val="Zwrot pożegnalny Znak"/>
    <w:uiPriority w:val="99"/>
    <w:rsid w:val="00B27154"/>
    <w:rPr>
      <w:rFonts w:ascii="Times New Roman" w:hAnsi="Times New Roman"/>
      <w:sz w:val="24"/>
    </w:rPr>
  </w:style>
  <w:style w:type="character" w:customStyle="1" w:styleId="norm12Znak">
    <w:name w:val="norm 12 Znak"/>
    <w:uiPriority w:val="99"/>
    <w:rsid w:val="00B27154"/>
    <w:rPr>
      <w:rFonts w:cs="Arial"/>
      <w:bCs/>
      <w:iCs/>
      <w:lang w:val="pl-PL" w:eastAsia="ar-SA" w:bidi="ar-SA"/>
    </w:rPr>
  </w:style>
  <w:style w:type="character" w:customStyle="1" w:styleId="NORM0Znak">
    <w:name w:val="NORM 0 Znak"/>
    <w:uiPriority w:val="99"/>
    <w:rsid w:val="00B27154"/>
    <w:rPr>
      <w:sz w:val="24"/>
      <w:lang w:val="pl-PL" w:eastAsia="ar-SA" w:bidi="ar-SA"/>
    </w:rPr>
  </w:style>
  <w:style w:type="character" w:customStyle="1" w:styleId="StylNagwek2PogrubienieZnak">
    <w:name w:val="Styl Nagłówek 2 + Pogrubienie Znak"/>
    <w:uiPriority w:val="99"/>
    <w:rsid w:val="00B27154"/>
    <w:rPr>
      <w:rFonts w:ascii="Cambria" w:hAnsi="Cambria"/>
      <w:b/>
      <w:color w:val="4F81BD"/>
      <w:kern w:val="3"/>
      <w:sz w:val="24"/>
      <w:lang w:val="pl-PL" w:eastAsia="ar-SA" w:bidi="ar-SA"/>
    </w:rPr>
  </w:style>
  <w:style w:type="character" w:customStyle="1" w:styleId="DataZnak">
    <w:name w:val="Data Znak"/>
    <w:uiPriority w:val="99"/>
    <w:rsid w:val="00B27154"/>
    <w:rPr>
      <w:rFonts w:ascii="Times New Roman" w:hAnsi="Times New Roman"/>
      <w:sz w:val="24"/>
    </w:rPr>
  </w:style>
  <w:style w:type="character" w:customStyle="1" w:styleId="normalZnak">
    <w:name w:val="normal Znak"/>
    <w:uiPriority w:val="99"/>
    <w:rsid w:val="00B27154"/>
    <w:rPr>
      <w:sz w:val="24"/>
    </w:rPr>
  </w:style>
  <w:style w:type="character" w:customStyle="1" w:styleId="StylPogrubienie">
    <w:name w:val="Styl Pogrubienie"/>
    <w:uiPriority w:val="99"/>
    <w:rsid w:val="00B27154"/>
    <w:rPr>
      <w:b/>
    </w:rPr>
  </w:style>
  <w:style w:type="character" w:customStyle="1" w:styleId="DocumentMapChar">
    <w:name w:val="Document Map Char"/>
    <w:uiPriority w:val="99"/>
    <w:rsid w:val="00B27154"/>
    <w:rPr>
      <w:rFonts w:ascii="Tahoma" w:hAnsi="Tahoma"/>
      <w:sz w:val="20"/>
    </w:rPr>
  </w:style>
  <w:style w:type="character" w:customStyle="1" w:styleId="MapadokumentuZnak1">
    <w:name w:val="Mapa dokumentu Znak1"/>
    <w:uiPriority w:val="99"/>
    <w:rsid w:val="00B27154"/>
    <w:rPr>
      <w:rFonts w:ascii="Tahoma" w:hAnsi="Tahoma"/>
      <w:sz w:val="16"/>
    </w:rPr>
  </w:style>
  <w:style w:type="character" w:customStyle="1" w:styleId="StylNormalny1210ptNiePogrubienieZnak">
    <w:name w:val="Styl Normalny 12 + 10 pt Nie Pogrubienie Znak"/>
    <w:uiPriority w:val="99"/>
    <w:rsid w:val="00B27154"/>
    <w:rPr>
      <w:b/>
      <w:sz w:val="24"/>
    </w:rPr>
  </w:style>
  <w:style w:type="character" w:customStyle="1" w:styleId="FootnoteSymbol">
    <w:name w:val="Footnote Symbol"/>
    <w:uiPriority w:val="99"/>
    <w:rsid w:val="00B27154"/>
    <w:rPr>
      <w:position w:val="0"/>
      <w:vertAlign w:val="superscript"/>
    </w:rPr>
  </w:style>
  <w:style w:type="character" w:customStyle="1" w:styleId="Wyrnieniedelikatne1">
    <w:name w:val="Wyróżnienie delikatne1"/>
    <w:uiPriority w:val="99"/>
    <w:rsid w:val="00B27154"/>
    <w:rPr>
      <w:i/>
      <w:color w:val="808080"/>
    </w:rPr>
  </w:style>
  <w:style w:type="character" w:customStyle="1" w:styleId="ZnakZnak30">
    <w:name w:val="Znak Znak3"/>
    <w:rsid w:val="00B27154"/>
    <w:rPr>
      <w:b/>
      <w:sz w:val="26"/>
      <w:lang w:val="pl-PL"/>
    </w:rPr>
  </w:style>
  <w:style w:type="character" w:customStyle="1" w:styleId="Nagwek2ZnakZnak">
    <w:name w:val="Nagłówek 2 Znak Znak"/>
    <w:uiPriority w:val="99"/>
    <w:rsid w:val="00B27154"/>
    <w:rPr>
      <w:b/>
      <w:kern w:val="3"/>
      <w:sz w:val="24"/>
      <w:lang w:val="pl-PL"/>
    </w:rPr>
  </w:style>
  <w:style w:type="character" w:customStyle="1" w:styleId="Nagwek1ZnakZnak">
    <w:name w:val="Nagłówek 1 Znak Znak"/>
    <w:uiPriority w:val="99"/>
    <w:rsid w:val="00B27154"/>
    <w:rPr>
      <w:b/>
      <w:caps/>
      <w:kern w:val="3"/>
      <w:lang w:val="pl-PL"/>
    </w:rPr>
  </w:style>
  <w:style w:type="character" w:customStyle="1" w:styleId="Odwoaniedokomentarza1">
    <w:name w:val="Odwołanie do komentarza1"/>
    <w:rsid w:val="00B27154"/>
    <w:rPr>
      <w:sz w:val="16"/>
    </w:rPr>
  </w:style>
  <w:style w:type="character" w:customStyle="1" w:styleId="StylNagwek1Po0ptZnak">
    <w:name w:val="Styl Nagłówek 1 + Po:  0 pt Znak"/>
    <w:uiPriority w:val="99"/>
    <w:rsid w:val="00B27154"/>
    <w:rPr>
      <w:rFonts w:ascii="Arial" w:hAnsi="Arial"/>
      <w:b/>
      <w:caps/>
      <w:kern w:val="3"/>
      <w:sz w:val="20"/>
    </w:rPr>
  </w:style>
  <w:style w:type="character" w:customStyle="1" w:styleId="Normalny12Znak">
    <w:name w:val="Normalny 12 Znak"/>
    <w:uiPriority w:val="99"/>
    <w:rsid w:val="00B27154"/>
    <w:rPr>
      <w:rFonts w:ascii="Arial" w:hAnsi="Arial"/>
      <w:b/>
      <w:sz w:val="24"/>
    </w:rPr>
  </w:style>
  <w:style w:type="character" w:customStyle="1" w:styleId="Title1ZnakZnakZnakZnak">
    <w:name w:val="Title 1 Znak Znak Znak Znak"/>
    <w:uiPriority w:val="99"/>
    <w:rsid w:val="00B27154"/>
    <w:rPr>
      <w:b/>
      <w:caps/>
      <w:kern w:val="3"/>
      <w:sz w:val="24"/>
    </w:rPr>
  </w:style>
  <w:style w:type="character" w:customStyle="1" w:styleId="ZnakZnak22">
    <w:name w:val="Znak Znak22"/>
    <w:uiPriority w:val="99"/>
    <w:rsid w:val="00B27154"/>
    <w:rPr>
      <w:b/>
      <w:sz w:val="26"/>
    </w:rPr>
  </w:style>
  <w:style w:type="character" w:customStyle="1" w:styleId="ZnakZnak14">
    <w:name w:val="Znak Znak14"/>
    <w:rsid w:val="00B27154"/>
    <w:rPr>
      <w:sz w:val="24"/>
    </w:rPr>
  </w:style>
  <w:style w:type="character" w:customStyle="1" w:styleId="TekstpodstawowyzwciciemZnak">
    <w:name w:val="Tekst podstawowy z wcięciem Znak"/>
    <w:uiPriority w:val="99"/>
    <w:rsid w:val="00B27154"/>
    <w:rPr>
      <w:rFonts w:ascii="Arial" w:hAnsi="Arial"/>
      <w:sz w:val="24"/>
    </w:rPr>
  </w:style>
  <w:style w:type="character" w:customStyle="1" w:styleId="CommentTextChar2">
    <w:name w:val="Comment Text Char2"/>
    <w:uiPriority w:val="99"/>
    <w:rsid w:val="00B27154"/>
  </w:style>
  <w:style w:type="character" w:customStyle="1" w:styleId="Tekstzastpczy1">
    <w:name w:val="Tekst zastępczy1"/>
    <w:uiPriority w:val="99"/>
    <w:rsid w:val="00B27154"/>
    <w:rPr>
      <w:color w:val="808080"/>
    </w:rPr>
  </w:style>
  <w:style w:type="character" w:customStyle="1" w:styleId="Nagweklubstopka11pt">
    <w:name w:val="Nagłówek lub stopka + 11 pt"/>
    <w:uiPriority w:val="99"/>
    <w:rsid w:val="00B27154"/>
    <w:rPr>
      <w:rFonts w:ascii="Times New Roman" w:hAnsi="Times New Roman"/>
      <w:i/>
      <w:color w:val="000000"/>
      <w:spacing w:val="10"/>
      <w:w w:val="100"/>
      <w:position w:val="0"/>
      <w:sz w:val="22"/>
      <w:u w:val="none"/>
      <w:vertAlign w:val="baseline"/>
      <w:lang w:val="pl-PL"/>
    </w:rPr>
  </w:style>
  <w:style w:type="character" w:styleId="Numerwiersza">
    <w:name w:val="line number"/>
    <w:uiPriority w:val="99"/>
    <w:rsid w:val="00B27154"/>
    <w:rPr>
      <w:rFonts w:cs="Times New Roman"/>
    </w:rPr>
  </w:style>
  <w:style w:type="character" w:customStyle="1" w:styleId="BulletSymbols">
    <w:name w:val="Bullet Symbols"/>
    <w:uiPriority w:val="99"/>
    <w:rsid w:val="00B27154"/>
    <w:rPr>
      <w:rFonts w:ascii="OpenSymbol" w:eastAsia="Times New Roman" w:hAnsi="OpenSymbol"/>
    </w:rPr>
  </w:style>
  <w:style w:type="character" w:customStyle="1" w:styleId="TekstpodstawowyZnak1">
    <w:name w:val="Tekst podstawowy Znak1"/>
    <w:uiPriority w:val="99"/>
    <w:rsid w:val="00B27154"/>
    <w:rPr>
      <w:rFonts w:ascii="Calibri" w:hAnsi="Calibri" w:cs="Calibri"/>
      <w:lang w:eastAsia="ar-SA" w:bidi="ar-SA"/>
    </w:rPr>
  </w:style>
  <w:style w:type="character" w:customStyle="1" w:styleId="TekstdymkaZnak1">
    <w:name w:val="Tekst dymka Znak1"/>
    <w:uiPriority w:val="99"/>
    <w:rsid w:val="00B27154"/>
    <w:rPr>
      <w:rFonts w:cs="Calibri"/>
      <w:sz w:val="2"/>
      <w:lang w:eastAsia="ar-SA" w:bidi="ar-SA"/>
    </w:rPr>
  </w:style>
  <w:style w:type="character" w:customStyle="1" w:styleId="TekstprzypisukocowegoZnak1">
    <w:name w:val="Tekst przypisu końcowego Znak1"/>
    <w:uiPriority w:val="99"/>
    <w:rsid w:val="00B27154"/>
    <w:rPr>
      <w:rFonts w:ascii="Calibri" w:hAnsi="Calibri" w:cs="Calibri"/>
      <w:sz w:val="20"/>
      <w:szCs w:val="20"/>
      <w:lang w:eastAsia="ar-SA" w:bidi="ar-SA"/>
    </w:rPr>
  </w:style>
  <w:style w:type="character" w:customStyle="1" w:styleId="TekstprzypisudolnegoZnak2">
    <w:name w:val="Tekst przypisu dolnego Znak2"/>
    <w:uiPriority w:val="99"/>
    <w:rsid w:val="00B27154"/>
    <w:rPr>
      <w:rFonts w:ascii="Calibri" w:hAnsi="Calibri" w:cs="Calibri"/>
      <w:sz w:val="20"/>
      <w:szCs w:val="20"/>
      <w:lang w:eastAsia="ar-SA" w:bidi="ar-SA"/>
    </w:rPr>
  </w:style>
  <w:style w:type="character" w:customStyle="1" w:styleId="TekstpodstawowywcityZnak1">
    <w:name w:val="Tekst podstawowy wcięty Znak1"/>
    <w:uiPriority w:val="99"/>
    <w:rsid w:val="00B27154"/>
    <w:rPr>
      <w:rFonts w:ascii="Calibri" w:hAnsi="Calibri" w:cs="Calibri"/>
      <w:lang w:eastAsia="ar-SA" w:bidi="ar-SA"/>
    </w:rPr>
  </w:style>
  <w:style w:type="character" w:customStyle="1" w:styleId="TekstkomentarzaZnak2">
    <w:name w:val="Tekst komentarza Znak2"/>
    <w:uiPriority w:val="99"/>
    <w:rsid w:val="00B27154"/>
    <w:rPr>
      <w:rFonts w:ascii="Calibri" w:hAnsi="Calibri" w:cs="Calibri"/>
      <w:sz w:val="20"/>
      <w:szCs w:val="20"/>
      <w:lang w:eastAsia="ar-SA" w:bidi="ar-SA"/>
    </w:rPr>
  </w:style>
  <w:style w:type="character" w:customStyle="1" w:styleId="TematkomentarzaZnak1">
    <w:name w:val="Temat komentarza Znak1"/>
    <w:uiPriority w:val="99"/>
    <w:rsid w:val="00B27154"/>
    <w:rPr>
      <w:rFonts w:ascii="Calibri" w:hAnsi="Calibri" w:cs="Calibri"/>
      <w:b/>
      <w:bCs/>
      <w:sz w:val="20"/>
      <w:szCs w:val="20"/>
      <w:lang w:eastAsia="ar-SA" w:bidi="ar-SA"/>
    </w:rPr>
  </w:style>
  <w:style w:type="character" w:customStyle="1" w:styleId="ListLabel1">
    <w:name w:val="ListLabel 1"/>
    <w:uiPriority w:val="99"/>
    <w:rsid w:val="00B27154"/>
  </w:style>
  <w:style w:type="character" w:customStyle="1" w:styleId="ListLabel2">
    <w:name w:val="ListLabel 2"/>
    <w:uiPriority w:val="99"/>
    <w:rsid w:val="00B27154"/>
    <w:rPr>
      <w:b/>
    </w:rPr>
  </w:style>
  <w:style w:type="character" w:customStyle="1" w:styleId="ListLabel3">
    <w:name w:val="ListLabel 3"/>
    <w:uiPriority w:val="99"/>
    <w:rsid w:val="00B27154"/>
    <w:rPr>
      <w:sz w:val="18"/>
    </w:rPr>
  </w:style>
  <w:style w:type="character" w:customStyle="1" w:styleId="ListLabel4">
    <w:name w:val="ListLabel 4"/>
    <w:uiPriority w:val="99"/>
    <w:rsid w:val="00B27154"/>
    <w:rPr>
      <w:sz w:val="24"/>
    </w:rPr>
  </w:style>
  <w:style w:type="character" w:customStyle="1" w:styleId="ListLabel5">
    <w:name w:val="ListLabel 5"/>
    <w:uiPriority w:val="99"/>
    <w:rsid w:val="00B27154"/>
    <w:rPr>
      <w:sz w:val="20"/>
    </w:rPr>
  </w:style>
  <w:style w:type="character" w:customStyle="1" w:styleId="ListLabel6">
    <w:name w:val="ListLabel 6"/>
    <w:uiPriority w:val="99"/>
    <w:rsid w:val="00B27154"/>
    <w:rPr>
      <w:color w:val="00000A"/>
      <w:sz w:val="24"/>
    </w:rPr>
  </w:style>
  <w:style w:type="character" w:customStyle="1" w:styleId="ListLabel7">
    <w:name w:val="ListLabel 7"/>
    <w:uiPriority w:val="99"/>
    <w:rsid w:val="00B27154"/>
    <w:rPr>
      <w:color w:val="00000A"/>
      <w:sz w:val="20"/>
    </w:rPr>
  </w:style>
  <w:style w:type="character" w:customStyle="1" w:styleId="ListLabel8">
    <w:name w:val="ListLabel 8"/>
    <w:uiPriority w:val="99"/>
    <w:rsid w:val="00B27154"/>
    <w:rPr>
      <w:color w:val="00000A"/>
    </w:rPr>
  </w:style>
  <w:style w:type="character" w:customStyle="1" w:styleId="ListLabel9">
    <w:name w:val="ListLabel 9"/>
    <w:uiPriority w:val="99"/>
    <w:rsid w:val="00B27154"/>
    <w:rPr>
      <w:rFonts w:eastAsia="Times New Roman"/>
    </w:rPr>
  </w:style>
  <w:style w:type="character" w:customStyle="1" w:styleId="NumberingSymbols">
    <w:name w:val="Numbering Symbols"/>
    <w:uiPriority w:val="99"/>
    <w:rsid w:val="00B27154"/>
  </w:style>
  <w:style w:type="numbering" w:customStyle="1" w:styleId="WWNum7">
    <w:name w:val="WWNum7"/>
    <w:rsid w:val="00B27154"/>
    <w:pPr>
      <w:numPr>
        <w:numId w:val="24"/>
      </w:numPr>
    </w:pPr>
  </w:style>
  <w:style w:type="numbering" w:customStyle="1" w:styleId="WWNum59">
    <w:name w:val="WWNum59"/>
    <w:rsid w:val="00B27154"/>
    <w:pPr>
      <w:numPr>
        <w:numId w:val="76"/>
      </w:numPr>
    </w:pPr>
  </w:style>
  <w:style w:type="numbering" w:customStyle="1" w:styleId="WWNum15">
    <w:name w:val="WWNum15"/>
    <w:rsid w:val="00B27154"/>
    <w:pPr>
      <w:numPr>
        <w:numId w:val="32"/>
      </w:numPr>
    </w:pPr>
  </w:style>
  <w:style w:type="numbering" w:customStyle="1" w:styleId="WWNum4">
    <w:name w:val="WWNum4"/>
    <w:rsid w:val="00B27154"/>
    <w:pPr>
      <w:numPr>
        <w:numId w:val="21"/>
      </w:numPr>
    </w:pPr>
  </w:style>
  <w:style w:type="numbering" w:customStyle="1" w:styleId="WWNum40">
    <w:name w:val="WWNum40"/>
    <w:rsid w:val="00B27154"/>
    <w:pPr>
      <w:numPr>
        <w:numId w:val="57"/>
      </w:numPr>
    </w:pPr>
  </w:style>
  <w:style w:type="numbering" w:customStyle="1" w:styleId="WWNum2">
    <w:name w:val="WWNum2"/>
    <w:rsid w:val="00B27154"/>
    <w:pPr>
      <w:numPr>
        <w:numId w:val="19"/>
      </w:numPr>
    </w:pPr>
  </w:style>
  <w:style w:type="numbering" w:customStyle="1" w:styleId="WWNum51">
    <w:name w:val="WWNum51"/>
    <w:rsid w:val="00B27154"/>
    <w:pPr>
      <w:numPr>
        <w:numId w:val="68"/>
      </w:numPr>
    </w:pPr>
  </w:style>
  <w:style w:type="numbering" w:customStyle="1" w:styleId="WWNum36">
    <w:name w:val="WWNum36"/>
    <w:rsid w:val="00B27154"/>
    <w:pPr>
      <w:numPr>
        <w:numId w:val="53"/>
      </w:numPr>
    </w:pPr>
  </w:style>
  <w:style w:type="numbering" w:customStyle="1" w:styleId="WWNum64">
    <w:name w:val="WWNum64"/>
    <w:rsid w:val="00B27154"/>
    <w:pPr>
      <w:numPr>
        <w:numId w:val="81"/>
      </w:numPr>
    </w:pPr>
  </w:style>
  <w:style w:type="numbering" w:customStyle="1" w:styleId="WWNum49">
    <w:name w:val="WWNum49"/>
    <w:rsid w:val="00B27154"/>
    <w:pPr>
      <w:numPr>
        <w:numId w:val="66"/>
      </w:numPr>
    </w:pPr>
  </w:style>
  <w:style w:type="numbering" w:customStyle="1" w:styleId="WWNum22">
    <w:name w:val="WWNum22"/>
    <w:rsid w:val="00B27154"/>
    <w:pPr>
      <w:numPr>
        <w:numId w:val="39"/>
      </w:numPr>
    </w:pPr>
  </w:style>
  <w:style w:type="numbering" w:customStyle="1" w:styleId="WWNum67">
    <w:name w:val="WWNum67"/>
    <w:rsid w:val="00B27154"/>
    <w:pPr>
      <w:numPr>
        <w:numId w:val="84"/>
      </w:numPr>
    </w:pPr>
  </w:style>
  <w:style w:type="numbering" w:customStyle="1" w:styleId="WWNum53">
    <w:name w:val="WWNum53"/>
    <w:rsid w:val="00B27154"/>
    <w:pPr>
      <w:numPr>
        <w:numId w:val="70"/>
      </w:numPr>
    </w:pPr>
  </w:style>
  <w:style w:type="numbering" w:customStyle="1" w:styleId="WWNum35">
    <w:name w:val="WWNum35"/>
    <w:rsid w:val="00B27154"/>
    <w:pPr>
      <w:numPr>
        <w:numId w:val="52"/>
      </w:numPr>
    </w:pPr>
  </w:style>
  <w:style w:type="numbering" w:customStyle="1" w:styleId="WWNum13">
    <w:name w:val="WWNum13"/>
    <w:rsid w:val="00B27154"/>
    <w:pPr>
      <w:numPr>
        <w:numId w:val="30"/>
      </w:numPr>
    </w:pPr>
  </w:style>
  <w:style w:type="numbering" w:customStyle="1" w:styleId="WWNum48">
    <w:name w:val="WWNum48"/>
    <w:rsid w:val="00B27154"/>
    <w:pPr>
      <w:numPr>
        <w:numId w:val="65"/>
      </w:numPr>
    </w:pPr>
  </w:style>
  <w:style w:type="numbering" w:customStyle="1" w:styleId="WWNum10">
    <w:name w:val="WWNum10"/>
    <w:rsid w:val="00B27154"/>
    <w:pPr>
      <w:numPr>
        <w:numId w:val="27"/>
      </w:numPr>
    </w:pPr>
  </w:style>
  <w:style w:type="numbering" w:customStyle="1" w:styleId="WWNum37">
    <w:name w:val="WWNum37"/>
    <w:rsid w:val="00B27154"/>
    <w:pPr>
      <w:numPr>
        <w:numId w:val="54"/>
      </w:numPr>
    </w:pPr>
  </w:style>
  <w:style w:type="numbering" w:customStyle="1" w:styleId="WWNum60">
    <w:name w:val="WWNum60"/>
    <w:rsid w:val="00B27154"/>
    <w:pPr>
      <w:numPr>
        <w:numId w:val="77"/>
      </w:numPr>
    </w:pPr>
  </w:style>
  <w:style w:type="numbering" w:customStyle="1" w:styleId="WWNum70">
    <w:name w:val="WWNum70"/>
    <w:rsid w:val="00B27154"/>
    <w:pPr>
      <w:numPr>
        <w:numId w:val="87"/>
      </w:numPr>
    </w:pPr>
  </w:style>
  <w:style w:type="numbering" w:customStyle="1" w:styleId="WWNum24">
    <w:name w:val="WWNum24"/>
    <w:rsid w:val="00B27154"/>
    <w:pPr>
      <w:numPr>
        <w:numId w:val="41"/>
      </w:numPr>
    </w:pPr>
  </w:style>
  <w:style w:type="numbering" w:customStyle="1" w:styleId="WWNum34">
    <w:name w:val="WWNum34"/>
    <w:rsid w:val="00B27154"/>
    <w:pPr>
      <w:numPr>
        <w:numId w:val="51"/>
      </w:numPr>
    </w:pPr>
  </w:style>
  <w:style w:type="numbering" w:customStyle="1" w:styleId="WWNum23">
    <w:name w:val="WWNum23"/>
    <w:rsid w:val="00B27154"/>
    <w:pPr>
      <w:numPr>
        <w:numId w:val="40"/>
      </w:numPr>
    </w:pPr>
  </w:style>
  <w:style w:type="numbering" w:customStyle="1" w:styleId="WWNum31">
    <w:name w:val="WWNum31"/>
    <w:rsid w:val="00B27154"/>
    <w:pPr>
      <w:numPr>
        <w:numId w:val="48"/>
      </w:numPr>
    </w:pPr>
  </w:style>
  <w:style w:type="numbering" w:customStyle="1" w:styleId="WWNum65">
    <w:name w:val="WWNum65"/>
    <w:rsid w:val="00B27154"/>
    <w:pPr>
      <w:numPr>
        <w:numId w:val="82"/>
      </w:numPr>
    </w:pPr>
  </w:style>
  <w:style w:type="numbering" w:customStyle="1" w:styleId="WWNum57">
    <w:name w:val="WWNum57"/>
    <w:rsid w:val="00B27154"/>
    <w:pPr>
      <w:numPr>
        <w:numId w:val="74"/>
      </w:numPr>
    </w:pPr>
  </w:style>
  <w:style w:type="numbering" w:customStyle="1" w:styleId="WWNum56">
    <w:name w:val="WWNum56"/>
    <w:rsid w:val="00B27154"/>
    <w:pPr>
      <w:numPr>
        <w:numId w:val="73"/>
      </w:numPr>
    </w:pPr>
  </w:style>
  <w:style w:type="numbering" w:customStyle="1" w:styleId="WWNum3">
    <w:name w:val="WWNum3"/>
    <w:rsid w:val="00B27154"/>
    <w:pPr>
      <w:numPr>
        <w:numId w:val="20"/>
      </w:numPr>
    </w:pPr>
  </w:style>
  <w:style w:type="numbering" w:customStyle="1" w:styleId="WWNum42">
    <w:name w:val="WWNum42"/>
    <w:rsid w:val="00B27154"/>
    <w:pPr>
      <w:numPr>
        <w:numId w:val="59"/>
      </w:numPr>
    </w:pPr>
  </w:style>
  <w:style w:type="numbering" w:customStyle="1" w:styleId="WWNum28">
    <w:name w:val="WWNum28"/>
    <w:rsid w:val="00B27154"/>
    <w:pPr>
      <w:numPr>
        <w:numId w:val="45"/>
      </w:numPr>
    </w:pPr>
  </w:style>
  <w:style w:type="numbering" w:customStyle="1" w:styleId="WWNum41">
    <w:name w:val="WWNum41"/>
    <w:rsid w:val="00B27154"/>
    <w:pPr>
      <w:numPr>
        <w:numId w:val="58"/>
      </w:numPr>
    </w:pPr>
  </w:style>
  <w:style w:type="numbering" w:customStyle="1" w:styleId="WWNum68">
    <w:name w:val="WWNum68"/>
    <w:rsid w:val="00B27154"/>
    <w:pPr>
      <w:numPr>
        <w:numId w:val="85"/>
      </w:numPr>
    </w:pPr>
  </w:style>
  <w:style w:type="numbering" w:customStyle="1" w:styleId="WWNum61">
    <w:name w:val="WWNum61"/>
    <w:rsid w:val="00B27154"/>
    <w:pPr>
      <w:numPr>
        <w:numId w:val="78"/>
      </w:numPr>
    </w:pPr>
  </w:style>
  <w:style w:type="numbering" w:customStyle="1" w:styleId="WWNum12">
    <w:name w:val="WWNum12"/>
    <w:rsid w:val="00B27154"/>
    <w:pPr>
      <w:numPr>
        <w:numId w:val="29"/>
      </w:numPr>
    </w:pPr>
  </w:style>
  <w:style w:type="numbering" w:customStyle="1" w:styleId="WWNum58">
    <w:name w:val="WWNum58"/>
    <w:rsid w:val="00B27154"/>
    <w:pPr>
      <w:numPr>
        <w:numId w:val="75"/>
      </w:numPr>
    </w:pPr>
  </w:style>
  <w:style w:type="numbering" w:customStyle="1" w:styleId="WWNum25">
    <w:name w:val="WWNum25"/>
    <w:rsid w:val="00B27154"/>
    <w:pPr>
      <w:numPr>
        <w:numId w:val="42"/>
      </w:numPr>
    </w:pPr>
  </w:style>
  <w:style w:type="numbering" w:customStyle="1" w:styleId="WWNum5">
    <w:name w:val="WWNum5"/>
    <w:rsid w:val="00B27154"/>
    <w:pPr>
      <w:numPr>
        <w:numId w:val="22"/>
      </w:numPr>
    </w:pPr>
  </w:style>
  <w:style w:type="numbering" w:customStyle="1" w:styleId="WWNum55">
    <w:name w:val="WWNum55"/>
    <w:rsid w:val="00B27154"/>
    <w:pPr>
      <w:numPr>
        <w:numId w:val="72"/>
      </w:numPr>
    </w:pPr>
  </w:style>
  <w:style w:type="numbering" w:customStyle="1" w:styleId="WWNum27">
    <w:name w:val="WWNum27"/>
    <w:rsid w:val="00B27154"/>
    <w:pPr>
      <w:numPr>
        <w:numId w:val="44"/>
      </w:numPr>
    </w:pPr>
  </w:style>
  <w:style w:type="numbering" w:customStyle="1" w:styleId="WWNum39">
    <w:name w:val="WWNum39"/>
    <w:rsid w:val="00B27154"/>
    <w:pPr>
      <w:numPr>
        <w:numId w:val="56"/>
      </w:numPr>
    </w:pPr>
  </w:style>
  <w:style w:type="numbering" w:customStyle="1" w:styleId="WWNum26">
    <w:name w:val="WWNum26"/>
    <w:rsid w:val="00B27154"/>
    <w:pPr>
      <w:numPr>
        <w:numId w:val="43"/>
      </w:numPr>
    </w:pPr>
  </w:style>
  <w:style w:type="numbering" w:customStyle="1" w:styleId="WWNum21">
    <w:name w:val="WWNum21"/>
    <w:rsid w:val="00B27154"/>
    <w:pPr>
      <w:numPr>
        <w:numId w:val="38"/>
      </w:numPr>
    </w:pPr>
  </w:style>
  <w:style w:type="numbering" w:customStyle="1" w:styleId="WWNum52">
    <w:name w:val="WWNum52"/>
    <w:rsid w:val="00B27154"/>
    <w:pPr>
      <w:numPr>
        <w:numId w:val="69"/>
      </w:numPr>
    </w:pPr>
  </w:style>
  <w:style w:type="numbering" w:customStyle="1" w:styleId="WWNum38">
    <w:name w:val="WWNum38"/>
    <w:rsid w:val="00B27154"/>
    <w:pPr>
      <w:numPr>
        <w:numId w:val="55"/>
      </w:numPr>
    </w:pPr>
  </w:style>
  <w:style w:type="numbering" w:customStyle="1" w:styleId="WWNum11">
    <w:name w:val="WWNum11"/>
    <w:rsid w:val="00B27154"/>
    <w:pPr>
      <w:numPr>
        <w:numId w:val="28"/>
      </w:numPr>
    </w:pPr>
  </w:style>
  <w:style w:type="numbering" w:customStyle="1" w:styleId="WWNum8">
    <w:name w:val="WWNum8"/>
    <w:rsid w:val="00B27154"/>
    <w:pPr>
      <w:numPr>
        <w:numId w:val="25"/>
      </w:numPr>
    </w:pPr>
  </w:style>
  <w:style w:type="numbering" w:customStyle="1" w:styleId="WWNum66">
    <w:name w:val="WWNum66"/>
    <w:rsid w:val="00B27154"/>
    <w:pPr>
      <w:numPr>
        <w:numId w:val="83"/>
      </w:numPr>
    </w:pPr>
  </w:style>
  <w:style w:type="numbering" w:customStyle="1" w:styleId="WWNum46">
    <w:name w:val="WWNum46"/>
    <w:rsid w:val="00B27154"/>
    <w:pPr>
      <w:numPr>
        <w:numId w:val="63"/>
      </w:numPr>
    </w:pPr>
  </w:style>
  <w:style w:type="numbering" w:customStyle="1" w:styleId="WWNum17">
    <w:name w:val="WWNum17"/>
    <w:rsid w:val="00B27154"/>
    <w:pPr>
      <w:numPr>
        <w:numId w:val="34"/>
      </w:numPr>
    </w:pPr>
  </w:style>
  <w:style w:type="numbering" w:customStyle="1" w:styleId="WWNum69">
    <w:name w:val="WWNum69"/>
    <w:rsid w:val="00B27154"/>
    <w:pPr>
      <w:numPr>
        <w:numId w:val="86"/>
      </w:numPr>
    </w:pPr>
  </w:style>
  <w:style w:type="numbering" w:customStyle="1" w:styleId="WWNum30">
    <w:name w:val="WWNum30"/>
    <w:rsid w:val="00B27154"/>
    <w:pPr>
      <w:numPr>
        <w:numId w:val="47"/>
      </w:numPr>
    </w:pPr>
  </w:style>
  <w:style w:type="numbering" w:customStyle="1" w:styleId="WWNum63">
    <w:name w:val="WWNum63"/>
    <w:rsid w:val="00B27154"/>
    <w:pPr>
      <w:numPr>
        <w:numId w:val="80"/>
      </w:numPr>
    </w:pPr>
  </w:style>
  <w:style w:type="numbering" w:customStyle="1" w:styleId="WWNum47">
    <w:name w:val="WWNum47"/>
    <w:rsid w:val="00B27154"/>
    <w:pPr>
      <w:numPr>
        <w:numId w:val="64"/>
      </w:numPr>
    </w:pPr>
  </w:style>
  <w:style w:type="numbering" w:customStyle="1" w:styleId="WWNum45">
    <w:name w:val="WWNum45"/>
    <w:rsid w:val="00B27154"/>
    <w:pPr>
      <w:numPr>
        <w:numId w:val="62"/>
      </w:numPr>
    </w:pPr>
  </w:style>
  <w:style w:type="numbering" w:customStyle="1" w:styleId="WWNum16">
    <w:name w:val="WWNum16"/>
    <w:rsid w:val="00B27154"/>
    <w:pPr>
      <w:numPr>
        <w:numId w:val="33"/>
      </w:numPr>
    </w:pPr>
  </w:style>
  <w:style w:type="numbering" w:customStyle="1" w:styleId="WWNum44">
    <w:name w:val="WWNum44"/>
    <w:rsid w:val="00B27154"/>
    <w:pPr>
      <w:numPr>
        <w:numId w:val="61"/>
      </w:numPr>
    </w:pPr>
  </w:style>
  <w:style w:type="numbering" w:customStyle="1" w:styleId="WWNum43">
    <w:name w:val="WWNum43"/>
    <w:rsid w:val="00B27154"/>
    <w:pPr>
      <w:numPr>
        <w:numId w:val="60"/>
      </w:numPr>
    </w:pPr>
  </w:style>
  <w:style w:type="numbering" w:customStyle="1" w:styleId="WWNum14">
    <w:name w:val="WWNum14"/>
    <w:rsid w:val="00B27154"/>
    <w:pPr>
      <w:numPr>
        <w:numId w:val="31"/>
      </w:numPr>
    </w:pPr>
  </w:style>
  <w:style w:type="numbering" w:customStyle="1" w:styleId="WWNum29">
    <w:name w:val="WWNum29"/>
    <w:rsid w:val="00B27154"/>
    <w:pPr>
      <w:numPr>
        <w:numId w:val="46"/>
      </w:numPr>
    </w:pPr>
  </w:style>
  <w:style w:type="numbering" w:customStyle="1" w:styleId="WWNum19">
    <w:name w:val="WWNum19"/>
    <w:rsid w:val="00B27154"/>
    <w:pPr>
      <w:numPr>
        <w:numId w:val="36"/>
      </w:numPr>
    </w:pPr>
  </w:style>
  <w:style w:type="numbering" w:customStyle="1" w:styleId="WWNum6">
    <w:name w:val="WWNum6"/>
    <w:rsid w:val="00B27154"/>
    <w:pPr>
      <w:numPr>
        <w:numId w:val="23"/>
      </w:numPr>
    </w:pPr>
  </w:style>
  <w:style w:type="numbering" w:customStyle="1" w:styleId="WWNum1">
    <w:name w:val="WWNum1"/>
    <w:rsid w:val="00B27154"/>
    <w:pPr>
      <w:numPr>
        <w:numId w:val="18"/>
      </w:numPr>
    </w:pPr>
  </w:style>
  <w:style w:type="numbering" w:customStyle="1" w:styleId="WWNum62">
    <w:name w:val="WWNum62"/>
    <w:rsid w:val="00B27154"/>
    <w:pPr>
      <w:numPr>
        <w:numId w:val="79"/>
      </w:numPr>
    </w:pPr>
  </w:style>
  <w:style w:type="numbering" w:customStyle="1" w:styleId="WWNum9">
    <w:name w:val="WWNum9"/>
    <w:rsid w:val="00B27154"/>
    <w:pPr>
      <w:numPr>
        <w:numId w:val="26"/>
      </w:numPr>
    </w:pPr>
  </w:style>
  <w:style w:type="numbering" w:customStyle="1" w:styleId="WWNum33">
    <w:name w:val="WWNum33"/>
    <w:rsid w:val="00B27154"/>
    <w:pPr>
      <w:numPr>
        <w:numId w:val="50"/>
      </w:numPr>
    </w:pPr>
  </w:style>
  <w:style w:type="numbering" w:customStyle="1" w:styleId="WWNum20">
    <w:name w:val="WWNum20"/>
    <w:rsid w:val="00B27154"/>
    <w:pPr>
      <w:numPr>
        <w:numId w:val="37"/>
      </w:numPr>
    </w:pPr>
  </w:style>
  <w:style w:type="numbering" w:customStyle="1" w:styleId="WWNum54">
    <w:name w:val="WWNum54"/>
    <w:rsid w:val="00B27154"/>
    <w:pPr>
      <w:numPr>
        <w:numId w:val="71"/>
      </w:numPr>
    </w:pPr>
  </w:style>
  <w:style w:type="numbering" w:customStyle="1" w:styleId="WWNum18">
    <w:name w:val="WWNum18"/>
    <w:rsid w:val="00B27154"/>
    <w:pPr>
      <w:numPr>
        <w:numId w:val="35"/>
      </w:numPr>
    </w:pPr>
  </w:style>
  <w:style w:type="numbering" w:customStyle="1" w:styleId="WWNum50">
    <w:name w:val="WWNum50"/>
    <w:rsid w:val="00B27154"/>
    <w:pPr>
      <w:numPr>
        <w:numId w:val="67"/>
      </w:numPr>
    </w:pPr>
  </w:style>
  <w:style w:type="numbering" w:customStyle="1" w:styleId="WWNum32">
    <w:name w:val="WWNum32"/>
    <w:rsid w:val="00B27154"/>
    <w:pPr>
      <w:numPr>
        <w:numId w:val="49"/>
      </w:numPr>
    </w:pPr>
  </w:style>
  <w:style w:type="paragraph" w:customStyle="1" w:styleId="bezAkapitu">
    <w:name w:val="bez Akapitu"/>
    <w:basedOn w:val="Normalny"/>
    <w:autoRedefine/>
    <w:uiPriority w:val="99"/>
    <w:rsid w:val="00B27154"/>
    <w:pPr>
      <w:tabs>
        <w:tab w:val="left" w:pos="709"/>
      </w:tabs>
      <w:spacing w:after="120" w:line="276" w:lineRule="auto"/>
      <w:ind w:left="426"/>
    </w:pPr>
    <w:rPr>
      <w:rFonts w:ascii="Verdana" w:hAnsi="Verdana"/>
      <w:lang w:val="en-GB"/>
    </w:rPr>
  </w:style>
  <w:style w:type="character" w:customStyle="1" w:styleId="ZwykytekstZnak1">
    <w:name w:val="Zwykły tekst Znak1"/>
    <w:uiPriority w:val="99"/>
    <w:semiHidden/>
    <w:rsid w:val="00B27154"/>
    <w:rPr>
      <w:rFonts w:ascii="Consolas" w:hAnsi="Consolas"/>
      <w:kern w:val="3"/>
      <w:sz w:val="21"/>
      <w:szCs w:val="21"/>
    </w:rPr>
  </w:style>
  <w:style w:type="character" w:customStyle="1" w:styleId="TekstpodstawowyZnak2">
    <w:name w:val="Tekst podstawowy Znak2"/>
    <w:uiPriority w:val="99"/>
    <w:semiHidden/>
    <w:rsid w:val="00B27154"/>
    <w:rPr>
      <w:kern w:val="3"/>
    </w:rPr>
  </w:style>
  <w:style w:type="character" w:customStyle="1" w:styleId="Tekstpodstawowywcity3Znak1">
    <w:name w:val="Tekst podstawowy wcięty 3 Znak1"/>
    <w:uiPriority w:val="99"/>
    <w:semiHidden/>
    <w:rsid w:val="00B27154"/>
    <w:rPr>
      <w:kern w:val="3"/>
      <w:sz w:val="16"/>
      <w:szCs w:val="16"/>
    </w:rPr>
  </w:style>
  <w:style w:type="paragraph" w:styleId="Tekstblokowy">
    <w:name w:val="Block Text"/>
    <w:basedOn w:val="Normalny"/>
    <w:rsid w:val="00B27154"/>
    <w:pPr>
      <w:ind w:left="567" w:right="84"/>
    </w:pPr>
    <w:rPr>
      <w:sz w:val="24"/>
    </w:rPr>
  </w:style>
  <w:style w:type="character" w:customStyle="1" w:styleId="st1">
    <w:name w:val="st1"/>
    <w:rsid w:val="00B27154"/>
  </w:style>
  <w:style w:type="paragraph" w:customStyle="1" w:styleId="myslnik">
    <w:name w:val="myslnik"/>
    <w:rsid w:val="00B27154"/>
    <w:pPr>
      <w:tabs>
        <w:tab w:val="left" w:pos="0"/>
      </w:tabs>
      <w:ind w:left="283" w:hanging="283"/>
    </w:pPr>
    <w:rPr>
      <w:rFonts w:ascii="Times New Roman" w:eastAsia="Times New Roman" w:hAnsi="Times New Roman"/>
    </w:rPr>
  </w:style>
  <w:style w:type="paragraph" w:customStyle="1" w:styleId="Tabela">
    <w:name w:val="Tabela"/>
    <w:rsid w:val="00B27154"/>
    <w:pPr>
      <w:keepLines/>
    </w:pPr>
    <w:rPr>
      <w:rFonts w:ascii="Times New Roman" w:eastAsia="Times New Roman" w:hAnsi="Times New Roman"/>
    </w:rPr>
  </w:style>
  <w:style w:type="character" w:styleId="Tekstzastpczy">
    <w:name w:val="Placeholder Text"/>
    <w:uiPriority w:val="99"/>
    <w:semiHidden/>
    <w:rsid w:val="00B27154"/>
    <w:rPr>
      <w:color w:val="808080"/>
    </w:rPr>
  </w:style>
  <w:style w:type="paragraph" w:customStyle="1" w:styleId="InfoHidden">
    <w:name w:val="Info_Hidden"/>
    <w:basedOn w:val="Normalny"/>
    <w:next w:val="Tekstpodstawowy"/>
    <w:rsid w:val="00B27154"/>
    <w:pPr>
      <w:overflowPunct w:val="0"/>
      <w:autoSpaceDE w:val="0"/>
      <w:autoSpaceDN w:val="0"/>
      <w:adjustRightInd w:val="0"/>
      <w:textAlignment w:val="baseline"/>
    </w:pPr>
    <w:rPr>
      <w:rFonts w:ascii="Calibri" w:hAnsi="Calibri" w:cs="Calibri"/>
      <w:i/>
      <w:vanish/>
      <w:color w:val="0000FF"/>
    </w:rPr>
  </w:style>
  <w:style w:type="table" w:styleId="Zwykatabela2">
    <w:name w:val="Plain Table 2"/>
    <w:basedOn w:val="Standardowy"/>
    <w:uiPriority w:val="42"/>
    <w:rsid w:val="00B27154"/>
    <w:rPr>
      <w:rFonts w:ascii="Georgia" w:hAnsi="Georgia"/>
      <w:lang w:val="en-GB"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AkapitzlistZnak">
    <w:name w:val="Akapit z listą Znak"/>
    <w:aliases w:val="Akapit z numeracją Znak,normalny tekst Znak,BulletC Znak,Wyliczanie Znak,Obiekt Znak,Akapit z listą31 Znak,Bullets Znak,Kolorowa lista — akcent 11 Znak,times Znak"/>
    <w:link w:val="Akapitzlist"/>
    <w:uiPriority w:val="34"/>
    <w:locked/>
    <w:rsid w:val="00B27154"/>
    <w:rPr>
      <w:rFonts w:ascii="Times New Roman" w:eastAsia="Times New Roman" w:hAnsi="Times New Roman"/>
      <w:sz w:val="24"/>
      <w:szCs w:val="24"/>
    </w:rPr>
  </w:style>
  <w:style w:type="character" w:customStyle="1" w:styleId="FontStyle39">
    <w:name w:val="Font Style39"/>
    <w:rsid w:val="009C3F7E"/>
    <w:rPr>
      <w:rFonts w:ascii="Times New Roman" w:hAnsi="Times New Roman" w:cs="Times New Roman"/>
      <w:b/>
      <w:bCs/>
      <w:sz w:val="18"/>
      <w:szCs w:val="18"/>
    </w:rPr>
  </w:style>
  <w:style w:type="paragraph" w:customStyle="1" w:styleId="Style18">
    <w:name w:val="Style18"/>
    <w:basedOn w:val="Normalny"/>
    <w:rsid w:val="009C3F7E"/>
    <w:pPr>
      <w:widowControl w:val="0"/>
      <w:autoSpaceDE w:val="0"/>
      <w:autoSpaceDN w:val="0"/>
      <w:adjustRightInd w:val="0"/>
      <w:spacing w:line="226" w:lineRule="exact"/>
      <w:jc w:val="center"/>
    </w:pPr>
    <w:rPr>
      <w:sz w:val="24"/>
      <w:szCs w:val="24"/>
    </w:rPr>
  </w:style>
  <w:style w:type="character" w:customStyle="1" w:styleId="FontStyle159">
    <w:name w:val="Font Style159"/>
    <w:rsid w:val="009C3F7E"/>
    <w:rPr>
      <w:rFonts w:ascii="Arial" w:hAnsi="Arial" w:cs="Arial"/>
      <w:sz w:val="20"/>
      <w:szCs w:val="20"/>
    </w:rPr>
  </w:style>
  <w:style w:type="paragraph" w:customStyle="1" w:styleId="Styl4">
    <w:name w:val="Styl4"/>
    <w:basedOn w:val="WD4"/>
    <w:rsid w:val="005730B3"/>
    <w:pPr>
      <w:numPr>
        <w:ilvl w:val="0"/>
        <w:numId w:val="0"/>
      </w:numPr>
      <w:ind w:left="567" w:hanging="567"/>
    </w:pPr>
  </w:style>
  <w:style w:type="character" w:customStyle="1" w:styleId="Tekstpodstawowy2Znak1">
    <w:name w:val="Tekst podstawowy 2 Znak1"/>
    <w:rsid w:val="00AF2FEA"/>
    <w:rPr>
      <w:rFonts w:ascii="Times New Roman" w:eastAsia="Times New Roman" w:hAnsi="Times New Roman" w:cs="Times New Roman"/>
      <w:spacing w:val="-3"/>
      <w:sz w:val="20"/>
      <w:szCs w:val="20"/>
      <w:lang w:eastAsia="pl-PL"/>
    </w:rPr>
  </w:style>
  <w:style w:type="character" w:customStyle="1" w:styleId="Tekstpodstawowywcity2Znak1">
    <w:name w:val="Tekst podstawowy wcięty 2 Znak1"/>
    <w:uiPriority w:val="99"/>
    <w:rsid w:val="00AF2FEA"/>
    <w:rPr>
      <w:rFonts w:ascii="Times New Roman" w:eastAsia="Times New Roman" w:hAnsi="Times New Roman" w:cs="Times New Roman"/>
      <w:kern w:val="3"/>
      <w:lang w:eastAsia="pl-PL"/>
    </w:rPr>
  </w:style>
  <w:style w:type="character" w:customStyle="1" w:styleId="Bodytext">
    <w:name w:val="Body text_"/>
    <w:link w:val="Tekstpodstawowy30"/>
    <w:rsid w:val="00AF2FEA"/>
    <w:rPr>
      <w:rFonts w:ascii="Times New Roman" w:eastAsia="Times New Roman" w:hAnsi="Times New Roman"/>
      <w:sz w:val="19"/>
      <w:szCs w:val="19"/>
      <w:shd w:val="clear" w:color="auto" w:fill="FFFFFF"/>
    </w:rPr>
  </w:style>
  <w:style w:type="paragraph" w:customStyle="1" w:styleId="Tekstpodstawowy30">
    <w:name w:val="Tekst podstawowy3"/>
    <w:basedOn w:val="Normalny"/>
    <w:link w:val="Bodytext"/>
    <w:rsid w:val="00AF2FEA"/>
    <w:pPr>
      <w:shd w:val="clear" w:color="auto" w:fill="FFFFFF"/>
      <w:spacing w:after="180" w:line="226" w:lineRule="exact"/>
      <w:ind w:hanging="420"/>
    </w:pPr>
    <w:rPr>
      <w:sz w:val="19"/>
      <w:szCs w:val="19"/>
    </w:rPr>
  </w:style>
  <w:style w:type="paragraph" w:customStyle="1" w:styleId="Style23">
    <w:name w:val="Style23"/>
    <w:basedOn w:val="Normalny"/>
    <w:uiPriority w:val="99"/>
    <w:rsid w:val="00AF2FEA"/>
    <w:pPr>
      <w:widowControl w:val="0"/>
      <w:autoSpaceDE w:val="0"/>
      <w:autoSpaceDN w:val="0"/>
      <w:adjustRightInd w:val="0"/>
      <w:spacing w:line="281" w:lineRule="exact"/>
    </w:pPr>
    <w:rPr>
      <w:rFonts w:ascii="Verdana" w:hAnsi="Verdana"/>
      <w:sz w:val="24"/>
      <w:szCs w:val="24"/>
    </w:rPr>
  </w:style>
  <w:style w:type="character" w:customStyle="1" w:styleId="FontStyle43">
    <w:name w:val="Font Style43"/>
    <w:uiPriority w:val="99"/>
    <w:rsid w:val="00AF2FEA"/>
    <w:rPr>
      <w:rFonts w:ascii="Verdana" w:hAnsi="Verdana" w:cs="Verdana"/>
      <w:sz w:val="16"/>
      <w:szCs w:val="16"/>
    </w:rPr>
  </w:style>
  <w:style w:type="character" w:customStyle="1" w:styleId="Nagwek44">
    <w:name w:val="Nagłówek #4 (4)_"/>
    <w:link w:val="Nagwek440"/>
    <w:rsid w:val="00AF2FEA"/>
    <w:rPr>
      <w:rFonts w:ascii="Bookman Old Style" w:eastAsia="Bookman Old Style" w:hAnsi="Bookman Old Style" w:cs="Bookman Old Style"/>
      <w:b/>
      <w:bCs/>
      <w:sz w:val="27"/>
      <w:szCs w:val="27"/>
      <w:shd w:val="clear" w:color="auto" w:fill="FFFFFF"/>
    </w:rPr>
  </w:style>
  <w:style w:type="paragraph" w:customStyle="1" w:styleId="Nagwek440">
    <w:name w:val="Nagłówek #4 (4)"/>
    <w:basedOn w:val="Normalny"/>
    <w:link w:val="Nagwek44"/>
    <w:rsid w:val="00AF2FEA"/>
    <w:pPr>
      <w:widowControl w:val="0"/>
      <w:shd w:val="clear" w:color="auto" w:fill="FFFFFF"/>
      <w:spacing w:after="2280" w:line="0" w:lineRule="atLeast"/>
      <w:jc w:val="center"/>
      <w:outlineLvl w:val="3"/>
    </w:pPr>
    <w:rPr>
      <w:rFonts w:ascii="Bookman Old Style" w:eastAsia="Bookman Old Style" w:hAnsi="Bookman Old Style" w:cs="Bookman Old Style"/>
      <w:b/>
      <w:bCs/>
      <w:sz w:val="27"/>
      <w:szCs w:val="27"/>
    </w:rPr>
  </w:style>
  <w:style w:type="character" w:customStyle="1" w:styleId="Document8">
    <w:name w:val="Document 8"/>
    <w:rsid w:val="00967384"/>
  </w:style>
  <w:style w:type="character" w:customStyle="1" w:styleId="Document4">
    <w:name w:val="Document 4"/>
    <w:rsid w:val="00967384"/>
    <w:rPr>
      <w:b/>
      <w:i/>
      <w:sz w:val="24"/>
    </w:rPr>
  </w:style>
  <w:style w:type="character" w:customStyle="1" w:styleId="Document6">
    <w:name w:val="Document 6"/>
    <w:rsid w:val="00967384"/>
  </w:style>
  <w:style w:type="character" w:customStyle="1" w:styleId="Document5">
    <w:name w:val="Document 5"/>
    <w:rsid w:val="00967384"/>
  </w:style>
  <w:style w:type="character" w:customStyle="1" w:styleId="Document2">
    <w:name w:val="Document 2"/>
    <w:rsid w:val="00967384"/>
    <w:rPr>
      <w:rFonts w:ascii="Courier" w:hAnsi="Courier"/>
      <w:noProof w:val="0"/>
      <w:sz w:val="24"/>
      <w:lang w:val="en-US"/>
    </w:rPr>
  </w:style>
  <w:style w:type="character" w:customStyle="1" w:styleId="Document7">
    <w:name w:val="Document 7"/>
    <w:rsid w:val="00967384"/>
  </w:style>
  <w:style w:type="character" w:customStyle="1" w:styleId="Bibliogrphy">
    <w:name w:val="Bibliogrphy"/>
    <w:rsid w:val="00967384"/>
  </w:style>
  <w:style w:type="paragraph" w:customStyle="1" w:styleId="RightPar1">
    <w:name w:val="Right Par 1"/>
    <w:rsid w:val="00967384"/>
    <w:pPr>
      <w:tabs>
        <w:tab w:val="left" w:pos="-720"/>
        <w:tab w:val="left" w:pos="0"/>
        <w:tab w:val="decimal" w:pos="720"/>
      </w:tabs>
      <w:suppressAutoHyphens/>
      <w:ind w:left="720" w:hanging="432"/>
    </w:pPr>
    <w:rPr>
      <w:rFonts w:ascii="Courier" w:eastAsia="Times New Roman" w:hAnsi="Courier"/>
      <w:sz w:val="24"/>
      <w:lang w:val="en-US"/>
    </w:rPr>
  </w:style>
  <w:style w:type="paragraph" w:customStyle="1" w:styleId="RightPar2">
    <w:name w:val="Right Par 2"/>
    <w:rsid w:val="00967384"/>
    <w:pPr>
      <w:tabs>
        <w:tab w:val="left" w:pos="-720"/>
        <w:tab w:val="left" w:pos="0"/>
        <w:tab w:val="left" w:pos="720"/>
        <w:tab w:val="decimal" w:pos="1440"/>
      </w:tabs>
      <w:suppressAutoHyphens/>
      <w:ind w:left="1440" w:hanging="432"/>
    </w:pPr>
    <w:rPr>
      <w:rFonts w:ascii="Courier" w:eastAsia="Times New Roman" w:hAnsi="Courier"/>
      <w:sz w:val="24"/>
      <w:lang w:val="en-US"/>
    </w:rPr>
  </w:style>
  <w:style w:type="character" w:customStyle="1" w:styleId="Document3">
    <w:name w:val="Document 3"/>
    <w:rsid w:val="00967384"/>
    <w:rPr>
      <w:rFonts w:ascii="Courier" w:hAnsi="Courier"/>
      <w:noProof w:val="0"/>
      <w:sz w:val="24"/>
      <w:lang w:val="en-US"/>
    </w:rPr>
  </w:style>
  <w:style w:type="paragraph" w:customStyle="1" w:styleId="RightPar4">
    <w:name w:val="Right Par 4"/>
    <w:rsid w:val="00967384"/>
    <w:pPr>
      <w:tabs>
        <w:tab w:val="left" w:pos="-720"/>
        <w:tab w:val="left" w:pos="0"/>
        <w:tab w:val="left" w:pos="720"/>
        <w:tab w:val="left" w:pos="1440"/>
        <w:tab w:val="left" w:pos="2160"/>
        <w:tab w:val="decimal" w:pos="2880"/>
      </w:tabs>
      <w:suppressAutoHyphens/>
      <w:ind w:left="2880" w:hanging="432"/>
    </w:pPr>
    <w:rPr>
      <w:rFonts w:ascii="Courier" w:eastAsia="Times New Roman" w:hAnsi="Courier"/>
      <w:sz w:val="24"/>
      <w:lang w:val="en-US"/>
    </w:rPr>
  </w:style>
  <w:style w:type="paragraph" w:customStyle="1" w:styleId="RightPar5">
    <w:name w:val="Right Par 5"/>
    <w:rsid w:val="00967384"/>
    <w:pPr>
      <w:tabs>
        <w:tab w:val="left" w:pos="-720"/>
        <w:tab w:val="left" w:pos="0"/>
        <w:tab w:val="left" w:pos="720"/>
        <w:tab w:val="left" w:pos="1440"/>
        <w:tab w:val="left" w:pos="2160"/>
        <w:tab w:val="left" w:pos="2880"/>
        <w:tab w:val="decimal" w:pos="3600"/>
      </w:tabs>
      <w:suppressAutoHyphens/>
      <w:ind w:left="3600" w:hanging="576"/>
    </w:pPr>
    <w:rPr>
      <w:rFonts w:ascii="Courier" w:eastAsia="Times New Roman" w:hAnsi="Courier"/>
      <w:sz w:val="24"/>
      <w:lang w:val="en-US"/>
    </w:rPr>
  </w:style>
  <w:style w:type="paragraph" w:customStyle="1" w:styleId="RightPar6">
    <w:name w:val="Right Par 6"/>
    <w:rsid w:val="00967384"/>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eastAsia="Times New Roman" w:hAnsi="Courier"/>
      <w:sz w:val="24"/>
      <w:lang w:val="en-US"/>
    </w:rPr>
  </w:style>
  <w:style w:type="paragraph" w:customStyle="1" w:styleId="RightPar7">
    <w:name w:val="Right Par 7"/>
    <w:rsid w:val="00967384"/>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eastAsia="Times New Roman" w:hAnsi="Courier"/>
      <w:sz w:val="24"/>
      <w:lang w:val="en-US"/>
    </w:rPr>
  </w:style>
  <w:style w:type="paragraph" w:customStyle="1" w:styleId="RightPar8">
    <w:name w:val="Right Par 8"/>
    <w:rsid w:val="00967384"/>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eastAsia="Times New Roman" w:hAnsi="Courier"/>
      <w:sz w:val="24"/>
      <w:lang w:val="en-US"/>
    </w:rPr>
  </w:style>
  <w:style w:type="paragraph" w:customStyle="1" w:styleId="Document1">
    <w:name w:val="Document 1"/>
    <w:rsid w:val="00967384"/>
    <w:pPr>
      <w:keepNext/>
      <w:keepLines/>
      <w:tabs>
        <w:tab w:val="left" w:pos="-720"/>
      </w:tabs>
      <w:suppressAutoHyphens/>
    </w:pPr>
    <w:rPr>
      <w:rFonts w:ascii="Courier" w:eastAsia="Times New Roman" w:hAnsi="Courier"/>
      <w:sz w:val="24"/>
      <w:lang w:val="en-US"/>
    </w:rPr>
  </w:style>
  <w:style w:type="character" w:customStyle="1" w:styleId="DocInit">
    <w:name w:val="Doc Init"/>
    <w:rsid w:val="00967384"/>
  </w:style>
  <w:style w:type="character" w:customStyle="1" w:styleId="TechInit">
    <w:name w:val="Tech Init"/>
    <w:rsid w:val="00967384"/>
    <w:rPr>
      <w:rFonts w:ascii="Courier" w:hAnsi="Courier"/>
      <w:noProof w:val="0"/>
      <w:sz w:val="24"/>
      <w:lang w:val="en-US"/>
    </w:rPr>
  </w:style>
  <w:style w:type="paragraph" w:customStyle="1" w:styleId="Technical5">
    <w:name w:val="Technical 5"/>
    <w:rsid w:val="00967384"/>
    <w:pPr>
      <w:tabs>
        <w:tab w:val="left" w:pos="-720"/>
      </w:tabs>
      <w:suppressAutoHyphens/>
      <w:ind w:firstLine="720"/>
    </w:pPr>
    <w:rPr>
      <w:rFonts w:ascii="Courier" w:eastAsia="Times New Roman" w:hAnsi="Courier"/>
      <w:b/>
      <w:sz w:val="24"/>
      <w:lang w:val="en-US"/>
    </w:rPr>
  </w:style>
  <w:style w:type="paragraph" w:customStyle="1" w:styleId="Technical6">
    <w:name w:val="Technical 6"/>
    <w:rsid w:val="00967384"/>
    <w:pPr>
      <w:tabs>
        <w:tab w:val="left" w:pos="-720"/>
      </w:tabs>
      <w:suppressAutoHyphens/>
      <w:ind w:firstLine="720"/>
    </w:pPr>
    <w:rPr>
      <w:rFonts w:ascii="Courier" w:eastAsia="Times New Roman" w:hAnsi="Courier"/>
      <w:b/>
      <w:sz w:val="24"/>
      <w:lang w:val="en-US"/>
    </w:rPr>
  </w:style>
  <w:style w:type="character" w:customStyle="1" w:styleId="Technical2">
    <w:name w:val="Technical 2"/>
    <w:rsid w:val="00967384"/>
    <w:rPr>
      <w:rFonts w:ascii="Courier" w:hAnsi="Courier"/>
      <w:noProof w:val="0"/>
      <w:sz w:val="24"/>
      <w:lang w:val="en-US"/>
    </w:rPr>
  </w:style>
  <w:style w:type="character" w:customStyle="1" w:styleId="Technical3">
    <w:name w:val="Technical 3"/>
    <w:rsid w:val="00967384"/>
    <w:rPr>
      <w:rFonts w:ascii="Courier" w:hAnsi="Courier"/>
      <w:noProof w:val="0"/>
      <w:sz w:val="24"/>
      <w:lang w:val="en-US"/>
    </w:rPr>
  </w:style>
  <w:style w:type="character" w:customStyle="1" w:styleId="Technical1">
    <w:name w:val="Technical 1"/>
    <w:rsid w:val="00967384"/>
    <w:rPr>
      <w:rFonts w:ascii="Courier" w:hAnsi="Courier"/>
      <w:noProof w:val="0"/>
      <w:sz w:val="24"/>
      <w:lang w:val="en-US"/>
    </w:rPr>
  </w:style>
  <w:style w:type="paragraph" w:customStyle="1" w:styleId="Technical7">
    <w:name w:val="Technical 7"/>
    <w:rsid w:val="00967384"/>
    <w:pPr>
      <w:tabs>
        <w:tab w:val="left" w:pos="-720"/>
      </w:tabs>
      <w:suppressAutoHyphens/>
      <w:ind w:firstLine="720"/>
    </w:pPr>
    <w:rPr>
      <w:rFonts w:ascii="Courier" w:eastAsia="Times New Roman" w:hAnsi="Courier"/>
      <w:b/>
      <w:sz w:val="24"/>
      <w:lang w:val="en-US"/>
    </w:rPr>
  </w:style>
  <w:style w:type="paragraph" w:customStyle="1" w:styleId="Technical8">
    <w:name w:val="Technical 8"/>
    <w:rsid w:val="00967384"/>
    <w:pPr>
      <w:tabs>
        <w:tab w:val="left" w:pos="-720"/>
      </w:tabs>
      <w:suppressAutoHyphens/>
      <w:ind w:firstLine="720"/>
    </w:pPr>
    <w:rPr>
      <w:rFonts w:ascii="Courier" w:eastAsia="Times New Roman" w:hAnsi="Courier"/>
      <w:b/>
      <w:sz w:val="24"/>
      <w:lang w:val="en-US"/>
    </w:rPr>
  </w:style>
  <w:style w:type="paragraph" w:customStyle="1" w:styleId="Pleading">
    <w:name w:val="Pleading"/>
    <w:rsid w:val="00967384"/>
    <w:pPr>
      <w:tabs>
        <w:tab w:val="left" w:pos="-720"/>
      </w:tabs>
      <w:suppressAutoHyphens/>
      <w:spacing w:line="240" w:lineRule="exact"/>
    </w:pPr>
    <w:rPr>
      <w:rFonts w:ascii="Courier" w:eastAsia="Times New Roman" w:hAnsi="Courier"/>
      <w:sz w:val="24"/>
      <w:lang w:val="en-US"/>
    </w:rPr>
  </w:style>
  <w:style w:type="paragraph" w:styleId="Indeks2">
    <w:name w:val="index 2"/>
    <w:basedOn w:val="Normalny"/>
    <w:next w:val="Normalny"/>
    <w:semiHidden/>
    <w:rsid w:val="00967384"/>
    <w:pPr>
      <w:tabs>
        <w:tab w:val="left" w:leader="dot" w:pos="9000"/>
        <w:tab w:val="right" w:pos="9360"/>
      </w:tabs>
      <w:suppressAutoHyphens/>
      <w:ind w:left="1440" w:right="720" w:hanging="720"/>
    </w:pPr>
    <w:rPr>
      <w:rFonts w:ascii="Courier" w:hAnsi="Courier"/>
      <w:sz w:val="24"/>
      <w:lang w:val="en-US"/>
    </w:rPr>
  </w:style>
  <w:style w:type="paragraph" w:customStyle="1" w:styleId="NA">
    <w:name w:val="N/A"/>
    <w:basedOn w:val="Normalny"/>
    <w:rsid w:val="00967384"/>
    <w:pPr>
      <w:tabs>
        <w:tab w:val="left" w:pos="9000"/>
        <w:tab w:val="right" w:pos="9360"/>
      </w:tabs>
      <w:suppressAutoHyphens/>
    </w:pPr>
    <w:rPr>
      <w:rFonts w:ascii="Courier" w:hAnsi="Courier"/>
      <w:sz w:val="24"/>
      <w:lang w:val="en-US"/>
    </w:rPr>
  </w:style>
  <w:style w:type="character" w:customStyle="1" w:styleId="EquationCaption">
    <w:name w:val="_Equation Caption"/>
    <w:rsid w:val="00967384"/>
  </w:style>
  <w:style w:type="character" w:customStyle="1" w:styleId="header1">
    <w:name w:val="header1"/>
    <w:rsid w:val="00967384"/>
    <w:rPr>
      <w:rFonts w:ascii="Times New" w:hAnsi="Times New"/>
      <w:b/>
      <w:sz w:val="36"/>
    </w:rPr>
  </w:style>
  <w:style w:type="character" w:customStyle="1" w:styleId="rvts6">
    <w:name w:val="rvts6"/>
    <w:rsid w:val="00967384"/>
    <w:rPr>
      <w:rFonts w:ascii="Arial" w:hAnsi="Arial" w:cs="Arial" w:hint="default"/>
    </w:rPr>
  </w:style>
  <w:style w:type="paragraph" w:customStyle="1" w:styleId="Specyfikacja">
    <w:name w:val="Specyfikacja"/>
    <w:basedOn w:val="Normalny"/>
    <w:rsid w:val="00967384"/>
    <w:pPr>
      <w:spacing w:before="60" w:after="240"/>
      <w:ind w:left="1418" w:hanging="1418"/>
    </w:pPr>
    <w:rPr>
      <w:smallCaps/>
      <w:sz w:val="28"/>
    </w:rPr>
  </w:style>
  <w:style w:type="character" w:customStyle="1" w:styleId="header2">
    <w:name w:val="header2"/>
    <w:rsid w:val="00967384"/>
    <w:rPr>
      <w:rFonts w:ascii="Times New Roman" w:hAnsi="Times New Roman"/>
      <w:b/>
      <w:sz w:val="36"/>
    </w:rPr>
  </w:style>
  <w:style w:type="paragraph" w:customStyle="1" w:styleId="Tytuspec">
    <w:name w:val="Tytuł_spec"/>
    <w:basedOn w:val="Nagwek1"/>
    <w:next w:val="Nagwek1"/>
    <w:rsid w:val="00967384"/>
    <w:pPr>
      <w:keepNext w:val="0"/>
      <w:spacing w:before="0" w:after="0"/>
    </w:pPr>
    <w:rPr>
      <w:rFonts w:ascii="Arial" w:hAnsi="Arial"/>
      <w:spacing w:val="0"/>
      <w:kern w:val="0"/>
      <w:sz w:val="22"/>
    </w:rPr>
  </w:style>
  <w:style w:type="paragraph" w:styleId="Cytat">
    <w:name w:val="Quote"/>
    <w:basedOn w:val="Normalny"/>
    <w:next w:val="Normalny"/>
    <w:link w:val="CytatZnak"/>
    <w:uiPriority w:val="29"/>
    <w:rsid w:val="00967384"/>
    <w:pPr>
      <w:spacing w:before="160" w:after="160" w:line="259" w:lineRule="auto"/>
      <w:ind w:left="720" w:right="720"/>
    </w:pPr>
    <w:rPr>
      <w:rFonts w:ascii="Calibri" w:hAnsi="Calibri"/>
      <w:i/>
      <w:iCs/>
      <w:color w:val="000000"/>
      <w:sz w:val="22"/>
      <w:szCs w:val="22"/>
    </w:rPr>
  </w:style>
  <w:style w:type="character" w:customStyle="1" w:styleId="CytatZnak">
    <w:name w:val="Cytat Znak"/>
    <w:link w:val="Cytat"/>
    <w:uiPriority w:val="29"/>
    <w:rsid w:val="00967384"/>
    <w:rPr>
      <w:rFonts w:eastAsia="Times New Roman"/>
      <w:i/>
      <w:iCs/>
      <w:color w:val="000000"/>
      <w:sz w:val="22"/>
      <w:szCs w:val="22"/>
    </w:rPr>
  </w:style>
  <w:style w:type="paragraph" w:styleId="Cytatintensywny">
    <w:name w:val="Intense Quote"/>
    <w:basedOn w:val="Normalny"/>
    <w:next w:val="Normalny"/>
    <w:link w:val="CytatintensywnyZnak"/>
    <w:uiPriority w:val="30"/>
    <w:rsid w:val="00967384"/>
    <w:pPr>
      <w:pBdr>
        <w:top w:val="single" w:sz="24" w:space="1" w:color="F2F2F2"/>
        <w:bottom w:val="single" w:sz="24" w:space="1" w:color="F2F2F2"/>
      </w:pBdr>
      <w:shd w:val="clear" w:color="auto" w:fill="F2F2F2"/>
      <w:spacing w:before="240" w:after="240" w:line="259" w:lineRule="auto"/>
      <w:ind w:left="936" w:right="936"/>
      <w:jc w:val="center"/>
    </w:pPr>
    <w:rPr>
      <w:rFonts w:ascii="Calibri" w:hAnsi="Calibri"/>
      <w:color w:val="000000"/>
      <w:sz w:val="22"/>
      <w:szCs w:val="22"/>
    </w:rPr>
  </w:style>
  <w:style w:type="character" w:customStyle="1" w:styleId="CytatintensywnyZnak">
    <w:name w:val="Cytat intensywny Znak"/>
    <w:link w:val="Cytatintensywny"/>
    <w:uiPriority w:val="30"/>
    <w:rsid w:val="00967384"/>
    <w:rPr>
      <w:rFonts w:eastAsia="Times New Roman"/>
      <w:color w:val="000000"/>
      <w:sz w:val="22"/>
      <w:szCs w:val="22"/>
      <w:shd w:val="clear" w:color="auto" w:fill="F2F2F2"/>
    </w:rPr>
  </w:style>
  <w:style w:type="character" w:styleId="Wyrnieniedelikatne">
    <w:name w:val="Subtle Emphasis"/>
    <w:uiPriority w:val="19"/>
    <w:rsid w:val="00967384"/>
    <w:rPr>
      <w:i/>
      <w:iCs/>
      <w:color w:val="404040"/>
    </w:rPr>
  </w:style>
  <w:style w:type="character" w:styleId="Wyrnienieintensywne">
    <w:name w:val="Intense Emphasis"/>
    <w:uiPriority w:val="21"/>
    <w:rsid w:val="00967384"/>
    <w:rPr>
      <w:b/>
      <w:bCs/>
      <w:i/>
      <w:iCs/>
      <w:caps/>
    </w:rPr>
  </w:style>
  <w:style w:type="character" w:styleId="Odwoaniedelikatne">
    <w:name w:val="Subtle Reference"/>
    <w:uiPriority w:val="31"/>
    <w:rsid w:val="00967384"/>
    <w:rPr>
      <w:smallCaps/>
      <w:color w:val="404040"/>
      <w:u w:val="single" w:color="7F7F7F"/>
    </w:rPr>
  </w:style>
  <w:style w:type="character" w:styleId="Odwoanieintensywne">
    <w:name w:val="Intense Reference"/>
    <w:uiPriority w:val="32"/>
    <w:rsid w:val="00967384"/>
    <w:rPr>
      <w:b/>
      <w:bCs/>
      <w:smallCaps/>
      <w:u w:val="single"/>
    </w:rPr>
  </w:style>
  <w:style w:type="character" w:styleId="Tytuksiki">
    <w:name w:val="Book Title"/>
    <w:uiPriority w:val="33"/>
    <w:rsid w:val="00967384"/>
    <w:rPr>
      <w:b w:val="0"/>
      <w:bCs w:val="0"/>
      <w:smallCaps/>
      <w:spacing w:val="5"/>
    </w:rPr>
  </w:style>
  <w:style w:type="table" w:customStyle="1" w:styleId="Tabela-Siatka3">
    <w:name w:val="Tabela - Siatka3"/>
    <w:basedOn w:val="Standardowy"/>
    <w:next w:val="Tabela-Siatka"/>
    <w:uiPriority w:val="59"/>
    <w:rsid w:val="008D1898"/>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8D1898"/>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8D1898"/>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1zszablonu">
    <w:name w:val="TABELA 1 z szablonu"/>
    <w:basedOn w:val="Tabela-Siatka"/>
    <w:uiPriority w:val="99"/>
    <w:rsid w:val="00B128A5"/>
    <w:rPr>
      <w:rFonts w:ascii="Times" w:hAnsi="Times"/>
      <w:sz w:val="24"/>
      <w:szCs w:val="24"/>
    </w:rPr>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paragraph" w:customStyle="1" w:styleId="TEKSTwTABELIWYRODKOWANYtekstwyrodkowanywpoziomie">
    <w:name w:val="TEKST_w_TABELI_WYŚRODKOWANY – tekst wyśrodkowany w poziomie"/>
    <w:basedOn w:val="Normalny"/>
    <w:uiPriority w:val="23"/>
    <w:rsid w:val="00477F2D"/>
    <w:pPr>
      <w:suppressAutoHyphens/>
      <w:autoSpaceDE w:val="0"/>
      <w:autoSpaceDN w:val="0"/>
      <w:adjustRightInd w:val="0"/>
      <w:spacing w:line="360" w:lineRule="auto"/>
      <w:jc w:val="center"/>
    </w:pPr>
    <w:rPr>
      <w:rFonts w:ascii="Times" w:hAnsi="Times" w:cs="Arial"/>
      <w:bCs/>
      <w:kern w:val="24"/>
      <w:sz w:val="24"/>
    </w:rPr>
  </w:style>
  <w:style w:type="paragraph" w:customStyle="1" w:styleId="ZDANIENASTNOWYWIERSZnpzddrugienowywierszwust">
    <w:name w:val="ZDANIE_NAST_NOWY_WIERSZ – np. zd. drugie (nowy wiersz) w ust."/>
    <w:basedOn w:val="Normalny"/>
    <w:next w:val="Normalny"/>
    <w:uiPriority w:val="17"/>
    <w:rsid w:val="00477F2D"/>
    <w:pPr>
      <w:spacing w:line="360" w:lineRule="auto"/>
    </w:pPr>
    <w:rPr>
      <w:rFonts w:ascii="Times" w:hAnsi="Times" w:cs="Arial"/>
      <w:bCs/>
      <w:sz w:val="24"/>
    </w:rPr>
  </w:style>
  <w:style w:type="character" w:customStyle="1" w:styleId="StandardowytekstZnak">
    <w:name w:val="Standardowy.tekst Znak"/>
    <w:link w:val="Standardowytekst"/>
    <w:locked/>
    <w:rsid w:val="00A70ACD"/>
    <w:rPr>
      <w:rFonts w:ascii="Times New Roman" w:eastAsia="Times New Roman" w:hAnsi="Times New Roman"/>
    </w:rPr>
  </w:style>
  <w:style w:type="paragraph" w:customStyle="1" w:styleId="Listapunktowana1">
    <w:name w:val="Lista punktowana1"/>
    <w:basedOn w:val="Normalny"/>
    <w:rsid w:val="003E2ACE"/>
    <w:pPr>
      <w:suppressAutoHyphens/>
      <w:ind w:firstLine="709"/>
    </w:pPr>
    <w:rPr>
      <w:lang w:eastAsia="zh-CN"/>
    </w:rPr>
  </w:style>
  <w:style w:type="character" w:customStyle="1" w:styleId="WW8Num3z1">
    <w:name w:val="WW8Num3z1"/>
    <w:rsid w:val="003E2ACE"/>
  </w:style>
  <w:style w:type="character" w:customStyle="1" w:styleId="WW8Num3z2">
    <w:name w:val="WW8Num3z2"/>
    <w:rsid w:val="003E2ACE"/>
  </w:style>
  <w:style w:type="character" w:customStyle="1" w:styleId="WW8Num3z3">
    <w:name w:val="WW8Num3z3"/>
    <w:rsid w:val="003E2ACE"/>
  </w:style>
  <w:style w:type="character" w:customStyle="1" w:styleId="WW8Num3z4">
    <w:name w:val="WW8Num3z4"/>
    <w:rsid w:val="003E2ACE"/>
  </w:style>
  <w:style w:type="character" w:customStyle="1" w:styleId="WW8Num3z5">
    <w:name w:val="WW8Num3z5"/>
    <w:rsid w:val="003E2ACE"/>
  </w:style>
  <w:style w:type="character" w:customStyle="1" w:styleId="WW8Num3z6">
    <w:name w:val="WW8Num3z6"/>
    <w:rsid w:val="003E2ACE"/>
  </w:style>
  <w:style w:type="character" w:customStyle="1" w:styleId="WW8Num3z7">
    <w:name w:val="WW8Num3z7"/>
    <w:rsid w:val="003E2ACE"/>
  </w:style>
  <w:style w:type="character" w:customStyle="1" w:styleId="WW8Num3z8">
    <w:name w:val="WW8Num3z8"/>
    <w:rsid w:val="003E2ACE"/>
  </w:style>
  <w:style w:type="character" w:customStyle="1" w:styleId="WW8Num10z3">
    <w:name w:val="WW8Num10z3"/>
    <w:rsid w:val="003E2ACE"/>
  </w:style>
  <w:style w:type="character" w:customStyle="1" w:styleId="WW8Num10z4">
    <w:name w:val="WW8Num10z4"/>
    <w:rsid w:val="003E2ACE"/>
  </w:style>
  <w:style w:type="character" w:customStyle="1" w:styleId="WW8Num10z5">
    <w:name w:val="WW8Num10z5"/>
    <w:rsid w:val="003E2ACE"/>
  </w:style>
  <w:style w:type="character" w:customStyle="1" w:styleId="WW8Num10z6">
    <w:name w:val="WW8Num10z6"/>
    <w:rsid w:val="003E2ACE"/>
  </w:style>
  <w:style w:type="character" w:customStyle="1" w:styleId="WW8Num10z7">
    <w:name w:val="WW8Num10z7"/>
    <w:rsid w:val="003E2ACE"/>
  </w:style>
  <w:style w:type="character" w:customStyle="1" w:styleId="WW8Num10z8">
    <w:name w:val="WW8Num10z8"/>
    <w:rsid w:val="003E2ACE"/>
  </w:style>
  <w:style w:type="character" w:customStyle="1" w:styleId="WW8Num11z1">
    <w:name w:val="WW8Num11z1"/>
    <w:rsid w:val="003E2ACE"/>
  </w:style>
  <w:style w:type="character" w:customStyle="1" w:styleId="WW8Num11z2">
    <w:name w:val="WW8Num11z2"/>
    <w:rsid w:val="003E2ACE"/>
  </w:style>
  <w:style w:type="character" w:customStyle="1" w:styleId="WW8Num11z5">
    <w:name w:val="WW8Num11z5"/>
    <w:rsid w:val="003E2ACE"/>
  </w:style>
  <w:style w:type="character" w:customStyle="1" w:styleId="WW8Num11z6">
    <w:name w:val="WW8Num11z6"/>
    <w:rsid w:val="003E2ACE"/>
  </w:style>
  <w:style w:type="character" w:customStyle="1" w:styleId="WW8Num11z7">
    <w:name w:val="WW8Num11z7"/>
    <w:rsid w:val="003E2ACE"/>
  </w:style>
  <w:style w:type="character" w:customStyle="1" w:styleId="WW8Num11z8">
    <w:name w:val="WW8Num11z8"/>
    <w:rsid w:val="003E2ACE"/>
  </w:style>
  <w:style w:type="character" w:customStyle="1" w:styleId="WW8Num12z3">
    <w:name w:val="WW8Num12z3"/>
    <w:rsid w:val="003E2ACE"/>
  </w:style>
  <w:style w:type="character" w:customStyle="1" w:styleId="WW8Num12z4">
    <w:name w:val="WW8Num12z4"/>
    <w:rsid w:val="003E2ACE"/>
  </w:style>
  <w:style w:type="character" w:customStyle="1" w:styleId="WW8Num12z5">
    <w:name w:val="WW8Num12z5"/>
    <w:rsid w:val="003E2ACE"/>
  </w:style>
  <w:style w:type="character" w:customStyle="1" w:styleId="WW8Num12z6">
    <w:name w:val="WW8Num12z6"/>
    <w:rsid w:val="003E2ACE"/>
  </w:style>
  <w:style w:type="character" w:customStyle="1" w:styleId="WW8Num12z7">
    <w:name w:val="WW8Num12z7"/>
    <w:rsid w:val="003E2ACE"/>
  </w:style>
  <w:style w:type="character" w:customStyle="1" w:styleId="WW8Num12z8">
    <w:name w:val="WW8Num12z8"/>
    <w:rsid w:val="003E2ACE"/>
  </w:style>
  <w:style w:type="character" w:customStyle="1" w:styleId="WW8Num24z3">
    <w:name w:val="WW8Num24z3"/>
    <w:rsid w:val="003E2ACE"/>
  </w:style>
  <w:style w:type="character" w:customStyle="1" w:styleId="WW8Num24z4">
    <w:name w:val="WW8Num24z4"/>
    <w:rsid w:val="003E2ACE"/>
  </w:style>
  <w:style w:type="character" w:customStyle="1" w:styleId="WW8Num24z5">
    <w:name w:val="WW8Num24z5"/>
    <w:rsid w:val="003E2ACE"/>
  </w:style>
  <w:style w:type="character" w:customStyle="1" w:styleId="WW8Num24z6">
    <w:name w:val="WW8Num24z6"/>
    <w:rsid w:val="003E2ACE"/>
  </w:style>
  <w:style w:type="character" w:customStyle="1" w:styleId="WW8Num24z7">
    <w:name w:val="WW8Num24z7"/>
    <w:rsid w:val="003E2ACE"/>
  </w:style>
  <w:style w:type="character" w:customStyle="1" w:styleId="WW8Num24z8">
    <w:name w:val="WW8Num24z8"/>
    <w:rsid w:val="003E2ACE"/>
  </w:style>
  <w:style w:type="character" w:customStyle="1" w:styleId="WW8Num31z4">
    <w:name w:val="WW8Num31z4"/>
    <w:rsid w:val="003E2ACE"/>
  </w:style>
  <w:style w:type="character" w:customStyle="1" w:styleId="WW8Num31z5">
    <w:name w:val="WW8Num31z5"/>
    <w:rsid w:val="003E2ACE"/>
  </w:style>
  <w:style w:type="character" w:customStyle="1" w:styleId="WW8Num31z6">
    <w:name w:val="WW8Num31z6"/>
    <w:rsid w:val="003E2ACE"/>
  </w:style>
  <w:style w:type="character" w:customStyle="1" w:styleId="WW8Num31z7">
    <w:name w:val="WW8Num31z7"/>
    <w:rsid w:val="003E2ACE"/>
  </w:style>
  <w:style w:type="character" w:customStyle="1" w:styleId="WW8Num31z8">
    <w:name w:val="WW8Num31z8"/>
    <w:rsid w:val="003E2ACE"/>
  </w:style>
  <w:style w:type="character" w:customStyle="1" w:styleId="WW8Num37z3">
    <w:name w:val="WW8Num37z3"/>
    <w:rsid w:val="003E2ACE"/>
  </w:style>
  <w:style w:type="character" w:customStyle="1" w:styleId="WW8Num37z4">
    <w:name w:val="WW8Num37z4"/>
    <w:rsid w:val="003E2ACE"/>
  </w:style>
  <w:style w:type="character" w:customStyle="1" w:styleId="WW8Num37z5">
    <w:name w:val="WW8Num37z5"/>
    <w:rsid w:val="003E2ACE"/>
  </w:style>
  <w:style w:type="character" w:customStyle="1" w:styleId="WW8Num37z6">
    <w:name w:val="WW8Num37z6"/>
    <w:rsid w:val="003E2ACE"/>
  </w:style>
  <w:style w:type="character" w:customStyle="1" w:styleId="WW8Num37z7">
    <w:name w:val="WW8Num37z7"/>
    <w:rsid w:val="003E2ACE"/>
  </w:style>
  <w:style w:type="character" w:customStyle="1" w:styleId="WW8Num37z8">
    <w:name w:val="WW8Num37z8"/>
    <w:rsid w:val="003E2ACE"/>
  </w:style>
  <w:style w:type="character" w:customStyle="1" w:styleId="WW8Num42z4">
    <w:name w:val="WW8Num42z4"/>
    <w:rsid w:val="003E2ACE"/>
    <w:rPr>
      <w:rFonts w:ascii="Courier New" w:hAnsi="Courier New" w:cs="Courier New" w:hint="default"/>
    </w:rPr>
  </w:style>
  <w:style w:type="character" w:customStyle="1" w:styleId="WW8Num53z4">
    <w:name w:val="WW8Num53z4"/>
    <w:rsid w:val="003E2ACE"/>
    <w:rPr>
      <w:rFonts w:ascii="Courier New" w:hAnsi="Courier New" w:cs="Courier New" w:hint="default"/>
    </w:rPr>
  </w:style>
  <w:style w:type="character" w:customStyle="1" w:styleId="WW8Num78z3">
    <w:name w:val="WW8Num78z3"/>
    <w:rsid w:val="003E2ACE"/>
  </w:style>
  <w:style w:type="character" w:customStyle="1" w:styleId="WW8Num78z4">
    <w:name w:val="WW8Num78z4"/>
    <w:rsid w:val="003E2ACE"/>
  </w:style>
  <w:style w:type="character" w:customStyle="1" w:styleId="WW8Num78z5">
    <w:name w:val="WW8Num78z5"/>
    <w:rsid w:val="003E2ACE"/>
  </w:style>
  <w:style w:type="character" w:customStyle="1" w:styleId="WW8Num78z6">
    <w:name w:val="WW8Num78z6"/>
    <w:rsid w:val="003E2ACE"/>
  </w:style>
  <w:style w:type="character" w:customStyle="1" w:styleId="WW8Num78z7">
    <w:name w:val="WW8Num78z7"/>
    <w:rsid w:val="003E2ACE"/>
  </w:style>
  <w:style w:type="character" w:customStyle="1" w:styleId="WW8Num78z8">
    <w:name w:val="WW8Num78z8"/>
    <w:rsid w:val="003E2ACE"/>
  </w:style>
  <w:style w:type="character" w:customStyle="1" w:styleId="WW8Num79z3">
    <w:name w:val="WW8Num79z3"/>
    <w:rsid w:val="003E2ACE"/>
  </w:style>
  <w:style w:type="character" w:customStyle="1" w:styleId="WW8Num79z4">
    <w:name w:val="WW8Num79z4"/>
    <w:rsid w:val="003E2ACE"/>
  </w:style>
  <w:style w:type="character" w:customStyle="1" w:styleId="WW8Num79z5">
    <w:name w:val="WW8Num79z5"/>
    <w:rsid w:val="003E2ACE"/>
  </w:style>
  <w:style w:type="character" w:customStyle="1" w:styleId="WW8Num79z6">
    <w:name w:val="WW8Num79z6"/>
    <w:rsid w:val="003E2ACE"/>
  </w:style>
  <w:style w:type="character" w:customStyle="1" w:styleId="WW8Num79z7">
    <w:name w:val="WW8Num79z7"/>
    <w:rsid w:val="003E2ACE"/>
  </w:style>
  <w:style w:type="character" w:customStyle="1" w:styleId="WW8Num79z8">
    <w:name w:val="WW8Num79z8"/>
    <w:rsid w:val="003E2ACE"/>
  </w:style>
  <w:style w:type="character" w:customStyle="1" w:styleId="WW8Num80z3">
    <w:name w:val="WW8Num80z3"/>
    <w:rsid w:val="003E2ACE"/>
  </w:style>
  <w:style w:type="character" w:customStyle="1" w:styleId="WW8Num80z4">
    <w:name w:val="WW8Num80z4"/>
    <w:rsid w:val="003E2ACE"/>
  </w:style>
  <w:style w:type="character" w:customStyle="1" w:styleId="WW8Num80z5">
    <w:name w:val="WW8Num80z5"/>
    <w:rsid w:val="003E2ACE"/>
  </w:style>
  <w:style w:type="character" w:customStyle="1" w:styleId="WW8Num80z6">
    <w:name w:val="WW8Num80z6"/>
    <w:rsid w:val="003E2ACE"/>
  </w:style>
  <w:style w:type="character" w:customStyle="1" w:styleId="WW8Num80z7">
    <w:name w:val="WW8Num80z7"/>
    <w:rsid w:val="003E2ACE"/>
  </w:style>
  <w:style w:type="character" w:customStyle="1" w:styleId="WW8Num80z8">
    <w:name w:val="WW8Num80z8"/>
    <w:rsid w:val="003E2ACE"/>
  </w:style>
  <w:style w:type="character" w:customStyle="1" w:styleId="WW8Num81z3">
    <w:name w:val="WW8Num81z3"/>
    <w:rsid w:val="003E2ACE"/>
    <w:rPr>
      <w:rFonts w:ascii="Symbol" w:hAnsi="Symbol" w:cs="Symbol" w:hint="default"/>
    </w:rPr>
  </w:style>
  <w:style w:type="character" w:customStyle="1" w:styleId="WW8Num83z3">
    <w:name w:val="WW8Num83z3"/>
    <w:rsid w:val="003E2ACE"/>
  </w:style>
  <w:style w:type="character" w:customStyle="1" w:styleId="WW8Num83z4">
    <w:name w:val="WW8Num83z4"/>
    <w:rsid w:val="003E2ACE"/>
  </w:style>
  <w:style w:type="character" w:customStyle="1" w:styleId="WW8Num83z5">
    <w:name w:val="WW8Num83z5"/>
    <w:rsid w:val="003E2ACE"/>
  </w:style>
  <w:style w:type="character" w:customStyle="1" w:styleId="WW8Num83z6">
    <w:name w:val="WW8Num83z6"/>
    <w:rsid w:val="003E2ACE"/>
  </w:style>
  <w:style w:type="character" w:customStyle="1" w:styleId="WW8Num83z7">
    <w:name w:val="WW8Num83z7"/>
    <w:rsid w:val="003E2ACE"/>
  </w:style>
  <w:style w:type="character" w:customStyle="1" w:styleId="WW8Num83z8">
    <w:name w:val="WW8Num83z8"/>
    <w:rsid w:val="003E2ACE"/>
  </w:style>
  <w:style w:type="character" w:customStyle="1" w:styleId="WW8Num85z3">
    <w:name w:val="WW8Num85z3"/>
    <w:rsid w:val="003E2ACE"/>
    <w:rPr>
      <w:rFonts w:ascii="Symbol" w:hAnsi="Symbol" w:cs="Symbol" w:hint="default"/>
    </w:rPr>
  </w:style>
  <w:style w:type="character" w:customStyle="1" w:styleId="WW8Num89z3">
    <w:name w:val="WW8Num89z3"/>
    <w:rsid w:val="003E2ACE"/>
    <w:rPr>
      <w:rFonts w:ascii="Symbol" w:hAnsi="Symbol" w:cs="Symbol" w:hint="default"/>
    </w:rPr>
  </w:style>
  <w:style w:type="character" w:customStyle="1" w:styleId="WW8Num91z3">
    <w:name w:val="WW8Num91z3"/>
    <w:rsid w:val="003E2ACE"/>
    <w:rPr>
      <w:rFonts w:ascii="Symbol" w:hAnsi="Symbol" w:cs="Symbol" w:hint="default"/>
    </w:rPr>
  </w:style>
  <w:style w:type="character" w:customStyle="1" w:styleId="WW8Num94z2">
    <w:name w:val="WW8Num94z2"/>
    <w:rsid w:val="003E2ACE"/>
    <w:rPr>
      <w:rFonts w:ascii="Wingdings" w:hAnsi="Wingdings" w:cs="Wingdings" w:hint="default"/>
    </w:rPr>
  </w:style>
  <w:style w:type="character" w:customStyle="1" w:styleId="WW8Num94z3">
    <w:name w:val="WW8Num94z3"/>
    <w:rsid w:val="003E2ACE"/>
    <w:rPr>
      <w:rFonts w:ascii="Symbol" w:hAnsi="Symbol" w:cs="Symbol" w:hint="default"/>
    </w:rPr>
  </w:style>
  <w:style w:type="character" w:customStyle="1" w:styleId="WW8Num95z1">
    <w:name w:val="WW8Num95z1"/>
    <w:rsid w:val="003E2ACE"/>
  </w:style>
  <w:style w:type="character" w:customStyle="1" w:styleId="WW8Num95z2">
    <w:name w:val="WW8Num95z2"/>
    <w:rsid w:val="003E2ACE"/>
  </w:style>
  <w:style w:type="character" w:customStyle="1" w:styleId="WW8Num95z3">
    <w:name w:val="WW8Num95z3"/>
    <w:rsid w:val="003E2ACE"/>
  </w:style>
  <w:style w:type="character" w:customStyle="1" w:styleId="WW8Num95z4">
    <w:name w:val="WW8Num95z4"/>
    <w:rsid w:val="003E2ACE"/>
  </w:style>
  <w:style w:type="character" w:customStyle="1" w:styleId="WW8Num95z5">
    <w:name w:val="WW8Num95z5"/>
    <w:rsid w:val="003E2ACE"/>
  </w:style>
  <w:style w:type="character" w:customStyle="1" w:styleId="WW8Num95z6">
    <w:name w:val="WW8Num95z6"/>
    <w:rsid w:val="003E2ACE"/>
  </w:style>
  <w:style w:type="character" w:customStyle="1" w:styleId="WW8Num95z7">
    <w:name w:val="WW8Num95z7"/>
    <w:rsid w:val="003E2ACE"/>
  </w:style>
  <w:style w:type="character" w:customStyle="1" w:styleId="WW8Num95z8">
    <w:name w:val="WW8Num95z8"/>
    <w:rsid w:val="003E2ACE"/>
  </w:style>
  <w:style w:type="character" w:customStyle="1" w:styleId="WW8Num97z1">
    <w:name w:val="WW8Num97z1"/>
    <w:rsid w:val="003E2ACE"/>
    <w:rPr>
      <w:rFonts w:ascii="Courier New" w:hAnsi="Courier New" w:cs="Courier New" w:hint="default"/>
    </w:rPr>
  </w:style>
  <w:style w:type="character" w:customStyle="1" w:styleId="WW8Num97z2">
    <w:name w:val="WW8Num97z2"/>
    <w:rsid w:val="003E2ACE"/>
    <w:rPr>
      <w:rFonts w:ascii="Wingdings" w:hAnsi="Wingdings" w:cs="Wingdings" w:hint="default"/>
    </w:rPr>
  </w:style>
  <w:style w:type="character" w:customStyle="1" w:styleId="WW8Num97z3">
    <w:name w:val="WW8Num97z3"/>
    <w:rsid w:val="003E2ACE"/>
    <w:rPr>
      <w:rFonts w:ascii="Symbol" w:hAnsi="Symbol" w:cs="Symbol" w:hint="default"/>
    </w:rPr>
  </w:style>
  <w:style w:type="character" w:customStyle="1" w:styleId="WW8Num98z1">
    <w:name w:val="WW8Num98z1"/>
    <w:rsid w:val="003E2ACE"/>
    <w:rPr>
      <w:rFonts w:ascii="Courier New" w:hAnsi="Courier New" w:cs="Courier New" w:hint="default"/>
    </w:rPr>
  </w:style>
  <w:style w:type="character" w:customStyle="1" w:styleId="WW8Num98z2">
    <w:name w:val="WW8Num98z2"/>
    <w:rsid w:val="003E2ACE"/>
    <w:rPr>
      <w:rFonts w:ascii="Wingdings" w:hAnsi="Wingdings" w:cs="Wingdings" w:hint="default"/>
    </w:rPr>
  </w:style>
  <w:style w:type="character" w:customStyle="1" w:styleId="WW8Num99z1">
    <w:name w:val="WW8Num99z1"/>
    <w:rsid w:val="003E2ACE"/>
    <w:rPr>
      <w:rFonts w:ascii="Courier New" w:hAnsi="Courier New" w:cs="Courier New" w:hint="default"/>
    </w:rPr>
  </w:style>
  <w:style w:type="character" w:customStyle="1" w:styleId="WW8Num99z2">
    <w:name w:val="WW8Num99z2"/>
    <w:rsid w:val="003E2ACE"/>
    <w:rPr>
      <w:rFonts w:ascii="Wingdings" w:hAnsi="Wingdings" w:cs="Wingdings" w:hint="default"/>
    </w:rPr>
  </w:style>
  <w:style w:type="character" w:customStyle="1" w:styleId="WW8Num100z0">
    <w:name w:val="WW8Num100z0"/>
    <w:rsid w:val="003E2ACE"/>
    <w:rPr>
      <w:rFonts w:ascii="Arial" w:hAnsi="Arial" w:cs="Arial" w:hint="default"/>
      <w:b/>
      <w:i w:val="0"/>
      <w:sz w:val="20"/>
      <w:szCs w:val="18"/>
      <w:u w:val="none"/>
    </w:rPr>
  </w:style>
  <w:style w:type="character" w:customStyle="1" w:styleId="WW8Num101z0">
    <w:name w:val="WW8Num101z0"/>
    <w:rsid w:val="003E2ACE"/>
    <w:rPr>
      <w:rFonts w:ascii="Courier New" w:hAnsi="Courier New" w:cs="Courier New" w:hint="default"/>
    </w:rPr>
  </w:style>
  <w:style w:type="character" w:customStyle="1" w:styleId="WW8Num101z2">
    <w:name w:val="WW8Num101z2"/>
    <w:rsid w:val="003E2ACE"/>
    <w:rPr>
      <w:rFonts w:ascii="Wingdings" w:hAnsi="Wingdings" w:cs="Wingdings" w:hint="default"/>
    </w:rPr>
  </w:style>
  <w:style w:type="character" w:customStyle="1" w:styleId="WW8Num101z3">
    <w:name w:val="WW8Num101z3"/>
    <w:rsid w:val="003E2ACE"/>
    <w:rPr>
      <w:rFonts w:ascii="Symbol" w:hAnsi="Symbol" w:cs="Symbol" w:hint="default"/>
    </w:rPr>
  </w:style>
  <w:style w:type="character" w:customStyle="1" w:styleId="WW8Num102z0">
    <w:name w:val="WW8Num102z0"/>
    <w:rsid w:val="003E2ACE"/>
    <w:rPr>
      <w:rFonts w:ascii="Symbol" w:hAnsi="Symbol" w:cs="Symbol" w:hint="default"/>
    </w:rPr>
  </w:style>
  <w:style w:type="character" w:customStyle="1" w:styleId="WW8Num102z1">
    <w:name w:val="WW8Num102z1"/>
    <w:rsid w:val="003E2ACE"/>
    <w:rPr>
      <w:rFonts w:ascii="Courier New" w:hAnsi="Courier New" w:cs="Courier New" w:hint="default"/>
    </w:rPr>
  </w:style>
  <w:style w:type="character" w:customStyle="1" w:styleId="WW8Num102z2">
    <w:name w:val="WW8Num102z2"/>
    <w:rsid w:val="003E2ACE"/>
    <w:rPr>
      <w:rFonts w:ascii="Wingdings" w:hAnsi="Wingdings" w:cs="Wingdings" w:hint="default"/>
    </w:rPr>
  </w:style>
  <w:style w:type="character" w:customStyle="1" w:styleId="WW8Num103z0">
    <w:name w:val="WW8Num103z0"/>
    <w:rsid w:val="003E2ACE"/>
    <w:rPr>
      <w:rFonts w:ascii="Symbol" w:hAnsi="Symbol" w:cs="Symbol" w:hint="default"/>
    </w:rPr>
  </w:style>
  <w:style w:type="character" w:customStyle="1" w:styleId="WW8Num103z1">
    <w:name w:val="WW8Num103z1"/>
    <w:rsid w:val="003E2ACE"/>
    <w:rPr>
      <w:rFonts w:ascii="Courier New" w:hAnsi="Courier New" w:cs="Courier New" w:hint="default"/>
    </w:rPr>
  </w:style>
  <w:style w:type="character" w:customStyle="1" w:styleId="WW8Num103z2">
    <w:name w:val="WW8Num103z2"/>
    <w:rsid w:val="003E2ACE"/>
    <w:rPr>
      <w:rFonts w:ascii="Wingdings" w:hAnsi="Wingdings" w:cs="Wingdings" w:hint="default"/>
    </w:rPr>
  </w:style>
  <w:style w:type="character" w:customStyle="1" w:styleId="WW8Num104z0">
    <w:name w:val="WW8Num104z0"/>
    <w:rsid w:val="003E2ACE"/>
    <w:rPr>
      <w:rFonts w:hint="default"/>
    </w:rPr>
  </w:style>
  <w:style w:type="character" w:customStyle="1" w:styleId="WW8Num105z0">
    <w:name w:val="WW8Num105z0"/>
    <w:rsid w:val="003E2ACE"/>
    <w:rPr>
      <w:rFonts w:ascii="Courier New" w:hAnsi="Courier New" w:cs="Courier New" w:hint="default"/>
    </w:rPr>
  </w:style>
  <w:style w:type="character" w:customStyle="1" w:styleId="WW8Num105z2">
    <w:name w:val="WW8Num105z2"/>
    <w:rsid w:val="003E2ACE"/>
    <w:rPr>
      <w:rFonts w:ascii="Wingdings" w:hAnsi="Wingdings" w:cs="Wingdings" w:hint="default"/>
    </w:rPr>
  </w:style>
  <w:style w:type="character" w:customStyle="1" w:styleId="WW8Num105z3">
    <w:name w:val="WW8Num105z3"/>
    <w:rsid w:val="003E2ACE"/>
    <w:rPr>
      <w:rFonts w:ascii="Symbol" w:hAnsi="Symbol" w:cs="Symbol" w:hint="default"/>
    </w:rPr>
  </w:style>
  <w:style w:type="character" w:customStyle="1" w:styleId="WW8Num106z0">
    <w:name w:val="WW8Num106z0"/>
    <w:rsid w:val="003E2ACE"/>
  </w:style>
  <w:style w:type="character" w:customStyle="1" w:styleId="WW8Num106z1">
    <w:name w:val="WW8Num106z1"/>
    <w:rsid w:val="003E2ACE"/>
  </w:style>
  <w:style w:type="character" w:customStyle="1" w:styleId="WW8Num106z2">
    <w:name w:val="WW8Num106z2"/>
    <w:rsid w:val="003E2ACE"/>
    <w:rPr>
      <w:b/>
      <w:i w:val="0"/>
    </w:rPr>
  </w:style>
  <w:style w:type="character" w:customStyle="1" w:styleId="WW8Num106z3">
    <w:name w:val="WW8Num106z3"/>
    <w:rsid w:val="003E2ACE"/>
  </w:style>
  <w:style w:type="character" w:customStyle="1" w:styleId="WW8Num106z4">
    <w:name w:val="WW8Num106z4"/>
    <w:rsid w:val="003E2ACE"/>
  </w:style>
  <w:style w:type="character" w:customStyle="1" w:styleId="WW8Num106z5">
    <w:name w:val="WW8Num106z5"/>
    <w:rsid w:val="003E2ACE"/>
  </w:style>
  <w:style w:type="character" w:customStyle="1" w:styleId="WW8Num106z6">
    <w:name w:val="WW8Num106z6"/>
    <w:rsid w:val="003E2ACE"/>
  </w:style>
  <w:style w:type="character" w:customStyle="1" w:styleId="WW8Num106z7">
    <w:name w:val="WW8Num106z7"/>
    <w:rsid w:val="003E2ACE"/>
  </w:style>
  <w:style w:type="character" w:customStyle="1" w:styleId="WW8Num106z8">
    <w:name w:val="WW8Num106z8"/>
    <w:rsid w:val="003E2ACE"/>
  </w:style>
  <w:style w:type="character" w:customStyle="1" w:styleId="WW8Num107z0">
    <w:name w:val="WW8Num107z0"/>
    <w:rsid w:val="003E2ACE"/>
    <w:rPr>
      <w:rFonts w:ascii="Symbol" w:hAnsi="Symbol" w:cs="Symbol" w:hint="default"/>
      <w:sz w:val="20"/>
    </w:rPr>
  </w:style>
  <w:style w:type="character" w:customStyle="1" w:styleId="WW8Num108z0">
    <w:name w:val="WW8Num108z0"/>
    <w:rsid w:val="003E2ACE"/>
  </w:style>
  <w:style w:type="character" w:customStyle="1" w:styleId="WW8Num108z1">
    <w:name w:val="WW8Num108z1"/>
    <w:rsid w:val="003E2ACE"/>
    <w:rPr>
      <w:rFonts w:hint="default"/>
    </w:rPr>
  </w:style>
  <w:style w:type="character" w:customStyle="1" w:styleId="WW8Num109z0">
    <w:name w:val="WW8Num109z0"/>
    <w:rsid w:val="003E2ACE"/>
    <w:rPr>
      <w:rFonts w:hint="default"/>
    </w:rPr>
  </w:style>
  <w:style w:type="character" w:customStyle="1" w:styleId="WW8Num110z0">
    <w:name w:val="WW8Num110z0"/>
    <w:rsid w:val="003E2ACE"/>
    <w:rPr>
      <w:rFonts w:ascii="Symbol" w:hAnsi="Symbol" w:cs="Symbol" w:hint="default"/>
    </w:rPr>
  </w:style>
  <w:style w:type="character" w:customStyle="1" w:styleId="WW8Num110z1">
    <w:name w:val="WW8Num110z1"/>
    <w:rsid w:val="003E2ACE"/>
    <w:rPr>
      <w:rFonts w:ascii="Courier New" w:hAnsi="Courier New" w:cs="Courier New" w:hint="default"/>
    </w:rPr>
  </w:style>
  <w:style w:type="character" w:customStyle="1" w:styleId="WW8Num110z2">
    <w:name w:val="WW8Num110z2"/>
    <w:rsid w:val="003E2ACE"/>
    <w:rPr>
      <w:rFonts w:ascii="Wingdings" w:hAnsi="Wingdings" w:cs="Wingdings" w:hint="default"/>
    </w:rPr>
  </w:style>
  <w:style w:type="character" w:customStyle="1" w:styleId="WW8Num111z0">
    <w:name w:val="WW8Num111z0"/>
    <w:rsid w:val="003E2ACE"/>
    <w:rPr>
      <w:rFonts w:hint="default"/>
    </w:rPr>
  </w:style>
  <w:style w:type="character" w:customStyle="1" w:styleId="WW8Num111z1">
    <w:name w:val="WW8Num111z1"/>
    <w:rsid w:val="003E2ACE"/>
  </w:style>
  <w:style w:type="character" w:customStyle="1" w:styleId="WW8Num111z2">
    <w:name w:val="WW8Num111z2"/>
    <w:rsid w:val="003E2ACE"/>
  </w:style>
  <w:style w:type="character" w:customStyle="1" w:styleId="WW8Num111z3">
    <w:name w:val="WW8Num111z3"/>
    <w:rsid w:val="003E2ACE"/>
  </w:style>
  <w:style w:type="character" w:customStyle="1" w:styleId="WW8Num111z4">
    <w:name w:val="WW8Num111z4"/>
    <w:rsid w:val="003E2ACE"/>
  </w:style>
  <w:style w:type="character" w:customStyle="1" w:styleId="WW8Num111z5">
    <w:name w:val="WW8Num111z5"/>
    <w:rsid w:val="003E2ACE"/>
  </w:style>
  <w:style w:type="character" w:customStyle="1" w:styleId="WW8Num111z6">
    <w:name w:val="WW8Num111z6"/>
    <w:rsid w:val="003E2ACE"/>
  </w:style>
  <w:style w:type="character" w:customStyle="1" w:styleId="WW8Num111z7">
    <w:name w:val="WW8Num111z7"/>
    <w:rsid w:val="003E2ACE"/>
  </w:style>
  <w:style w:type="character" w:customStyle="1" w:styleId="WW8Num111z8">
    <w:name w:val="WW8Num111z8"/>
    <w:rsid w:val="003E2ACE"/>
  </w:style>
  <w:style w:type="character" w:customStyle="1" w:styleId="WW8Num112z0">
    <w:name w:val="WW8Num112z0"/>
    <w:rsid w:val="003E2ACE"/>
  </w:style>
  <w:style w:type="character" w:customStyle="1" w:styleId="WW8Num113z0">
    <w:name w:val="WW8Num113z0"/>
    <w:rsid w:val="003E2ACE"/>
    <w:rPr>
      <w:rFonts w:ascii="Symbol" w:hAnsi="Symbol" w:cs="Symbol" w:hint="default"/>
    </w:rPr>
  </w:style>
  <w:style w:type="character" w:customStyle="1" w:styleId="WW8Num113z1">
    <w:name w:val="WW8Num113z1"/>
    <w:rsid w:val="003E2ACE"/>
    <w:rPr>
      <w:rFonts w:ascii="Courier New" w:hAnsi="Courier New" w:cs="Courier New" w:hint="default"/>
    </w:rPr>
  </w:style>
  <w:style w:type="character" w:customStyle="1" w:styleId="WW8Num113z2">
    <w:name w:val="WW8Num113z2"/>
    <w:rsid w:val="003E2ACE"/>
    <w:rPr>
      <w:rFonts w:ascii="Wingdings" w:hAnsi="Wingdings" w:cs="Wingdings" w:hint="default"/>
    </w:rPr>
  </w:style>
  <w:style w:type="character" w:customStyle="1" w:styleId="WW8Num114z0">
    <w:name w:val="WW8Num114z0"/>
    <w:rsid w:val="003E2ACE"/>
    <w:rPr>
      <w:rFonts w:ascii="Arial" w:hAnsi="Arial" w:cs="Arial" w:hint="default"/>
      <w:b w:val="0"/>
      <w:i w:val="0"/>
      <w:sz w:val="20"/>
      <w:szCs w:val="20"/>
    </w:rPr>
  </w:style>
  <w:style w:type="character" w:customStyle="1" w:styleId="WW8Num114z1">
    <w:name w:val="WW8Num114z1"/>
    <w:rsid w:val="003E2ACE"/>
  </w:style>
  <w:style w:type="character" w:customStyle="1" w:styleId="WW8Num114z2">
    <w:name w:val="WW8Num114z2"/>
    <w:rsid w:val="003E2ACE"/>
  </w:style>
  <w:style w:type="character" w:customStyle="1" w:styleId="WW8Num114z3">
    <w:name w:val="WW8Num114z3"/>
    <w:rsid w:val="003E2ACE"/>
  </w:style>
  <w:style w:type="character" w:customStyle="1" w:styleId="WW8Num114z4">
    <w:name w:val="WW8Num114z4"/>
    <w:rsid w:val="003E2ACE"/>
  </w:style>
  <w:style w:type="character" w:customStyle="1" w:styleId="WW8Num114z5">
    <w:name w:val="WW8Num114z5"/>
    <w:rsid w:val="003E2ACE"/>
  </w:style>
  <w:style w:type="character" w:customStyle="1" w:styleId="WW8Num114z6">
    <w:name w:val="WW8Num114z6"/>
    <w:rsid w:val="003E2ACE"/>
  </w:style>
  <w:style w:type="character" w:customStyle="1" w:styleId="WW8Num114z7">
    <w:name w:val="WW8Num114z7"/>
    <w:rsid w:val="003E2ACE"/>
  </w:style>
  <w:style w:type="character" w:customStyle="1" w:styleId="WW8Num114z8">
    <w:name w:val="WW8Num114z8"/>
    <w:rsid w:val="003E2ACE"/>
  </w:style>
  <w:style w:type="character" w:customStyle="1" w:styleId="WW8Num115z0">
    <w:name w:val="WW8Num115z0"/>
    <w:rsid w:val="003E2ACE"/>
  </w:style>
  <w:style w:type="character" w:customStyle="1" w:styleId="WW8Num116z0">
    <w:name w:val="WW8Num116z0"/>
    <w:rsid w:val="003E2ACE"/>
    <w:rPr>
      <w:rFonts w:ascii="Times New Roman" w:hAnsi="Times New Roman" w:cs="Times New Roman" w:hint="default"/>
    </w:rPr>
  </w:style>
  <w:style w:type="character" w:customStyle="1" w:styleId="WW8Num116z1">
    <w:name w:val="WW8Num116z1"/>
    <w:rsid w:val="003E2ACE"/>
    <w:rPr>
      <w:rFonts w:ascii="Courier New" w:hAnsi="Courier New" w:cs="Courier New" w:hint="default"/>
    </w:rPr>
  </w:style>
  <w:style w:type="character" w:customStyle="1" w:styleId="WW8Num116z2">
    <w:name w:val="WW8Num116z2"/>
    <w:rsid w:val="003E2ACE"/>
    <w:rPr>
      <w:rFonts w:ascii="Wingdings" w:hAnsi="Wingdings" w:cs="Wingdings" w:hint="default"/>
    </w:rPr>
  </w:style>
  <w:style w:type="character" w:customStyle="1" w:styleId="WW8Num116z3">
    <w:name w:val="WW8Num116z3"/>
    <w:rsid w:val="003E2ACE"/>
    <w:rPr>
      <w:rFonts w:ascii="Symbol" w:hAnsi="Symbol" w:cs="Symbol" w:hint="default"/>
    </w:rPr>
  </w:style>
  <w:style w:type="character" w:customStyle="1" w:styleId="WW8Num117z0">
    <w:name w:val="WW8Num117z0"/>
    <w:rsid w:val="003E2ACE"/>
    <w:rPr>
      <w:rFonts w:ascii="Symbol" w:hAnsi="Symbol" w:cs="Symbol" w:hint="default"/>
    </w:rPr>
  </w:style>
  <w:style w:type="character" w:customStyle="1" w:styleId="WW8Num117z1">
    <w:name w:val="WW8Num117z1"/>
    <w:rsid w:val="003E2ACE"/>
    <w:rPr>
      <w:rFonts w:ascii="Courier New" w:hAnsi="Courier New" w:cs="Courier New" w:hint="default"/>
    </w:rPr>
  </w:style>
  <w:style w:type="character" w:customStyle="1" w:styleId="WW8Num117z2">
    <w:name w:val="WW8Num117z2"/>
    <w:rsid w:val="003E2ACE"/>
    <w:rPr>
      <w:rFonts w:ascii="Wingdings" w:hAnsi="Wingdings" w:cs="Wingdings" w:hint="default"/>
    </w:rPr>
  </w:style>
  <w:style w:type="character" w:customStyle="1" w:styleId="WW8Num118z0">
    <w:name w:val="WW8Num118z0"/>
    <w:rsid w:val="003E2ACE"/>
    <w:rPr>
      <w:rFonts w:ascii="Symbol" w:hAnsi="Symbol" w:cs="Symbol" w:hint="default"/>
      <w:sz w:val="20"/>
    </w:rPr>
  </w:style>
  <w:style w:type="character" w:customStyle="1" w:styleId="WW8Num119z0">
    <w:name w:val="WW8Num119z0"/>
    <w:rsid w:val="003E2ACE"/>
    <w:rPr>
      <w:rFonts w:ascii="Courier New" w:hAnsi="Courier New" w:cs="Courier New" w:hint="default"/>
    </w:rPr>
  </w:style>
  <w:style w:type="character" w:customStyle="1" w:styleId="WW8Num119z2">
    <w:name w:val="WW8Num119z2"/>
    <w:rsid w:val="003E2ACE"/>
    <w:rPr>
      <w:rFonts w:ascii="Wingdings" w:hAnsi="Wingdings" w:cs="Wingdings" w:hint="default"/>
    </w:rPr>
  </w:style>
  <w:style w:type="character" w:customStyle="1" w:styleId="WW8Num119z3">
    <w:name w:val="WW8Num119z3"/>
    <w:rsid w:val="003E2ACE"/>
    <w:rPr>
      <w:rFonts w:ascii="Symbol" w:hAnsi="Symbol" w:cs="Symbol" w:hint="default"/>
    </w:rPr>
  </w:style>
  <w:style w:type="character" w:customStyle="1" w:styleId="WW8Num120z0">
    <w:name w:val="WW8Num120z0"/>
    <w:rsid w:val="003E2ACE"/>
    <w:rPr>
      <w:rFonts w:hint="default"/>
    </w:rPr>
  </w:style>
  <w:style w:type="character" w:customStyle="1" w:styleId="WW8Num121z0">
    <w:name w:val="WW8Num121z0"/>
    <w:rsid w:val="003E2ACE"/>
    <w:rPr>
      <w:rFonts w:ascii="Symbol" w:hAnsi="Symbol" w:cs="Symbol" w:hint="default"/>
    </w:rPr>
  </w:style>
  <w:style w:type="character" w:customStyle="1" w:styleId="WW8Num121z1">
    <w:name w:val="WW8Num121z1"/>
    <w:rsid w:val="003E2ACE"/>
  </w:style>
  <w:style w:type="character" w:customStyle="1" w:styleId="WW8Num121z2">
    <w:name w:val="WW8Num121z2"/>
    <w:rsid w:val="003E2ACE"/>
  </w:style>
  <w:style w:type="character" w:customStyle="1" w:styleId="WW8Num121z3">
    <w:name w:val="WW8Num121z3"/>
    <w:rsid w:val="003E2ACE"/>
  </w:style>
  <w:style w:type="character" w:customStyle="1" w:styleId="WW8Num121z4">
    <w:name w:val="WW8Num121z4"/>
    <w:rsid w:val="003E2ACE"/>
  </w:style>
  <w:style w:type="character" w:customStyle="1" w:styleId="WW8Num121z5">
    <w:name w:val="WW8Num121z5"/>
    <w:rsid w:val="003E2ACE"/>
  </w:style>
  <w:style w:type="character" w:customStyle="1" w:styleId="WW8Num121z6">
    <w:name w:val="WW8Num121z6"/>
    <w:rsid w:val="003E2ACE"/>
  </w:style>
  <w:style w:type="character" w:customStyle="1" w:styleId="WW8Num121z7">
    <w:name w:val="WW8Num121z7"/>
    <w:rsid w:val="003E2ACE"/>
  </w:style>
  <w:style w:type="character" w:customStyle="1" w:styleId="WW8Num121z8">
    <w:name w:val="WW8Num121z8"/>
    <w:rsid w:val="003E2ACE"/>
  </w:style>
  <w:style w:type="character" w:customStyle="1" w:styleId="WW8Num122z0">
    <w:name w:val="WW8Num122z0"/>
    <w:rsid w:val="003E2ACE"/>
    <w:rPr>
      <w:rFonts w:ascii="Symbol" w:hAnsi="Symbol" w:cs="Symbol" w:hint="default"/>
    </w:rPr>
  </w:style>
  <w:style w:type="character" w:customStyle="1" w:styleId="WW8Num122z1">
    <w:name w:val="WW8Num122z1"/>
    <w:rsid w:val="003E2ACE"/>
    <w:rPr>
      <w:rFonts w:ascii="Courier New" w:hAnsi="Courier New" w:cs="Courier New" w:hint="default"/>
    </w:rPr>
  </w:style>
  <w:style w:type="character" w:customStyle="1" w:styleId="WW8Num122z2">
    <w:name w:val="WW8Num122z2"/>
    <w:rsid w:val="003E2ACE"/>
    <w:rPr>
      <w:rFonts w:ascii="Wingdings" w:hAnsi="Wingdings" w:cs="Wingdings" w:hint="default"/>
    </w:rPr>
  </w:style>
  <w:style w:type="character" w:customStyle="1" w:styleId="WW8Num123z0">
    <w:name w:val="WW8Num123z0"/>
    <w:rsid w:val="003E2ACE"/>
    <w:rPr>
      <w:rFonts w:ascii="Times New Roman" w:hAnsi="Times New Roman" w:cs="Times New Roman" w:hint="default"/>
      <w:sz w:val="16"/>
    </w:rPr>
  </w:style>
  <w:style w:type="character" w:customStyle="1" w:styleId="WW8Num123z1">
    <w:name w:val="WW8Num123z1"/>
    <w:rsid w:val="003E2ACE"/>
    <w:rPr>
      <w:rFonts w:ascii="Courier New" w:hAnsi="Courier New" w:cs="Courier New" w:hint="default"/>
    </w:rPr>
  </w:style>
  <w:style w:type="character" w:customStyle="1" w:styleId="WW8Num123z2">
    <w:name w:val="WW8Num123z2"/>
    <w:rsid w:val="003E2ACE"/>
    <w:rPr>
      <w:rFonts w:ascii="Wingdings" w:hAnsi="Wingdings" w:cs="Wingdings" w:hint="default"/>
    </w:rPr>
  </w:style>
  <w:style w:type="character" w:customStyle="1" w:styleId="WW8Num123z3">
    <w:name w:val="WW8Num123z3"/>
    <w:rsid w:val="003E2ACE"/>
    <w:rPr>
      <w:rFonts w:ascii="Symbol" w:hAnsi="Symbol" w:cs="Symbol" w:hint="default"/>
    </w:rPr>
  </w:style>
  <w:style w:type="character" w:customStyle="1" w:styleId="WW8Num124z0">
    <w:name w:val="WW8Num124z0"/>
    <w:rsid w:val="003E2ACE"/>
    <w:rPr>
      <w:rFonts w:ascii="Symbol" w:hAnsi="Symbol" w:cs="Symbol" w:hint="default"/>
    </w:rPr>
  </w:style>
  <w:style w:type="character" w:customStyle="1" w:styleId="WW8Num124z1">
    <w:name w:val="WW8Num124z1"/>
    <w:rsid w:val="003E2ACE"/>
    <w:rPr>
      <w:rFonts w:ascii="Courier New" w:hAnsi="Courier New" w:cs="Courier New" w:hint="default"/>
    </w:rPr>
  </w:style>
  <w:style w:type="character" w:customStyle="1" w:styleId="WW8Num124z2">
    <w:name w:val="WW8Num124z2"/>
    <w:rsid w:val="003E2ACE"/>
    <w:rPr>
      <w:rFonts w:ascii="Wingdings" w:hAnsi="Wingdings" w:cs="Wingdings" w:hint="default"/>
    </w:rPr>
  </w:style>
  <w:style w:type="character" w:customStyle="1" w:styleId="WW8Num125z0">
    <w:name w:val="WW8Num125z0"/>
    <w:rsid w:val="003E2ACE"/>
    <w:rPr>
      <w:rFonts w:ascii="Times New Roman" w:hAnsi="Times New Roman" w:cs="Times New Roman" w:hint="default"/>
    </w:rPr>
  </w:style>
  <w:style w:type="character" w:customStyle="1" w:styleId="WW8Num125z1">
    <w:name w:val="WW8Num125z1"/>
    <w:rsid w:val="003E2ACE"/>
    <w:rPr>
      <w:rFonts w:ascii="Courier New" w:hAnsi="Courier New" w:cs="Courier New" w:hint="default"/>
    </w:rPr>
  </w:style>
  <w:style w:type="character" w:customStyle="1" w:styleId="WW8Num125z2">
    <w:name w:val="WW8Num125z2"/>
    <w:rsid w:val="003E2ACE"/>
    <w:rPr>
      <w:rFonts w:ascii="Wingdings" w:hAnsi="Wingdings" w:cs="Wingdings" w:hint="default"/>
    </w:rPr>
  </w:style>
  <w:style w:type="character" w:customStyle="1" w:styleId="WW8Num125z3">
    <w:name w:val="WW8Num125z3"/>
    <w:rsid w:val="003E2ACE"/>
    <w:rPr>
      <w:rFonts w:ascii="Symbol" w:hAnsi="Symbol" w:cs="Symbol" w:hint="default"/>
    </w:rPr>
  </w:style>
  <w:style w:type="character" w:customStyle="1" w:styleId="WW8Num126z0">
    <w:name w:val="WW8Num126z0"/>
    <w:rsid w:val="003E2ACE"/>
    <w:rPr>
      <w:rFonts w:ascii="Courier New" w:hAnsi="Courier New" w:cs="Courier New" w:hint="default"/>
    </w:rPr>
  </w:style>
  <w:style w:type="character" w:customStyle="1" w:styleId="WW8Num126z2">
    <w:name w:val="WW8Num126z2"/>
    <w:rsid w:val="003E2ACE"/>
    <w:rPr>
      <w:rFonts w:ascii="Wingdings" w:hAnsi="Wingdings" w:cs="Wingdings" w:hint="default"/>
    </w:rPr>
  </w:style>
  <w:style w:type="character" w:customStyle="1" w:styleId="WW8Num126z3">
    <w:name w:val="WW8Num126z3"/>
    <w:rsid w:val="003E2ACE"/>
    <w:rPr>
      <w:rFonts w:ascii="Symbol" w:hAnsi="Symbol" w:cs="Symbol" w:hint="default"/>
    </w:rPr>
  </w:style>
  <w:style w:type="character" w:customStyle="1" w:styleId="WW8Num127z0">
    <w:name w:val="WW8Num127z0"/>
    <w:rsid w:val="003E2ACE"/>
    <w:rPr>
      <w:rFonts w:ascii="Courier New" w:hAnsi="Courier New" w:cs="Courier New" w:hint="default"/>
    </w:rPr>
  </w:style>
  <w:style w:type="character" w:customStyle="1" w:styleId="WW8Num127z1">
    <w:name w:val="WW8Num127z1"/>
    <w:rsid w:val="003E2ACE"/>
    <w:rPr>
      <w:rFonts w:ascii="Symbol" w:eastAsia="Times New Roman" w:hAnsi="Symbol" w:cs="Times New Roman" w:hint="default"/>
    </w:rPr>
  </w:style>
  <w:style w:type="character" w:customStyle="1" w:styleId="WW8Num127z2">
    <w:name w:val="WW8Num127z2"/>
    <w:rsid w:val="003E2ACE"/>
    <w:rPr>
      <w:rFonts w:ascii="Wingdings" w:hAnsi="Wingdings" w:cs="Wingdings" w:hint="default"/>
    </w:rPr>
  </w:style>
  <w:style w:type="character" w:customStyle="1" w:styleId="WW8Num127z3">
    <w:name w:val="WW8Num127z3"/>
    <w:rsid w:val="003E2ACE"/>
    <w:rPr>
      <w:rFonts w:ascii="Symbol" w:hAnsi="Symbol" w:cs="Symbol" w:hint="default"/>
    </w:rPr>
  </w:style>
  <w:style w:type="character" w:customStyle="1" w:styleId="WW8Num128z0">
    <w:name w:val="WW8Num128z0"/>
    <w:rsid w:val="003E2ACE"/>
  </w:style>
  <w:style w:type="character" w:customStyle="1" w:styleId="WW8Num129z0">
    <w:name w:val="WW8Num129z0"/>
    <w:rsid w:val="003E2ACE"/>
    <w:rPr>
      <w:rFonts w:ascii="Times New Roman" w:hAnsi="Times New Roman" w:cs="Times New Roman" w:hint="default"/>
    </w:rPr>
  </w:style>
  <w:style w:type="character" w:customStyle="1" w:styleId="WW8Num129z1">
    <w:name w:val="WW8Num129z1"/>
    <w:rsid w:val="003E2ACE"/>
  </w:style>
  <w:style w:type="character" w:customStyle="1" w:styleId="WW8Num129z2">
    <w:name w:val="WW8Num129z2"/>
    <w:rsid w:val="003E2ACE"/>
  </w:style>
  <w:style w:type="character" w:customStyle="1" w:styleId="WW8Num129z3">
    <w:name w:val="WW8Num129z3"/>
    <w:rsid w:val="003E2ACE"/>
  </w:style>
  <w:style w:type="character" w:customStyle="1" w:styleId="WW8Num129z4">
    <w:name w:val="WW8Num129z4"/>
    <w:rsid w:val="003E2ACE"/>
  </w:style>
  <w:style w:type="character" w:customStyle="1" w:styleId="WW8Num129z5">
    <w:name w:val="WW8Num129z5"/>
    <w:rsid w:val="003E2ACE"/>
  </w:style>
  <w:style w:type="character" w:customStyle="1" w:styleId="WW8Num129z6">
    <w:name w:val="WW8Num129z6"/>
    <w:rsid w:val="003E2ACE"/>
  </w:style>
  <w:style w:type="character" w:customStyle="1" w:styleId="WW8Num129z7">
    <w:name w:val="WW8Num129z7"/>
    <w:rsid w:val="003E2ACE"/>
  </w:style>
  <w:style w:type="character" w:customStyle="1" w:styleId="WW8Num129z8">
    <w:name w:val="WW8Num129z8"/>
    <w:rsid w:val="003E2ACE"/>
  </w:style>
  <w:style w:type="character" w:customStyle="1" w:styleId="WW8Num130z0">
    <w:name w:val="WW8Num130z0"/>
    <w:rsid w:val="003E2ACE"/>
    <w:rPr>
      <w:rFonts w:ascii="Symbol" w:hAnsi="Symbol" w:cs="Symbol" w:hint="default"/>
    </w:rPr>
  </w:style>
  <w:style w:type="character" w:customStyle="1" w:styleId="WW8Num130z1">
    <w:name w:val="WW8Num130z1"/>
    <w:rsid w:val="003E2ACE"/>
    <w:rPr>
      <w:rFonts w:ascii="Courier New" w:hAnsi="Courier New" w:cs="Courier New" w:hint="default"/>
    </w:rPr>
  </w:style>
  <w:style w:type="character" w:customStyle="1" w:styleId="WW8Num130z2">
    <w:name w:val="WW8Num130z2"/>
    <w:rsid w:val="003E2ACE"/>
    <w:rPr>
      <w:rFonts w:ascii="Wingdings" w:hAnsi="Wingdings" w:cs="Wingdings" w:hint="default"/>
    </w:rPr>
  </w:style>
  <w:style w:type="character" w:customStyle="1" w:styleId="WW8Num131z0">
    <w:name w:val="WW8Num131z0"/>
    <w:rsid w:val="003E2ACE"/>
  </w:style>
  <w:style w:type="character" w:customStyle="1" w:styleId="WW8Num131z1">
    <w:name w:val="WW8Num131z1"/>
    <w:rsid w:val="003E2ACE"/>
    <w:rPr>
      <w:rFonts w:ascii="Symbol" w:hAnsi="Symbol" w:cs="Symbol" w:hint="default"/>
    </w:rPr>
  </w:style>
  <w:style w:type="character" w:customStyle="1" w:styleId="WW8Num132z0">
    <w:name w:val="WW8Num132z0"/>
    <w:rsid w:val="003E2ACE"/>
    <w:rPr>
      <w:rFonts w:ascii="Times New Roman" w:hAnsi="Times New Roman" w:cs="Times New Roman" w:hint="default"/>
    </w:rPr>
  </w:style>
  <w:style w:type="character" w:customStyle="1" w:styleId="WW8Num132z1">
    <w:name w:val="WW8Num132z1"/>
    <w:rsid w:val="003E2ACE"/>
    <w:rPr>
      <w:rFonts w:ascii="Courier New" w:hAnsi="Courier New" w:cs="Courier New" w:hint="default"/>
    </w:rPr>
  </w:style>
  <w:style w:type="character" w:customStyle="1" w:styleId="WW8Num132z2">
    <w:name w:val="WW8Num132z2"/>
    <w:rsid w:val="003E2ACE"/>
    <w:rPr>
      <w:rFonts w:ascii="Wingdings" w:hAnsi="Wingdings" w:cs="Wingdings" w:hint="default"/>
    </w:rPr>
  </w:style>
  <w:style w:type="character" w:customStyle="1" w:styleId="WW8Num132z3">
    <w:name w:val="WW8Num132z3"/>
    <w:rsid w:val="003E2ACE"/>
    <w:rPr>
      <w:rFonts w:ascii="Symbol" w:hAnsi="Symbol" w:cs="Symbol" w:hint="default"/>
    </w:rPr>
  </w:style>
  <w:style w:type="character" w:customStyle="1" w:styleId="WW8Num133z0">
    <w:name w:val="WW8Num133z0"/>
    <w:rsid w:val="003E2ACE"/>
    <w:rPr>
      <w:rFonts w:ascii="Times New Roman" w:hAnsi="Times New Roman" w:cs="Times New Roman" w:hint="default"/>
      <w:sz w:val="16"/>
    </w:rPr>
  </w:style>
  <w:style w:type="character" w:customStyle="1" w:styleId="WW8Num133z1">
    <w:name w:val="WW8Num133z1"/>
    <w:rsid w:val="003E2ACE"/>
    <w:rPr>
      <w:rFonts w:ascii="Courier New" w:hAnsi="Courier New" w:cs="Courier New" w:hint="default"/>
    </w:rPr>
  </w:style>
  <w:style w:type="character" w:customStyle="1" w:styleId="WW8Num133z2">
    <w:name w:val="WW8Num133z2"/>
    <w:rsid w:val="003E2ACE"/>
    <w:rPr>
      <w:rFonts w:ascii="Wingdings" w:hAnsi="Wingdings" w:cs="Wingdings" w:hint="default"/>
    </w:rPr>
  </w:style>
  <w:style w:type="character" w:customStyle="1" w:styleId="WW8Num133z3">
    <w:name w:val="WW8Num133z3"/>
    <w:rsid w:val="003E2ACE"/>
    <w:rPr>
      <w:rFonts w:ascii="Symbol" w:hAnsi="Symbol" w:cs="Symbol" w:hint="default"/>
    </w:rPr>
  </w:style>
  <w:style w:type="character" w:customStyle="1" w:styleId="WW8Num134z0">
    <w:name w:val="WW8Num134z0"/>
    <w:rsid w:val="003E2ACE"/>
    <w:rPr>
      <w:rFonts w:hint="default"/>
    </w:rPr>
  </w:style>
  <w:style w:type="character" w:customStyle="1" w:styleId="WW8Num134z1">
    <w:name w:val="WW8Num134z1"/>
    <w:rsid w:val="003E2ACE"/>
    <w:rPr>
      <w:rFonts w:ascii="Courier New" w:hAnsi="Courier New" w:cs="Courier New" w:hint="default"/>
    </w:rPr>
  </w:style>
  <w:style w:type="character" w:customStyle="1" w:styleId="WW8Num134z2">
    <w:name w:val="WW8Num134z2"/>
    <w:rsid w:val="003E2ACE"/>
    <w:rPr>
      <w:rFonts w:ascii="Wingdings" w:hAnsi="Wingdings" w:cs="Wingdings" w:hint="default"/>
    </w:rPr>
  </w:style>
  <w:style w:type="character" w:customStyle="1" w:styleId="WW8Num134z3">
    <w:name w:val="WW8Num134z3"/>
    <w:rsid w:val="003E2ACE"/>
    <w:rPr>
      <w:rFonts w:ascii="Symbol" w:hAnsi="Symbol" w:cs="Symbol" w:hint="default"/>
    </w:rPr>
  </w:style>
  <w:style w:type="character" w:customStyle="1" w:styleId="WW8Num135z0">
    <w:name w:val="WW8Num135z0"/>
    <w:rsid w:val="003E2ACE"/>
    <w:rPr>
      <w:rFonts w:hint="default"/>
    </w:rPr>
  </w:style>
  <w:style w:type="character" w:customStyle="1" w:styleId="WW8Num136z0">
    <w:name w:val="WW8Num136z0"/>
    <w:rsid w:val="003E2ACE"/>
  </w:style>
  <w:style w:type="character" w:customStyle="1" w:styleId="WW8Num137z0">
    <w:name w:val="WW8Num137z0"/>
    <w:rsid w:val="003E2ACE"/>
    <w:rPr>
      <w:rFonts w:ascii="Symbol" w:hAnsi="Symbol" w:cs="Symbol" w:hint="default"/>
      <w:sz w:val="20"/>
    </w:rPr>
  </w:style>
  <w:style w:type="character" w:customStyle="1" w:styleId="WW8Num138z0">
    <w:name w:val="WW8Num138z0"/>
    <w:rsid w:val="003E2ACE"/>
    <w:rPr>
      <w:rFonts w:hint="default"/>
    </w:rPr>
  </w:style>
  <w:style w:type="character" w:customStyle="1" w:styleId="WW8Num138z1">
    <w:name w:val="WW8Num138z1"/>
    <w:rsid w:val="003E2ACE"/>
  </w:style>
  <w:style w:type="character" w:customStyle="1" w:styleId="WW8Num138z2">
    <w:name w:val="WW8Num138z2"/>
    <w:rsid w:val="003E2ACE"/>
  </w:style>
  <w:style w:type="character" w:customStyle="1" w:styleId="WW8Num138z3">
    <w:name w:val="WW8Num138z3"/>
    <w:rsid w:val="003E2ACE"/>
  </w:style>
  <w:style w:type="character" w:customStyle="1" w:styleId="WW8Num138z4">
    <w:name w:val="WW8Num138z4"/>
    <w:rsid w:val="003E2ACE"/>
  </w:style>
  <w:style w:type="character" w:customStyle="1" w:styleId="WW8Num138z5">
    <w:name w:val="WW8Num138z5"/>
    <w:rsid w:val="003E2ACE"/>
  </w:style>
  <w:style w:type="character" w:customStyle="1" w:styleId="WW8Num138z6">
    <w:name w:val="WW8Num138z6"/>
    <w:rsid w:val="003E2ACE"/>
  </w:style>
  <w:style w:type="character" w:customStyle="1" w:styleId="WW8Num138z7">
    <w:name w:val="WW8Num138z7"/>
    <w:rsid w:val="003E2ACE"/>
  </w:style>
  <w:style w:type="character" w:customStyle="1" w:styleId="WW8Num138z8">
    <w:name w:val="WW8Num138z8"/>
    <w:rsid w:val="003E2ACE"/>
  </w:style>
  <w:style w:type="character" w:customStyle="1" w:styleId="WW8Num139z0">
    <w:name w:val="WW8Num139z0"/>
    <w:rsid w:val="003E2ACE"/>
    <w:rPr>
      <w:rFonts w:ascii="Times New Roman" w:hAnsi="Times New Roman" w:cs="Times New Roman" w:hint="default"/>
    </w:rPr>
  </w:style>
  <w:style w:type="character" w:customStyle="1" w:styleId="WW8Num139z1">
    <w:name w:val="WW8Num139z1"/>
    <w:rsid w:val="003E2ACE"/>
    <w:rPr>
      <w:rFonts w:ascii="Courier New" w:hAnsi="Courier New" w:cs="Courier New" w:hint="default"/>
    </w:rPr>
  </w:style>
  <w:style w:type="character" w:customStyle="1" w:styleId="WW8Num139z2">
    <w:name w:val="WW8Num139z2"/>
    <w:rsid w:val="003E2ACE"/>
    <w:rPr>
      <w:rFonts w:ascii="Wingdings" w:hAnsi="Wingdings" w:cs="Wingdings" w:hint="default"/>
    </w:rPr>
  </w:style>
  <w:style w:type="character" w:customStyle="1" w:styleId="WW8Num139z3">
    <w:name w:val="WW8Num139z3"/>
    <w:rsid w:val="003E2ACE"/>
    <w:rPr>
      <w:rFonts w:ascii="Symbol" w:hAnsi="Symbol" w:cs="Symbol" w:hint="default"/>
    </w:rPr>
  </w:style>
  <w:style w:type="character" w:customStyle="1" w:styleId="WW8Num140z0">
    <w:name w:val="WW8Num140z0"/>
    <w:rsid w:val="003E2ACE"/>
    <w:rPr>
      <w:rFonts w:ascii="Symbol" w:hAnsi="Symbol" w:cs="Symbol" w:hint="default"/>
    </w:rPr>
  </w:style>
  <w:style w:type="character" w:customStyle="1" w:styleId="WW8Num140z1">
    <w:name w:val="WW8Num140z1"/>
    <w:rsid w:val="003E2ACE"/>
    <w:rPr>
      <w:rFonts w:ascii="Courier New" w:hAnsi="Courier New" w:cs="Courier New" w:hint="default"/>
    </w:rPr>
  </w:style>
  <w:style w:type="character" w:customStyle="1" w:styleId="WW8Num140z2">
    <w:name w:val="WW8Num140z2"/>
    <w:rsid w:val="003E2ACE"/>
    <w:rPr>
      <w:rFonts w:ascii="Wingdings" w:hAnsi="Wingdings" w:cs="Wingdings" w:hint="default"/>
    </w:rPr>
  </w:style>
  <w:style w:type="character" w:customStyle="1" w:styleId="WW8Num141z0">
    <w:name w:val="WW8Num141z0"/>
    <w:rsid w:val="003E2ACE"/>
    <w:rPr>
      <w:rFonts w:ascii="Symbol" w:hAnsi="Symbol" w:cs="Symbol" w:hint="default"/>
    </w:rPr>
  </w:style>
  <w:style w:type="character" w:customStyle="1" w:styleId="WW8Num141z1">
    <w:name w:val="WW8Num141z1"/>
    <w:rsid w:val="003E2ACE"/>
    <w:rPr>
      <w:rFonts w:ascii="Courier New" w:hAnsi="Courier New" w:cs="Courier New" w:hint="default"/>
    </w:rPr>
  </w:style>
  <w:style w:type="character" w:customStyle="1" w:styleId="WW8Num141z2">
    <w:name w:val="WW8Num141z2"/>
    <w:rsid w:val="003E2ACE"/>
    <w:rPr>
      <w:rFonts w:ascii="Wingdings" w:hAnsi="Wingdings" w:cs="Wingdings" w:hint="default"/>
    </w:rPr>
  </w:style>
  <w:style w:type="character" w:customStyle="1" w:styleId="WW8Num142z0">
    <w:name w:val="WW8Num142z0"/>
    <w:rsid w:val="003E2ACE"/>
    <w:rPr>
      <w:rFonts w:ascii="Symbol" w:hAnsi="Symbol" w:cs="Symbol" w:hint="default"/>
    </w:rPr>
  </w:style>
  <w:style w:type="character" w:customStyle="1" w:styleId="WW8Num142z1">
    <w:name w:val="WW8Num142z1"/>
    <w:rsid w:val="003E2ACE"/>
    <w:rPr>
      <w:rFonts w:ascii="Courier New" w:hAnsi="Courier New" w:cs="Courier New" w:hint="default"/>
    </w:rPr>
  </w:style>
  <w:style w:type="character" w:customStyle="1" w:styleId="WW8Num142z2">
    <w:name w:val="WW8Num142z2"/>
    <w:rsid w:val="003E2ACE"/>
    <w:rPr>
      <w:rFonts w:ascii="Wingdings" w:hAnsi="Wingdings" w:cs="Wingdings" w:hint="default"/>
    </w:rPr>
  </w:style>
  <w:style w:type="character" w:customStyle="1" w:styleId="WW8Num143z0">
    <w:name w:val="WW8Num143z0"/>
    <w:rsid w:val="003E2ACE"/>
    <w:rPr>
      <w:rFonts w:hint="default"/>
      <w:color w:val="auto"/>
    </w:rPr>
  </w:style>
  <w:style w:type="character" w:customStyle="1" w:styleId="WW8Num143z1">
    <w:name w:val="WW8Num143z1"/>
    <w:rsid w:val="003E2ACE"/>
  </w:style>
  <w:style w:type="character" w:customStyle="1" w:styleId="WW8Num143z2">
    <w:name w:val="WW8Num143z2"/>
    <w:rsid w:val="003E2ACE"/>
  </w:style>
  <w:style w:type="character" w:customStyle="1" w:styleId="WW8Num143z3">
    <w:name w:val="WW8Num143z3"/>
    <w:rsid w:val="003E2ACE"/>
  </w:style>
  <w:style w:type="character" w:customStyle="1" w:styleId="WW8Num143z4">
    <w:name w:val="WW8Num143z4"/>
    <w:rsid w:val="003E2ACE"/>
  </w:style>
  <w:style w:type="character" w:customStyle="1" w:styleId="WW8Num143z5">
    <w:name w:val="WW8Num143z5"/>
    <w:rsid w:val="003E2ACE"/>
  </w:style>
  <w:style w:type="character" w:customStyle="1" w:styleId="WW8Num143z6">
    <w:name w:val="WW8Num143z6"/>
    <w:rsid w:val="003E2ACE"/>
  </w:style>
  <w:style w:type="character" w:customStyle="1" w:styleId="WW8Num143z7">
    <w:name w:val="WW8Num143z7"/>
    <w:rsid w:val="003E2ACE"/>
  </w:style>
  <w:style w:type="character" w:customStyle="1" w:styleId="WW8Num143z8">
    <w:name w:val="WW8Num143z8"/>
    <w:rsid w:val="003E2ACE"/>
  </w:style>
  <w:style w:type="character" w:customStyle="1" w:styleId="WW8Num144z0">
    <w:name w:val="WW8Num144z0"/>
    <w:rsid w:val="003E2ACE"/>
    <w:rPr>
      <w:rFonts w:ascii="Symbol" w:hAnsi="Symbol" w:cs="Symbol" w:hint="default"/>
    </w:rPr>
  </w:style>
  <w:style w:type="character" w:customStyle="1" w:styleId="WW8Num144z1">
    <w:name w:val="WW8Num144z1"/>
    <w:rsid w:val="003E2ACE"/>
    <w:rPr>
      <w:rFonts w:ascii="Courier New" w:hAnsi="Courier New" w:cs="Courier New" w:hint="default"/>
    </w:rPr>
  </w:style>
  <w:style w:type="character" w:customStyle="1" w:styleId="WW8Num144z2">
    <w:name w:val="WW8Num144z2"/>
    <w:rsid w:val="003E2ACE"/>
    <w:rPr>
      <w:rFonts w:ascii="Wingdings" w:hAnsi="Wingdings" w:cs="Wingdings" w:hint="default"/>
    </w:rPr>
  </w:style>
  <w:style w:type="character" w:customStyle="1" w:styleId="WW8Num145z0">
    <w:name w:val="WW8Num145z0"/>
    <w:rsid w:val="003E2ACE"/>
  </w:style>
  <w:style w:type="character" w:customStyle="1" w:styleId="WW8Num146z0">
    <w:name w:val="WW8Num146z0"/>
    <w:rsid w:val="003E2ACE"/>
    <w:rPr>
      <w:rFonts w:ascii="Symbol" w:hAnsi="Symbol" w:cs="Symbol" w:hint="default"/>
    </w:rPr>
  </w:style>
  <w:style w:type="character" w:customStyle="1" w:styleId="WW8Num146z1">
    <w:name w:val="WW8Num146z1"/>
    <w:rsid w:val="003E2ACE"/>
    <w:rPr>
      <w:rFonts w:ascii="Courier New" w:hAnsi="Courier New" w:cs="Courier New" w:hint="default"/>
    </w:rPr>
  </w:style>
  <w:style w:type="character" w:customStyle="1" w:styleId="WW8Num146z2">
    <w:name w:val="WW8Num146z2"/>
    <w:rsid w:val="003E2ACE"/>
    <w:rPr>
      <w:rFonts w:ascii="Wingdings" w:hAnsi="Wingdings" w:cs="Wingdings" w:hint="default"/>
    </w:rPr>
  </w:style>
  <w:style w:type="character" w:customStyle="1" w:styleId="WW8Num147z1">
    <w:name w:val="WW8Num147z1"/>
    <w:rsid w:val="003E2ACE"/>
    <w:rPr>
      <w:rFonts w:ascii="Courier New" w:hAnsi="Courier New" w:cs="Courier New" w:hint="default"/>
    </w:rPr>
  </w:style>
  <w:style w:type="character" w:customStyle="1" w:styleId="WW8Num147z2">
    <w:name w:val="WW8Num147z2"/>
    <w:rsid w:val="003E2ACE"/>
    <w:rPr>
      <w:rFonts w:ascii="Wingdings" w:hAnsi="Wingdings" w:cs="Wingdings" w:hint="default"/>
    </w:rPr>
  </w:style>
  <w:style w:type="character" w:customStyle="1" w:styleId="WW8Num148z1">
    <w:name w:val="WW8Num148z1"/>
    <w:rsid w:val="003E2ACE"/>
    <w:rPr>
      <w:rFonts w:ascii="Courier New" w:hAnsi="Courier New" w:cs="Courier New" w:hint="default"/>
    </w:rPr>
  </w:style>
  <w:style w:type="character" w:customStyle="1" w:styleId="WW8Num148z2">
    <w:name w:val="WW8Num148z2"/>
    <w:rsid w:val="003E2ACE"/>
    <w:rPr>
      <w:rFonts w:ascii="Wingdings" w:hAnsi="Wingdings" w:cs="Wingdings" w:hint="default"/>
    </w:rPr>
  </w:style>
  <w:style w:type="character" w:customStyle="1" w:styleId="WW8Num148z3">
    <w:name w:val="WW8Num148z3"/>
    <w:rsid w:val="003E2ACE"/>
    <w:rPr>
      <w:rFonts w:ascii="Symbol" w:hAnsi="Symbol" w:cs="Symbol" w:hint="default"/>
    </w:rPr>
  </w:style>
  <w:style w:type="character" w:customStyle="1" w:styleId="WW8Num149z1">
    <w:name w:val="WW8Num149z1"/>
    <w:rsid w:val="003E2ACE"/>
    <w:rPr>
      <w:rFonts w:ascii="Courier New" w:hAnsi="Courier New" w:cs="Courier New" w:hint="default"/>
    </w:rPr>
  </w:style>
  <w:style w:type="character" w:customStyle="1" w:styleId="WW8Num149z2">
    <w:name w:val="WW8Num149z2"/>
    <w:rsid w:val="003E2ACE"/>
    <w:rPr>
      <w:rFonts w:ascii="Wingdings" w:hAnsi="Wingdings" w:cs="Wingdings" w:hint="default"/>
    </w:rPr>
  </w:style>
  <w:style w:type="character" w:customStyle="1" w:styleId="WW8Num149z3">
    <w:name w:val="WW8Num149z3"/>
    <w:rsid w:val="003E2ACE"/>
    <w:rPr>
      <w:rFonts w:ascii="Symbol" w:hAnsi="Symbol" w:cs="Symbol" w:hint="default"/>
    </w:rPr>
  </w:style>
  <w:style w:type="character" w:customStyle="1" w:styleId="WW8Num151z1">
    <w:name w:val="WW8Num151z1"/>
    <w:rsid w:val="003E2ACE"/>
  </w:style>
  <w:style w:type="character" w:customStyle="1" w:styleId="WW8Num151z2">
    <w:name w:val="WW8Num151z2"/>
    <w:rsid w:val="003E2ACE"/>
  </w:style>
  <w:style w:type="character" w:customStyle="1" w:styleId="WW8Num151z3">
    <w:name w:val="WW8Num151z3"/>
    <w:rsid w:val="003E2ACE"/>
  </w:style>
  <w:style w:type="character" w:customStyle="1" w:styleId="WW8Num151z4">
    <w:name w:val="WW8Num151z4"/>
    <w:rsid w:val="003E2ACE"/>
  </w:style>
  <w:style w:type="character" w:customStyle="1" w:styleId="WW8Num151z5">
    <w:name w:val="WW8Num151z5"/>
    <w:rsid w:val="003E2ACE"/>
  </w:style>
  <w:style w:type="character" w:customStyle="1" w:styleId="WW8Num151z6">
    <w:name w:val="WW8Num151z6"/>
    <w:rsid w:val="003E2ACE"/>
  </w:style>
  <w:style w:type="character" w:customStyle="1" w:styleId="WW8Num151z7">
    <w:name w:val="WW8Num151z7"/>
    <w:rsid w:val="003E2ACE"/>
  </w:style>
  <w:style w:type="character" w:customStyle="1" w:styleId="WW8Num151z8">
    <w:name w:val="WW8Num151z8"/>
    <w:rsid w:val="003E2ACE"/>
  </w:style>
  <w:style w:type="character" w:customStyle="1" w:styleId="WW8Num152z0">
    <w:name w:val="WW8Num152z0"/>
    <w:rsid w:val="003E2ACE"/>
    <w:rPr>
      <w:rFonts w:ascii="Arial" w:hAnsi="Arial" w:cs="Arial" w:hint="default"/>
      <w:b w:val="0"/>
      <w:i w:val="0"/>
      <w:sz w:val="20"/>
      <w:szCs w:val="20"/>
      <w:lang w:val="en-US" w:eastAsia="en-US"/>
    </w:rPr>
  </w:style>
  <w:style w:type="character" w:customStyle="1" w:styleId="WW8Num152z1">
    <w:name w:val="WW8Num152z1"/>
    <w:rsid w:val="003E2ACE"/>
  </w:style>
  <w:style w:type="character" w:customStyle="1" w:styleId="WW8Num152z2">
    <w:name w:val="WW8Num152z2"/>
    <w:rsid w:val="003E2ACE"/>
  </w:style>
  <w:style w:type="character" w:customStyle="1" w:styleId="WW8Num152z3">
    <w:name w:val="WW8Num152z3"/>
    <w:rsid w:val="003E2ACE"/>
  </w:style>
  <w:style w:type="character" w:customStyle="1" w:styleId="WW8Num152z4">
    <w:name w:val="WW8Num152z4"/>
    <w:rsid w:val="003E2ACE"/>
  </w:style>
  <w:style w:type="character" w:customStyle="1" w:styleId="WW8Num152z5">
    <w:name w:val="WW8Num152z5"/>
    <w:rsid w:val="003E2ACE"/>
  </w:style>
  <w:style w:type="character" w:customStyle="1" w:styleId="WW8Num152z6">
    <w:name w:val="WW8Num152z6"/>
    <w:rsid w:val="003E2ACE"/>
  </w:style>
  <w:style w:type="character" w:customStyle="1" w:styleId="WW8Num152z7">
    <w:name w:val="WW8Num152z7"/>
    <w:rsid w:val="003E2ACE"/>
  </w:style>
  <w:style w:type="character" w:customStyle="1" w:styleId="WW8Num152z8">
    <w:name w:val="WW8Num152z8"/>
    <w:rsid w:val="003E2ACE"/>
  </w:style>
  <w:style w:type="character" w:customStyle="1" w:styleId="WW8Num155z1">
    <w:name w:val="WW8Num155z1"/>
    <w:rsid w:val="003E2ACE"/>
    <w:rPr>
      <w:rFonts w:ascii="Courier New" w:hAnsi="Courier New" w:cs="Courier New" w:hint="default"/>
    </w:rPr>
  </w:style>
  <w:style w:type="character" w:customStyle="1" w:styleId="WW8Num155z2">
    <w:name w:val="WW8Num155z2"/>
    <w:rsid w:val="003E2ACE"/>
  </w:style>
  <w:style w:type="character" w:customStyle="1" w:styleId="WW8Num155z3">
    <w:name w:val="WW8Num155z3"/>
    <w:rsid w:val="003E2ACE"/>
  </w:style>
  <w:style w:type="character" w:customStyle="1" w:styleId="WW8Num155z4">
    <w:name w:val="WW8Num155z4"/>
    <w:rsid w:val="003E2ACE"/>
  </w:style>
  <w:style w:type="character" w:customStyle="1" w:styleId="WW8Num155z5">
    <w:name w:val="WW8Num155z5"/>
    <w:rsid w:val="003E2ACE"/>
  </w:style>
  <w:style w:type="character" w:customStyle="1" w:styleId="WW8Num155z6">
    <w:name w:val="WW8Num155z6"/>
    <w:rsid w:val="003E2ACE"/>
  </w:style>
  <w:style w:type="character" w:customStyle="1" w:styleId="WW8Num155z7">
    <w:name w:val="WW8Num155z7"/>
    <w:rsid w:val="003E2ACE"/>
  </w:style>
  <w:style w:type="character" w:customStyle="1" w:styleId="WW8Num155z8">
    <w:name w:val="WW8Num155z8"/>
    <w:rsid w:val="003E2ACE"/>
  </w:style>
  <w:style w:type="character" w:customStyle="1" w:styleId="WW8Num156z2">
    <w:name w:val="WW8Num156z2"/>
    <w:rsid w:val="003E2ACE"/>
    <w:rPr>
      <w:rFonts w:ascii="Symbol" w:eastAsia="Times New Roman" w:hAnsi="Symbol" w:cs="Times New Roman" w:hint="default"/>
    </w:rPr>
  </w:style>
  <w:style w:type="character" w:customStyle="1" w:styleId="WW8Num156z3">
    <w:name w:val="WW8Num156z3"/>
    <w:rsid w:val="003E2ACE"/>
    <w:rPr>
      <w:rFonts w:ascii="Symbol" w:hAnsi="Symbol" w:cs="Symbol" w:hint="default"/>
    </w:rPr>
  </w:style>
  <w:style w:type="character" w:customStyle="1" w:styleId="WW8Num156z5">
    <w:name w:val="WW8Num156z5"/>
    <w:rsid w:val="003E2ACE"/>
    <w:rPr>
      <w:rFonts w:ascii="Wingdings" w:hAnsi="Wingdings" w:cs="Wingdings" w:hint="default"/>
    </w:rPr>
  </w:style>
  <w:style w:type="character" w:customStyle="1" w:styleId="WW8Num157z1">
    <w:name w:val="WW8Num157z1"/>
    <w:rsid w:val="003E2ACE"/>
    <w:rPr>
      <w:rFonts w:ascii="Courier New" w:hAnsi="Courier New" w:cs="Courier New" w:hint="default"/>
    </w:rPr>
  </w:style>
  <w:style w:type="character" w:customStyle="1" w:styleId="WW8Num157z2">
    <w:name w:val="WW8Num157z2"/>
    <w:rsid w:val="003E2ACE"/>
    <w:rPr>
      <w:rFonts w:ascii="Wingdings" w:hAnsi="Wingdings" w:cs="Wingdings" w:hint="default"/>
    </w:rPr>
  </w:style>
  <w:style w:type="character" w:customStyle="1" w:styleId="WW8Num158z2">
    <w:name w:val="WW8Num158z2"/>
    <w:rsid w:val="003E2ACE"/>
    <w:rPr>
      <w:rFonts w:ascii="Wingdings" w:hAnsi="Wingdings" w:cs="Wingdings" w:hint="default"/>
    </w:rPr>
  </w:style>
  <w:style w:type="character" w:customStyle="1" w:styleId="WW8Num158z3">
    <w:name w:val="WW8Num158z3"/>
    <w:rsid w:val="003E2ACE"/>
    <w:rPr>
      <w:rFonts w:ascii="Symbol" w:hAnsi="Symbol" w:cs="Symbol" w:hint="default"/>
    </w:rPr>
  </w:style>
  <w:style w:type="character" w:customStyle="1" w:styleId="WW8Num159z1">
    <w:name w:val="WW8Num159z1"/>
    <w:rsid w:val="003E2ACE"/>
    <w:rPr>
      <w:rFonts w:hint="default"/>
    </w:rPr>
  </w:style>
  <w:style w:type="character" w:customStyle="1" w:styleId="WW8Num159z2">
    <w:name w:val="WW8Num159z2"/>
    <w:rsid w:val="003E2ACE"/>
    <w:rPr>
      <w:rFonts w:ascii="Wingdings" w:hAnsi="Wingdings" w:cs="Wingdings" w:hint="default"/>
    </w:rPr>
  </w:style>
  <w:style w:type="character" w:customStyle="1" w:styleId="WW8Num159z4">
    <w:name w:val="WW8Num159z4"/>
    <w:rsid w:val="003E2ACE"/>
    <w:rPr>
      <w:rFonts w:ascii="Courier New" w:hAnsi="Courier New" w:cs="Courier New" w:hint="default"/>
    </w:rPr>
  </w:style>
  <w:style w:type="character" w:customStyle="1" w:styleId="WW8Num160z1">
    <w:name w:val="WW8Num160z1"/>
    <w:rsid w:val="003E2ACE"/>
  </w:style>
  <w:style w:type="character" w:customStyle="1" w:styleId="WW8Num160z2">
    <w:name w:val="WW8Num160z2"/>
    <w:rsid w:val="003E2ACE"/>
  </w:style>
  <w:style w:type="character" w:customStyle="1" w:styleId="WW8Num160z3">
    <w:name w:val="WW8Num160z3"/>
    <w:rsid w:val="003E2ACE"/>
  </w:style>
  <w:style w:type="character" w:customStyle="1" w:styleId="WW8Num160z4">
    <w:name w:val="WW8Num160z4"/>
    <w:rsid w:val="003E2ACE"/>
  </w:style>
  <w:style w:type="character" w:customStyle="1" w:styleId="WW8Num160z5">
    <w:name w:val="WW8Num160z5"/>
    <w:rsid w:val="003E2ACE"/>
  </w:style>
  <w:style w:type="character" w:customStyle="1" w:styleId="WW8Num160z6">
    <w:name w:val="WW8Num160z6"/>
    <w:rsid w:val="003E2ACE"/>
  </w:style>
  <w:style w:type="character" w:customStyle="1" w:styleId="WW8Num160z7">
    <w:name w:val="WW8Num160z7"/>
    <w:rsid w:val="003E2ACE"/>
  </w:style>
  <w:style w:type="character" w:customStyle="1" w:styleId="WW8Num160z8">
    <w:name w:val="WW8Num160z8"/>
    <w:rsid w:val="003E2ACE"/>
  </w:style>
  <w:style w:type="character" w:customStyle="1" w:styleId="WW8Num162z1">
    <w:name w:val="WW8Num162z1"/>
    <w:rsid w:val="003E2ACE"/>
  </w:style>
  <w:style w:type="character" w:customStyle="1" w:styleId="WW8Num162z2">
    <w:name w:val="WW8Num162z2"/>
    <w:rsid w:val="003E2ACE"/>
  </w:style>
  <w:style w:type="character" w:customStyle="1" w:styleId="WW8Num162z3">
    <w:name w:val="WW8Num162z3"/>
    <w:rsid w:val="003E2ACE"/>
  </w:style>
  <w:style w:type="character" w:customStyle="1" w:styleId="WW8Num162z4">
    <w:name w:val="WW8Num162z4"/>
    <w:rsid w:val="003E2ACE"/>
  </w:style>
  <w:style w:type="character" w:customStyle="1" w:styleId="WW8Num162z5">
    <w:name w:val="WW8Num162z5"/>
    <w:rsid w:val="003E2ACE"/>
  </w:style>
  <w:style w:type="character" w:customStyle="1" w:styleId="WW8Num162z6">
    <w:name w:val="WW8Num162z6"/>
    <w:rsid w:val="003E2ACE"/>
  </w:style>
  <w:style w:type="character" w:customStyle="1" w:styleId="WW8Num162z7">
    <w:name w:val="WW8Num162z7"/>
    <w:rsid w:val="003E2ACE"/>
  </w:style>
  <w:style w:type="character" w:customStyle="1" w:styleId="WW8Num162z8">
    <w:name w:val="WW8Num162z8"/>
    <w:rsid w:val="003E2ACE"/>
  </w:style>
  <w:style w:type="character" w:customStyle="1" w:styleId="WW8Num164z0">
    <w:name w:val="WW8Num164z0"/>
    <w:rsid w:val="003E2ACE"/>
    <w:rPr>
      <w:rFonts w:ascii="Courier New" w:hAnsi="Courier New" w:cs="Courier New" w:hint="default"/>
    </w:rPr>
  </w:style>
  <w:style w:type="character" w:customStyle="1" w:styleId="WW8Num164z2">
    <w:name w:val="WW8Num164z2"/>
    <w:rsid w:val="003E2ACE"/>
    <w:rPr>
      <w:rFonts w:ascii="Wingdings" w:hAnsi="Wingdings" w:cs="Wingdings" w:hint="default"/>
    </w:rPr>
  </w:style>
  <w:style w:type="character" w:customStyle="1" w:styleId="WW8Num164z3">
    <w:name w:val="WW8Num164z3"/>
    <w:rsid w:val="003E2ACE"/>
    <w:rPr>
      <w:rFonts w:ascii="Symbol" w:hAnsi="Symbol" w:cs="Symbol" w:hint="default"/>
    </w:rPr>
  </w:style>
  <w:style w:type="character" w:customStyle="1" w:styleId="WW8Num165z1">
    <w:name w:val="WW8Num165z1"/>
    <w:rsid w:val="003E2ACE"/>
    <w:rPr>
      <w:rFonts w:ascii="Courier New" w:hAnsi="Courier New" w:cs="Courier New" w:hint="default"/>
    </w:rPr>
  </w:style>
  <w:style w:type="character" w:customStyle="1" w:styleId="WW8Num165z2">
    <w:name w:val="WW8Num165z2"/>
    <w:rsid w:val="003E2ACE"/>
    <w:rPr>
      <w:rFonts w:ascii="Wingdings" w:hAnsi="Wingdings" w:cs="Wingdings" w:hint="default"/>
    </w:rPr>
  </w:style>
  <w:style w:type="character" w:customStyle="1" w:styleId="WW8Num167z0">
    <w:name w:val="WW8Num167z0"/>
    <w:rsid w:val="003E2ACE"/>
    <w:rPr>
      <w:rFonts w:ascii="Symbol" w:hAnsi="Symbol" w:cs="Symbol" w:hint="default"/>
    </w:rPr>
  </w:style>
  <w:style w:type="character" w:customStyle="1" w:styleId="WW8Num167z1">
    <w:name w:val="WW8Num167z1"/>
    <w:rsid w:val="003E2ACE"/>
    <w:rPr>
      <w:rFonts w:ascii="Courier New" w:hAnsi="Courier New" w:cs="Courier New" w:hint="default"/>
    </w:rPr>
  </w:style>
  <w:style w:type="character" w:customStyle="1" w:styleId="WW8Num167z2">
    <w:name w:val="WW8Num167z2"/>
    <w:rsid w:val="003E2ACE"/>
    <w:rPr>
      <w:rFonts w:ascii="Wingdings" w:hAnsi="Wingdings" w:cs="Wingdings" w:hint="default"/>
    </w:rPr>
  </w:style>
  <w:style w:type="character" w:customStyle="1" w:styleId="WW8NumSt51z0">
    <w:name w:val="WW8NumSt51z0"/>
    <w:rsid w:val="003E2ACE"/>
    <w:rPr>
      <w:rFonts w:ascii="Symbol" w:hAnsi="Symbol" w:cs="Symbol" w:hint="default"/>
    </w:rPr>
  </w:style>
  <w:style w:type="character" w:customStyle="1" w:styleId="WW8NumSt58z0">
    <w:name w:val="WW8NumSt58z0"/>
    <w:rsid w:val="003E2ACE"/>
    <w:rPr>
      <w:rFonts w:ascii="Symbol" w:hAnsi="Symbol" w:cs="Symbol" w:hint="default"/>
      <w:sz w:val="24"/>
    </w:rPr>
  </w:style>
  <w:style w:type="character" w:customStyle="1" w:styleId="WW8NumSt73z0">
    <w:name w:val="WW8NumSt73z0"/>
    <w:rsid w:val="003E2ACE"/>
    <w:rPr>
      <w:rFonts w:ascii="Times New Roman" w:hAnsi="Times New Roman" w:cs="Times New Roman" w:hint="default"/>
    </w:rPr>
  </w:style>
  <w:style w:type="character" w:customStyle="1" w:styleId="WW8NumSt74z0">
    <w:name w:val="WW8NumSt74z0"/>
    <w:rsid w:val="003E2ACE"/>
    <w:rPr>
      <w:rFonts w:ascii="Times New Roman" w:hAnsi="Times New Roman" w:cs="Times New Roman" w:hint="default"/>
    </w:rPr>
  </w:style>
  <w:style w:type="character" w:customStyle="1" w:styleId="WW8NumSt75z0">
    <w:name w:val="WW8NumSt75z0"/>
    <w:rsid w:val="003E2ACE"/>
    <w:rPr>
      <w:rFonts w:ascii="Times New Roman" w:hAnsi="Times New Roman" w:cs="Times New Roman" w:hint="default"/>
    </w:rPr>
  </w:style>
  <w:style w:type="character" w:customStyle="1" w:styleId="WW8NumSt92z0">
    <w:name w:val="WW8NumSt92z0"/>
    <w:rsid w:val="003E2ACE"/>
    <w:rPr>
      <w:rFonts w:ascii="Symbol" w:hAnsi="Symbol" w:cs="Symbol" w:hint="default"/>
      <w:sz w:val="20"/>
    </w:rPr>
  </w:style>
  <w:style w:type="character" w:customStyle="1" w:styleId="WW8Num8z3">
    <w:name w:val="WW8Num8z3"/>
    <w:rsid w:val="003E2ACE"/>
  </w:style>
  <w:style w:type="character" w:customStyle="1" w:styleId="WW8Num8z4">
    <w:name w:val="WW8Num8z4"/>
    <w:rsid w:val="003E2ACE"/>
  </w:style>
  <w:style w:type="character" w:customStyle="1" w:styleId="WW8Num8z5">
    <w:name w:val="WW8Num8z5"/>
    <w:rsid w:val="003E2ACE"/>
  </w:style>
  <w:style w:type="character" w:customStyle="1" w:styleId="WW8Num8z6">
    <w:name w:val="WW8Num8z6"/>
    <w:rsid w:val="003E2ACE"/>
  </w:style>
  <w:style w:type="character" w:customStyle="1" w:styleId="WW8Num8z7">
    <w:name w:val="WW8Num8z7"/>
    <w:rsid w:val="003E2ACE"/>
  </w:style>
  <w:style w:type="character" w:customStyle="1" w:styleId="WW8Num8z8">
    <w:name w:val="WW8Num8z8"/>
    <w:rsid w:val="003E2ACE"/>
  </w:style>
  <w:style w:type="character" w:customStyle="1" w:styleId="WW8Num9z3">
    <w:name w:val="WW8Num9z3"/>
    <w:rsid w:val="003E2ACE"/>
  </w:style>
  <w:style w:type="character" w:customStyle="1" w:styleId="WW8Num9z5">
    <w:name w:val="WW8Num9z5"/>
    <w:rsid w:val="003E2ACE"/>
  </w:style>
  <w:style w:type="character" w:customStyle="1" w:styleId="WW8Num9z6">
    <w:name w:val="WW8Num9z6"/>
    <w:rsid w:val="003E2ACE"/>
  </w:style>
  <w:style w:type="character" w:customStyle="1" w:styleId="WW8Num9z7">
    <w:name w:val="WW8Num9z7"/>
    <w:rsid w:val="003E2ACE"/>
  </w:style>
  <w:style w:type="character" w:customStyle="1" w:styleId="WW8Num9z8">
    <w:name w:val="WW8Num9z8"/>
    <w:rsid w:val="003E2ACE"/>
  </w:style>
  <w:style w:type="character" w:customStyle="1" w:styleId="WW8Num13z3">
    <w:name w:val="WW8Num13z3"/>
    <w:rsid w:val="003E2ACE"/>
  </w:style>
  <w:style w:type="character" w:customStyle="1" w:styleId="WW8Num13z4">
    <w:name w:val="WW8Num13z4"/>
    <w:rsid w:val="003E2ACE"/>
  </w:style>
  <w:style w:type="character" w:customStyle="1" w:styleId="WW8Num13z5">
    <w:name w:val="WW8Num13z5"/>
    <w:rsid w:val="003E2ACE"/>
  </w:style>
  <w:style w:type="character" w:customStyle="1" w:styleId="WW8Num13z6">
    <w:name w:val="WW8Num13z6"/>
    <w:rsid w:val="003E2ACE"/>
  </w:style>
  <w:style w:type="character" w:customStyle="1" w:styleId="WW8Num13z7">
    <w:name w:val="WW8Num13z7"/>
    <w:rsid w:val="003E2ACE"/>
  </w:style>
  <w:style w:type="character" w:customStyle="1" w:styleId="WW8Num13z8">
    <w:name w:val="WW8Num13z8"/>
    <w:rsid w:val="003E2ACE"/>
  </w:style>
  <w:style w:type="character" w:customStyle="1" w:styleId="WW8Num16z3">
    <w:name w:val="WW8Num16z3"/>
    <w:rsid w:val="003E2ACE"/>
  </w:style>
  <w:style w:type="character" w:customStyle="1" w:styleId="WW8Num16z4">
    <w:name w:val="WW8Num16z4"/>
    <w:rsid w:val="003E2ACE"/>
  </w:style>
  <w:style w:type="character" w:customStyle="1" w:styleId="WW8Num16z5">
    <w:name w:val="WW8Num16z5"/>
    <w:rsid w:val="003E2ACE"/>
  </w:style>
  <w:style w:type="character" w:customStyle="1" w:styleId="WW8Num16z6">
    <w:name w:val="WW8Num16z6"/>
    <w:rsid w:val="003E2ACE"/>
  </w:style>
  <w:style w:type="character" w:customStyle="1" w:styleId="WW8Num16z7">
    <w:name w:val="WW8Num16z7"/>
    <w:rsid w:val="003E2ACE"/>
  </w:style>
  <w:style w:type="character" w:customStyle="1" w:styleId="WW8Num16z8">
    <w:name w:val="WW8Num16z8"/>
    <w:rsid w:val="003E2ACE"/>
  </w:style>
  <w:style w:type="character" w:customStyle="1" w:styleId="WW8Num18z3">
    <w:name w:val="WW8Num18z3"/>
    <w:rsid w:val="003E2ACE"/>
  </w:style>
  <w:style w:type="character" w:customStyle="1" w:styleId="WW8Num18z4">
    <w:name w:val="WW8Num18z4"/>
    <w:rsid w:val="003E2ACE"/>
  </w:style>
  <w:style w:type="character" w:customStyle="1" w:styleId="WW8Num18z5">
    <w:name w:val="WW8Num18z5"/>
    <w:rsid w:val="003E2ACE"/>
  </w:style>
  <w:style w:type="character" w:customStyle="1" w:styleId="WW8Num18z6">
    <w:name w:val="WW8Num18z6"/>
    <w:rsid w:val="003E2ACE"/>
  </w:style>
  <w:style w:type="character" w:customStyle="1" w:styleId="WW8Num18z7">
    <w:name w:val="WW8Num18z7"/>
    <w:rsid w:val="003E2ACE"/>
  </w:style>
  <w:style w:type="character" w:customStyle="1" w:styleId="WW8Num18z8">
    <w:name w:val="WW8Num18z8"/>
    <w:rsid w:val="003E2ACE"/>
  </w:style>
  <w:style w:type="character" w:customStyle="1" w:styleId="WW8Num20z1">
    <w:name w:val="WW8Num20z1"/>
    <w:rsid w:val="003E2ACE"/>
  </w:style>
  <w:style w:type="character" w:customStyle="1" w:styleId="WW8Num20z4">
    <w:name w:val="WW8Num20z4"/>
    <w:rsid w:val="003E2ACE"/>
  </w:style>
  <w:style w:type="character" w:customStyle="1" w:styleId="WW8Num20z5">
    <w:name w:val="WW8Num20z5"/>
    <w:rsid w:val="003E2ACE"/>
  </w:style>
  <w:style w:type="character" w:customStyle="1" w:styleId="WW8Num20z6">
    <w:name w:val="WW8Num20z6"/>
    <w:rsid w:val="003E2ACE"/>
  </w:style>
  <w:style w:type="character" w:customStyle="1" w:styleId="WW8Num20z7">
    <w:name w:val="WW8Num20z7"/>
    <w:rsid w:val="003E2ACE"/>
  </w:style>
  <w:style w:type="character" w:customStyle="1" w:styleId="WW8Num20z8">
    <w:name w:val="WW8Num20z8"/>
    <w:rsid w:val="003E2ACE"/>
  </w:style>
  <w:style w:type="character" w:customStyle="1" w:styleId="WW8Num21z3">
    <w:name w:val="WW8Num21z3"/>
    <w:rsid w:val="003E2ACE"/>
  </w:style>
  <w:style w:type="character" w:customStyle="1" w:styleId="WW8Num21z4">
    <w:name w:val="WW8Num21z4"/>
    <w:rsid w:val="003E2ACE"/>
  </w:style>
  <w:style w:type="character" w:customStyle="1" w:styleId="WW8Num21z5">
    <w:name w:val="WW8Num21z5"/>
    <w:rsid w:val="003E2ACE"/>
  </w:style>
  <w:style w:type="character" w:customStyle="1" w:styleId="WW8Num21z6">
    <w:name w:val="WW8Num21z6"/>
    <w:rsid w:val="003E2ACE"/>
  </w:style>
  <w:style w:type="character" w:customStyle="1" w:styleId="WW8Num21z7">
    <w:name w:val="WW8Num21z7"/>
    <w:rsid w:val="003E2ACE"/>
  </w:style>
  <w:style w:type="character" w:customStyle="1" w:styleId="WW8Num21z8">
    <w:name w:val="WW8Num21z8"/>
    <w:rsid w:val="003E2ACE"/>
  </w:style>
  <w:style w:type="character" w:customStyle="1" w:styleId="WW8Num22z2">
    <w:name w:val="WW8Num22z2"/>
    <w:rsid w:val="003E2ACE"/>
  </w:style>
  <w:style w:type="character" w:customStyle="1" w:styleId="WW8Num22z3">
    <w:name w:val="WW8Num22z3"/>
    <w:rsid w:val="003E2ACE"/>
  </w:style>
  <w:style w:type="character" w:customStyle="1" w:styleId="WW8Num22z4">
    <w:name w:val="WW8Num22z4"/>
    <w:rsid w:val="003E2ACE"/>
  </w:style>
  <w:style w:type="character" w:customStyle="1" w:styleId="WW8Num22z5">
    <w:name w:val="WW8Num22z5"/>
    <w:rsid w:val="003E2ACE"/>
  </w:style>
  <w:style w:type="character" w:customStyle="1" w:styleId="WW8Num22z6">
    <w:name w:val="WW8Num22z6"/>
    <w:rsid w:val="003E2ACE"/>
  </w:style>
  <w:style w:type="character" w:customStyle="1" w:styleId="WW8Num22z7">
    <w:name w:val="WW8Num22z7"/>
    <w:rsid w:val="003E2ACE"/>
  </w:style>
  <w:style w:type="character" w:customStyle="1" w:styleId="WW8Num22z8">
    <w:name w:val="WW8Num22z8"/>
    <w:rsid w:val="003E2ACE"/>
  </w:style>
  <w:style w:type="character" w:customStyle="1" w:styleId="WW8Num25z3">
    <w:name w:val="WW8Num25z3"/>
    <w:rsid w:val="003E2ACE"/>
    <w:rPr>
      <w:rFonts w:ascii="Symbol" w:hAnsi="Symbol" w:cs="Symbol" w:hint="default"/>
    </w:rPr>
  </w:style>
  <w:style w:type="character" w:customStyle="1" w:styleId="WW8Num26z3">
    <w:name w:val="WW8Num26z3"/>
    <w:rsid w:val="003E2ACE"/>
  </w:style>
  <w:style w:type="character" w:customStyle="1" w:styleId="WW8Num26z4">
    <w:name w:val="WW8Num26z4"/>
    <w:rsid w:val="003E2ACE"/>
  </w:style>
  <w:style w:type="character" w:customStyle="1" w:styleId="WW8Num26z5">
    <w:name w:val="WW8Num26z5"/>
    <w:rsid w:val="003E2ACE"/>
  </w:style>
  <w:style w:type="character" w:customStyle="1" w:styleId="WW8Num26z6">
    <w:name w:val="WW8Num26z6"/>
    <w:rsid w:val="003E2ACE"/>
  </w:style>
  <w:style w:type="character" w:customStyle="1" w:styleId="WW8Num26z7">
    <w:name w:val="WW8Num26z7"/>
    <w:rsid w:val="003E2ACE"/>
  </w:style>
  <w:style w:type="character" w:customStyle="1" w:styleId="WW8Num26z8">
    <w:name w:val="WW8Num26z8"/>
    <w:rsid w:val="003E2ACE"/>
  </w:style>
  <w:style w:type="character" w:customStyle="1" w:styleId="WW8Num27z3">
    <w:name w:val="WW8Num27z3"/>
    <w:rsid w:val="003E2ACE"/>
    <w:rPr>
      <w:rFonts w:ascii="Symbol" w:hAnsi="Symbol" w:cs="Symbol" w:hint="default"/>
    </w:rPr>
  </w:style>
  <w:style w:type="character" w:customStyle="1" w:styleId="WW8Num29z3">
    <w:name w:val="WW8Num29z3"/>
    <w:rsid w:val="003E2ACE"/>
    <w:rPr>
      <w:rFonts w:ascii="Symbol" w:hAnsi="Symbol" w:cs="Symbol" w:hint="default"/>
    </w:rPr>
  </w:style>
  <w:style w:type="character" w:customStyle="1" w:styleId="WW8Num30z3">
    <w:name w:val="WW8Num30z3"/>
    <w:rsid w:val="003E2ACE"/>
  </w:style>
  <w:style w:type="character" w:customStyle="1" w:styleId="WW8Num30z4">
    <w:name w:val="WW8Num30z4"/>
    <w:rsid w:val="003E2ACE"/>
  </w:style>
  <w:style w:type="character" w:customStyle="1" w:styleId="WW8Num30z5">
    <w:name w:val="WW8Num30z5"/>
    <w:rsid w:val="003E2ACE"/>
  </w:style>
  <w:style w:type="character" w:customStyle="1" w:styleId="WW8Num30z6">
    <w:name w:val="WW8Num30z6"/>
    <w:rsid w:val="003E2ACE"/>
  </w:style>
  <w:style w:type="character" w:customStyle="1" w:styleId="WW8Num30z7">
    <w:name w:val="WW8Num30z7"/>
    <w:rsid w:val="003E2ACE"/>
  </w:style>
  <w:style w:type="character" w:customStyle="1" w:styleId="WW8Num30z8">
    <w:name w:val="WW8Num30z8"/>
    <w:rsid w:val="003E2ACE"/>
  </w:style>
  <w:style w:type="character" w:customStyle="1" w:styleId="WW8Num33z3">
    <w:name w:val="WW8Num33z3"/>
    <w:rsid w:val="003E2ACE"/>
  </w:style>
  <w:style w:type="character" w:customStyle="1" w:styleId="WW8Num33z4">
    <w:name w:val="WW8Num33z4"/>
    <w:rsid w:val="003E2ACE"/>
  </w:style>
  <w:style w:type="character" w:customStyle="1" w:styleId="WW8Num33z5">
    <w:name w:val="WW8Num33z5"/>
    <w:rsid w:val="003E2ACE"/>
  </w:style>
  <w:style w:type="character" w:customStyle="1" w:styleId="WW8Num33z6">
    <w:name w:val="WW8Num33z6"/>
    <w:rsid w:val="003E2ACE"/>
  </w:style>
  <w:style w:type="character" w:customStyle="1" w:styleId="WW8Num33z7">
    <w:name w:val="WW8Num33z7"/>
    <w:rsid w:val="003E2ACE"/>
  </w:style>
  <w:style w:type="character" w:customStyle="1" w:styleId="WW8Num33z8">
    <w:name w:val="WW8Num33z8"/>
    <w:rsid w:val="003E2ACE"/>
  </w:style>
  <w:style w:type="character" w:customStyle="1" w:styleId="WW8Num34z3">
    <w:name w:val="WW8Num34z3"/>
    <w:rsid w:val="003E2ACE"/>
  </w:style>
  <w:style w:type="character" w:customStyle="1" w:styleId="WW8Num34z5">
    <w:name w:val="WW8Num34z5"/>
    <w:rsid w:val="003E2ACE"/>
  </w:style>
  <w:style w:type="character" w:customStyle="1" w:styleId="WW8Num34z6">
    <w:name w:val="WW8Num34z6"/>
    <w:rsid w:val="003E2ACE"/>
  </w:style>
  <w:style w:type="character" w:customStyle="1" w:styleId="WW8Num34z7">
    <w:name w:val="WW8Num34z7"/>
    <w:rsid w:val="003E2ACE"/>
  </w:style>
  <w:style w:type="character" w:customStyle="1" w:styleId="WW8Num34z8">
    <w:name w:val="WW8Num34z8"/>
    <w:rsid w:val="003E2ACE"/>
  </w:style>
  <w:style w:type="character" w:customStyle="1" w:styleId="WW8Num35z2">
    <w:name w:val="WW8Num35z2"/>
    <w:rsid w:val="003E2ACE"/>
  </w:style>
  <w:style w:type="character" w:customStyle="1" w:styleId="WW8Num35z3">
    <w:name w:val="WW8Num35z3"/>
    <w:rsid w:val="003E2ACE"/>
  </w:style>
  <w:style w:type="character" w:customStyle="1" w:styleId="WW8Num35z4">
    <w:name w:val="WW8Num35z4"/>
    <w:rsid w:val="003E2ACE"/>
  </w:style>
  <w:style w:type="character" w:customStyle="1" w:styleId="WW8Num35z5">
    <w:name w:val="WW8Num35z5"/>
    <w:rsid w:val="003E2ACE"/>
  </w:style>
  <w:style w:type="character" w:customStyle="1" w:styleId="WW8Num35z6">
    <w:name w:val="WW8Num35z6"/>
    <w:rsid w:val="003E2ACE"/>
  </w:style>
  <w:style w:type="character" w:customStyle="1" w:styleId="WW8Num35z7">
    <w:name w:val="WW8Num35z7"/>
    <w:rsid w:val="003E2ACE"/>
  </w:style>
  <w:style w:type="character" w:customStyle="1" w:styleId="WW8Num35z8">
    <w:name w:val="WW8Num35z8"/>
    <w:rsid w:val="003E2ACE"/>
  </w:style>
  <w:style w:type="character" w:customStyle="1" w:styleId="WW8Num39z2">
    <w:name w:val="WW8Num39z2"/>
    <w:rsid w:val="003E2ACE"/>
    <w:rPr>
      <w:rFonts w:ascii="Wingdings" w:hAnsi="Wingdings" w:cs="Wingdings" w:hint="default"/>
    </w:rPr>
  </w:style>
  <w:style w:type="character" w:customStyle="1" w:styleId="WW8Num43z1">
    <w:name w:val="WW8Num43z1"/>
    <w:rsid w:val="003E2ACE"/>
  </w:style>
  <w:style w:type="character" w:customStyle="1" w:styleId="WW8Num43z2">
    <w:name w:val="WW8Num43z2"/>
    <w:rsid w:val="003E2ACE"/>
  </w:style>
  <w:style w:type="character" w:customStyle="1" w:styleId="WW8Num43z3">
    <w:name w:val="WW8Num43z3"/>
    <w:rsid w:val="003E2ACE"/>
  </w:style>
  <w:style w:type="character" w:customStyle="1" w:styleId="WW8Num43z4">
    <w:name w:val="WW8Num43z4"/>
    <w:rsid w:val="003E2ACE"/>
  </w:style>
  <w:style w:type="character" w:customStyle="1" w:styleId="WW8Num43z5">
    <w:name w:val="WW8Num43z5"/>
    <w:rsid w:val="003E2ACE"/>
  </w:style>
  <w:style w:type="character" w:customStyle="1" w:styleId="WW8Num43z6">
    <w:name w:val="WW8Num43z6"/>
    <w:rsid w:val="003E2ACE"/>
  </w:style>
  <w:style w:type="character" w:customStyle="1" w:styleId="WW8Num43z7">
    <w:name w:val="WW8Num43z7"/>
    <w:rsid w:val="003E2ACE"/>
  </w:style>
  <w:style w:type="character" w:customStyle="1" w:styleId="WW8Num43z8">
    <w:name w:val="WW8Num43z8"/>
    <w:rsid w:val="003E2ACE"/>
  </w:style>
  <w:style w:type="character" w:customStyle="1" w:styleId="WW8Num44z3">
    <w:name w:val="WW8Num44z3"/>
    <w:rsid w:val="003E2ACE"/>
    <w:rPr>
      <w:rFonts w:ascii="Symbol" w:hAnsi="Symbol" w:cs="Symbol" w:hint="default"/>
    </w:rPr>
  </w:style>
  <w:style w:type="character" w:customStyle="1" w:styleId="WW8Num49z3">
    <w:name w:val="WW8Num49z3"/>
    <w:rsid w:val="003E2ACE"/>
    <w:rPr>
      <w:rFonts w:ascii="Symbol" w:hAnsi="Symbol" w:cs="Symbol" w:hint="default"/>
    </w:rPr>
  </w:style>
  <w:style w:type="character" w:customStyle="1" w:styleId="WW8Num52z3">
    <w:name w:val="WW8Num52z3"/>
    <w:rsid w:val="003E2ACE"/>
    <w:rPr>
      <w:rFonts w:ascii="Symbol" w:hAnsi="Symbol" w:cs="Symbol" w:hint="default"/>
    </w:rPr>
  </w:style>
  <w:style w:type="character" w:customStyle="1" w:styleId="WW8Num57z3">
    <w:name w:val="WW8Num57z3"/>
    <w:rsid w:val="003E2ACE"/>
  </w:style>
  <w:style w:type="character" w:customStyle="1" w:styleId="WW8Num57z4">
    <w:name w:val="WW8Num57z4"/>
    <w:rsid w:val="003E2ACE"/>
  </w:style>
  <w:style w:type="character" w:customStyle="1" w:styleId="WW8Num57z5">
    <w:name w:val="WW8Num57z5"/>
    <w:rsid w:val="003E2ACE"/>
  </w:style>
  <w:style w:type="character" w:customStyle="1" w:styleId="WW8Num57z6">
    <w:name w:val="WW8Num57z6"/>
    <w:rsid w:val="003E2ACE"/>
  </w:style>
  <w:style w:type="character" w:customStyle="1" w:styleId="WW8Num57z7">
    <w:name w:val="WW8Num57z7"/>
    <w:rsid w:val="003E2ACE"/>
  </w:style>
  <w:style w:type="character" w:customStyle="1" w:styleId="WW8Num57z8">
    <w:name w:val="WW8Num57z8"/>
    <w:rsid w:val="003E2ACE"/>
  </w:style>
  <w:style w:type="character" w:customStyle="1" w:styleId="WW8Num58z1">
    <w:name w:val="WW8Num58z1"/>
    <w:rsid w:val="003E2ACE"/>
  </w:style>
  <w:style w:type="character" w:customStyle="1" w:styleId="WW8Num58z4">
    <w:name w:val="WW8Num58z4"/>
    <w:rsid w:val="003E2ACE"/>
  </w:style>
  <w:style w:type="character" w:customStyle="1" w:styleId="WW8Num58z5">
    <w:name w:val="WW8Num58z5"/>
    <w:rsid w:val="003E2ACE"/>
  </w:style>
  <w:style w:type="character" w:customStyle="1" w:styleId="WW8Num58z6">
    <w:name w:val="WW8Num58z6"/>
    <w:rsid w:val="003E2ACE"/>
  </w:style>
  <w:style w:type="character" w:customStyle="1" w:styleId="WW8Num58z7">
    <w:name w:val="WW8Num58z7"/>
    <w:rsid w:val="003E2ACE"/>
  </w:style>
  <w:style w:type="character" w:customStyle="1" w:styleId="WW8Num58z8">
    <w:name w:val="WW8Num58z8"/>
    <w:rsid w:val="003E2ACE"/>
  </w:style>
  <w:style w:type="character" w:customStyle="1" w:styleId="WW8Num59z3">
    <w:name w:val="WW8Num59z3"/>
    <w:rsid w:val="003E2ACE"/>
    <w:rPr>
      <w:rFonts w:ascii="Symbol" w:hAnsi="Symbol" w:cs="Symbol" w:hint="default"/>
    </w:rPr>
  </w:style>
  <w:style w:type="character" w:customStyle="1" w:styleId="WW8Num61z3">
    <w:name w:val="WW8Num61z3"/>
    <w:rsid w:val="003E2ACE"/>
    <w:rPr>
      <w:rFonts w:ascii="Symbol" w:hAnsi="Symbol" w:cs="Symbol" w:hint="default"/>
    </w:rPr>
  </w:style>
  <w:style w:type="character" w:customStyle="1" w:styleId="WW8Num63z3">
    <w:name w:val="WW8Num63z3"/>
    <w:rsid w:val="003E2ACE"/>
    <w:rPr>
      <w:rFonts w:ascii="Symbol" w:hAnsi="Symbol" w:cs="Symbol" w:hint="default"/>
    </w:rPr>
  </w:style>
  <w:style w:type="character" w:customStyle="1" w:styleId="WW8Num65z3">
    <w:name w:val="WW8Num65z3"/>
    <w:rsid w:val="003E2ACE"/>
  </w:style>
  <w:style w:type="character" w:customStyle="1" w:styleId="WW8Num65z4">
    <w:name w:val="WW8Num65z4"/>
    <w:rsid w:val="003E2ACE"/>
  </w:style>
  <w:style w:type="character" w:customStyle="1" w:styleId="WW8Num65z5">
    <w:name w:val="WW8Num65z5"/>
    <w:rsid w:val="003E2ACE"/>
  </w:style>
  <w:style w:type="character" w:customStyle="1" w:styleId="WW8Num65z6">
    <w:name w:val="WW8Num65z6"/>
    <w:rsid w:val="003E2ACE"/>
  </w:style>
  <w:style w:type="character" w:customStyle="1" w:styleId="WW8Num65z7">
    <w:name w:val="WW8Num65z7"/>
    <w:rsid w:val="003E2ACE"/>
  </w:style>
  <w:style w:type="character" w:customStyle="1" w:styleId="WW8Num65z8">
    <w:name w:val="WW8Num65z8"/>
    <w:rsid w:val="003E2ACE"/>
  </w:style>
  <w:style w:type="character" w:customStyle="1" w:styleId="WW8Num67z1">
    <w:name w:val="WW8Num67z1"/>
    <w:rsid w:val="003E2ACE"/>
  </w:style>
  <w:style w:type="character" w:customStyle="1" w:styleId="WW8Num67z3">
    <w:name w:val="WW8Num67z3"/>
    <w:rsid w:val="003E2ACE"/>
  </w:style>
  <w:style w:type="character" w:customStyle="1" w:styleId="WW8Num67z5">
    <w:name w:val="WW8Num67z5"/>
    <w:rsid w:val="003E2ACE"/>
  </w:style>
  <w:style w:type="character" w:customStyle="1" w:styleId="WW8Num67z6">
    <w:name w:val="WW8Num67z6"/>
    <w:rsid w:val="003E2ACE"/>
  </w:style>
  <w:style w:type="character" w:customStyle="1" w:styleId="WW8Num67z7">
    <w:name w:val="WW8Num67z7"/>
    <w:rsid w:val="003E2ACE"/>
  </w:style>
  <w:style w:type="character" w:customStyle="1" w:styleId="WW8Num67z8">
    <w:name w:val="WW8Num67z8"/>
    <w:rsid w:val="003E2ACE"/>
  </w:style>
  <w:style w:type="character" w:customStyle="1" w:styleId="WW8Num68z2">
    <w:name w:val="WW8Num68z2"/>
    <w:rsid w:val="003E2ACE"/>
  </w:style>
  <w:style w:type="character" w:customStyle="1" w:styleId="WW8Num68z3">
    <w:name w:val="WW8Num68z3"/>
    <w:rsid w:val="003E2ACE"/>
  </w:style>
  <w:style w:type="character" w:customStyle="1" w:styleId="WW8Num68z4">
    <w:name w:val="WW8Num68z4"/>
    <w:rsid w:val="003E2ACE"/>
  </w:style>
  <w:style w:type="character" w:customStyle="1" w:styleId="WW8Num68z5">
    <w:name w:val="WW8Num68z5"/>
    <w:rsid w:val="003E2ACE"/>
  </w:style>
  <w:style w:type="character" w:customStyle="1" w:styleId="WW8Num68z6">
    <w:name w:val="WW8Num68z6"/>
    <w:rsid w:val="003E2ACE"/>
  </w:style>
  <w:style w:type="character" w:customStyle="1" w:styleId="WW8Num68z7">
    <w:name w:val="WW8Num68z7"/>
    <w:rsid w:val="003E2ACE"/>
  </w:style>
  <w:style w:type="character" w:customStyle="1" w:styleId="WW8Num68z8">
    <w:name w:val="WW8Num68z8"/>
    <w:rsid w:val="003E2ACE"/>
  </w:style>
  <w:style w:type="character" w:customStyle="1" w:styleId="WW8Num70z3">
    <w:name w:val="WW8Num70z3"/>
    <w:rsid w:val="003E2ACE"/>
  </w:style>
  <w:style w:type="character" w:customStyle="1" w:styleId="WW8Num70z4">
    <w:name w:val="WW8Num70z4"/>
    <w:rsid w:val="003E2ACE"/>
  </w:style>
  <w:style w:type="character" w:customStyle="1" w:styleId="WW8Num70z5">
    <w:name w:val="WW8Num70z5"/>
    <w:rsid w:val="003E2ACE"/>
  </w:style>
  <w:style w:type="character" w:customStyle="1" w:styleId="WW8Num70z6">
    <w:name w:val="WW8Num70z6"/>
    <w:rsid w:val="003E2ACE"/>
  </w:style>
  <w:style w:type="character" w:customStyle="1" w:styleId="WW8Num70z7">
    <w:name w:val="WW8Num70z7"/>
    <w:rsid w:val="003E2ACE"/>
  </w:style>
  <w:style w:type="character" w:customStyle="1" w:styleId="WW8Num70z8">
    <w:name w:val="WW8Num70z8"/>
    <w:rsid w:val="003E2ACE"/>
  </w:style>
  <w:style w:type="character" w:customStyle="1" w:styleId="WW8NumSt1z0">
    <w:name w:val="WW8NumSt1z0"/>
    <w:rsid w:val="003E2ACE"/>
    <w:rPr>
      <w:rFonts w:ascii="Symbol" w:hAnsi="Symbol" w:cs="Symbol" w:hint="default"/>
    </w:rPr>
  </w:style>
  <w:style w:type="character" w:customStyle="1" w:styleId="WW8NumSt10z0">
    <w:name w:val="WW8NumSt10z0"/>
    <w:rsid w:val="003E2ACE"/>
    <w:rPr>
      <w:rFonts w:ascii="Symbol" w:hAnsi="Symbol" w:cs="Symbol" w:hint="default"/>
    </w:rPr>
  </w:style>
  <w:style w:type="character" w:customStyle="1" w:styleId="WW8NumSt10z1">
    <w:name w:val="WW8NumSt10z1"/>
    <w:rsid w:val="003E2ACE"/>
    <w:rPr>
      <w:rFonts w:ascii="Courier New" w:hAnsi="Courier New" w:cs="Courier New" w:hint="default"/>
    </w:rPr>
  </w:style>
  <w:style w:type="character" w:customStyle="1" w:styleId="WW8NumSt10z2">
    <w:name w:val="WW8NumSt10z2"/>
    <w:rsid w:val="003E2ACE"/>
    <w:rPr>
      <w:rFonts w:ascii="Wingdings" w:hAnsi="Wingdings" w:cs="Wingdings" w:hint="default"/>
    </w:rPr>
  </w:style>
  <w:style w:type="character" w:customStyle="1" w:styleId="WW8NumSt60z0">
    <w:name w:val="WW8NumSt60z0"/>
    <w:rsid w:val="003E2ACE"/>
    <w:rPr>
      <w:rFonts w:ascii="Symbol" w:hAnsi="Symbol" w:cs="Symbol" w:hint="default"/>
      <w:sz w:val="24"/>
    </w:rPr>
  </w:style>
  <w:style w:type="character" w:customStyle="1" w:styleId="ZnakZnak31">
    <w:name w:val="Znak Znak31"/>
    <w:rsid w:val="003E2ACE"/>
    <w:rPr>
      <w:rFonts w:ascii="Arial" w:eastAsia="Times New Roman" w:hAnsi="Arial" w:cs="Times New Roman"/>
      <w:sz w:val="18"/>
      <w:szCs w:val="20"/>
    </w:rPr>
  </w:style>
  <w:style w:type="character" w:customStyle="1" w:styleId="ZnakZnak300">
    <w:name w:val="Znak Znak30"/>
    <w:rsid w:val="003E2ACE"/>
    <w:rPr>
      <w:rFonts w:ascii="Times New Roman" w:eastAsia="Times New Roman" w:hAnsi="Times New Roman" w:cs="Times New Roman"/>
      <w:sz w:val="20"/>
      <w:szCs w:val="20"/>
    </w:rPr>
  </w:style>
  <w:style w:type="character" w:customStyle="1" w:styleId="ZnakZnak29">
    <w:name w:val="Znak Znak29"/>
    <w:rsid w:val="003E2ACE"/>
    <w:rPr>
      <w:rFonts w:ascii="Times New Roman" w:eastAsia="Times New Roman" w:hAnsi="Times New Roman" w:cs="Times New Roman"/>
      <w:b/>
      <w:sz w:val="20"/>
      <w:szCs w:val="20"/>
      <w:lang w:val="en-US"/>
    </w:rPr>
  </w:style>
  <w:style w:type="character" w:customStyle="1" w:styleId="ZnakZnak28">
    <w:name w:val="Znak Znak28"/>
    <w:rsid w:val="003E2ACE"/>
    <w:rPr>
      <w:rFonts w:ascii="Arial" w:eastAsia="Times New Roman" w:hAnsi="Arial" w:cs="Times New Roman"/>
      <w:sz w:val="18"/>
      <w:szCs w:val="20"/>
    </w:rPr>
  </w:style>
  <w:style w:type="character" w:customStyle="1" w:styleId="Znakiprzypiswdolnych">
    <w:name w:val="Znaki przypisów dolnych"/>
    <w:rsid w:val="003E2ACE"/>
    <w:rPr>
      <w:vertAlign w:val="superscript"/>
    </w:rPr>
  </w:style>
  <w:style w:type="character" w:customStyle="1" w:styleId="Znakiprzypiswkocowych">
    <w:name w:val="Znaki przypisów końcowych"/>
    <w:rsid w:val="003E2ACE"/>
    <w:rPr>
      <w:vertAlign w:val="superscript"/>
    </w:rPr>
  </w:style>
  <w:style w:type="character" w:customStyle="1" w:styleId="Odwoaniedokomentarza2">
    <w:name w:val="Odwołanie do komentarza2"/>
    <w:rsid w:val="003E2ACE"/>
    <w:rPr>
      <w:sz w:val="16"/>
    </w:rPr>
  </w:style>
  <w:style w:type="character" w:customStyle="1" w:styleId="Odwoanieprzypisudolnego1">
    <w:name w:val="Odwołanie przypisu dolnego1"/>
    <w:rsid w:val="003E2ACE"/>
    <w:rPr>
      <w:vertAlign w:val="superscript"/>
    </w:rPr>
  </w:style>
  <w:style w:type="character" w:customStyle="1" w:styleId="Odwoanieprzypisukocowego1">
    <w:name w:val="Odwołanie przypisu końcowego1"/>
    <w:rsid w:val="003E2ACE"/>
    <w:rPr>
      <w:vertAlign w:val="superscript"/>
    </w:rPr>
  </w:style>
  <w:style w:type="character" w:customStyle="1" w:styleId="ZnakZnak46">
    <w:name w:val="Znak Znak46"/>
    <w:rsid w:val="003E2ACE"/>
    <w:rPr>
      <w:b/>
      <w:spacing w:val="-3"/>
      <w:sz w:val="28"/>
      <w:lang w:val="x-none"/>
    </w:rPr>
  </w:style>
  <w:style w:type="character" w:customStyle="1" w:styleId="ZnakZnak45">
    <w:name w:val="Znak Znak45"/>
    <w:rsid w:val="003E2ACE"/>
    <w:rPr>
      <w:b/>
      <w:lang w:val="x-none"/>
    </w:rPr>
  </w:style>
  <w:style w:type="character" w:customStyle="1" w:styleId="ZnakZnak34">
    <w:name w:val="Znak Znak34"/>
    <w:rsid w:val="003E2ACE"/>
    <w:rPr>
      <w:b/>
      <w:i/>
      <w:sz w:val="52"/>
      <w:lang w:val="x-none"/>
    </w:rPr>
  </w:style>
  <w:style w:type="character" w:customStyle="1" w:styleId="ZnakZnak35">
    <w:name w:val="Znak Znak35"/>
    <w:rsid w:val="003E2ACE"/>
    <w:rPr>
      <w:rFonts w:ascii="Tahoma" w:hAnsi="Tahoma" w:cs="Tahoma"/>
      <w:sz w:val="16"/>
      <w:szCs w:val="16"/>
    </w:rPr>
  </w:style>
  <w:style w:type="character" w:customStyle="1" w:styleId="ZnakZnak37">
    <w:name w:val="Znak Znak37"/>
    <w:rsid w:val="003E2ACE"/>
  </w:style>
  <w:style w:type="character" w:customStyle="1" w:styleId="ZnakZnak44">
    <w:name w:val="Znak Znak44"/>
    <w:rsid w:val="003E2ACE"/>
    <w:rPr>
      <w:b/>
      <w:color w:val="FFFF00"/>
      <w:lang w:val="x-none"/>
    </w:rPr>
  </w:style>
  <w:style w:type="character" w:customStyle="1" w:styleId="ZnakZnak43">
    <w:name w:val="Znak Znak43"/>
    <w:rsid w:val="003E2ACE"/>
    <w:rPr>
      <w:b/>
      <w:lang w:val="x-none"/>
    </w:rPr>
  </w:style>
  <w:style w:type="character" w:customStyle="1" w:styleId="ZnakZnak42">
    <w:name w:val="Znak Znak42"/>
    <w:rsid w:val="003E2ACE"/>
    <w:rPr>
      <w:b/>
      <w:color w:val="000000"/>
      <w:lang w:val="x-none"/>
    </w:rPr>
  </w:style>
  <w:style w:type="character" w:customStyle="1" w:styleId="ZnakZnak41">
    <w:name w:val="Znak Znak41"/>
    <w:rsid w:val="003E2ACE"/>
    <w:rPr>
      <w:u w:val="single"/>
      <w:lang w:val="x-none"/>
    </w:rPr>
  </w:style>
  <w:style w:type="character" w:customStyle="1" w:styleId="ZnakZnak40">
    <w:name w:val="Znak Znak40"/>
    <w:rsid w:val="003E2ACE"/>
    <w:rPr>
      <w:i/>
      <w:iCs/>
      <w:sz w:val="24"/>
      <w:szCs w:val="24"/>
      <w:lang w:val="x-none"/>
    </w:rPr>
  </w:style>
  <w:style w:type="character" w:customStyle="1" w:styleId="ZnakZnak39">
    <w:name w:val="Znak Znak39"/>
    <w:rsid w:val="003E2ACE"/>
    <w:rPr>
      <w:b/>
      <w:sz w:val="36"/>
      <w:lang w:val="x-none"/>
    </w:rPr>
  </w:style>
  <w:style w:type="character" w:customStyle="1" w:styleId="ZnakZnak36">
    <w:name w:val="Znak Znak36"/>
    <w:rsid w:val="003E2ACE"/>
    <w:rPr>
      <w:sz w:val="24"/>
    </w:rPr>
  </w:style>
  <w:style w:type="character" w:customStyle="1" w:styleId="ZnakZnak33">
    <w:name w:val="Znak Znak33"/>
    <w:rsid w:val="003E2ACE"/>
    <w:rPr>
      <w:rFonts w:ascii="Adobe Caslon Pro Bold" w:hAnsi="Adobe Caslon Pro Bold" w:cs="Adobe Caslon Pro Bold"/>
      <w:b/>
      <w:bCs/>
      <w:color w:val="000000"/>
      <w:sz w:val="38"/>
      <w:szCs w:val="38"/>
    </w:rPr>
  </w:style>
  <w:style w:type="character" w:customStyle="1" w:styleId="ZnakZnak32">
    <w:name w:val="Znak Znak32"/>
    <w:rsid w:val="003E2ACE"/>
    <w:rPr>
      <w:b/>
      <w:bCs/>
    </w:rPr>
  </w:style>
  <w:style w:type="character" w:customStyle="1" w:styleId="ZnakZnak38">
    <w:name w:val="Znak Znak38"/>
    <w:rsid w:val="003E2ACE"/>
  </w:style>
  <w:style w:type="paragraph" w:customStyle="1" w:styleId="Plandokumentu1">
    <w:name w:val="Plan dokumentu1"/>
    <w:basedOn w:val="Normalny"/>
    <w:rsid w:val="003E2ACE"/>
    <w:pPr>
      <w:shd w:val="clear" w:color="auto" w:fill="000080"/>
      <w:suppressAutoHyphens/>
    </w:pPr>
    <w:rPr>
      <w:rFonts w:ascii="Tahoma" w:hAnsi="Tahoma" w:cs="Tahoma"/>
      <w:lang w:eastAsia="zh-CN"/>
    </w:rPr>
  </w:style>
  <w:style w:type="paragraph" w:styleId="Spisilustracji">
    <w:name w:val="table of figures"/>
    <w:basedOn w:val="Normalny"/>
    <w:next w:val="Tekstpodstawowy"/>
    <w:rsid w:val="003E2ACE"/>
    <w:pPr>
      <w:keepLines/>
      <w:tabs>
        <w:tab w:val="left" w:pos="-720"/>
      </w:tabs>
      <w:suppressAutoHyphens/>
      <w:overflowPunct w:val="0"/>
      <w:autoSpaceDE w:val="0"/>
      <w:spacing w:before="260"/>
      <w:jc w:val="center"/>
    </w:pPr>
    <w:rPr>
      <w:b/>
      <w:sz w:val="24"/>
      <w:lang w:eastAsia="zh-CN"/>
    </w:rPr>
  </w:style>
  <w:style w:type="paragraph" w:customStyle="1" w:styleId="Listapunktowana41">
    <w:name w:val="Lista punktowana 41"/>
    <w:basedOn w:val="Normalny"/>
    <w:rsid w:val="003E2ACE"/>
    <w:pPr>
      <w:suppressAutoHyphens/>
      <w:ind w:left="340" w:hanging="340"/>
    </w:pPr>
    <w:rPr>
      <w:lang w:eastAsia="zh-CN"/>
    </w:rPr>
  </w:style>
  <w:style w:type="paragraph" w:customStyle="1" w:styleId="Listapunktowana51">
    <w:name w:val="Lista punktowana 51"/>
    <w:basedOn w:val="Normalny"/>
    <w:rsid w:val="003E2ACE"/>
    <w:pPr>
      <w:tabs>
        <w:tab w:val="left" w:pos="926"/>
      </w:tabs>
      <w:suppressAutoHyphens/>
      <w:ind w:left="926" w:hanging="360"/>
    </w:pPr>
    <w:rPr>
      <w:lang w:eastAsia="zh-CN"/>
    </w:rPr>
  </w:style>
  <w:style w:type="paragraph" w:customStyle="1" w:styleId="Listanumerowana1">
    <w:name w:val="Lista numerowana1"/>
    <w:basedOn w:val="Normalny"/>
    <w:rsid w:val="003E2ACE"/>
    <w:pPr>
      <w:numPr>
        <w:numId w:val="5"/>
      </w:numPr>
      <w:suppressAutoHyphens/>
    </w:pPr>
    <w:rPr>
      <w:lang w:eastAsia="zh-CN"/>
    </w:rPr>
  </w:style>
  <w:style w:type="paragraph" w:customStyle="1" w:styleId="WW-Domylnie">
    <w:name w:val="WW-Domyślnie"/>
    <w:rsid w:val="003E2ACE"/>
    <w:pPr>
      <w:tabs>
        <w:tab w:val="left" w:pos="720"/>
      </w:tabs>
      <w:suppressAutoHyphens/>
      <w:spacing w:after="200" w:line="276" w:lineRule="auto"/>
    </w:pPr>
    <w:rPr>
      <w:rFonts w:eastAsia="Lucida Sans Unicode" w:cs="Calibri"/>
      <w:color w:val="00000A"/>
      <w:sz w:val="22"/>
      <w:szCs w:val="22"/>
      <w:lang w:val="en-US" w:eastAsia="zh-CN"/>
    </w:rPr>
  </w:style>
  <w:style w:type="paragraph" w:customStyle="1" w:styleId="LO-Normal">
    <w:name w:val="LO-Normal"/>
    <w:basedOn w:val="Normalny"/>
    <w:rsid w:val="003E2ACE"/>
    <w:pPr>
      <w:suppressAutoHyphens/>
      <w:spacing w:before="240" w:line="276" w:lineRule="auto"/>
    </w:pPr>
    <w:rPr>
      <w:rFonts w:ascii="Calibri" w:hAnsi="Calibri" w:cs="Calibri"/>
      <w:sz w:val="22"/>
      <w:szCs w:val="22"/>
      <w:lang w:val="en-US" w:eastAsia="zh-CN" w:bidi="en-US"/>
    </w:rPr>
  </w:style>
  <w:style w:type="paragraph" w:customStyle="1" w:styleId="Spistreci10">
    <w:name w:val="Spis treści 10"/>
    <w:basedOn w:val="Indeks"/>
    <w:rsid w:val="003E2ACE"/>
    <w:pPr>
      <w:tabs>
        <w:tab w:val="right" w:leader="dot" w:pos="7091"/>
      </w:tabs>
      <w:ind w:left="2547"/>
    </w:pPr>
    <w:rPr>
      <w:lang w:eastAsia="zh-CN"/>
    </w:rPr>
  </w:style>
  <w:style w:type="paragraph" w:customStyle="1" w:styleId="Nagwektabeli">
    <w:name w:val="Nagłówek tabeli"/>
    <w:basedOn w:val="Zawartotabeli"/>
    <w:rsid w:val="003E2ACE"/>
    <w:rPr>
      <w:rFonts w:cs="PL Ottawa"/>
      <w:b/>
      <w:bCs/>
      <w:lang w:eastAsia="zh-CN"/>
    </w:rPr>
  </w:style>
  <w:style w:type="paragraph" w:customStyle="1" w:styleId="Tekstkomentarza2">
    <w:name w:val="Tekst komentarza2"/>
    <w:basedOn w:val="Normalny"/>
    <w:rsid w:val="003E2ACE"/>
    <w:rPr>
      <w:b/>
      <w:lang w:val="en-US"/>
    </w:rPr>
  </w:style>
  <w:style w:type="paragraph" w:customStyle="1" w:styleId="Listapunktowana20">
    <w:name w:val="Lista punktowana2"/>
    <w:basedOn w:val="Normalny"/>
    <w:rsid w:val="003E2ACE"/>
    <w:pPr>
      <w:ind w:firstLine="709"/>
    </w:pPr>
    <w:rPr>
      <w:lang w:eastAsia="zh-CN"/>
    </w:rPr>
  </w:style>
  <w:style w:type="paragraph" w:customStyle="1" w:styleId="Tekstpodstawowywcity32">
    <w:name w:val="Tekst podstawowy wcięty 32"/>
    <w:basedOn w:val="Normalny"/>
    <w:rsid w:val="003E2ACE"/>
    <w:pPr>
      <w:ind w:left="408"/>
    </w:pPr>
  </w:style>
  <w:style w:type="paragraph" w:customStyle="1" w:styleId="Zwykytekst2">
    <w:name w:val="Zwykły tekst2"/>
    <w:basedOn w:val="Normalny"/>
    <w:rsid w:val="003E2ACE"/>
    <w:rPr>
      <w:rFonts w:ascii="Courier New" w:hAnsi="Courier New" w:cs="Courier New"/>
    </w:rPr>
  </w:style>
  <w:style w:type="paragraph" w:customStyle="1" w:styleId="Listapunktowana32">
    <w:name w:val="Lista punktowana 32"/>
    <w:basedOn w:val="Normalny"/>
    <w:rsid w:val="003E2ACE"/>
    <w:pPr>
      <w:tabs>
        <w:tab w:val="left" w:pos="926"/>
      </w:tabs>
      <w:ind w:left="926" w:hanging="360"/>
    </w:pPr>
    <w:rPr>
      <w:lang w:eastAsia="zh-CN"/>
    </w:rPr>
  </w:style>
  <w:style w:type="paragraph" w:customStyle="1" w:styleId="Legenda2">
    <w:name w:val="Legenda2"/>
    <w:basedOn w:val="Normalny"/>
    <w:next w:val="Normalny"/>
    <w:rsid w:val="003E2ACE"/>
    <w:pPr>
      <w:autoSpaceDE w:val="0"/>
      <w:spacing w:before="170" w:after="57" w:line="240" w:lineRule="atLeast"/>
      <w:jc w:val="center"/>
      <w:textAlignment w:val="center"/>
    </w:pPr>
    <w:rPr>
      <w:rFonts w:ascii="Adobe Caslon Pro Bold" w:hAnsi="Adobe Caslon Pro Bold" w:cs="Adobe Caslon Pro Bold"/>
      <w:b/>
      <w:bCs/>
      <w:color w:val="000000"/>
    </w:rPr>
  </w:style>
  <w:style w:type="paragraph" w:customStyle="1" w:styleId="Listapunktowana22">
    <w:name w:val="Lista punktowana 22"/>
    <w:basedOn w:val="Normalny"/>
    <w:rsid w:val="003E2ACE"/>
    <w:pPr>
      <w:tabs>
        <w:tab w:val="left" w:pos="708"/>
      </w:tabs>
      <w:spacing w:before="120"/>
      <w:ind w:left="708" w:hanging="708"/>
    </w:pPr>
    <w:rPr>
      <w:rFonts w:ascii="Arial" w:hAnsi="Arial" w:cs="Arial"/>
      <w:sz w:val="24"/>
      <w:szCs w:val="24"/>
      <w:lang w:val="fr-FR" w:eastAsia="zh-CN"/>
    </w:rPr>
  </w:style>
  <w:style w:type="paragraph" w:customStyle="1" w:styleId="Wcicienormalne2">
    <w:name w:val="Wcięcie normalne2"/>
    <w:basedOn w:val="Normalny"/>
    <w:rsid w:val="003E2ACE"/>
    <w:pPr>
      <w:spacing w:before="120"/>
      <w:ind w:left="720"/>
    </w:pPr>
    <w:rPr>
      <w:lang w:eastAsia="zh-CN"/>
    </w:rPr>
  </w:style>
  <w:style w:type="paragraph" w:customStyle="1" w:styleId="Plandokumentu2">
    <w:name w:val="Plan dokumentu2"/>
    <w:basedOn w:val="Normalny"/>
    <w:rsid w:val="003E2ACE"/>
    <w:pPr>
      <w:shd w:val="clear" w:color="auto" w:fill="000080"/>
    </w:pPr>
    <w:rPr>
      <w:rFonts w:ascii="Tahoma" w:hAnsi="Tahoma" w:cs="Tahoma"/>
      <w:shd w:val="clear" w:color="auto" w:fill="000080"/>
    </w:rPr>
  </w:style>
  <w:style w:type="paragraph" w:customStyle="1" w:styleId="Listapunktowana42">
    <w:name w:val="Lista punktowana 42"/>
    <w:basedOn w:val="Normalny"/>
    <w:rsid w:val="003E2ACE"/>
    <w:pPr>
      <w:ind w:left="340" w:hanging="340"/>
    </w:pPr>
    <w:rPr>
      <w:lang w:eastAsia="zh-CN"/>
    </w:rPr>
  </w:style>
  <w:style w:type="paragraph" w:customStyle="1" w:styleId="Lista-kontynuacja20">
    <w:name w:val="Lista - kontynuacja2"/>
    <w:basedOn w:val="Normalny"/>
    <w:rsid w:val="003E2ACE"/>
    <w:pPr>
      <w:spacing w:after="120"/>
      <w:ind w:left="283"/>
    </w:pPr>
    <w:rPr>
      <w:lang w:eastAsia="zh-CN"/>
    </w:rPr>
  </w:style>
  <w:style w:type="paragraph" w:customStyle="1" w:styleId="Listapunktowana52">
    <w:name w:val="Lista punktowana 52"/>
    <w:basedOn w:val="Normalny"/>
    <w:rsid w:val="003E2ACE"/>
    <w:pPr>
      <w:tabs>
        <w:tab w:val="left" w:pos="926"/>
      </w:tabs>
      <w:ind w:left="926" w:hanging="360"/>
    </w:pPr>
    <w:rPr>
      <w:lang w:eastAsia="zh-CN"/>
    </w:rPr>
  </w:style>
  <w:style w:type="paragraph" w:customStyle="1" w:styleId="Listanumerowana20">
    <w:name w:val="Lista numerowana2"/>
    <w:basedOn w:val="Normalny"/>
    <w:rsid w:val="003E2ACE"/>
    <w:pPr>
      <w:tabs>
        <w:tab w:val="num" w:pos="926"/>
      </w:tabs>
      <w:ind w:left="926" w:hanging="360"/>
    </w:pPr>
    <w:rPr>
      <w:lang w:eastAsia="zh-CN"/>
    </w:rPr>
  </w:style>
  <w:style w:type="paragraph" w:customStyle="1" w:styleId="Standardowy10">
    <w:name w:val="Standardowy1"/>
    <w:rsid w:val="003E2ACE"/>
    <w:pPr>
      <w:suppressAutoHyphens/>
      <w:overflowPunct w:val="0"/>
      <w:autoSpaceDE w:val="0"/>
      <w:textAlignment w:val="baseline"/>
    </w:pPr>
    <w:rPr>
      <w:rFonts w:ascii="Times New Roman" w:eastAsia="Times New Roman" w:hAnsi="Times New Roman"/>
      <w:lang w:eastAsia="zh-CN"/>
    </w:rPr>
  </w:style>
  <w:style w:type="paragraph" w:customStyle="1" w:styleId="Lista-kontynuacja21">
    <w:name w:val="Lista - kontynuacja 21"/>
    <w:basedOn w:val="Normalny"/>
    <w:rsid w:val="003E2ACE"/>
    <w:pPr>
      <w:spacing w:after="120"/>
      <w:ind w:left="566"/>
    </w:pPr>
    <w:rPr>
      <w:lang w:eastAsia="zh-CN"/>
    </w:rPr>
  </w:style>
  <w:style w:type="paragraph" w:customStyle="1" w:styleId="Tekstprzypisukocowego10">
    <w:name w:val="Tekst przypisu końcowego1"/>
    <w:basedOn w:val="Normalny"/>
    <w:rsid w:val="003E2ACE"/>
    <w:pPr>
      <w:spacing w:before="120"/>
    </w:pPr>
    <w:rPr>
      <w:lang w:eastAsia="zh-CN"/>
    </w:rPr>
  </w:style>
  <w:style w:type="paragraph" w:styleId="Nagwekwykazurde">
    <w:name w:val="toa heading"/>
    <w:basedOn w:val="Nagwek1"/>
    <w:next w:val="Normalny"/>
    <w:rsid w:val="003E2ACE"/>
    <w:pPr>
      <w:keepLines/>
      <w:spacing w:before="480" w:after="0" w:line="276" w:lineRule="auto"/>
    </w:pPr>
    <w:rPr>
      <w:rFonts w:ascii="Cambria" w:hAnsi="Cambria" w:cs="Cambria"/>
      <w:bCs/>
      <w:color w:val="365F91"/>
      <w:spacing w:val="0"/>
      <w:kern w:val="1"/>
      <w:szCs w:val="28"/>
      <w:lang w:eastAsia="zh-CN"/>
    </w:rPr>
  </w:style>
  <w:style w:type="paragraph" w:customStyle="1" w:styleId="HeaderEven">
    <w:name w:val="Header Even"/>
    <w:basedOn w:val="Bezodstpw"/>
    <w:rsid w:val="003E2ACE"/>
    <w:pPr>
      <w:pBdr>
        <w:top w:val="none" w:sz="0" w:space="0" w:color="000000"/>
        <w:left w:val="none" w:sz="0" w:space="0" w:color="000000"/>
        <w:bottom w:val="single" w:sz="4" w:space="1" w:color="4F81BD"/>
        <w:right w:val="none" w:sz="0" w:space="0" w:color="000000"/>
      </w:pBdr>
    </w:pPr>
    <w:rPr>
      <w:rFonts w:eastAsia="Times New Roman" w:cs="Calibri"/>
      <w:b/>
      <w:bCs/>
      <w:color w:val="1F497D"/>
      <w:sz w:val="20"/>
      <w:szCs w:val="23"/>
      <w:lang w:eastAsia="ja-JP"/>
    </w:rPr>
  </w:style>
  <w:style w:type="paragraph" w:customStyle="1" w:styleId="FooterOdd">
    <w:name w:val="Footer Odd"/>
    <w:basedOn w:val="Normalny"/>
    <w:rsid w:val="003E2ACE"/>
    <w:pPr>
      <w:pBdr>
        <w:top w:val="single" w:sz="4" w:space="1" w:color="4F81BD"/>
        <w:left w:val="none" w:sz="0" w:space="0" w:color="000000"/>
        <w:bottom w:val="none" w:sz="0" w:space="0" w:color="000000"/>
        <w:right w:val="none" w:sz="0" w:space="0" w:color="000000"/>
      </w:pBdr>
      <w:spacing w:after="180" w:line="264" w:lineRule="auto"/>
      <w:jc w:val="right"/>
    </w:pPr>
    <w:rPr>
      <w:rFonts w:ascii="Calibri" w:hAnsi="Calibri" w:cs="Calibri"/>
      <w:color w:val="1F497D"/>
      <w:szCs w:val="23"/>
      <w:lang w:eastAsia="ja-JP"/>
    </w:rPr>
  </w:style>
  <w:style w:type="character" w:customStyle="1" w:styleId="trademark">
    <w:name w:val="trademark"/>
    <w:rsid w:val="003E2ACE"/>
  </w:style>
  <w:style w:type="paragraph" w:customStyle="1" w:styleId="ZnakZnakZnakZnakZnakZnakZnak">
    <w:name w:val="Znak Znak Znak Znak Znak Znak Znak"/>
    <w:basedOn w:val="Normalny"/>
    <w:uiPriority w:val="99"/>
    <w:rsid w:val="003E2ACE"/>
    <w:rPr>
      <w:sz w:val="24"/>
      <w:szCs w:val="24"/>
    </w:rPr>
  </w:style>
  <w:style w:type="table" w:customStyle="1" w:styleId="Tabela-Siatka6">
    <w:name w:val="Tabela - Siatka6"/>
    <w:basedOn w:val="TableNormal"/>
    <w:next w:val="Tabela-Siatka"/>
    <w:uiPriority w:val="59"/>
    <w:rsid w:val="00BA15B1"/>
    <w:pPr>
      <w:autoSpaceDE/>
      <w:autoSpaceDN/>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5">
    <w:name w:val="Styl5"/>
    <w:basedOn w:val="Normalny"/>
    <w:rsid w:val="009D208D"/>
  </w:style>
  <w:style w:type="paragraph" w:styleId="Listanumerowana2">
    <w:name w:val="List Number 2"/>
    <w:basedOn w:val="Normalny"/>
    <w:semiHidden/>
    <w:unhideWhenUsed/>
    <w:rsid w:val="009D208D"/>
    <w:pPr>
      <w:numPr>
        <w:numId w:val="243"/>
      </w:numPr>
      <w:jc w:val="left"/>
    </w:pPr>
  </w:style>
  <w:style w:type="paragraph" w:styleId="Listanumerowana3">
    <w:name w:val="List Number 3"/>
    <w:basedOn w:val="Normalny"/>
    <w:semiHidden/>
    <w:unhideWhenUsed/>
    <w:rsid w:val="009D208D"/>
    <w:pPr>
      <w:spacing w:before="60" w:after="60" w:line="312" w:lineRule="auto"/>
      <w:ind w:left="680" w:hanging="340"/>
    </w:pPr>
  </w:style>
  <w:style w:type="paragraph" w:customStyle="1" w:styleId="111">
    <w:name w:val="1.1."/>
    <w:basedOn w:val="Normalny"/>
    <w:next w:val="Normalny"/>
    <w:rsid w:val="009D208D"/>
    <w:pPr>
      <w:keepNext/>
      <w:widowControl w:val="0"/>
      <w:spacing w:before="240" w:after="120" w:line="300" w:lineRule="atLeast"/>
      <w:jc w:val="left"/>
    </w:pPr>
    <w:rPr>
      <w:sz w:val="24"/>
    </w:rPr>
  </w:style>
  <w:style w:type="paragraph" w:customStyle="1" w:styleId="100">
    <w:name w:val="10"/>
    <w:basedOn w:val="Tekstpodstawowy"/>
    <w:semiHidden/>
    <w:rsid w:val="009D208D"/>
    <w:pPr>
      <w:spacing w:after="0"/>
    </w:pPr>
  </w:style>
  <w:style w:type="paragraph" w:customStyle="1" w:styleId="podpkt11">
    <w:name w:val="pod_pkt1.1"/>
    <w:basedOn w:val="Normalny"/>
    <w:rsid w:val="009D208D"/>
    <w:pPr>
      <w:keepNext/>
      <w:spacing w:after="120"/>
      <w:ind w:left="425" w:hanging="425"/>
      <w:jc w:val="left"/>
    </w:pPr>
    <w:rPr>
      <w:sz w:val="24"/>
    </w:rPr>
  </w:style>
  <w:style w:type="character" w:customStyle="1" w:styleId="10ZnakZnakZnakZnakZnak">
    <w:name w:val="_10 Znak Znak Znak Znak Znak"/>
    <w:link w:val="10ZnakZnakZnakZnak"/>
    <w:semiHidden/>
    <w:locked/>
    <w:rsid w:val="009D208D"/>
  </w:style>
  <w:style w:type="paragraph" w:customStyle="1" w:styleId="10ZnakZnakZnakZnak">
    <w:name w:val="_10 Znak Znak Znak Znak"/>
    <w:basedOn w:val="Tekstpodstawowy"/>
    <w:link w:val="10ZnakZnakZnakZnakZnak"/>
    <w:autoRedefine/>
    <w:semiHidden/>
    <w:rsid w:val="009D208D"/>
    <w:pPr>
      <w:tabs>
        <w:tab w:val="left" w:pos="0"/>
      </w:tabs>
      <w:spacing w:after="0"/>
    </w:pPr>
    <w:rPr>
      <w:rFonts w:ascii="Calibri" w:eastAsia="Calibri" w:hAnsi="Calibri"/>
    </w:rPr>
  </w:style>
  <w:style w:type="paragraph" w:customStyle="1" w:styleId="STytu">
    <w:name w:val="STytuł"/>
    <w:basedOn w:val="Normalny"/>
    <w:semiHidden/>
    <w:rsid w:val="009D208D"/>
    <w:pPr>
      <w:tabs>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jc w:val="center"/>
    </w:pPr>
    <w:rPr>
      <w:b/>
      <w:sz w:val="36"/>
    </w:rPr>
  </w:style>
  <w:style w:type="character" w:customStyle="1" w:styleId="Styl12pt">
    <w:name w:val="Styl 12 pt"/>
    <w:rsid w:val="009D208D"/>
    <w:rPr>
      <w:rFonts w:ascii="Times New Roman" w:hAnsi="Times New Roman" w:cs="Times New Roman" w:hint="default"/>
      <w:sz w:val="20"/>
    </w:rPr>
  </w:style>
  <w:style w:type="character" w:customStyle="1" w:styleId="10Znak">
    <w:name w:val="_10 Znak"/>
    <w:rsid w:val="009D208D"/>
    <w:rPr>
      <w:color w:val="000000"/>
      <w:lang w:val="pl-PL" w:eastAsia="pl-PL"/>
    </w:rPr>
  </w:style>
  <w:style w:type="character" w:customStyle="1" w:styleId="ZnakZnak18">
    <w:name w:val="Znak Znak18"/>
    <w:locked/>
    <w:rsid w:val="009D208D"/>
    <w:rPr>
      <w:b/>
      <w:bCs w:val="0"/>
      <w:caps/>
      <w:kern w:val="28"/>
      <w:lang w:val="pl-PL" w:eastAsia="pl-PL" w:bidi="ar-SA"/>
    </w:rPr>
  </w:style>
  <w:style w:type="character" w:customStyle="1" w:styleId="ZnakZnak17">
    <w:name w:val="Znak Znak17"/>
    <w:locked/>
    <w:rsid w:val="009D208D"/>
    <w:rPr>
      <w:b/>
      <w:bCs w:val="0"/>
      <w:lang w:val="pl-PL" w:eastAsia="pl-PL" w:bidi="ar-SA"/>
    </w:rPr>
  </w:style>
  <w:style w:type="character" w:customStyle="1" w:styleId="ZnakZnak16">
    <w:name w:val="Znak Znak16"/>
    <w:locked/>
    <w:rsid w:val="009D208D"/>
    <w:rPr>
      <w:lang w:val="pl-PL" w:eastAsia="pl-PL" w:bidi="ar-SA"/>
    </w:rPr>
  </w:style>
  <w:style w:type="character" w:customStyle="1" w:styleId="ZnakZnak15">
    <w:name w:val="Znak Znak15"/>
    <w:locked/>
    <w:rsid w:val="009D208D"/>
    <w:rPr>
      <w:b/>
      <w:bCs/>
      <w:sz w:val="28"/>
      <w:szCs w:val="28"/>
      <w:lang w:val="pl-PL" w:eastAsia="pl-PL" w:bidi="ar-SA"/>
    </w:rPr>
  </w:style>
  <w:style w:type="character" w:customStyle="1" w:styleId="ZnakZnak13">
    <w:name w:val="Znak Znak13"/>
    <w:locked/>
    <w:rsid w:val="009D208D"/>
    <w:rPr>
      <w:b/>
      <w:bCs/>
      <w:sz w:val="22"/>
      <w:szCs w:val="22"/>
      <w:lang w:val="pl-PL" w:eastAsia="pl-PL" w:bidi="ar-SA"/>
    </w:rPr>
  </w:style>
  <w:style w:type="character" w:customStyle="1" w:styleId="ZnakZnak12">
    <w:name w:val="Znak Znak12"/>
    <w:locked/>
    <w:rsid w:val="009D208D"/>
    <w:rPr>
      <w:sz w:val="24"/>
      <w:szCs w:val="24"/>
      <w:lang w:val="pl-PL" w:eastAsia="pl-PL" w:bidi="ar-SA"/>
    </w:rPr>
  </w:style>
  <w:style w:type="character" w:customStyle="1" w:styleId="ZnakZnak11">
    <w:name w:val="Znak Znak11"/>
    <w:locked/>
    <w:rsid w:val="009D208D"/>
    <w:rPr>
      <w:i/>
      <w:iCs/>
      <w:sz w:val="24"/>
      <w:szCs w:val="24"/>
      <w:lang w:val="pl-PL" w:eastAsia="pl-PL" w:bidi="ar-SA"/>
    </w:rPr>
  </w:style>
  <w:style w:type="character" w:customStyle="1" w:styleId="ZnakZnak10">
    <w:name w:val="Znak Znak10"/>
    <w:locked/>
    <w:rsid w:val="009D208D"/>
    <w:rPr>
      <w:rFonts w:ascii="Arial" w:hAnsi="Arial" w:cs="Arial" w:hint="default"/>
      <w:sz w:val="22"/>
      <w:szCs w:val="22"/>
      <w:lang w:val="pl-PL" w:eastAsia="pl-PL" w:bidi="ar-SA"/>
    </w:rPr>
  </w:style>
  <w:style w:type="character" w:customStyle="1" w:styleId="ZnakZnak9">
    <w:name w:val="Znak Znak9"/>
    <w:locked/>
    <w:rsid w:val="009D208D"/>
    <w:rPr>
      <w:lang w:val="pl-PL" w:eastAsia="pl-PL" w:bidi="ar-SA"/>
    </w:rPr>
  </w:style>
  <w:style w:type="character" w:customStyle="1" w:styleId="ZnakZnak8">
    <w:name w:val="Znak Znak8"/>
    <w:locked/>
    <w:rsid w:val="009D208D"/>
    <w:rPr>
      <w:lang w:val="pl-PL" w:eastAsia="pl-PL" w:bidi="ar-SA"/>
    </w:rPr>
  </w:style>
  <w:style w:type="character" w:customStyle="1" w:styleId="ZnakZnak7">
    <w:name w:val="Znak Znak7"/>
    <w:locked/>
    <w:rsid w:val="009D208D"/>
    <w:rPr>
      <w:sz w:val="16"/>
      <w:lang w:val="pl-PL" w:eastAsia="pl-PL" w:bidi="ar-SA"/>
    </w:rPr>
  </w:style>
  <w:style w:type="character" w:customStyle="1" w:styleId="ZnakZnak5">
    <w:name w:val="Znak Znak5"/>
    <w:locked/>
    <w:rsid w:val="009D208D"/>
    <w:rPr>
      <w:lang w:val="pl-PL" w:eastAsia="pl-PL" w:bidi="ar-SA"/>
    </w:rPr>
  </w:style>
  <w:style w:type="character" w:customStyle="1" w:styleId="ZnakZnak6">
    <w:name w:val="Znak Znak6"/>
    <w:locked/>
    <w:rsid w:val="009D208D"/>
    <w:rPr>
      <w:sz w:val="16"/>
      <w:szCs w:val="16"/>
      <w:lang w:val="pl-PL" w:eastAsia="pl-PL" w:bidi="ar-SA"/>
    </w:rPr>
  </w:style>
  <w:style w:type="character" w:customStyle="1" w:styleId="ZnakZnak4">
    <w:name w:val="Znak Znak4"/>
    <w:locked/>
    <w:rsid w:val="009D208D"/>
    <w:rPr>
      <w:sz w:val="16"/>
      <w:szCs w:val="16"/>
      <w:lang w:val="pl-PL" w:eastAsia="pl-PL" w:bidi="ar-SA"/>
    </w:rPr>
  </w:style>
  <w:style w:type="table" w:customStyle="1" w:styleId="Tabela-Siatka11">
    <w:name w:val="Tabela - Siatka11"/>
    <w:basedOn w:val="Standardowy"/>
    <w:rsid w:val="009D208D"/>
    <w:pPr>
      <w:overflowPunct w:val="0"/>
      <w:autoSpaceDE w:val="0"/>
      <w:autoSpaceDN w:val="0"/>
      <w:adjustRightInd w:val="0"/>
      <w:jc w:val="both"/>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rsid w:val="009D208D"/>
    <w:pPr>
      <w:overflowPunct w:val="0"/>
      <w:autoSpaceDE w:val="0"/>
      <w:autoSpaceDN w:val="0"/>
      <w:adjustRightInd w:val="0"/>
      <w:jc w:val="both"/>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stp1">
    <w:name w:val="wstęp1"/>
    <w:basedOn w:val="Normalny"/>
    <w:rsid w:val="009D208D"/>
    <w:pPr>
      <w:keepNext/>
      <w:widowControl w:val="0"/>
      <w:spacing w:before="360" w:after="120" w:line="360" w:lineRule="auto"/>
      <w:jc w:val="left"/>
    </w:pPr>
    <w:rPr>
      <w:b/>
      <w:sz w:val="24"/>
    </w:rPr>
  </w:style>
  <w:style w:type="paragraph" w:customStyle="1" w:styleId="Nagwek-SST-parzysty">
    <w:name w:val="Nagłówek - SST - parzysty"/>
    <w:basedOn w:val="Nagwek-SST-nieparzysty"/>
    <w:rsid w:val="009D208D"/>
    <w:pPr>
      <w:tabs>
        <w:tab w:val="clear" w:pos="355"/>
        <w:tab w:val="left" w:pos="0"/>
      </w:tabs>
      <w:suppressAutoHyphens w:val="0"/>
      <w:overflowPunct/>
      <w:autoSpaceDE w:val="0"/>
      <w:ind w:right="0"/>
      <w:textAlignment w:val="auto"/>
    </w:pPr>
    <w:rPr>
      <w:bCs/>
      <w:iCs w:val="0"/>
      <w:noProof/>
      <w:kern w:val="0"/>
      <w:lang w:eastAsia="pl-PL"/>
    </w:rPr>
  </w:style>
  <w:style w:type="paragraph" w:customStyle="1" w:styleId="BlockText1">
    <w:name w:val="Block Text1"/>
    <w:basedOn w:val="Normalny"/>
    <w:rsid w:val="009D208D"/>
    <w:pPr>
      <w:spacing w:before="240" w:after="120" w:line="300" w:lineRule="atLeast"/>
      <w:ind w:left="1276" w:right="85" w:hanging="1276"/>
      <w:jc w:val="left"/>
    </w:pPr>
    <w:rPr>
      <w:b/>
      <w:sz w:val="24"/>
    </w:rPr>
  </w:style>
  <w:style w:type="paragraph" w:customStyle="1" w:styleId="HNumber">
    <w:name w:val="H Number"/>
    <w:basedOn w:val="Normalny"/>
    <w:rsid w:val="009D208D"/>
    <w:pPr>
      <w:spacing w:before="120"/>
      <w:ind w:left="851" w:hanging="851"/>
    </w:pPr>
    <w:rPr>
      <w:lang w:val="en-GB" w:eastAsia="en-US"/>
    </w:rPr>
  </w:style>
  <w:style w:type="character" w:customStyle="1" w:styleId="10ZnakZnakZnak">
    <w:name w:val="_10 Znak Znak Znak"/>
    <w:basedOn w:val="Domylnaczcionkaakapitu"/>
    <w:link w:val="10ZnakZnak"/>
    <w:locked/>
    <w:rsid w:val="009D208D"/>
  </w:style>
  <w:style w:type="paragraph" w:customStyle="1" w:styleId="10ZnakZnak">
    <w:name w:val="_10 Znak Znak"/>
    <w:basedOn w:val="Normalny"/>
    <w:link w:val="10ZnakZnakZnak"/>
    <w:rsid w:val="009D208D"/>
    <w:rPr>
      <w:rFonts w:ascii="Calibri" w:eastAsia="Calibri" w:hAnsi="Calibri"/>
    </w:rPr>
  </w:style>
  <w:style w:type="paragraph" w:customStyle="1" w:styleId="Tretekstu">
    <w:name w:val="Treść tekstu"/>
    <w:basedOn w:val="Normalny"/>
    <w:rsid w:val="00874F51"/>
    <w:pPr>
      <w:spacing w:after="140" w:line="288" w:lineRule="auto"/>
      <w:jc w:val="left"/>
    </w:pPr>
    <w:rPr>
      <w:rFonts w:ascii="Calibri" w:eastAsia="Calibri" w:hAnsi="Calibri"/>
      <w:sz w:val="22"/>
      <w:szCs w:val="22"/>
      <w:lang w:eastAsia="zh-CN"/>
    </w:rPr>
  </w:style>
  <w:style w:type="numbering" w:customStyle="1" w:styleId="Bezlisty6">
    <w:name w:val="Bez listy6"/>
    <w:next w:val="Bezlisty"/>
    <w:uiPriority w:val="99"/>
    <w:semiHidden/>
    <w:unhideWhenUsed/>
    <w:rsid w:val="008C0B65"/>
  </w:style>
  <w:style w:type="table" w:customStyle="1" w:styleId="Tabela-Siatka7">
    <w:name w:val="Tabela - Siatka7"/>
    <w:basedOn w:val="Standardowy"/>
    <w:next w:val="Tabela-Siatka"/>
    <w:uiPriority w:val="59"/>
    <w:rsid w:val="008C0B65"/>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TTEKST">
    <w:name w:val="BT_TEKST"/>
    <w:basedOn w:val="Normalny"/>
    <w:link w:val="BTTEKSTChar"/>
    <w:rsid w:val="008C0B65"/>
    <w:pPr>
      <w:spacing w:before="120" w:after="120"/>
    </w:pPr>
    <w:rPr>
      <w:rFonts w:ascii="Arial" w:eastAsia="Calibri" w:hAnsi="Arial"/>
      <w:sz w:val="19"/>
      <w:szCs w:val="22"/>
      <w:lang w:eastAsia="en-US"/>
    </w:rPr>
  </w:style>
  <w:style w:type="paragraph" w:customStyle="1" w:styleId="BTTitle1">
    <w:name w:val="BT_Title1"/>
    <w:basedOn w:val="Tytu"/>
    <w:link w:val="BTTitle1Char"/>
    <w:rsid w:val="008C0B65"/>
    <w:pPr>
      <w:numPr>
        <w:ilvl w:val="0"/>
        <w:numId w:val="551"/>
      </w:numPr>
      <w:spacing w:before="240" w:after="240"/>
      <w:jc w:val="both"/>
    </w:pPr>
    <w:rPr>
      <w:rFonts w:ascii="Arial" w:hAnsi="Arial"/>
      <w:i w:val="0"/>
      <w:caps/>
      <w:spacing w:val="-10"/>
      <w:kern w:val="28"/>
      <w:sz w:val="24"/>
      <w:szCs w:val="56"/>
      <w:lang w:eastAsia="en-US"/>
    </w:rPr>
  </w:style>
  <w:style w:type="character" w:customStyle="1" w:styleId="BTTEKSTChar">
    <w:name w:val="BT_TEKST Char"/>
    <w:link w:val="BTTEKST"/>
    <w:rsid w:val="008C0B65"/>
    <w:rPr>
      <w:rFonts w:ascii="Arial" w:hAnsi="Arial"/>
      <w:sz w:val="19"/>
      <w:szCs w:val="22"/>
      <w:lang w:eastAsia="en-US"/>
    </w:rPr>
  </w:style>
  <w:style w:type="character" w:customStyle="1" w:styleId="BTTitle1Char">
    <w:name w:val="BT_Title1 Char"/>
    <w:link w:val="BTTitle1"/>
    <w:rsid w:val="008C0B65"/>
    <w:rPr>
      <w:rFonts w:ascii="Arial" w:eastAsia="Times New Roman" w:hAnsi="Arial"/>
      <w:b/>
      <w:caps/>
      <w:spacing w:val="-10"/>
      <w:kern w:val="28"/>
      <w:sz w:val="24"/>
      <w:szCs w:val="56"/>
      <w:lang w:eastAsia="en-US"/>
    </w:rPr>
  </w:style>
  <w:style w:type="paragraph" w:customStyle="1" w:styleId="BTTitle2">
    <w:name w:val="BT_Title2"/>
    <w:basedOn w:val="BTTitle1"/>
    <w:rsid w:val="008C0B65"/>
    <w:pPr>
      <w:numPr>
        <w:ilvl w:val="1"/>
      </w:numPr>
      <w:ind w:left="283" w:hanging="283"/>
    </w:pPr>
    <w:rPr>
      <w:caps w:val="0"/>
    </w:rPr>
  </w:style>
  <w:style w:type="paragraph" w:customStyle="1" w:styleId="BTTitle3">
    <w:name w:val="BT_Title3"/>
    <w:basedOn w:val="BTTitle2"/>
    <w:rsid w:val="008C0B65"/>
    <w:pPr>
      <w:numPr>
        <w:ilvl w:val="2"/>
      </w:numPr>
      <w:spacing w:after="120"/>
      <w:ind w:left="283" w:hanging="283"/>
    </w:pPr>
    <w:rPr>
      <w:sz w:val="22"/>
    </w:rPr>
  </w:style>
  <w:style w:type="paragraph" w:customStyle="1" w:styleId="BTTitle4">
    <w:name w:val="BT_Title4"/>
    <w:basedOn w:val="BTTitle3"/>
    <w:rsid w:val="008C0B65"/>
    <w:pPr>
      <w:numPr>
        <w:ilvl w:val="3"/>
      </w:numPr>
      <w:ind w:left="283" w:hanging="283"/>
    </w:pPr>
    <w:rPr>
      <w:sz w:val="20"/>
    </w:rPr>
  </w:style>
  <w:style w:type="paragraph" w:customStyle="1" w:styleId="BTBullets">
    <w:name w:val="BT_Bullets"/>
    <w:basedOn w:val="BTTEKST"/>
    <w:rsid w:val="008C0B65"/>
    <w:pPr>
      <w:numPr>
        <w:ilvl w:val="5"/>
        <w:numId w:val="551"/>
      </w:numPr>
      <w:ind w:left="283" w:hanging="283"/>
      <w:contextualSpacing/>
    </w:pPr>
  </w:style>
  <w:style w:type="paragraph" w:customStyle="1" w:styleId="BTNagwek1">
    <w:name w:val="BT_Nagłówek1"/>
    <w:basedOn w:val="Normalny"/>
    <w:link w:val="BTNagwek1Char"/>
    <w:rsid w:val="008C0B65"/>
    <w:pPr>
      <w:spacing w:after="160" w:line="259" w:lineRule="auto"/>
      <w:contextualSpacing/>
    </w:pPr>
    <w:rPr>
      <w:rFonts w:ascii="Arial" w:eastAsia="Calibri" w:hAnsi="Arial" w:cs="Arial"/>
      <w:sz w:val="19"/>
      <w:szCs w:val="19"/>
      <w:lang w:eastAsia="en-US"/>
    </w:rPr>
  </w:style>
  <w:style w:type="character" w:customStyle="1" w:styleId="BTNagwek1Char">
    <w:name w:val="BT_Nagłówek1 Char"/>
    <w:link w:val="BTNagwek1"/>
    <w:rsid w:val="008C0B65"/>
    <w:rPr>
      <w:rFonts w:ascii="Arial" w:hAnsi="Arial" w:cs="Arial"/>
      <w:sz w:val="19"/>
      <w:szCs w:val="19"/>
      <w:lang w:eastAsia="en-US"/>
    </w:rPr>
  </w:style>
  <w:style w:type="paragraph" w:customStyle="1" w:styleId="Htext">
    <w:name w:val="Htext"/>
    <w:basedOn w:val="Normalny"/>
    <w:link w:val="HtextChar"/>
    <w:rsid w:val="008C0B65"/>
    <w:pPr>
      <w:widowControl w:val="0"/>
      <w:tabs>
        <w:tab w:val="left" w:leader="dot" w:pos="0"/>
        <w:tab w:val="left" w:pos="1440"/>
      </w:tabs>
      <w:overflowPunct w:val="0"/>
      <w:autoSpaceDE w:val="0"/>
      <w:autoSpaceDN w:val="0"/>
      <w:adjustRightInd w:val="0"/>
      <w:spacing w:before="40" w:after="20"/>
      <w:ind w:left="432"/>
      <w:jc w:val="left"/>
    </w:pPr>
    <w:rPr>
      <w:rFonts w:ascii="Arial" w:hAnsi="Arial" w:cs="Arial"/>
      <w:snapToGrid w:val="0"/>
      <w:sz w:val="22"/>
      <w:szCs w:val="22"/>
    </w:rPr>
  </w:style>
  <w:style w:type="character" w:customStyle="1" w:styleId="HtextChar">
    <w:name w:val="Htext Char"/>
    <w:link w:val="Htext"/>
    <w:rsid w:val="008C0B65"/>
    <w:rPr>
      <w:rFonts w:ascii="Arial" w:eastAsia="Times New Roman" w:hAnsi="Arial" w:cs="Arial"/>
      <w:snapToGrid w:val="0"/>
      <w:sz w:val="22"/>
      <w:szCs w:val="22"/>
    </w:rPr>
  </w:style>
  <w:style w:type="paragraph" w:customStyle="1" w:styleId="Styl7">
    <w:name w:val="Styl7"/>
    <w:basedOn w:val="Normalny"/>
    <w:rsid w:val="008C0B65"/>
    <w:pPr>
      <w:keepNext/>
      <w:keepLines/>
      <w:numPr>
        <w:numId w:val="552"/>
      </w:numPr>
      <w:tabs>
        <w:tab w:val="clear" w:pos="1353"/>
      </w:tabs>
      <w:spacing w:before="200" w:after="200" w:line="276" w:lineRule="auto"/>
      <w:ind w:left="720" w:hanging="360"/>
      <w:outlineLvl w:val="1"/>
    </w:pPr>
    <w:rPr>
      <w:rFonts w:ascii="Arial" w:hAnsi="Arial"/>
      <w:bCs/>
      <w:sz w:val="22"/>
      <w:szCs w:val="26"/>
      <w:u w:val="words"/>
      <w:lang w:eastAsia="en-US"/>
    </w:rPr>
  </w:style>
  <w:style w:type="paragraph" w:customStyle="1" w:styleId="Style99">
    <w:name w:val="Style99"/>
    <w:basedOn w:val="Normalny"/>
    <w:rsid w:val="008C0B65"/>
    <w:pPr>
      <w:widowControl w:val="0"/>
      <w:autoSpaceDE w:val="0"/>
      <w:autoSpaceDN w:val="0"/>
      <w:adjustRightInd w:val="0"/>
      <w:spacing w:line="254" w:lineRule="exact"/>
    </w:pPr>
    <w:rPr>
      <w:rFonts w:ascii="Arial" w:hAnsi="Arial"/>
      <w:sz w:val="24"/>
      <w:szCs w:val="24"/>
    </w:rPr>
  </w:style>
  <w:style w:type="paragraph" w:customStyle="1" w:styleId="tytulspecyfikacji">
    <w:name w:val="tytul specyfikacji"/>
    <w:rsid w:val="008C0B65"/>
    <w:pPr>
      <w:ind w:left="91"/>
      <w:jc w:val="center"/>
    </w:pPr>
    <w:rPr>
      <w:rFonts w:ascii="Times New Roman" w:eastAsia="Times New Roman" w:hAnsi="Times New Roman"/>
      <w:b/>
      <w:sz w:val="28"/>
      <w:szCs w:val="24"/>
      <w:lang w:val="en-US"/>
    </w:rPr>
  </w:style>
  <w:style w:type="paragraph" w:customStyle="1" w:styleId="AAAAA">
    <w:name w:val="AAAAA"/>
    <w:rsid w:val="008C0B65"/>
    <w:pPr>
      <w:jc w:val="both"/>
    </w:pPr>
    <w:rPr>
      <w:rFonts w:ascii="Times New Roman" w:eastAsia="Times New Roman" w:hAnsi="Times New Roman"/>
    </w:rPr>
  </w:style>
  <w:style w:type="character" w:customStyle="1" w:styleId="FontStyle295">
    <w:name w:val="Font Style295"/>
    <w:rsid w:val="008C0B65"/>
    <w:rPr>
      <w:rFonts w:ascii="Times New Roman" w:hAnsi="Times New Roman" w:cs="Times New Roman"/>
      <w:b/>
      <w:bCs/>
      <w:sz w:val="18"/>
      <w:szCs w:val="18"/>
    </w:rPr>
  </w:style>
  <w:style w:type="paragraph" w:customStyle="1" w:styleId="Style24">
    <w:name w:val="Style24"/>
    <w:basedOn w:val="Normalny"/>
    <w:rsid w:val="008C0B65"/>
    <w:pPr>
      <w:widowControl w:val="0"/>
      <w:autoSpaceDE w:val="0"/>
      <w:autoSpaceDN w:val="0"/>
      <w:adjustRightInd w:val="0"/>
      <w:jc w:val="left"/>
    </w:pPr>
    <w:rPr>
      <w:rFonts w:ascii="Arial Unicode MS" w:eastAsia="Arial Unicode MS" w:hAnsi="Arial"/>
      <w:sz w:val="24"/>
      <w:szCs w:val="24"/>
    </w:rPr>
  </w:style>
  <w:style w:type="paragraph" w:customStyle="1" w:styleId="Einzug1">
    <w:name w:val="Einzug 1"/>
    <w:basedOn w:val="Normalny"/>
    <w:rsid w:val="008C0B65"/>
    <w:pPr>
      <w:ind w:left="851" w:right="284"/>
    </w:pPr>
    <w:rPr>
      <w:rFonts w:ascii="Arial" w:hAnsi="Arial"/>
      <w:sz w:val="22"/>
      <w:szCs w:val="24"/>
      <w:lang w:val="de-DE"/>
    </w:rPr>
  </w:style>
  <w:style w:type="character" w:customStyle="1" w:styleId="TekstZnakZnak">
    <w:name w:val="Tekst Znak Znak"/>
    <w:rsid w:val="008C0B65"/>
    <w:rPr>
      <w:rFonts w:ascii="Arial" w:eastAsia="Times New Roman" w:hAnsi="Arial"/>
      <w:bCs/>
      <w:noProof/>
      <w:sz w:val="22"/>
      <w:szCs w:val="22"/>
      <w:lang w:eastAsia="en-US"/>
    </w:rPr>
  </w:style>
  <w:style w:type="paragraph" w:customStyle="1" w:styleId="Podpunkty">
    <w:name w:val="Podpunkty"/>
    <w:basedOn w:val="Normalny"/>
    <w:autoRedefine/>
    <w:rsid w:val="008C0B65"/>
    <w:pPr>
      <w:spacing w:after="120"/>
    </w:pPr>
    <w:rPr>
      <w:rFonts w:ascii="Arial" w:hAnsi="Arial"/>
      <w:b/>
      <w:bCs/>
      <w:noProof/>
      <w:sz w:val="22"/>
      <w:szCs w:val="22"/>
    </w:rPr>
  </w:style>
  <w:style w:type="paragraph" w:customStyle="1" w:styleId="wyliczenie">
    <w:name w:val="wyliczenie"/>
    <w:basedOn w:val="Normalny"/>
    <w:rsid w:val="008C0B65"/>
    <w:pPr>
      <w:tabs>
        <w:tab w:val="left" w:pos="567"/>
      </w:tabs>
      <w:jc w:val="left"/>
    </w:pPr>
    <w:rPr>
      <w:rFonts w:ascii="Arial" w:hAnsi="Arial"/>
    </w:rPr>
  </w:style>
  <w:style w:type="paragraph" w:customStyle="1" w:styleId="specyfikacje">
    <w:name w:val="specyfikacje"/>
    <w:basedOn w:val="Normalny"/>
    <w:rsid w:val="008C0B65"/>
    <w:pPr>
      <w:numPr>
        <w:numId w:val="585"/>
      </w:numPr>
      <w:tabs>
        <w:tab w:val="left" w:pos="851"/>
      </w:tabs>
      <w:spacing w:line="360" w:lineRule="auto"/>
    </w:pPr>
    <w:rPr>
      <w:rFonts w:ascii="Arial" w:hAnsi="Arial"/>
      <w:spacing w:val="-3"/>
      <w:sz w:val="22"/>
      <w:u w:val="single"/>
    </w:rPr>
  </w:style>
  <w:style w:type="table" w:customStyle="1" w:styleId="Tabela-Siatka12">
    <w:name w:val="Tabela - Siatka12"/>
    <w:basedOn w:val="Standardowy"/>
    <w:next w:val="Tabela-Siatka"/>
    <w:uiPriority w:val="59"/>
    <w:rsid w:val="008C0B65"/>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8C0B65"/>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8C0B65"/>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8C0B65"/>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8C0B65"/>
    <w:pPr>
      <w:tabs>
        <w:tab w:val="left" w:pos="397"/>
        <w:tab w:val="left" w:pos="567"/>
        <w:tab w:val="left" w:pos="737"/>
      </w:tabs>
      <w:spacing w:before="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kpnormpunkt">
    <w:name w:val="Kokp norm punkt"/>
    <w:basedOn w:val="Akapitzlist"/>
    <w:link w:val="KokpnormpunktZnak"/>
    <w:qFormat/>
    <w:rsid w:val="008C0B65"/>
    <w:pPr>
      <w:numPr>
        <w:numId w:val="586"/>
      </w:numPr>
      <w:spacing w:line="360" w:lineRule="auto"/>
    </w:pPr>
    <w:rPr>
      <w:rFonts w:eastAsia="Calibri"/>
      <w:sz w:val="20"/>
      <w:szCs w:val="22"/>
      <w:lang w:eastAsia="en-US"/>
    </w:rPr>
  </w:style>
  <w:style w:type="character" w:customStyle="1" w:styleId="KokpnormpunktZnak">
    <w:name w:val="Kokp norm punkt Znak"/>
    <w:link w:val="Kokpnormpunkt"/>
    <w:rsid w:val="008C0B65"/>
    <w:rPr>
      <w:rFonts w:ascii="Times New Roman" w:hAnsi="Times New Roman"/>
      <w:szCs w:val="22"/>
      <w:lang w:eastAsia="en-US"/>
    </w:rPr>
  </w:style>
  <w:style w:type="character" w:customStyle="1" w:styleId="fontstyle01">
    <w:name w:val="fontstyle01"/>
    <w:rsid w:val="008C0B65"/>
    <w:rPr>
      <w:rFonts w:ascii="Tahoma" w:hAnsi="Tahoma" w:cs="Tahoma" w:hint="default"/>
      <w:b w:val="0"/>
      <w:bCs w:val="0"/>
      <w:i w:val="0"/>
      <w:iCs w:val="0"/>
      <w:color w:val="000000"/>
      <w:sz w:val="20"/>
      <w:szCs w:val="20"/>
    </w:rPr>
  </w:style>
  <w:style w:type="character" w:customStyle="1" w:styleId="fontstyle21">
    <w:name w:val="fontstyle21"/>
    <w:rsid w:val="008C0B65"/>
    <w:rPr>
      <w:rFonts w:ascii="Tahoma" w:hAnsi="Tahoma" w:cs="Tahoma" w:hint="default"/>
      <w:b w:val="0"/>
      <w:bCs w:val="0"/>
      <w:i w:val="0"/>
      <w:iCs w:val="0"/>
      <w:color w:val="000000"/>
      <w:sz w:val="20"/>
      <w:szCs w:val="20"/>
    </w:rPr>
  </w:style>
  <w:style w:type="paragraph" w:customStyle="1" w:styleId="-">
    <w:name w:val="-"/>
    <w:basedOn w:val="Akapitzlist"/>
    <w:qFormat/>
    <w:rsid w:val="00852948"/>
    <w:pPr>
      <w:numPr>
        <w:numId w:val="616"/>
      </w:numPr>
    </w:pPr>
    <w:rPr>
      <w:sz w:val="20"/>
      <w:szCs w:val="20"/>
    </w:rPr>
  </w:style>
  <w:style w:type="paragraph" w:customStyle="1" w:styleId="a0">
    <w:name w:val="a)"/>
    <w:basedOn w:val="Akapitzlist"/>
    <w:qFormat/>
    <w:rsid w:val="00852948"/>
    <w:pPr>
      <w:numPr>
        <w:numId w:val="610"/>
      </w:numPr>
      <w:tabs>
        <w:tab w:val="left" w:pos="0"/>
      </w:tabs>
    </w:pPr>
    <w:rPr>
      <w:sz w:val="20"/>
      <w:szCs w:val="20"/>
    </w:rPr>
  </w:style>
  <w:style w:type="paragraph" w:customStyle="1" w:styleId="1">
    <w:name w:val="1."/>
    <w:basedOn w:val="-"/>
    <w:qFormat/>
    <w:rsid w:val="00D2797B"/>
    <w:pPr>
      <w:numPr>
        <w:numId w:val="619"/>
      </w:numPr>
    </w:pPr>
  </w:style>
  <w:style w:type="paragraph" w:customStyle="1" w:styleId="A">
    <w:name w:val="A."/>
    <w:basedOn w:val="Akapitzlist"/>
    <w:qFormat/>
    <w:rsid w:val="001165CE"/>
    <w:pPr>
      <w:numPr>
        <w:numId w:val="622"/>
      </w:numPr>
    </w:pPr>
    <w:rPr>
      <w:b/>
      <w:sz w:val="20"/>
      <w:szCs w:val="20"/>
    </w:rPr>
  </w:style>
  <w:style w:type="paragraph" w:customStyle="1" w:styleId="Tekstpodstawowy24">
    <w:name w:val="Tekst podstawowy 24"/>
    <w:basedOn w:val="Normalny"/>
    <w:rsid w:val="00967A06"/>
    <w:pPr>
      <w:pBdr>
        <w:top w:val="single" w:sz="6" w:space="1" w:color="auto"/>
        <w:bottom w:val="single" w:sz="6" w:space="1" w:color="auto"/>
      </w:pBdr>
      <w:spacing w:line="180" w:lineRule="exact"/>
    </w:pPr>
    <w:rPr>
      <w:sz w:val="16"/>
    </w:rPr>
  </w:style>
  <w:style w:type="paragraph" w:customStyle="1" w:styleId="Bezodstpw2">
    <w:name w:val="Bez odstępów2"/>
    <w:basedOn w:val="Normalny"/>
    <w:rsid w:val="00967A06"/>
    <w:pPr>
      <w:autoSpaceDE w:val="0"/>
      <w:autoSpaceDN w:val="0"/>
      <w:adjustRightInd w:val="0"/>
      <w:spacing w:before="28" w:after="28" w:line="240" w:lineRule="atLeast"/>
      <w:ind w:left="624" w:hanging="227"/>
      <w:textAlignment w:val="center"/>
    </w:pPr>
    <w:rPr>
      <w:rFonts w:ascii="Adobe Caslon Pro" w:hAnsi="Adobe Caslon Pro" w:cs="Adobe Caslon Pro"/>
      <w:color w:val="000000"/>
      <w:sz w:val="22"/>
      <w:szCs w:val="22"/>
      <w:lang w:eastAsia="en-US"/>
    </w:rPr>
  </w:style>
  <w:style w:type="paragraph" w:customStyle="1" w:styleId="Tekstpodstawowywcity23">
    <w:name w:val="Tekst podstawowy wcięty 23"/>
    <w:basedOn w:val="Normalny"/>
    <w:rsid w:val="00967A06"/>
    <w:pPr>
      <w:overflowPunct w:val="0"/>
      <w:autoSpaceDE w:val="0"/>
      <w:autoSpaceDN w:val="0"/>
      <w:adjustRightInd w:val="0"/>
      <w:spacing w:line="360" w:lineRule="auto"/>
      <w:ind w:left="709"/>
      <w:textAlignment w:val="baseline"/>
    </w:pPr>
    <w:rPr>
      <w:rFonts w:ascii="Arial" w:hAnsi="Arial"/>
      <w:sz w:val="24"/>
    </w:rPr>
  </w:style>
  <w:style w:type="paragraph" w:customStyle="1" w:styleId="Tekstpodstawowywcity33">
    <w:name w:val="Tekst podstawowy wcięty 33"/>
    <w:basedOn w:val="Normalny"/>
    <w:rsid w:val="00967A06"/>
    <w:pPr>
      <w:overflowPunct w:val="0"/>
      <w:autoSpaceDE w:val="0"/>
      <w:autoSpaceDN w:val="0"/>
      <w:adjustRightInd w:val="0"/>
      <w:ind w:firstLine="709"/>
    </w:pPr>
  </w:style>
  <w:style w:type="character" w:customStyle="1" w:styleId="ZnakZnak3a">
    <w:name w:val="Znak Znak3"/>
    <w:rsid w:val="00967A06"/>
    <w:rPr>
      <w:rFonts w:ascii="Century Gothic" w:hAnsi="Century Gothic"/>
      <w:sz w:val="24"/>
    </w:rPr>
  </w:style>
  <w:style w:type="paragraph" w:customStyle="1" w:styleId="Akapitzlist3">
    <w:name w:val="Akapit z listą3"/>
    <w:basedOn w:val="Normalny"/>
    <w:rsid w:val="00967A06"/>
    <w:pPr>
      <w:ind w:left="720"/>
    </w:pPr>
    <w:rPr>
      <w:rFonts w:ascii="Arial" w:hAnsi="Arial"/>
      <w:sz w:val="24"/>
      <w:szCs w:val="22"/>
      <w:lang w:val="en-US" w:eastAsia="en-US"/>
    </w:rPr>
  </w:style>
  <w:style w:type="paragraph" w:customStyle="1" w:styleId="Tekstpodstawowy33">
    <w:name w:val="Tekst podstawowy 33"/>
    <w:basedOn w:val="Normalny"/>
    <w:rsid w:val="00967A06"/>
    <w:pPr>
      <w:widowControl w:val="0"/>
      <w:overflowPunct w:val="0"/>
      <w:autoSpaceDE w:val="0"/>
      <w:autoSpaceDN w:val="0"/>
      <w:adjustRightInd w:val="0"/>
    </w:pPr>
    <w:rPr>
      <w:sz w:val="24"/>
    </w:rPr>
  </w:style>
  <w:style w:type="paragraph" w:customStyle="1" w:styleId="Data2">
    <w:name w:val="Data2"/>
    <w:basedOn w:val="Normalny"/>
    <w:rsid w:val="00967A06"/>
    <w:rPr>
      <w:sz w:val="22"/>
    </w:rPr>
  </w:style>
  <w:style w:type="paragraph" w:customStyle="1" w:styleId="Normalny31">
    <w:name w:val="Normalny3"/>
    <w:basedOn w:val="Normalny"/>
    <w:rsid w:val="00967A06"/>
    <w:pPr>
      <w:widowControl w:val="0"/>
      <w:suppressAutoHyphens/>
      <w:overflowPunct w:val="0"/>
      <w:autoSpaceDE w:val="0"/>
      <w:spacing w:before="240" w:after="200" w:line="276" w:lineRule="auto"/>
    </w:pPr>
    <w:rPr>
      <w:rFonts w:ascii="Calibri" w:hAnsi="Calibri"/>
      <w:sz w:val="22"/>
      <w:lang w:val="en-US" w:eastAsia="ar-SA" w:bidi="en-US"/>
    </w:rPr>
  </w:style>
  <w:style w:type="paragraph" w:customStyle="1" w:styleId="Standardowy2">
    <w:name w:val="Standardowy2"/>
    <w:rsid w:val="00967A06"/>
    <w:pPr>
      <w:overflowPunct w:val="0"/>
      <w:autoSpaceDE w:val="0"/>
      <w:autoSpaceDN w:val="0"/>
      <w:adjustRightInd w:val="0"/>
      <w:textAlignment w:val="baseline"/>
    </w:pPr>
    <w:rPr>
      <w:rFonts w:ascii="Times New Roman" w:eastAsia="Times New Roman" w:hAnsi="Times New Roman"/>
    </w:rPr>
  </w:style>
  <w:style w:type="paragraph" w:customStyle="1" w:styleId="Tekstprzypisukocowego2">
    <w:name w:val="Tekst przypisu końcowego2"/>
    <w:basedOn w:val="Normalny"/>
    <w:rsid w:val="00967A06"/>
    <w:pPr>
      <w:spacing w:before="120"/>
    </w:pPr>
  </w:style>
  <w:style w:type="character" w:customStyle="1" w:styleId="ZnakZnak310">
    <w:name w:val="Znak Znak31"/>
    <w:rsid w:val="00967A06"/>
    <w:rPr>
      <w:rFonts w:ascii="Arial" w:eastAsia="Times New Roman" w:hAnsi="Arial" w:cs="Times New Roman"/>
      <w:sz w:val="18"/>
      <w:szCs w:val="20"/>
    </w:rPr>
  </w:style>
  <w:style w:type="character" w:customStyle="1" w:styleId="ZnakZnak301">
    <w:name w:val="Znak Znak30"/>
    <w:rsid w:val="00967A06"/>
    <w:rPr>
      <w:rFonts w:ascii="Times New Roman" w:eastAsia="Times New Roman" w:hAnsi="Times New Roman" w:cs="Times New Roman"/>
      <w:sz w:val="20"/>
      <w:szCs w:val="20"/>
    </w:rPr>
  </w:style>
  <w:style w:type="character" w:customStyle="1" w:styleId="ZnakZnak290">
    <w:name w:val="Znak Znak29"/>
    <w:rsid w:val="00967A06"/>
    <w:rPr>
      <w:rFonts w:ascii="Times New Roman" w:eastAsia="Times New Roman" w:hAnsi="Times New Roman" w:cs="Times New Roman"/>
      <w:b/>
      <w:sz w:val="20"/>
      <w:szCs w:val="20"/>
      <w:lang w:val="en-US"/>
    </w:rPr>
  </w:style>
  <w:style w:type="character" w:customStyle="1" w:styleId="ZnakZnak280">
    <w:name w:val="Znak Znak28"/>
    <w:rsid w:val="00967A06"/>
    <w:rPr>
      <w:rFonts w:ascii="Arial" w:eastAsia="Times New Roman" w:hAnsi="Arial" w:cs="Times New Roman"/>
      <w:sz w:val="18"/>
      <w:szCs w:val="20"/>
    </w:rPr>
  </w:style>
  <w:style w:type="character" w:customStyle="1" w:styleId="ZnakZnak460">
    <w:name w:val="Znak Znak46"/>
    <w:rsid w:val="00967A06"/>
    <w:rPr>
      <w:b/>
      <w:spacing w:val="-3"/>
      <w:sz w:val="28"/>
      <w:lang w:val="x-none"/>
    </w:rPr>
  </w:style>
  <w:style w:type="character" w:customStyle="1" w:styleId="ZnakZnak450">
    <w:name w:val="Znak Znak45"/>
    <w:rsid w:val="00967A06"/>
    <w:rPr>
      <w:b/>
      <w:lang w:val="x-none"/>
    </w:rPr>
  </w:style>
  <w:style w:type="character" w:customStyle="1" w:styleId="ZnakZnak340">
    <w:name w:val="Znak Znak34"/>
    <w:rsid w:val="00967A06"/>
    <w:rPr>
      <w:b/>
      <w:i/>
      <w:sz w:val="52"/>
      <w:lang w:val="x-none"/>
    </w:rPr>
  </w:style>
  <w:style w:type="character" w:customStyle="1" w:styleId="ZnakZnak350">
    <w:name w:val="Znak Znak35"/>
    <w:rsid w:val="00967A06"/>
    <w:rPr>
      <w:rFonts w:ascii="Tahoma" w:hAnsi="Tahoma" w:cs="Tahoma"/>
      <w:sz w:val="16"/>
      <w:szCs w:val="16"/>
    </w:rPr>
  </w:style>
  <w:style w:type="character" w:customStyle="1" w:styleId="ZnakZnak370">
    <w:name w:val="Znak Znak37"/>
    <w:rsid w:val="00967A06"/>
  </w:style>
  <w:style w:type="character" w:customStyle="1" w:styleId="ZnakZnak440">
    <w:name w:val="Znak Znak44"/>
    <w:rsid w:val="00967A06"/>
    <w:rPr>
      <w:b/>
      <w:color w:val="FFFF00"/>
      <w:lang w:val="x-none"/>
    </w:rPr>
  </w:style>
  <w:style w:type="character" w:customStyle="1" w:styleId="ZnakZnak430">
    <w:name w:val="Znak Znak43"/>
    <w:rsid w:val="00967A06"/>
    <w:rPr>
      <w:b/>
      <w:lang w:val="x-none"/>
    </w:rPr>
  </w:style>
  <w:style w:type="character" w:customStyle="1" w:styleId="ZnakZnak420">
    <w:name w:val="Znak Znak42"/>
    <w:rsid w:val="00967A06"/>
    <w:rPr>
      <w:b/>
      <w:color w:val="000000"/>
      <w:lang w:val="x-none"/>
    </w:rPr>
  </w:style>
  <w:style w:type="character" w:customStyle="1" w:styleId="ZnakZnak410">
    <w:name w:val="Znak Znak41"/>
    <w:rsid w:val="00967A06"/>
    <w:rPr>
      <w:u w:val="single"/>
      <w:lang w:val="x-none"/>
    </w:rPr>
  </w:style>
  <w:style w:type="character" w:customStyle="1" w:styleId="ZnakZnak400">
    <w:name w:val="Znak Znak40"/>
    <w:rsid w:val="00967A06"/>
    <w:rPr>
      <w:i/>
      <w:iCs/>
      <w:sz w:val="24"/>
      <w:szCs w:val="24"/>
      <w:lang w:val="x-none"/>
    </w:rPr>
  </w:style>
  <w:style w:type="character" w:customStyle="1" w:styleId="ZnakZnak390">
    <w:name w:val="Znak Znak39"/>
    <w:rsid w:val="00967A06"/>
    <w:rPr>
      <w:b/>
      <w:sz w:val="36"/>
      <w:lang w:val="x-none"/>
    </w:rPr>
  </w:style>
  <w:style w:type="character" w:customStyle="1" w:styleId="ZnakZnak360">
    <w:name w:val="Znak Znak36"/>
    <w:rsid w:val="00967A06"/>
    <w:rPr>
      <w:sz w:val="24"/>
    </w:rPr>
  </w:style>
  <w:style w:type="character" w:customStyle="1" w:styleId="ZnakZnak330">
    <w:name w:val="Znak Znak33"/>
    <w:rsid w:val="00967A06"/>
    <w:rPr>
      <w:rFonts w:ascii="Adobe Caslon Pro Bold" w:hAnsi="Adobe Caslon Pro Bold" w:cs="Adobe Caslon Pro Bold"/>
      <w:b/>
      <w:bCs/>
      <w:color w:val="000000"/>
      <w:sz w:val="38"/>
      <w:szCs w:val="38"/>
    </w:rPr>
  </w:style>
  <w:style w:type="character" w:customStyle="1" w:styleId="ZnakZnak320">
    <w:name w:val="Znak Znak32"/>
    <w:rsid w:val="00967A06"/>
    <w:rPr>
      <w:b/>
      <w:bCs/>
    </w:rPr>
  </w:style>
  <w:style w:type="character" w:customStyle="1" w:styleId="ZnakZnak380">
    <w:name w:val="Znak Znak38"/>
    <w:rsid w:val="00967A06"/>
  </w:style>
  <w:style w:type="paragraph" w:customStyle="1" w:styleId="Style3">
    <w:name w:val="Style 3"/>
    <w:uiPriority w:val="99"/>
    <w:rsid w:val="000C23A8"/>
    <w:pPr>
      <w:widowControl w:val="0"/>
      <w:autoSpaceDE w:val="0"/>
      <w:autoSpaceDN w:val="0"/>
      <w:ind w:left="720"/>
    </w:pPr>
    <w:rPr>
      <w:rFonts w:ascii="Times New Roman" w:eastAsia="Times New Roman" w:hAnsi="Times New Roman"/>
      <w:lang w:val="en-US"/>
    </w:rPr>
  </w:style>
  <w:style w:type="character" w:customStyle="1" w:styleId="Teksttreci4TimesNewRoman">
    <w:name w:val="Tekst treści (4) + Times New Roman"/>
    <w:aliases w:val="10 pt,Bez pogrubienia,Odstępy 0 pt"/>
    <w:uiPriority w:val="99"/>
    <w:rsid w:val="000C23A8"/>
    <w:rPr>
      <w:rFonts w:ascii="Times New Roman" w:hAnsi="Times New Roman"/>
      <w:smallCaps/>
      <w:spacing w:val="0"/>
      <w:sz w:val="20"/>
      <w:shd w:val="clear" w:color="auto" w:fill="FFFFFF"/>
    </w:rPr>
  </w:style>
  <w:style w:type="paragraph" w:customStyle="1" w:styleId="Style12">
    <w:name w:val="Style12"/>
    <w:basedOn w:val="Normalny"/>
    <w:uiPriority w:val="99"/>
    <w:rsid w:val="000C23A8"/>
    <w:pPr>
      <w:widowControl w:val="0"/>
      <w:autoSpaceDE w:val="0"/>
      <w:autoSpaceDN w:val="0"/>
      <w:adjustRightInd w:val="0"/>
      <w:spacing w:line="246" w:lineRule="exact"/>
    </w:pPr>
    <w:rPr>
      <w:sz w:val="24"/>
      <w:szCs w:val="24"/>
    </w:rPr>
  </w:style>
  <w:style w:type="character" w:customStyle="1" w:styleId="FontStyle30">
    <w:name w:val="Font Style30"/>
    <w:uiPriority w:val="99"/>
    <w:rsid w:val="000C23A8"/>
    <w:rPr>
      <w:rFonts w:ascii="Arial" w:hAnsi="Arial"/>
      <w:b/>
      <w:color w:val="000000"/>
      <w:sz w:val="20"/>
    </w:rPr>
  </w:style>
  <w:style w:type="character" w:customStyle="1" w:styleId="FontStyle81">
    <w:name w:val="Font Style81"/>
    <w:uiPriority w:val="99"/>
    <w:rsid w:val="000C23A8"/>
    <w:rPr>
      <w:rFonts w:ascii="MS Reference Sans Serif" w:hAnsi="MS Reference Sans Serif"/>
      <w:color w:val="000000"/>
      <w:sz w:val="14"/>
    </w:rPr>
  </w:style>
  <w:style w:type="paragraph" w:customStyle="1" w:styleId="G">
    <w:name w:val="G"/>
    <w:basedOn w:val="Normalny"/>
    <w:qFormat/>
    <w:rsid w:val="00AC515B"/>
    <w:pPr>
      <w:spacing w:before="120" w:after="1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30980">
      <w:bodyDiv w:val="1"/>
      <w:marLeft w:val="0"/>
      <w:marRight w:val="0"/>
      <w:marTop w:val="0"/>
      <w:marBottom w:val="0"/>
      <w:divBdr>
        <w:top w:val="none" w:sz="0" w:space="0" w:color="auto"/>
        <w:left w:val="none" w:sz="0" w:space="0" w:color="auto"/>
        <w:bottom w:val="none" w:sz="0" w:space="0" w:color="auto"/>
        <w:right w:val="none" w:sz="0" w:space="0" w:color="auto"/>
      </w:divBdr>
    </w:div>
    <w:div w:id="92827609">
      <w:bodyDiv w:val="1"/>
      <w:marLeft w:val="0"/>
      <w:marRight w:val="0"/>
      <w:marTop w:val="0"/>
      <w:marBottom w:val="0"/>
      <w:divBdr>
        <w:top w:val="none" w:sz="0" w:space="0" w:color="auto"/>
        <w:left w:val="none" w:sz="0" w:space="0" w:color="auto"/>
        <w:bottom w:val="none" w:sz="0" w:space="0" w:color="auto"/>
        <w:right w:val="none" w:sz="0" w:space="0" w:color="auto"/>
      </w:divBdr>
    </w:div>
    <w:div w:id="132260990">
      <w:bodyDiv w:val="1"/>
      <w:marLeft w:val="0"/>
      <w:marRight w:val="0"/>
      <w:marTop w:val="0"/>
      <w:marBottom w:val="0"/>
      <w:divBdr>
        <w:top w:val="none" w:sz="0" w:space="0" w:color="auto"/>
        <w:left w:val="none" w:sz="0" w:space="0" w:color="auto"/>
        <w:bottom w:val="none" w:sz="0" w:space="0" w:color="auto"/>
        <w:right w:val="none" w:sz="0" w:space="0" w:color="auto"/>
      </w:divBdr>
    </w:div>
    <w:div w:id="178009970">
      <w:bodyDiv w:val="1"/>
      <w:marLeft w:val="0"/>
      <w:marRight w:val="0"/>
      <w:marTop w:val="0"/>
      <w:marBottom w:val="0"/>
      <w:divBdr>
        <w:top w:val="none" w:sz="0" w:space="0" w:color="auto"/>
        <w:left w:val="none" w:sz="0" w:space="0" w:color="auto"/>
        <w:bottom w:val="none" w:sz="0" w:space="0" w:color="auto"/>
        <w:right w:val="none" w:sz="0" w:space="0" w:color="auto"/>
      </w:divBdr>
    </w:div>
    <w:div w:id="235210412">
      <w:bodyDiv w:val="1"/>
      <w:marLeft w:val="0"/>
      <w:marRight w:val="0"/>
      <w:marTop w:val="0"/>
      <w:marBottom w:val="0"/>
      <w:divBdr>
        <w:top w:val="none" w:sz="0" w:space="0" w:color="auto"/>
        <w:left w:val="none" w:sz="0" w:space="0" w:color="auto"/>
        <w:bottom w:val="none" w:sz="0" w:space="0" w:color="auto"/>
        <w:right w:val="none" w:sz="0" w:space="0" w:color="auto"/>
      </w:divBdr>
    </w:div>
    <w:div w:id="264770487">
      <w:bodyDiv w:val="1"/>
      <w:marLeft w:val="0"/>
      <w:marRight w:val="0"/>
      <w:marTop w:val="0"/>
      <w:marBottom w:val="0"/>
      <w:divBdr>
        <w:top w:val="none" w:sz="0" w:space="0" w:color="auto"/>
        <w:left w:val="none" w:sz="0" w:space="0" w:color="auto"/>
        <w:bottom w:val="none" w:sz="0" w:space="0" w:color="auto"/>
        <w:right w:val="none" w:sz="0" w:space="0" w:color="auto"/>
      </w:divBdr>
    </w:div>
    <w:div w:id="343677172">
      <w:bodyDiv w:val="1"/>
      <w:marLeft w:val="0"/>
      <w:marRight w:val="0"/>
      <w:marTop w:val="0"/>
      <w:marBottom w:val="0"/>
      <w:divBdr>
        <w:top w:val="none" w:sz="0" w:space="0" w:color="auto"/>
        <w:left w:val="none" w:sz="0" w:space="0" w:color="auto"/>
        <w:bottom w:val="none" w:sz="0" w:space="0" w:color="auto"/>
        <w:right w:val="none" w:sz="0" w:space="0" w:color="auto"/>
      </w:divBdr>
    </w:div>
    <w:div w:id="379675907">
      <w:bodyDiv w:val="1"/>
      <w:marLeft w:val="0"/>
      <w:marRight w:val="0"/>
      <w:marTop w:val="0"/>
      <w:marBottom w:val="0"/>
      <w:divBdr>
        <w:top w:val="none" w:sz="0" w:space="0" w:color="auto"/>
        <w:left w:val="none" w:sz="0" w:space="0" w:color="auto"/>
        <w:bottom w:val="none" w:sz="0" w:space="0" w:color="auto"/>
        <w:right w:val="none" w:sz="0" w:space="0" w:color="auto"/>
      </w:divBdr>
    </w:div>
    <w:div w:id="420950759">
      <w:bodyDiv w:val="1"/>
      <w:marLeft w:val="0"/>
      <w:marRight w:val="0"/>
      <w:marTop w:val="0"/>
      <w:marBottom w:val="0"/>
      <w:divBdr>
        <w:top w:val="none" w:sz="0" w:space="0" w:color="auto"/>
        <w:left w:val="none" w:sz="0" w:space="0" w:color="auto"/>
        <w:bottom w:val="none" w:sz="0" w:space="0" w:color="auto"/>
        <w:right w:val="none" w:sz="0" w:space="0" w:color="auto"/>
      </w:divBdr>
    </w:div>
    <w:div w:id="438138279">
      <w:bodyDiv w:val="1"/>
      <w:marLeft w:val="0"/>
      <w:marRight w:val="0"/>
      <w:marTop w:val="0"/>
      <w:marBottom w:val="0"/>
      <w:divBdr>
        <w:top w:val="none" w:sz="0" w:space="0" w:color="auto"/>
        <w:left w:val="none" w:sz="0" w:space="0" w:color="auto"/>
        <w:bottom w:val="none" w:sz="0" w:space="0" w:color="auto"/>
        <w:right w:val="none" w:sz="0" w:space="0" w:color="auto"/>
      </w:divBdr>
    </w:div>
    <w:div w:id="460415883">
      <w:bodyDiv w:val="1"/>
      <w:marLeft w:val="0"/>
      <w:marRight w:val="0"/>
      <w:marTop w:val="0"/>
      <w:marBottom w:val="0"/>
      <w:divBdr>
        <w:top w:val="none" w:sz="0" w:space="0" w:color="auto"/>
        <w:left w:val="none" w:sz="0" w:space="0" w:color="auto"/>
        <w:bottom w:val="none" w:sz="0" w:space="0" w:color="auto"/>
        <w:right w:val="none" w:sz="0" w:space="0" w:color="auto"/>
      </w:divBdr>
    </w:div>
    <w:div w:id="501359792">
      <w:bodyDiv w:val="1"/>
      <w:marLeft w:val="0"/>
      <w:marRight w:val="0"/>
      <w:marTop w:val="0"/>
      <w:marBottom w:val="0"/>
      <w:divBdr>
        <w:top w:val="none" w:sz="0" w:space="0" w:color="auto"/>
        <w:left w:val="none" w:sz="0" w:space="0" w:color="auto"/>
        <w:bottom w:val="none" w:sz="0" w:space="0" w:color="auto"/>
        <w:right w:val="none" w:sz="0" w:space="0" w:color="auto"/>
      </w:divBdr>
    </w:div>
    <w:div w:id="529730735">
      <w:bodyDiv w:val="1"/>
      <w:marLeft w:val="0"/>
      <w:marRight w:val="0"/>
      <w:marTop w:val="0"/>
      <w:marBottom w:val="0"/>
      <w:divBdr>
        <w:top w:val="none" w:sz="0" w:space="0" w:color="auto"/>
        <w:left w:val="none" w:sz="0" w:space="0" w:color="auto"/>
        <w:bottom w:val="none" w:sz="0" w:space="0" w:color="auto"/>
        <w:right w:val="none" w:sz="0" w:space="0" w:color="auto"/>
      </w:divBdr>
    </w:div>
    <w:div w:id="584995769">
      <w:bodyDiv w:val="1"/>
      <w:marLeft w:val="0"/>
      <w:marRight w:val="0"/>
      <w:marTop w:val="0"/>
      <w:marBottom w:val="0"/>
      <w:divBdr>
        <w:top w:val="none" w:sz="0" w:space="0" w:color="auto"/>
        <w:left w:val="none" w:sz="0" w:space="0" w:color="auto"/>
        <w:bottom w:val="none" w:sz="0" w:space="0" w:color="auto"/>
        <w:right w:val="none" w:sz="0" w:space="0" w:color="auto"/>
      </w:divBdr>
    </w:div>
    <w:div w:id="667750995">
      <w:bodyDiv w:val="1"/>
      <w:marLeft w:val="0"/>
      <w:marRight w:val="0"/>
      <w:marTop w:val="0"/>
      <w:marBottom w:val="0"/>
      <w:divBdr>
        <w:top w:val="none" w:sz="0" w:space="0" w:color="auto"/>
        <w:left w:val="none" w:sz="0" w:space="0" w:color="auto"/>
        <w:bottom w:val="none" w:sz="0" w:space="0" w:color="auto"/>
        <w:right w:val="none" w:sz="0" w:space="0" w:color="auto"/>
      </w:divBdr>
    </w:div>
    <w:div w:id="776828570">
      <w:bodyDiv w:val="1"/>
      <w:marLeft w:val="0"/>
      <w:marRight w:val="0"/>
      <w:marTop w:val="0"/>
      <w:marBottom w:val="0"/>
      <w:divBdr>
        <w:top w:val="none" w:sz="0" w:space="0" w:color="auto"/>
        <w:left w:val="none" w:sz="0" w:space="0" w:color="auto"/>
        <w:bottom w:val="none" w:sz="0" w:space="0" w:color="auto"/>
        <w:right w:val="none" w:sz="0" w:space="0" w:color="auto"/>
      </w:divBdr>
    </w:div>
    <w:div w:id="880046527">
      <w:bodyDiv w:val="1"/>
      <w:marLeft w:val="0"/>
      <w:marRight w:val="0"/>
      <w:marTop w:val="0"/>
      <w:marBottom w:val="0"/>
      <w:divBdr>
        <w:top w:val="none" w:sz="0" w:space="0" w:color="auto"/>
        <w:left w:val="none" w:sz="0" w:space="0" w:color="auto"/>
        <w:bottom w:val="none" w:sz="0" w:space="0" w:color="auto"/>
        <w:right w:val="none" w:sz="0" w:space="0" w:color="auto"/>
      </w:divBdr>
    </w:div>
    <w:div w:id="900753758">
      <w:bodyDiv w:val="1"/>
      <w:marLeft w:val="0"/>
      <w:marRight w:val="0"/>
      <w:marTop w:val="0"/>
      <w:marBottom w:val="0"/>
      <w:divBdr>
        <w:top w:val="none" w:sz="0" w:space="0" w:color="auto"/>
        <w:left w:val="none" w:sz="0" w:space="0" w:color="auto"/>
        <w:bottom w:val="none" w:sz="0" w:space="0" w:color="auto"/>
        <w:right w:val="none" w:sz="0" w:space="0" w:color="auto"/>
      </w:divBdr>
    </w:div>
    <w:div w:id="902562075">
      <w:bodyDiv w:val="1"/>
      <w:marLeft w:val="0"/>
      <w:marRight w:val="0"/>
      <w:marTop w:val="0"/>
      <w:marBottom w:val="0"/>
      <w:divBdr>
        <w:top w:val="none" w:sz="0" w:space="0" w:color="auto"/>
        <w:left w:val="none" w:sz="0" w:space="0" w:color="auto"/>
        <w:bottom w:val="none" w:sz="0" w:space="0" w:color="auto"/>
        <w:right w:val="none" w:sz="0" w:space="0" w:color="auto"/>
      </w:divBdr>
    </w:div>
    <w:div w:id="1004478967">
      <w:bodyDiv w:val="1"/>
      <w:marLeft w:val="0"/>
      <w:marRight w:val="0"/>
      <w:marTop w:val="0"/>
      <w:marBottom w:val="0"/>
      <w:divBdr>
        <w:top w:val="none" w:sz="0" w:space="0" w:color="auto"/>
        <w:left w:val="none" w:sz="0" w:space="0" w:color="auto"/>
        <w:bottom w:val="none" w:sz="0" w:space="0" w:color="auto"/>
        <w:right w:val="none" w:sz="0" w:space="0" w:color="auto"/>
      </w:divBdr>
    </w:div>
    <w:div w:id="1095132526">
      <w:bodyDiv w:val="1"/>
      <w:marLeft w:val="0"/>
      <w:marRight w:val="0"/>
      <w:marTop w:val="0"/>
      <w:marBottom w:val="0"/>
      <w:divBdr>
        <w:top w:val="none" w:sz="0" w:space="0" w:color="auto"/>
        <w:left w:val="none" w:sz="0" w:space="0" w:color="auto"/>
        <w:bottom w:val="none" w:sz="0" w:space="0" w:color="auto"/>
        <w:right w:val="none" w:sz="0" w:space="0" w:color="auto"/>
      </w:divBdr>
    </w:div>
    <w:div w:id="1156801169">
      <w:bodyDiv w:val="1"/>
      <w:marLeft w:val="0"/>
      <w:marRight w:val="0"/>
      <w:marTop w:val="0"/>
      <w:marBottom w:val="0"/>
      <w:divBdr>
        <w:top w:val="none" w:sz="0" w:space="0" w:color="auto"/>
        <w:left w:val="none" w:sz="0" w:space="0" w:color="auto"/>
        <w:bottom w:val="none" w:sz="0" w:space="0" w:color="auto"/>
        <w:right w:val="none" w:sz="0" w:space="0" w:color="auto"/>
      </w:divBdr>
    </w:div>
    <w:div w:id="1170372331">
      <w:bodyDiv w:val="1"/>
      <w:marLeft w:val="0"/>
      <w:marRight w:val="0"/>
      <w:marTop w:val="0"/>
      <w:marBottom w:val="0"/>
      <w:divBdr>
        <w:top w:val="none" w:sz="0" w:space="0" w:color="auto"/>
        <w:left w:val="none" w:sz="0" w:space="0" w:color="auto"/>
        <w:bottom w:val="none" w:sz="0" w:space="0" w:color="auto"/>
        <w:right w:val="none" w:sz="0" w:space="0" w:color="auto"/>
      </w:divBdr>
    </w:div>
    <w:div w:id="1180898955">
      <w:bodyDiv w:val="1"/>
      <w:marLeft w:val="0"/>
      <w:marRight w:val="0"/>
      <w:marTop w:val="0"/>
      <w:marBottom w:val="0"/>
      <w:divBdr>
        <w:top w:val="none" w:sz="0" w:space="0" w:color="auto"/>
        <w:left w:val="none" w:sz="0" w:space="0" w:color="auto"/>
        <w:bottom w:val="none" w:sz="0" w:space="0" w:color="auto"/>
        <w:right w:val="none" w:sz="0" w:space="0" w:color="auto"/>
      </w:divBdr>
    </w:div>
    <w:div w:id="1213080132">
      <w:bodyDiv w:val="1"/>
      <w:marLeft w:val="0"/>
      <w:marRight w:val="0"/>
      <w:marTop w:val="0"/>
      <w:marBottom w:val="0"/>
      <w:divBdr>
        <w:top w:val="none" w:sz="0" w:space="0" w:color="auto"/>
        <w:left w:val="none" w:sz="0" w:space="0" w:color="auto"/>
        <w:bottom w:val="none" w:sz="0" w:space="0" w:color="auto"/>
        <w:right w:val="none" w:sz="0" w:space="0" w:color="auto"/>
      </w:divBdr>
    </w:div>
    <w:div w:id="1224944676">
      <w:bodyDiv w:val="1"/>
      <w:marLeft w:val="0"/>
      <w:marRight w:val="0"/>
      <w:marTop w:val="0"/>
      <w:marBottom w:val="0"/>
      <w:divBdr>
        <w:top w:val="none" w:sz="0" w:space="0" w:color="auto"/>
        <w:left w:val="none" w:sz="0" w:space="0" w:color="auto"/>
        <w:bottom w:val="none" w:sz="0" w:space="0" w:color="auto"/>
        <w:right w:val="none" w:sz="0" w:space="0" w:color="auto"/>
      </w:divBdr>
    </w:div>
    <w:div w:id="1315139779">
      <w:bodyDiv w:val="1"/>
      <w:marLeft w:val="0"/>
      <w:marRight w:val="0"/>
      <w:marTop w:val="0"/>
      <w:marBottom w:val="0"/>
      <w:divBdr>
        <w:top w:val="none" w:sz="0" w:space="0" w:color="auto"/>
        <w:left w:val="none" w:sz="0" w:space="0" w:color="auto"/>
        <w:bottom w:val="none" w:sz="0" w:space="0" w:color="auto"/>
        <w:right w:val="none" w:sz="0" w:space="0" w:color="auto"/>
      </w:divBdr>
    </w:div>
    <w:div w:id="1496915323">
      <w:bodyDiv w:val="1"/>
      <w:marLeft w:val="0"/>
      <w:marRight w:val="0"/>
      <w:marTop w:val="0"/>
      <w:marBottom w:val="0"/>
      <w:divBdr>
        <w:top w:val="none" w:sz="0" w:space="0" w:color="auto"/>
        <w:left w:val="none" w:sz="0" w:space="0" w:color="auto"/>
        <w:bottom w:val="none" w:sz="0" w:space="0" w:color="auto"/>
        <w:right w:val="none" w:sz="0" w:space="0" w:color="auto"/>
      </w:divBdr>
    </w:div>
    <w:div w:id="1511680888">
      <w:bodyDiv w:val="1"/>
      <w:marLeft w:val="0"/>
      <w:marRight w:val="0"/>
      <w:marTop w:val="0"/>
      <w:marBottom w:val="0"/>
      <w:divBdr>
        <w:top w:val="none" w:sz="0" w:space="0" w:color="auto"/>
        <w:left w:val="none" w:sz="0" w:space="0" w:color="auto"/>
        <w:bottom w:val="none" w:sz="0" w:space="0" w:color="auto"/>
        <w:right w:val="none" w:sz="0" w:space="0" w:color="auto"/>
      </w:divBdr>
    </w:div>
    <w:div w:id="1565213296">
      <w:bodyDiv w:val="1"/>
      <w:marLeft w:val="0"/>
      <w:marRight w:val="0"/>
      <w:marTop w:val="0"/>
      <w:marBottom w:val="0"/>
      <w:divBdr>
        <w:top w:val="none" w:sz="0" w:space="0" w:color="auto"/>
        <w:left w:val="none" w:sz="0" w:space="0" w:color="auto"/>
        <w:bottom w:val="none" w:sz="0" w:space="0" w:color="auto"/>
        <w:right w:val="none" w:sz="0" w:space="0" w:color="auto"/>
      </w:divBdr>
    </w:div>
    <w:div w:id="1591234762">
      <w:bodyDiv w:val="1"/>
      <w:marLeft w:val="0"/>
      <w:marRight w:val="0"/>
      <w:marTop w:val="0"/>
      <w:marBottom w:val="0"/>
      <w:divBdr>
        <w:top w:val="none" w:sz="0" w:space="0" w:color="auto"/>
        <w:left w:val="none" w:sz="0" w:space="0" w:color="auto"/>
        <w:bottom w:val="none" w:sz="0" w:space="0" w:color="auto"/>
        <w:right w:val="none" w:sz="0" w:space="0" w:color="auto"/>
      </w:divBdr>
    </w:div>
    <w:div w:id="1605454298">
      <w:bodyDiv w:val="1"/>
      <w:marLeft w:val="0"/>
      <w:marRight w:val="0"/>
      <w:marTop w:val="0"/>
      <w:marBottom w:val="0"/>
      <w:divBdr>
        <w:top w:val="none" w:sz="0" w:space="0" w:color="auto"/>
        <w:left w:val="none" w:sz="0" w:space="0" w:color="auto"/>
        <w:bottom w:val="none" w:sz="0" w:space="0" w:color="auto"/>
        <w:right w:val="none" w:sz="0" w:space="0" w:color="auto"/>
      </w:divBdr>
    </w:div>
    <w:div w:id="1615861698">
      <w:bodyDiv w:val="1"/>
      <w:marLeft w:val="0"/>
      <w:marRight w:val="0"/>
      <w:marTop w:val="0"/>
      <w:marBottom w:val="0"/>
      <w:divBdr>
        <w:top w:val="none" w:sz="0" w:space="0" w:color="auto"/>
        <w:left w:val="none" w:sz="0" w:space="0" w:color="auto"/>
        <w:bottom w:val="none" w:sz="0" w:space="0" w:color="auto"/>
        <w:right w:val="none" w:sz="0" w:space="0" w:color="auto"/>
      </w:divBdr>
    </w:div>
    <w:div w:id="1616522454">
      <w:bodyDiv w:val="1"/>
      <w:marLeft w:val="0"/>
      <w:marRight w:val="0"/>
      <w:marTop w:val="0"/>
      <w:marBottom w:val="0"/>
      <w:divBdr>
        <w:top w:val="none" w:sz="0" w:space="0" w:color="auto"/>
        <w:left w:val="none" w:sz="0" w:space="0" w:color="auto"/>
        <w:bottom w:val="none" w:sz="0" w:space="0" w:color="auto"/>
        <w:right w:val="none" w:sz="0" w:space="0" w:color="auto"/>
      </w:divBdr>
    </w:div>
    <w:div w:id="1808930374">
      <w:bodyDiv w:val="1"/>
      <w:marLeft w:val="0"/>
      <w:marRight w:val="0"/>
      <w:marTop w:val="0"/>
      <w:marBottom w:val="0"/>
      <w:divBdr>
        <w:top w:val="none" w:sz="0" w:space="0" w:color="auto"/>
        <w:left w:val="none" w:sz="0" w:space="0" w:color="auto"/>
        <w:bottom w:val="none" w:sz="0" w:space="0" w:color="auto"/>
        <w:right w:val="none" w:sz="0" w:space="0" w:color="auto"/>
      </w:divBdr>
    </w:div>
    <w:div w:id="1849975602">
      <w:bodyDiv w:val="1"/>
      <w:marLeft w:val="0"/>
      <w:marRight w:val="0"/>
      <w:marTop w:val="0"/>
      <w:marBottom w:val="0"/>
      <w:divBdr>
        <w:top w:val="none" w:sz="0" w:space="0" w:color="auto"/>
        <w:left w:val="none" w:sz="0" w:space="0" w:color="auto"/>
        <w:bottom w:val="none" w:sz="0" w:space="0" w:color="auto"/>
        <w:right w:val="none" w:sz="0" w:space="0" w:color="auto"/>
      </w:divBdr>
    </w:div>
    <w:div w:id="1932422853">
      <w:bodyDiv w:val="1"/>
      <w:marLeft w:val="0"/>
      <w:marRight w:val="0"/>
      <w:marTop w:val="0"/>
      <w:marBottom w:val="0"/>
      <w:divBdr>
        <w:top w:val="none" w:sz="0" w:space="0" w:color="auto"/>
        <w:left w:val="none" w:sz="0" w:space="0" w:color="auto"/>
        <w:bottom w:val="none" w:sz="0" w:space="0" w:color="auto"/>
        <w:right w:val="none" w:sz="0" w:space="0" w:color="auto"/>
      </w:divBdr>
    </w:div>
    <w:div w:id="1935357065">
      <w:bodyDiv w:val="1"/>
      <w:marLeft w:val="0"/>
      <w:marRight w:val="0"/>
      <w:marTop w:val="0"/>
      <w:marBottom w:val="0"/>
      <w:divBdr>
        <w:top w:val="none" w:sz="0" w:space="0" w:color="auto"/>
        <w:left w:val="none" w:sz="0" w:space="0" w:color="auto"/>
        <w:bottom w:val="none" w:sz="0" w:space="0" w:color="auto"/>
        <w:right w:val="none" w:sz="0" w:space="0" w:color="auto"/>
      </w:divBdr>
    </w:div>
    <w:div w:id="1943220952">
      <w:bodyDiv w:val="1"/>
      <w:marLeft w:val="0"/>
      <w:marRight w:val="0"/>
      <w:marTop w:val="0"/>
      <w:marBottom w:val="0"/>
      <w:divBdr>
        <w:top w:val="none" w:sz="0" w:space="0" w:color="auto"/>
        <w:left w:val="none" w:sz="0" w:space="0" w:color="auto"/>
        <w:bottom w:val="none" w:sz="0" w:space="0" w:color="auto"/>
        <w:right w:val="none" w:sz="0" w:space="0" w:color="auto"/>
      </w:divBdr>
    </w:div>
    <w:div w:id="1979069544">
      <w:bodyDiv w:val="1"/>
      <w:marLeft w:val="0"/>
      <w:marRight w:val="0"/>
      <w:marTop w:val="0"/>
      <w:marBottom w:val="0"/>
      <w:divBdr>
        <w:top w:val="none" w:sz="0" w:space="0" w:color="auto"/>
        <w:left w:val="none" w:sz="0" w:space="0" w:color="auto"/>
        <w:bottom w:val="none" w:sz="0" w:space="0" w:color="auto"/>
        <w:right w:val="none" w:sz="0" w:space="0" w:color="auto"/>
      </w:divBdr>
    </w:div>
    <w:div w:id="2053260048">
      <w:bodyDiv w:val="1"/>
      <w:marLeft w:val="0"/>
      <w:marRight w:val="0"/>
      <w:marTop w:val="0"/>
      <w:marBottom w:val="0"/>
      <w:divBdr>
        <w:top w:val="none" w:sz="0" w:space="0" w:color="auto"/>
        <w:left w:val="none" w:sz="0" w:space="0" w:color="auto"/>
        <w:bottom w:val="none" w:sz="0" w:space="0" w:color="auto"/>
        <w:right w:val="none" w:sz="0" w:space="0" w:color="auto"/>
      </w:divBdr>
    </w:div>
    <w:div w:id="2106656063">
      <w:bodyDiv w:val="1"/>
      <w:marLeft w:val="0"/>
      <w:marRight w:val="0"/>
      <w:marTop w:val="0"/>
      <w:marBottom w:val="0"/>
      <w:divBdr>
        <w:top w:val="none" w:sz="0" w:space="0" w:color="auto"/>
        <w:left w:val="none" w:sz="0" w:space="0" w:color="auto"/>
        <w:bottom w:val="none" w:sz="0" w:space="0" w:color="auto"/>
        <w:right w:val="none" w:sz="0" w:space="0" w:color="auto"/>
      </w:divBdr>
    </w:div>
    <w:div w:id="214449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8D753-E760-4B7E-9A3A-367EB7FBC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4075</Words>
  <Characters>24453</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SPIS TREŚCI:</vt:lpstr>
    </vt:vector>
  </TitlesOfParts>
  <Company/>
  <LinksUpToDate>false</LinksUpToDate>
  <CharactersWithSpaces>28472</CharactersWithSpaces>
  <SharedDoc>false</SharedDoc>
  <HLinks>
    <vt:vector size="18" baseType="variant">
      <vt:variant>
        <vt:i4>7667769</vt:i4>
      </vt:variant>
      <vt:variant>
        <vt:i4>198</vt:i4>
      </vt:variant>
      <vt:variant>
        <vt:i4>0</vt:i4>
      </vt:variant>
      <vt:variant>
        <vt:i4>5</vt:i4>
      </vt:variant>
      <vt:variant>
        <vt:lpwstr>http://kup.piib.org.pl/wp-content/uploads/2018/09/eurokod-7-pn-en-1997-1-projektowanie-geotechniczne-czesc-1-zasady-ogolne.pdf</vt:lpwstr>
      </vt:variant>
      <vt:variant>
        <vt:lpwstr/>
      </vt:variant>
      <vt:variant>
        <vt:i4>2359415</vt:i4>
      </vt:variant>
      <vt:variant>
        <vt:i4>3233846</vt:i4>
      </vt:variant>
      <vt:variant>
        <vt:i4>1076</vt:i4>
      </vt:variant>
      <vt:variant>
        <vt:i4>1</vt:i4>
      </vt:variant>
      <vt:variant>
        <vt:lpwstr>../../Domowy/Dane%20aplikacji/02%20UZYTKI/zz%2001/OST%20mostowe%204_10/spechtm/m130100_pliki/image004.jpg</vt:lpwstr>
      </vt:variant>
      <vt:variant>
        <vt:lpwstr/>
      </vt:variant>
      <vt:variant>
        <vt:i4>2359413</vt:i4>
      </vt:variant>
      <vt:variant>
        <vt:i4>3234258</vt:i4>
      </vt:variant>
      <vt:variant>
        <vt:i4>1077</vt:i4>
      </vt:variant>
      <vt:variant>
        <vt:i4>1</vt:i4>
      </vt:variant>
      <vt:variant>
        <vt:lpwstr>../../Domowy/Dane%20aplikacji/02%20UZYTKI/zz%2001/OST%20mostowe%204_10/spechtm/m130100_pliki/image006.jpg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SPIS TREŚCI:</dc:title>
  <dc:subject/>
  <dc:creator>q</dc:creator>
  <cp:keywords/>
  <cp:lastModifiedBy>Renata Kozak</cp:lastModifiedBy>
  <cp:revision>4</cp:revision>
  <cp:lastPrinted>2025-08-26T06:20:00Z</cp:lastPrinted>
  <dcterms:created xsi:type="dcterms:W3CDTF">2025-08-14T09:29:00Z</dcterms:created>
  <dcterms:modified xsi:type="dcterms:W3CDTF">2025-08-26T06:20:00Z</dcterms:modified>
</cp:coreProperties>
</file>